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81FB0B" w14:textId="13703858" w:rsidR="00F4144F" w:rsidRPr="0045340A" w:rsidRDefault="00935C64" w:rsidP="00332535">
      <w:pPr>
        <w:rPr>
          <w:rFonts w:ascii="Arial" w:hAnsi="Arial" w:cs="Arial"/>
          <w:lang w:val="en-US"/>
        </w:rPr>
      </w:pPr>
      <w:r w:rsidRPr="0045340A">
        <w:rPr>
          <w:b w:val="0"/>
          <w:noProof/>
          <w:sz w:val="36"/>
          <w:szCs w:val="36"/>
        </w:rPr>
        <w:drawing>
          <wp:anchor distT="0" distB="0" distL="0" distR="0" simplePos="0" relativeHeight="251659264" behindDoc="0" locked="0" layoutInCell="1" allowOverlap="1" wp14:anchorId="54CD3E01" wp14:editId="60D08E38">
            <wp:simplePos x="0" y="0"/>
            <wp:positionH relativeFrom="column">
              <wp:posOffset>0</wp:posOffset>
            </wp:positionH>
            <wp:positionV relativeFrom="paragraph">
              <wp:posOffset>180340</wp:posOffset>
            </wp:positionV>
            <wp:extent cx="6103714" cy="423081"/>
            <wp:effectExtent l="19050" t="0" r="5080" b="0"/>
            <wp:wrapTopAndBottom/>
            <wp:docPr id="9"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8" cstate="print"/>
                    <a:srcRect/>
                    <a:stretch>
                      <a:fillRect/>
                    </a:stretch>
                  </pic:blipFill>
                  <pic:spPr bwMode="auto">
                    <a:xfrm>
                      <a:off x="0" y="0"/>
                      <a:ext cx="6103714" cy="423081"/>
                    </a:xfrm>
                    <a:prstGeom prst="rect">
                      <a:avLst/>
                    </a:prstGeom>
                    <a:solidFill>
                      <a:srgbClr val="FFFFFF"/>
                    </a:solidFill>
                    <a:ln w="9525">
                      <a:noFill/>
                      <a:miter lim="800000"/>
                      <a:headEnd/>
                      <a:tailEnd/>
                    </a:ln>
                  </pic:spPr>
                </pic:pic>
              </a:graphicData>
            </a:graphic>
          </wp:anchor>
        </w:drawing>
      </w:r>
    </w:p>
    <w:p w14:paraId="35888A1F" w14:textId="77777777" w:rsidR="00F4144F" w:rsidRPr="0045340A" w:rsidRDefault="00F4144F" w:rsidP="00332535">
      <w:pPr>
        <w:rPr>
          <w:rFonts w:ascii="Arial" w:hAnsi="Arial" w:cs="Arial"/>
          <w:lang w:val="en-US"/>
        </w:rPr>
      </w:pPr>
    </w:p>
    <w:p w14:paraId="522798C8" w14:textId="77777777" w:rsidR="00145E2C" w:rsidRPr="0045340A" w:rsidRDefault="00145E2C" w:rsidP="00332535">
      <w:pPr>
        <w:rPr>
          <w:rFonts w:ascii="Arial" w:hAnsi="Arial" w:cs="Arial"/>
          <w:lang w:val="en-US"/>
        </w:rPr>
      </w:pPr>
    </w:p>
    <w:p w14:paraId="541D2279" w14:textId="77777777" w:rsidR="00145E2C" w:rsidRPr="0045340A" w:rsidRDefault="00145E2C" w:rsidP="00332535">
      <w:pPr>
        <w:rPr>
          <w:rFonts w:ascii="Arial" w:hAnsi="Arial" w:cs="Arial"/>
          <w:lang w:val="en-US"/>
        </w:rPr>
      </w:pPr>
    </w:p>
    <w:p w14:paraId="7CC0526C" w14:textId="77777777" w:rsidR="00145E2C" w:rsidRPr="0045340A" w:rsidRDefault="00145E2C" w:rsidP="00332535">
      <w:pPr>
        <w:rPr>
          <w:rFonts w:ascii="Arial" w:hAnsi="Arial" w:cs="Arial"/>
          <w:lang w:val="en-US"/>
        </w:rPr>
      </w:pPr>
    </w:p>
    <w:p w14:paraId="7926EA99" w14:textId="77777777" w:rsidR="00145E2C" w:rsidRPr="0045340A" w:rsidRDefault="00145E2C" w:rsidP="00332535">
      <w:pPr>
        <w:rPr>
          <w:rFonts w:ascii="Arial" w:hAnsi="Arial" w:cs="Arial"/>
          <w:lang w:val="en-US"/>
        </w:rPr>
      </w:pPr>
    </w:p>
    <w:p w14:paraId="6502E90A" w14:textId="77777777" w:rsidR="00145E2C" w:rsidRPr="0045340A" w:rsidRDefault="00145E2C" w:rsidP="00332535">
      <w:pPr>
        <w:rPr>
          <w:rFonts w:ascii="Arial" w:hAnsi="Arial" w:cs="Arial"/>
          <w:lang w:val="en-US"/>
        </w:rPr>
      </w:pPr>
    </w:p>
    <w:p w14:paraId="3BB30F68" w14:textId="77777777" w:rsidR="00145E2C" w:rsidRPr="0045340A" w:rsidRDefault="00145E2C" w:rsidP="00332535">
      <w:pPr>
        <w:rPr>
          <w:rFonts w:ascii="Arial" w:hAnsi="Arial" w:cs="Arial"/>
          <w:lang w:val="en-US"/>
        </w:rPr>
      </w:pPr>
    </w:p>
    <w:p w14:paraId="5F62DC66" w14:textId="77777777" w:rsidR="00145E2C" w:rsidRPr="0045340A" w:rsidRDefault="00145E2C" w:rsidP="00332535">
      <w:pPr>
        <w:rPr>
          <w:rFonts w:ascii="Arial" w:hAnsi="Arial" w:cs="Arial"/>
          <w:lang w:val="en-US"/>
        </w:rPr>
      </w:pPr>
    </w:p>
    <w:p w14:paraId="6EAE2A2A" w14:textId="77777777" w:rsidR="00145E2C" w:rsidRPr="0045340A" w:rsidRDefault="00145E2C" w:rsidP="00332535">
      <w:pPr>
        <w:rPr>
          <w:rFonts w:ascii="Arial" w:hAnsi="Arial" w:cs="Arial"/>
          <w:lang w:val="en-US"/>
        </w:rPr>
      </w:pPr>
    </w:p>
    <w:p w14:paraId="2A9489CA" w14:textId="77777777" w:rsidR="00145E2C" w:rsidRPr="0045340A" w:rsidRDefault="00145E2C" w:rsidP="00332535">
      <w:pPr>
        <w:rPr>
          <w:rFonts w:ascii="Arial" w:hAnsi="Arial" w:cs="Arial"/>
          <w:lang w:val="en-US"/>
        </w:rPr>
      </w:pPr>
    </w:p>
    <w:p w14:paraId="1F76E007" w14:textId="77777777" w:rsidR="00145E2C" w:rsidRPr="0045340A" w:rsidRDefault="00145E2C" w:rsidP="00332535">
      <w:pPr>
        <w:rPr>
          <w:rFonts w:ascii="Arial" w:hAnsi="Arial" w:cs="Arial"/>
          <w:lang w:val="en-US"/>
        </w:rPr>
      </w:pPr>
    </w:p>
    <w:p w14:paraId="2E7D379F" w14:textId="77777777" w:rsidR="00145E2C" w:rsidRPr="0045340A" w:rsidRDefault="00145E2C" w:rsidP="00332535">
      <w:pPr>
        <w:rPr>
          <w:rFonts w:ascii="Arial" w:hAnsi="Arial" w:cs="Arial"/>
          <w:lang w:val="en-US"/>
        </w:rPr>
      </w:pPr>
    </w:p>
    <w:p w14:paraId="14CBA8C1" w14:textId="77777777" w:rsidR="00145E2C" w:rsidRPr="0045340A" w:rsidRDefault="00145E2C" w:rsidP="00332535">
      <w:pPr>
        <w:rPr>
          <w:rFonts w:ascii="Arial" w:hAnsi="Arial" w:cs="Arial"/>
          <w:lang w:val="en-US"/>
        </w:rPr>
      </w:pPr>
    </w:p>
    <w:p w14:paraId="6415AD5B" w14:textId="77777777" w:rsidR="00145E2C" w:rsidRPr="0045340A" w:rsidRDefault="00145E2C" w:rsidP="00332535">
      <w:pPr>
        <w:rPr>
          <w:rFonts w:ascii="Arial" w:hAnsi="Arial" w:cs="Arial"/>
          <w:lang w:val="en-US"/>
        </w:rPr>
      </w:pPr>
    </w:p>
    <w:p w14:paraId="2EA87392" w14:textId="77777777" w:rsidR="00145E2C" w:rsidRPr="0045340A" w:rsidRDefault="00145E2C" w:rsidP="00332535">
      <w:pPr>
        <w:rPr>
          <w:rFonts w:ascii="Arial" w:hAnsi="Arial" w:cs="Arial"/>
          <w:lang w:val="en-US"/>
        </w:rPr>
      </w:pPr>
    </w:p>
    <w:p w14:paraId="0F667704" w14:textId="77777777" w:rsidR="00145E2C" w:rsidRPr="0045340A" w:rsidRDefault="00145E2C" w:rsidP="00332535">
      <w:pPr>
        <w:rPr>
          <w:rFonts w:ascii="Arial" w:hAnsi="Arial" w:cs="Arial"/>
          <w:lang w:val="en-US"/>
        </w:rPr>
      </w:pPr>
    </w:p>
    <w:p w14:paraId="68F09929" w14:textId="77777777" w:rsidR="00145E2C" w:rsidRPr="0045340A" w:rsidRDefault="00145E2C" w:rsidP="00332535">
      <w:pPr>
        <w:rPr>
          <w:rFonts w:ascii="Arial" w:hAnsi="Arial" w:cs="Arial"/>
          <w:lang w:val="en-US"/>
        </w:rPr>
      </w:pPr>
    </w:p>
    <w:p w14:paraId="7130A963" w14:textId="77777777" w:rsidR="00145E2C" w:rsidRPr="0045340A" w:rsidRDefault="00145E2C" w:rsidP="00332535">
      <w:pPr>
        <w:rPr>
          <w:rFonts w:ascii="Arial" w:hAnsi="Arial" w:cs="Arial"/>
          <w:lang w:val="en-US"/>
        </w:rPr>
      </w:pPr>
    </w:p>
    <w:p w14:paraId="72DF1F97" w14:textId="77777777" w:rsidR="00145E2C" w:rsidRPr="0045340A" w:rsidRDefault="00145E2C" w:rsidP="00332535">
      <w:pPr>
        <w:rPr>
          <w:rFonts w:ascii="Arial" w:hAnsi="Arial" w:cs="Arial"/>
          <w:lang w:val="en-US"/>
        </w:rPr>
      </w:pPr>
    </w:p>
    <w:p w14:paraId="74CBE1F5" w14:textId="77777777" w:rsidR="00145E2C" w:rsidRPr="0045340A" w:rsidRDefault="00145E2C" w:rsidP="00332535">
      <w:pPr>
        <w:rPr>
          <w:rFonts w:ascii="Arial" w:hAnsi="Arial" w:cs="Arial"/>
          <w:lang w:val="en-US"/>
        </w:rPr>
      </w:pPr>
    </w:p>
    <w:p w14:paraId="4CA868D1" w14:textId="77777777" w:rsidR="000D3202" w:rsidRPr="0045340A" w:rsidRDefault="00B15E36" w:rsidP="00332535">
      <w:pPr>
        <w:spacing w:line="360" w:lineRule="auto"/>
        <w:outlineLvl w:val="0"/>
        <w:rPr>
          <w:sz w:val="32"/>
        </w:rPr>
      </w:pPr>
      <w:r w:rsidRPr="0045340A">
        <w:rPr>
          <w:sz w:val="32"/>
        </w:rPr>
        <w:t>Опросный лист</w:t>
      </w:r>
    </w:p>
    <w:p w14:paraId="60BB20DC" w14:textId="6DDAF37C" w:rsidR="009C603D" w:rsidRPr="0045340A" w:rsidRDefault="009C603D" w:rsidP="00FA76E8">
      <w:pPr>
        <w:spacing w:line="360" w:lineRule="auto"/>
        <w:outlineLvl w:val="0"/>
        <w:rPr>
          <w:sz w:val="32"/>
        </w:rPr>
      </w:pPr>
      <w:r w:rsidRPr="0045340A">
        <w:rPr>
          <w:sz w:val="32"/>
        </w:rPr>
        <w:t>н</w:t>
      </w:r>
      <w:r w:rsidR="00514A31" w:rsidRPr="0045340A">
        <w:rPr>
          <w:sz w:val="32"/>
        </w:rPr>
        <w:t>а</w:t>
      </w:r>
      <w:r w:rsidRPr="0045340A">
        <w:rPr>
          <w:sz w:val="32"/>
        </w:rPr>
        <w:t xml:space="preserve"> </w:t>
      </w:r>
      <w:r w:rsidR="00FC6640">
        <w:rPr>
          <w:sz w:val="32"/>
        </w:rPr>
        <w:t>шкаф</w:t>
      </w:r>
      <w:r w:rsidR="003366CF">
        <w:rPr>
          <w:sz w:val="32"/>
        </w:rPr>
        <w:t xml:space="preserve"> </w:t>
      </w:r>
      <w:r w:rsidR="00A93F52">
        <w:rPr>
          <w:sz w:val="32"/>
        </w:rPr>
        <w:t>управления</w:t>
      </w:r>
      <w:r w:rsidR="00FC6640">
        <w:rPr>
          <w:sz w:val="32"/>
        </w:rPr>
        <w:t xml:space="preserve"> </w:t>
      </w:r>
      <w:r w:rsidR="00A93F52" w:rsidRPr="00A93F52">
        <w:rPr>
          <w:sz w:val="32"/>
        </w:rPr>
        <w:t>ШУНН440</w:t>
      </w:r>
      <w:r w:rsidR="00EC1605">
        <w:rPr>
          <w:sz w:val="32"/>
        </w:rPr>
        <w:t>2</w:t>
      </w:r>
      <w:r w:rsidR="00FA76E8" w:rsidRPr="0045340A">
        <w:rPr>
          <w:sz w:val="32"/>
        </w:rPr>
        <w:t xml:space="preserve"> </w:t>
      </w:r>
      <w:r w:rsidRPr="0045340A">
        <w:rPr>
          <w:sz w:val="32"/>
        </w:rPr>
        <w:t xml:space="preserve">0,4кВ </w:t>
      </w:r>
    </w:p>
    <w:p w14:paraId="73C9FAA8" w14:textId="27B4DE26" w:rsidR="007A35C8" w:rsidRPr="0045340A" w:rsidRDefault="00097F8E" w:rsidP="00FA76E8">
      <w:pPr>
        <w:spacing w:line="360" w:lineRule="auto"/>
        <w:outlineLvl w:val="0"/>
        <w:rPr>
          <w:rFonts w:ascii="Arial" w:hAnsi="Arial" w:cs="Arial"/>
          <w:sz w:val="32"/>
        </w:rPr>
        <w:sectPr w:rsidR="007A35C8" w:rsidRPr="0045340A" w:rsidSect="00097A53">
          <w:headerReference w:type="default" r:id="rId9"/>
          <w:footerReference w:type="default" r:id="rId10"/>
          <w:headerReference w:type="first" r:id="rId11"/>
          <w:footerReference w:type="first" r:id="rId12"/>
          <w:pgSz w:w="11907" w:h="16839" w:code="9"/>
          <w:pgMar w:top="297" w:right="425" w:bottom="1418" w:left="1418" w:header="397" w:footer="284" w:gutter="0"/>
          <w:pgNumType w:start="2"/>
          <w:cols w:space="708"/>
          <w:titlePg/>
          <w:docGrid w:linePitch="360"/>
        </w:sectPr>
      </w:pPr>
      <w:r w:rsidRPr="0045340A">
        <w:rPr>
          <w:sz w:val="32"/>
        </w:rPr>
        <w:t>«</w:t>
      </w:r>
      <w:r w:rsidR="00935C64" w:rsidRPr="0045340A">
        <w:rPr>
          <w:sz w:val="32"/>
        </w:rPr>
        <w:t>Производственная к</w:t>
      </w:r>
      <w:r w:rsidR="007630A0" w:rsidRPr="0045340A">
        <w:rPr>
          <w:sz w:val="32"/>
        </w:rPr>
        <w:t>отельная</w:t>
      </w:r>
      <w:r w:rsidR="00FA76E8" w:rsidRPr="0045340A">
        <w:rPr>
          <w:sz w:val="32"/>
        </w:rPr>
        <w:t xml:space="preserve"> тит.4</w:t>
      </w:r>
      <w:r w:rsidR="007630A0" w:rsidRPr="0045340A">
        <w:rPr>
          <w:sz w:val="32"/>
        </w:rPr>
        <w:t>3</w:t>
      </w:r>
      <w:r w:rsidR="00FA76E8" w:rsidRPr="0045340A">
        <w:rPr>
          <w:sz w:val="32"/>
        </w:rPr>
        <w:t>0</w:t>
      </w:r>
      <w:r w:rsidRPr="0045340A">
        <w:rPr>
          <w:sz w:val="32"/>
        </w:rPr>
        <w:t>»</w:t>
      </w:r>
    </w:p>
    <w:p w14:paraId="26A1EBFB" w14:textId="0D9CDDCE" w:rsidR="007428E8" w:rsidRPr="0045340A" w:rsidRDefault="007428E8" w:rsidP="00AD0912">
      <w:pPr>
        <w:jc w:val="both"/>
        <w:rPr>
          <w:rFonts w:ascii="Arial" w:hAnsi="Arial" w:cs="Arial"/>
        </w:rPr>
      </w:pPr>
    </w:p>
    <w:p w14:paraId="55F5DFE2" w14:textId="1EEE2650" w:rsidR="00813F9F" w:rsidRPr="0045340A" w:rsidRDefault="00813F9F" w:rsidP="00AD0912">
      <w:pPr>
        <w:jc w:val="both"/>
        <w:rPr>
          <w:rFonts w:ascii="Arial" w:hAnsi="Arial" w:cs="Arial"/>
        </w:rPr>
      </w:pPr>
    </w:p>
    <w:p w14:paraId="31409757" w14:textId="7B02F4CB" w:rsidR="00813F9F" w:rsidRPr="0045340A" w:rsidRDefault="00813F9F" w:rsidP="00AD0912">
      <w:pPr>
        <w:jc w:val="both"/>
        <w:rPr>
          <w:rFonts w:ascii="Arial" w:hAnsi="Arial" w:cs="Arial"/>
        </w:rPr>
      </w:pPr>
    </w:p>
    <w:p w14:paraId="3B75F6D9" w14:textId="244CD311" w:rsidR="00813F9F" w:rsidRPr="0045340A" w:rsidRDefault="00813F9F" w:rsidP="00AD0912">
      <w:pPr>
        <w:jc w:val="both"/>
        <w:rPr>
          <w:rFonts w:ascii="Arial" w:hAnsi="Arial" w:cs="Arial"/>
        </w:rPr>
      </w:pPr>
    </w:p>
    <w:p w14:paraId="324A0573" w14:textId="5CBFD12F" w:rsidR="00813F9F" w:rsidRPr="0045340A" w:rsidRDefault="00813F9F" w:rsidP="00AD0912">
      <w:pPr>
        <w:jc w:val="both"/>
        <w:rPr>
          <w:rFonts w:ascii="Arial" w:hAnsi="Arial" w:cs="Arial"/>
        </w:rPr>
      </w:pPr>
    </w:p>
    <w:p w14:paraId="45C8F20F" w14:textId="48FAF833" w:rsidR="00813F9F" w:rsidRPr="0045340A" w:rsidRDefault="00813F9F" w:rsidP="00AD0912">
      <w:pPr>
        <w:jc w:val="both"/>
        <w:rPr>
          <w:rFonts w:ascii="Arial" w:hAnsi="Arial" w:cs="Arial"/>
        </w:rPr>
      </w:pPr>
    </w:p>
    <w:p w14:paraId="5F1092B1" w14:textId="4343BD7B" w:rsidR="00813F9F" w:rsidRPr="0045340A" w:rsidRDefault="00813F9F" w:rsidP="00AD0912">
      <w:pPr>
        <w:jc w:val="both"/>
        <w:rPr>
          <w:rFonts w:ascii="Arial" w:hAnsi="Arial" w:cs="Arial"/>
        </w:rPr>
      </w:pPr>
    </w:p>
    <w:p w14:paraId="18C8FF76" w14:textId="71FD1B4B" w:rsidR="00813F9F" w:rsidRPr="0045340A" w:rsidRDefault="00813F9F" w:rsidP="00AD0912">
      <w:pPr>
        <w:jc w:val="both"/>
        <w:rPr>
          <w:rFonts w:ascii="Arial" w:hAnsi="Arial" w:cs="Arial"/>
        </w:rPr>
      </w:pPr>
    </w:p>
    <w:p w14:paraId="160D0CC0" w14:textId="0DAEE903" w:rsidR="00813F9F" w:rsidRPr="0045340A" w:rsidRDefault="00813F9F" w:rsidP="00AD0912">
      <w:pPr>
        <w:jc w:val="both"/>
        <w:rPr>
          <w:rFonts w:ascii="Arial" w:hAnsi="Arial" w:cs="Arial"/>
        </w:rPr>
      </w:pPr>
    </w:p>
    <w:p w14:paraId="0A2DC19B" w14:textId="6B22973F" w:rsidR="00813F9F" w:rsidRPr="0045340A" w:rsidRDefault="00813F9F" w:rsidP="00AD0912">
      <w:pPr>
        <w:jc w:val="both"/>
        <w:rPr>
          <w:rFonts w:ascii="Arial" w:hAnsi="Arial" w:cs="Arial"/>
        </w:rPr>
      </w:pPr>
    </w:p>
    <w:p w14:paraId="29112E7E" w14:textId="1331731D" w:rsidR="00813F9F" w:rsidRPr="0045340A" w:rsidRDefault="00813F9F" w:rsidP="00AD0912">
      <w:pPr>
        <w:jc w:val="both"/>
        <w:rPr>
          <w:rFonts w:ascii="Arial" w:hAnsi="Arial" w:cs="Arial"/>
        </w:rPr>
      </w:pPr>
    </w:p>
    <w:p w14:paraId="6B19E31E" w14:textId="5B2AEFF5" w:rsidR="00813F9F" w:rsidRPr="0045340A" w:rsidRDefault="00813F9F" w:rsidP="00AD0912">
      <w:pPr>
        <w:jc w:val="both"/>
        <w:rPr>
          <w:rFonts w:ascii="Arial" w:hAnsi="Arial" w:cs="Arial"/>
        </w:rPr>
      </w:pPr>
    </w:p>
    <w:p w14:paraId="19445FCD" w14:textId="5C0CA25D" w:rsidR="00813F9F" w:rsidRPr="0045340A" w:rsidRDefault="00813F9F" w:rsidP="00AD0912">
      <w:pPr>
        <w:jc w:val="both"/>
        <w:rPr>
          <w:rFonts w:ascii="Arial" w:hAnsi="Arial" w:cs="Arial"/>
        </w:rPr>
      </w:pPr>
    </w:p>
    <w:p w14:paraId="6BBDB2D5" w14:textId="7D190B4E" w:rsidR="00813F9F" w:rsidRPr="0045340A" w:rsidRDefault="00813F9F" w:rsidP="00AD0912">
      <w:pPr>
        <w:jc w:val="both"/>
        <w:rPr>
          <w:rFonts w:ascii="Arial" w:hAnsi="Arial" w:cs="Arial"/>
        </w:rPr>
      </w:pPr>
    </w:p>
    <w:p w14:paraId="44D3A160" w14:textId="7A23A494" w:rsidR="00813F9F" w:rsidRPr="0045340A" w:rsidRDefault="00813F9F" w:rsidP="00AD0912">
      <w:pPr>
        <w:jc w:val="both"/>
        <w:rPr>
          <w:rFonts w:ascii="Arial" w:hAnsi="Arial" w:cs="Arial"/>
        </w:rPr>
      </w:pPr>
    </w:p>
    <w:p w14:paraId="446DCBA2" w14:textId="5F9D640A" w:rsidR="00813F9F" w:rsidRPr="0045340A" w:rsidRDefault="00813F9F" w:rsidP="00AD0912">
      <w:pPr>
        <w:jc w:val="both"/>
        <w:rPr>
          <w:rFonts w:ascii="Arial" w:hAnsi="Arial" w:cs="Arial"/>
        </w:rPr>
      </w:pPr>
    </w:p>
    <w:p w14:paraId="3413C680" w14:textId="75B2E16E" w:rsidR="00813F9F" w:rsidRPr="0045340A" w:rsidRDefault="00813F9F" w:rsidP="00AD0912">
      <w:pPr>
        <w:jc w:val="both"/>
        <w:rPr>
          <w:rFonts w:ascii="Arial" w:hAnsi="Arial" w:cs="Arial"/>
        </w:rPr>
      </w:pPr>
    </w:p>
    <w:p w14:paraId="6A7F3D5B" w14:textId="1F541183" w:rsidR="00813F9F" w:rsidRPr="0045340A" w:rsidRDefault="00813F9F" w:rsidP="00AD0912">
      <w:pPr>
        <w:jc w:val="both"/>
        <w:rPr>
          <w:rFonts w:ascii="Arial" w:hAnsi="Arial" w:cs="Arial"/>
        </w:rPr>
      </w:pPr>
    </w:p>
    <w:p w14:paraId="7730A009" w14:textId="3811C6FD" w:rsidR="00813F9F" w:rsidRPr="0045340A" w:rsidRDefault="00813F9F" w:rsidP="00AD0912">
      <w:pPr>
        <w:jc w:val="both"/>
        <w:rPr>
          <w:rFonts w:ascii="Arial" w:hAnsi="Arial" w:cs="Arial"/>
        </w:rPr>
      </w:pPr>
    </w:p>
    <w:p w14:paraId="2CE6B3DB" w14:textId="77777777" w:rsidR="00AD0912" w:rsidRPr="0045340A" w:rsidRDefault="00AD0912" w:rsidP="00AD0912">
      <w:pPr>
        <w:spacing w:line="360" w:lineRule="auto"/>
        <w:ind w:firstLine="284"/>
      </w:pPr>
      <w:r w:rsidRPr="0045340A">
        <w:rPr>
          <w:bCs/>
          <w:szCs w:val="24"/>
        </w:rPr>
        <w:lastRenderedPageBreak/>
        <w:t>Содержание</w:t>
      </w:r>
    </w:p>
    <w:p w14:paraId="4CC4D860" w14:textId="77777777" w:rsidR="003467BF" w:rsidRPr="0045340A" w:rsidRDefault="003467BF" w:rsidP="003467BF">
      <w:pPr>
        <w:spacing w:line="360" w:lineRule="auto"/>
        <w:ind w:firstLine="284"/>
        <w:jc w:val="both"/>
        <w:rPr>
          <w:b w:val="0"/>
        </w:rPr>
      </w:pPr>
      <w:r w:rsidRPr="0045340A">
        <w:rPr>
          <w:b w:val="0"/>
          <w:szCs w:val="24"/>
        </w:rPr>
        <w:t>Общая информация</w:t>
      </w:r>
      <w:r w:rsidRPr="0045340A">
        <w:rPr>
          <w:b w:val="0"/>
          <w:szCs w:val="24"/>
        </w:rPr>
        <w:tab/>
        <w:t xml:space="preserve"> </w:t>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t>3</w:t>
      </w:r>
    </w:p>
    <w:p w14:paraId="36ADADAC" w14:textId="77777777" w:rsidR="003467BF" w:rsidRPr="0045340A" w:rsidRDefault="003467BF" w:rsidP="003467BF">
      <w:pPr>
        <w:spacing w:line="360" w:lineRule="auto"/>
        <w:ind w:firstLine="284"/>
        <w:jc w:val="both"/>
        <w:rPr>
          <w:b w:val="0"/>
          <w:szCs w:val="24"/>
        </w:rPr>
      </w:pPr>
      <w:r w:rsidRPr="0045340A">
        <w:rPr>
          <w:b w:val="0"/>
          <w:szCs w:val="24"/>
        </w:rPr>
        <w:t>Назначение</w:t>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t>3</w:t>
      </w:r>
    </w:p>
    <w:p w14:paraId="3FEC6E4F" w14:textId="77777777" w:rsidR="003467BF" w:rsidRPr="0045340A" w:rsidRDefault="003467BF" w:rsidP="003467BF">
      <w:pPr>
        <w:spacing w:line="360" w:lineRule="auto"/>
        <w:ind w:firstLine="284"/>
        <w:jc w:val="both"/>
        <w:rPr>
          <w:b w:val="0"/>
          <w:szCs w:val="24"/>
        </w:rPr>
      </w:pPr>
      <w:r w:rsidRPr="0045340A">
        <w:rPr>
          <w:b w:val="0"/>
          <w:szCs w:val="24"/>
        </w:rPr>
        <w:t>Общие данные</w:t>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t>3</w:t>
      </w:r>
    </w:p>
    <w:p w14:paraId="6C50A9D5" w14:textId="77777777" w:rsidR="003467BF" w:rsidRPr="0045340A" w:rsidRDefault="003467BF" w:rsidP="003467BF">
      <w:pPr>
        <w:spacing w:line="360" w:lineRule="auto"/>
        <w:ind w:firstLine="284"/>
        <w:jc w:val="both"/>
        <w:rPr>
          <w:b w:val="0"/>
          <w:szCs w:val="24"/>
        </w:rPr>
      </w:pPr>
      <w:r w:rsidRPr="0045340A">
        <w:rPr>
          <w:b w:val="0"/>
          <w:szCs w:val="24"/>
        </w:rPr>
        <w:t>Климатические условия</w:t>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t>4</w:t>
      </w:r>
    </w:p>
    <w:p w14:paraId="6D90481D" w14:textId="77777777" w:rsidR="003467BF" w:rsidRPr="0045340A" w:rsidRDefault="003467BF" w:rsidP="003467BF">
      <w:pPr>
        <w:spacing w:line="360" w:lineRule="auto"/>
        <w:ind w:firstLine="284"/>
        <w:jc w:val="both"/>
        <w:rPr>
          <w:b w:val="0"/>
          <w:szCs w:val="24"/>
        </w:rPr>
      </w:pPr>
      <w:r w:rsidRPr="0045340A">
        <w:rPr>
          <w:b w:val="0"/>
          <w:szCs w:val="24"/>
        </w:rPr>
        <w:t>Классификация пожароопасной и взрывоопасной зоны</w:t>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t>4</w:t>
      </w:r>
    </w:p>
    <w:p w14:paraId="532B6490" w14:textId="77777777" w:rsidR="003467BF" w:rsidRPr="0045340A" w:rsidRDefault="003467BF" w:rsidP="003467BF">
      <w:pPr>
        <w:spacing w:line="360" w:lineRule="auto"/>
        <w:ind w:firstLine="284"/>
        <w:jc w:val="both"/>
        <w:rPr>
          <w:b w:val="0"/>
          <w:sz w:val="2"/>
          <w:szCs w:val="2"/>
        </w:rPr>
      </w:pPr>
    </w:p>
    <w:p w14:paraId="42BDD509" w14:textId="77777777" w:rsidR="003467BF" w:rsidRPr="0045340A" w:rsidRDefault="003467BF" w:rsidP="003467BF">
      <w:pPr>
        <w:spacing w:line="360" w:lineRule="auto"/>
        <w:ind w:firstLine="284"/>
        <w:jc w:val="both"/>
        <w:rPr>
          <w:b w:val="0"/>
          <w:szCs w:val="24"/>
        </w:rPr>
      </w:pPr>
      <w:r w:rsidRPr="0045340A">
        <w:rPr>
          <w:b w:val="0"/>
          <w:szCs w:val="24"/>
        </w:rPr>
        <w:t>Технические данные</w:t>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t>4</w:t>
      </w:r>
    </w:p>
    <w:p w14:paraId="07A28341" w14:textId="77777777" w:rsidR="003467BF" w:rsidRPr="0045340A" w:rsidRDefault="003467BF" w:rsidP="003467BF">
      <w:pPr>
        <w:spacing w:line="360" w:lineRule="auto"/>
        <w:ind w:firstLine="284"/>
        <w:jc w:val="both"/>
        <w:rPr>
          <w:b w:val="0"/>
          <w:szCs w:val="24"/>
        </w:rPr>
      </w:pPr>
      <w:r w:rsidRPr="0045340A">
        <w:rPr>
          <w:b w:val="0"/>
          <w:szCs w:val="24"/>
        </w:rPr>
        <w:t xml:space="preserve">Требования к оборудованию и документации </w:t>
      </w:r>
      <w:r w:rsidRPr="0045340A">
        <w:rPr>
          <w:b w:val="0"/>
          <w:szCs w:val="24"/>
        </w:rPr>
        <w:tab/>
      </w:r>
      <w:r w:rsidRPr="0045340A">
        <w:rPr>
          <w:b w:val="0"/>
          <w:szCs w:val="24"/>
        </w:rPr>
        <w:tab/>
      </w:r>
      <w:r w:rsidRPr="0045340A">
        <w:rPr>
          <w:b w:val="0"/>
          <w:szCs w:val="24"/>
        </w:rPr>
        <w:tab/>
      </w:r>
      <w:r w:rsidRPr="0045340A">
        <w:rPr>
          <w:b w:val="0"/>
          <w:szCs w:val="24"/>
        </w:rPr>
        <w:tab/>
      </w:r>
      <w:r>
        <w:rPr>
          <w:b w:val="0"/>
          <w:szCs w:val="24"/>
        </w:rPr>
        <w:tab/>
        <w:t xml:space="preserve">           </w:t>
      </w:r>
      <w:r w:rsidRPr="0045340A">
        <w:rPr>
          <w:b w:val="0"/>
          <w:szCs w:val="24"/>
        </w:rPr>
        <w:t xml:space="preserve">           </w:t>
      </w:r>
      <w:r>
        <w:rPr>
          <w:b w:val="0"/>
          <w:szCs w:val="24"/>
        </w:rPr>
        <w:t xml:space="preserve">  7</w:t>
      </w:r>
    </w:p>
    <w:p w14:paraId="009204F2" w14:textId="77777777" w:rsidR="003467BF" w:rsidRPr="0045340A" w:rsidRDefault="003467BF" w:rsidP="003467BF">
      <w:pPr>
        <w:spacing w:line="360" w:lineRule="auto"/>
        <w:ind w:firstLine="284"/>
        <w:jc w:val="both"/>
        <w:rPr>
          <w:b w:val="0"/>
          <w:sz w:val="2"/>
          <w:szCs w:val="2"/>
        </w:rPr>
      </w:pPr>
    </w:p>
    <w:p w14:paraId="7CD47175" w14:textId="77777777" w:rsidR="003467BF" w:rsidRPr="0045340A" w:rsidRDefault="003467BF" w:rsidP="003467BF">
      <w:pPr>
        <w:spacing w:line="360" w:lineRule="auto"/>
        <w:ind w:firstLine="284"/>
        <w:jc w:val="both"/>
        <w:rPr>
          <w:b w:val="0"/>
          <w:szCs w:val="24"/>
        </w:rPr>
      </w:pPr>
      <w:r w:rsidRPr="0045340A">
        <w:rPr>
          <w:b w:val="0"/>
          <w:szCs w:val="24"/>
        </w:rPr>
        <w:t>Объем поставки</w:t>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t xml:space="preserve">          </w:t>
      </w:r>
      <w:r>
        <w:rPr>
          <w:b w:val="0"/>
          <w:szCs w:val="24"/>
        </w:rPr>
        <w:t xml:space="preserve">  7</w:t>
      </w:r>
    </w:p>
    <w:p w14:paraId="7D118286" w14:textId="66C101F5" w:rsidR="003467BF" w:rsidRPr="0045340A" w:rsidRDefault="003467BF" w:rsidP="003467BF">
      <w:pPr>
        <w:spacing w:line="360" w:lineRule="auto"/>
        <w:ind w:firstLine="284"/>
        <w:jc w:val="both"/>
        <w:rPr>
          <w:b w:val="0"/>
          <w:szCs w:val="24"/>
        </w:rPr>
      </w:pPr>
      <w:r w:rsidRPr="0045340A">
        <w:rPr>
          <w:b w:val="0"/>
          <w:szCs w:val="24"/>
        </w:rPr>
        <w:t>Технические требования к оборудованию и документации</w:t>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t xml:space="preserve">          </w:t>
      </w:r>
      <w:r>
        <w:rPr>
          <w:b w:val="0"/>
          <w:szCs w:val="24"/>
        </w:rPr>
        <w:t xml:space="preserve">  </w:t>
      </w:r>
      <w:r w:rsidR="00522C23">
        <w:rPr>
          <w:b w:val="0"/>
          <w:szCs w:val="24"/>
        </w:rPr>
        <w:t>7</w:t>
      </w:r>
    </w:p>
    <w:p w14:paraId="23C93F26" w14:textId="37CB2A37" w:rsidR="003467BF" w:rsidRPr="0045340A" w:rsidRDefault="003467BF" w:rsidP="003467BF">
      <w:pPr>
        <w:spacing w:line="360" w:lineRule="auto"/>
        <w:ind w:firstLine="284"/>
        <w:jc w:val="both"/>
        <w:rPr>
          <w:b w:val="0"/>
          <w:szCs w:val="24"/>
        </w:rPr>
      </w:pPr>
      <w:r w:rsidRPr="0045340A">
        <w:rPr>
          <w:b w:val="0"/>
          <w:szCs w:val="24"/>
        </w:rPr>
        <w:t>Перечень документов Поставщика</w:t>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t xml:space="preserve">          </w:t>
      </w:r>
      <w:r>
        <w:rPr>
          <w:b w:val="0"/>
          <w:szCs w:val="24"/>
        </w:rPr>
        <w:t>1</w:t>
      </w:r>
      <w:r w:rsidR="00BB0CD9">
        <w:rPr>
          <w:b w:val="0"/>
          <w:szCs w:val="24"/>
        </w:rPr>
        <w:t>1</w:t>
      </w:r>
    </w:p>
    <w:p w14:paraId="7A886101" w14:textId="5D07F189" w:rsidR="003467BF" w:rsidRPr="0045340A" w:rsidRDefault="003467BF" w:rsidP="003467BF">
      <w:pPr>
        <w:spacing w:line="360" w:lineRule="auto"/>
        <w:ind w:firstLine="284"/>
        <w:jc w:val="both"/>
        <w:rPr>
          <w:b w:val="0"/>
          <w:szCs w:val="24"/>
        </w:rPr>
      </w:pPr>
      <w:r w:rsidRPr="0045340A">
        <w:rPr>
          <w:b w:val="0"/>
          <w:szCs w:val="24"/>
        </w:rPr>
        <w:t>Оформление документации</w:t>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t xml:space="preserve">          </w:t>
      </w:r>
      <w:r>
        <w:rPr>
          <w:b w:val="0"/>
          <w:szCs w:val="24"/>
        </w:rPr>
        <w:t>1</w:t>
      </w:r>
      <w:r w:rsidR="00BB0CD9">
        <w:rPr>
          <w:b w:val="0"/>
          <w:szCs w:val="24"/>
        </w:rPr>
        <w:t>2</w:t>
      </w:r>
    </w:p>
    <w:p w14:paraId="5CFE5926" w14:textId="3904BFD1" w:rsidR="003467BF" w:rsidRPr="0045340A" w:rsidRDefault="003467BF" w:rsidP="003467BF">
      <w:pPr>
        <w:spacing w:line="360" w:lineRule="auto"/>
        <w:ind w:firstLine="284"/>
        <w:jc w:val="both"/>
        <w:rPr>
          <w:b w:val="0"/>
          <w:szCs w:val="24"/>
        </w:rPr>
      </w:pPr>
      <w:r w:rsidRPr="0045340A">
        <w:rPr>
          <w:b w:val="0"/>
          <w:szCs w:val="24"/>
        </w:rPr>
        <w:t>Технико-коммерческое предложение Поставщика</w:t>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t xml:space="preserve">          </w:t>
      </w:r>
      <w:r>
        <w:rPr>
          <w:b w:val="0"/>
          <w:szCs w:val="24"/>
        </w:rPr>
        <w:t>1</w:t>
      </w:r>
      <w:r w:rsidR="00BB0CD9">
        <w:rPr>
          <w:b w:val="0"/>
          <w:szCs w:val="24"/>
        </w:rPr>
        <w:t>3</w:t>
      </w:r>
    </w:p>
    <w:p w14:paraId="24AEF553" w14:textId="5648BA64" w:rsidR="003467BF" w:rsidRDefault="003467BF" w:rsidP="003467BF">
      <w:pPr>
        <w:spacing w:line="360" w:lineRule="auto"/>
        <w:ind w:firstLine="284"/>
        <w:jc w:val="both"/>
        <w:rPr>
          <w:b w:val="0"/>
          <w:szCs w:val="24"/>
        </w:rPr>
      </w:pPr>
      <w:r w:rsidRPr="0045340A">
        <w:rPr>
          <w:b w:val="0"/>
          <w:szCs w:val="24"/>
        </w:rPr>
        <w:t>Особые требования</w:t>
      </w:r>
      <w:r w:rsidR="00BB0CD9">
        <w:rPr>
          <w:b w:val="0"/>
          <w:szCs w:val="24"/>
        </w:rPr>
        <w:tab/>
      </w:r>
      <w:r w:rsidR="00BB0CD9">
        <w:rPr>
          <w:b w:val="0"/>
          <w:szCs w:val="24"/>
        </w:rPr>
        <w:tab/>
      </w:r>
      <w:r w:rsidR="00BB0CD9">
        <w:rPr>
          <w:b w:val="0"/>
          <w:szCs w:val="24"/>
        </w:rPr>
        <w:tab/>
      </w:r>
      <w:r w:rsidR="00BB0CD9">
        <w:rPr>
          <w:b w:val="0"/>
          <w:szCs w:val="24"/>
        </w:rPr>
        <w:tab/>
      </w:r>
      <w:r w:rsidR="00BB0CD9">
        <w:rPr>
          <w:b w:val="0"/>
          <w:szCs w:val="24"/>
        </w:rPr>
        <w:tab/>
      </w:r>
      <w:r w:rsidR="00BB0CD9">
        <w:rPr>
          <w:b w:val="0"/>
          <w:szCs w:val="24"/>
        </w:rPr>
        <w:tab/>
      </w:r>
      <w:r w:rsidR="00BB0CD9">
        <w:rPr>
          <w:b w:val="0"/>
          <w:szCs w:val="24"/>
        </w:rPr>
        <w:tab/>
      </w:r>
      <w:r w:rsidR="00BB0CD9">
        <w:rPr>
          <w:b w:val="0"/>
          <w:szCs w:val="24"/>
        </w:rPr>
        <w:tab/>
        <w:t xml:space="preserve">   </w:t>
      </w:r>
      <w:r w:rsidR="00BB0CD9">
        <w:rPr>
          <w:b w:val="0"/>
          <w:szCs w:val="24"/>
        </w:rPr>
        <w:tab/>
        <w:t xml:space="preserve"> </w:t>
      </w:r>
      <w:r w:rsidR="00BB0CD9">
        <w:rPr>
          <w:b w:val="0"/>
          <w:szCs w:val="24"/>
        </w:rPr>
        <w:tab/>
        <w:t xml:space="preserve">          13</w:t>
      </w:r>
    </w:p>
    <w:p w14:paraId="670647EB" w14:textId="77777777" w:rsidR="003467BF" w:rsidRPr="0045340A" w:rsidRDefault="003467BF" w:rsidP="003467BF">
      <w:pPr>
        <w:spacing w:line="360" w:lineRule="auto"/>
        <w:ind w:firstLine="284"/>
        <w:jc w:val="both"/>
        <w:rPr>
          <w:b w:val="0"/>
          <w:szCs w:val="24"/>
        </w:rPr>
      </w:pPr>
      <w:r w:rsidRPr="0045340A">
        <w:rPr>
          <w:b w:val="0"/>
          <w:szCs w:val="24"/>
        </w:rPr>
        <w:t>Приложения:</w:t>
      </w:r>
    </w:p>
    <w:p w14:paraId="7701E93F" w14:textId="77777777" w:rsidR="003467BF" w:rsidRPr="0045340A" w:rsidRDefault="003467BF" w:rsidP="003467BF">
      <w:pPr>
        <w:spacing w:line="360" w:lineRule="auto"/>
        <w:ind w:firstLine="284"/>
        <w:jc w:val="both"/>
        <w:rPr>
          <w:b w:val="0"/>
          <w:szCs w:val="24"/>
        </w:rPr>
      </w:pPr>
      <w:r w:rsidRPr="0027664D">
        <w:rPr>
          <w:b w:val="0"/>
        </w:rPr>
        <w:t xml:space="preserve">Приложение </w:t>
      </w:r>
      <w:r>
        <w:rPr>
          <w:b w:val="0"/>
        </w:rPr>
        <w:t>А</w:t>
      </w:r>
      <w:r w:rsidRPr="0027664D">
        <w:rPr>
          <w:b w:val="0"/>
        </w:rPr>
        <w:t xml:space="preserve"> (обязательное): Шаблон перечня отклонений от требований.</w:t>
      </w:r>
      <w:r w:rsidRPr="0045340A">
        <w:rPr>
          <w:b w:val="0"/>
          <w:szCs w:val="24"/>
        </w:rPr>
        <w:tab/>
      </w:r>
    </w:p>
    <w:p w14:paraId="1F5DFECA" w14:textId="1BA8B0D0" w:rsidR="003467BF" w:rsidRDefault="003467BF" w:rsidP="003467BF">
      <w:pPr>
        <w:spacing w:line="360" w:lineRule="auto"/>
        <w:ind w:firstLine="284"/>
        <w:jc w:val="both"/>
        <w:rPr>
          <w:b w:val="0"/>
          <w:szCs w:val="24"/>
        </w:rPr>
      </w:pPr>
      <w:r w:rsidRPr="0045340A">
        <w:rPr>
          <w:b w:val="0"/>
          <w:szCs w:val="24"/>
        </w:rPr>
        <w:t xml:space="preserve">Приложение </w:t>
      </w:r>
      <w:r>
        <w:rPr>
          <w:b w:val="0"/>
          <w:szCs w:val="24"/>
        </w:rPr>
        <w:t>Б</w:t>
      </w:r>
      <w:r w:rsidRPr="0045340A">
        <w:rPr>
          <w:b w:val="0"/>
          <w:szCs w:val="24"/>
        </w:rPr>
        <w:t xml:space="preserve"> (обязательное)</w:t>
      </w:r>
      <w:r w:rsidR="00BB0CD9">
        <w:rPr>
          <w:b w:val="0"/>
          <w:szCs w:val="24"/>
        </w:rPr>
        <w:t>:</w:t>
      </w:r>
      <w:r w:rsidRPr="0045340A">
        <w:rPr>
          <w:b w:val="0"/>
          <w:szCs w:val="24"/>
        </w:rPr>
        <w:t xml:space="preserve"> Однолинейная схема ~400/230В. </w:t>
      </w:r>
      <w:r w:rsidRPr="004D1F56">
        <w:rPr>
          <w:b w:val="0"/>
          <w:szCs w:val="24"/>
        </w:rPr>
        <w:t>Щит 8Щ, I, II секции.</w:t>
      </w:r>
    </w:p>
    <w:p w14:paraId="6F3C26AE" w14:textId="40F917F6" w:rsidR="00BB0CD9" w:rsidRDefault="00BB0CD9" w:rsidP="00BB0CD9">
      <w:pPr>
        <w:spacing w:line="360" w:lineRule="auto"/>
        <w:ind w:firstLine="284"/>
        <w:jc w:val="both"/>
        <w:rPr>
          <w:b w:val="0"/>
          <w:szCs w:val="24"/>
        </w:rPr>
      </w:pPr>
      <w:r w:rsidRPr="0045340A">
        <w:rPr>
          <w:b w:val="0"/>
          <w:szCs w:val="24"/>
        </w:rPr>
        <w:t xml:space="preserve">Приложение </w:t>
      </w:r>
      <w:r>
        <w:rPr>
          <w:b w:val="0"/>
          <w:szCs w:val="24"/>
        </w:rPr>
        <w:t>В</w:t>
      </w:r>
      <w:r w:rsidRPr="0045340A">
        <w:rPr>
          <w:b w:val="0"/>
          <w:szCs w:val="24"/>
        </w:rPr>
        <w:t xml:space="preserve"> (обязательное)</w:t>
      </w:r>
      <w:r>
        <w:rPr>
          <w:b w:val="0"/>
          <w:szCs w:val="24"/>
        </w:rPr>
        <w:t>:</w:t>
      </w:r>
      <w:r w:rsidRPr="0045340A">
        <w:rPr>
          <w:b w:val="0"/>
          <w:szCs w:val="24"/>
        </w:rPr>
        <w:t xml:space="preserve"> </w:t>
      </w:r>
      <w:r w:rsidRPr="00BB0CD9">
        <w:rPr>
          <w:b w:val="0"/>
          <w:szCs w:val="24"/>
        </w:rPr>
        <w:t>Принципиальная схема управления электроприводом насосов</w:t>
      </w:r>
      <w:r w:rsidRPr="004D1F56">
        <w:rPr>
          <w:b w:val="0"/>
          <w:szCs w:val="24"/>
        </w:rPr>
        <w:t>.</w:t>
      </w:r>
    </w:p>
    <w:p w14:paraId="4C1764EB" w14:textId="77777777" w:rsidR="00DD2E33" w:rsidRDefault="00DD2E33" w:rsidP="00DD2E33">
      <w:pPr>
        <w:spacing w:line="360" w:lineRule="auto"/>
        <w:ind w:firstLine="284"/>
        <w:jc w:val="both"/>
        <w:rPr>
          <w:b w:val="0"/>
          <w:szCs w:val="24"/>
        </w:rPr>
      </w:pPr>
      <w:r w:rsidRPr="0045340A">
        <w:rPr>
          <w:b w:val="0"/>
          <w:szCs w:val="24"/>
        </w:rPr>
        <w:t xml:space="preserve">Приложение </w:t>
      </w:r>
      <w:r>
        <w:rPr>
          <w:b w:val="0"/>
          <w:szCs w:val="24"/>
        </w:rPr>
        <w:t>Г</w:t>
      </w:r>
      <w:r w:rsidRPr="0045340A">
        <w:rPr>
          <w:b w:val="0"/>
          <w:szCs w:val="24"/>
        </w:rPr>
        <w:t xml:space="preserve"> (обязательное)</w:t>
      </w:r>
      <w:r>
        <w:rPr>
          <w:b w:val="0"/>
          <w:szCs w:val="24"/>
        </w:rPr>
        <w:t>:</w:t>
      </w:r>
      <w:r w:rsidRPr="0045340A">
        <w:rPr>
          <w:b w:val="0"/>
          <w:szCs w:val="24"/>
        </w:rPr>
        <w:t xml:space="preserve"> </w:t>
      </w:r>
      <w:r>
        <w:rPr>
          <w:b w:val="0"/>
          <w:szCs w:val="24"/>
        </w:rPr>
        <w:t xml:space="preserve">Структурная </w:t>
      </w:r>
      <w:proofErr w:type="spellStart"/>
      <w:proofErr w:type="gramStart"/>
      <w:r>
        <w:rPr>
          <w:b w:val="0"/>
          <w:szCs w:val="24"/>
        </w:rPr>
        <w:t>эл.схема</w:t>
      </w:r>
      <w:proofErr w:type="spellEnd"/>
      <w:proofErr w:type="gramEnd"/>
      <w:r>
        <w:rPr>
          <w:b w:val="0"/>
          <w:szCs w:val="24"/>
        </w:rPr>
        <w:t xml:space="preserve"> ШУНН</w:t>
      </w:r>
      <w:r w:rsidRPr="00BA2690">
        <w:rPr>
          <w:b w:val="0"/>
          <w:szCs w:val="24"/>
        </w:rPr>
        <w:t>.</w:t>
      </w:r>
    </w:p>
    <w:p w14:paraId="2F190E9C" w14:textId="77777777" w:rsidR="00DD2E33" w:rsidRDefault="00DD2E33" w:rsidP="00BB0CD9">
      <w:pPr>
        <w:spacing w:line="360" w:lineRule="auto"/>
        <w:ind w:firstLine="284"/>
        <w:jc w:val="both"/>
        <w:rPr>
          <w:b w:val="0"/>
          <w:szCs w:val="24"/>
        </w:rPr>
      </w:pPr>
    </w:p>
    <w:p w14:paraId="3193DA47" w14:textId="77777777" w:rsidR="00BB0CD9" w:rsidRDefault="00BB0CD9" w:rsidP="003467BF">
      <w:pPr>
        <w:spacing w:line="360" w:lineRule="auto"/>
        <w:ind w:firstLine="284"/>
        <w:jc w:val="both"/>
        <w:rPr>
          <w:b w:val="0"/>
          <w:szCs w:val="24"/>
        </w:rPr>
      </w:pPr>
    </w:p>
    <w:p w14:paraId="06517268" w14:textId="1CB0FC1E" w:rsidR="00AD0912" w:rsidRPr="0045340A" w:rsidRDefault="00204BCE" w:rsidP="00AD0912">
      <w:pPr>
        <w:spacing w:line="360" w:lineRule="auto"/>
        <w:ind w:firstLine="284"/>
        <w:jc w:val="both"/>
        <w:rPr>
          <w:b w:val="0"/>
          <w:szCs w:val="24"/>
        </w:rPr>
      </w:pPr>
      <w:r w:rsidRPr="0045340A">
        <w:rPr>
          <w:b w:val="0"/>
          <w:szCs w:val="24"/>
        </w:rPr>
        <w:tab/>
      </w:r>
    </w:p>
    <w:p w14:paraId="2F07856C" w14:textId="77777777" w:rsidR="00AD0912" w:rsidRPr="0045340A" w:rsidRDefault="00AD0912">
      <w:pPr>
        <w:jc w:val="left"/>
        <w:rPr>
          <w:rFonts w:ascii="Arial" w:hAnsi="Arial" w:cs="Arial"/>
        </w:rPr>
      </w:pPr>
      <w:r w:rsidRPr="0045340A">
        <w:rPr>
          <w:rFonts w:ascii="Arial" w:hAnsi="Arial" w:cs="Arial"/>
        </w:rPr>
        <w:br w:type="page"/>
      </w:r>
    </w:p>
    <w:p w14:paraId="4E964FBC" w14:textId="77777777" w:rsidR="00AD0912" w:rsidRPr="0045340A" w:rsidRDefault="00AD0912" w:rsidP="00AD0912">
      <w:pPr>
        <w:spacing w:line="360" w:lineRule="auto"/>
        <w:ind w:firstLine="567"/>
        <w:rPr>
          <w:b w:val="0"/>
          <w:bCs/>
          <w:szCs w:val="24"/>
        </w:rPr>
      </w:pPr>
      <w:r w:rsidRPr="0045340A">
        <w:rPr>
          <w:bCs/>
          <w:szCs w:val="24"/>
        </w:rPr>
        <w:lastRenderedPageBreak/>
        <w:t>1</w:t>
      </w:r>
      <w:r w:rsidRPr="0045340A">
        <w:rPr>
          <w:szCs w:val="24"/>
        </w:rPr>
        <w:tab/>
      </w:r>
      <w:r w:rsidRPr="0045340A">
        <w:rPr>
          <w:bCs/>
          <w:szCs w:val="24"/>
        </w:rPr>
        <w:t>Общая информация</w:t>
      </w:r>
    </w:p>
    <w:p w14:paraId="777DAE6B" w14:textId="77777777" w:rsidR="00AD0912" w:rsidRPr="0045340A" w:rsidRDefault="00AD0912" w:rsidP="00AD0912">
      <w:pPr>
        <w:spacing w:line="360" w:lineRule="auto"/>
        <w:ind w:firstLine="567"/>
        <w:rPr>
          <w:b w:val="0"/>
          <w:bCs/>
          <w:szCs w:val="24"/>
        </w:rPr>
      </w:pPr>
      <w:r w:rsidRPr="0045340A">
        <w:rPr>
          <w:bCs/>
          <w:szCs w:val="24"/>
        </w:rPr>
        <w:t>1.1</w:t>
      </w:r>
      <w:r w:rsidRPr="0045340A">
        <w:rPr>
          <w:szCs w:val="24"/>
        </w:rPr>
        <w:tab/>
      </w:r>
      <w:r w:rsidRPr="0045340A">
        <w:rPr>
          <w:bCs/>
          <w:szCs w:val="24"/>
        </w:rPr>
        <w:t>Назначение</w:t>
      </w:r>
    </w:p>
    <w:p w14:paraId="2B9937E2" w14:textId="0B5B8E13" w:rsidR="00AD0912" w:rsidRPr="0045340A" w:rsidRDefault="00AD0912" w:rsidP="00AD0912">
      <w:pPr>
        <w:spacing w:line="360" w:lineRule="auto"/>
        <w:ind w:left="284" w:firstLine="283"/>
        <w:jc w:val="both"/>
        <w:rPr>
          <w:b w:val="0"/>
          <w:szCs w:val="24"/>
        </w:rPr>
      </w:pPr>
      <w:r w:rsidRPr="0045340A">
        <w:rPr>
          <w:b w:val="0"/>
          <w:szCs w:val="24"/>
        </w:rPr>
        <w:t xml:space="preserve">Данный опросный лист (ОЛ) определяет основные технические условия и характеристики, а также основные требования к объему поставки оборудования, предоставляемым услугам и технической документации на оборудование, необходимые для проектирования и изготовления </w:t>
      </w:r>
      <w:r w:rsidR="00FC6640">
        <w:rPr>
          <w:b w:val="0"/>
          <w:szCs w:val="24"/>
        </w:rPr>
        <w:t>шкаф</w:t>
      </w:r>
      <w:r w:rsidR="003366CF">
        <w:rPr>
          <w:b w:val="0"/>
          <w:szCs w:val="24"/>
        </w:rPr>
        <w:t xml:space="preserve">а </w:t>
      </w:r>
      <w:r w:rsidR="00A93F52">
        <w:rPr>
          <w:b w:val="0"/>
          <w:szCs w:val="24"/>
        </w:rPr>
        <w:t>управления</w:t>
      </w:r>
      <w:r w:rsidR="003366CF">
        <w:rPr>
          <w:b w:val="0"/>
          <w:szCs w:val="24"/>
        </w:rPr>
        <w:t xml:space="preserve"> </w:t>
      </w:r>
      <w:r w:rsidR="00FC6640">
        <w:rPr>
          <w:b w:val="0"/>
          <w:szCs w:val="24"/>
        </w:rPr>
        <w:t>Ш</w:t>
      </w:r>
      <w:r w:rsidR="00A93F52">
        <w:rPr>
          <w:b w:val="0"/>
          <w:szCs w:val="24"/>
        </w:rPr>
        <w:t>УНН440</w:t>
      </w:r>
      <w:r w:rsidR="00EC1605">
        <w:rPr>
          <w:b w:val="0"/>
          <w:szCs w:val="24"/>
        </w:rPr>
        <w:t>2</w:t>
      </w:r>
      <w:r w:rsidR="009C603D" w:rsidRPr="0045340A">
        <w:rPr>
          <w:b w:val="0"/>
          <w:szCs w:val="24"/>
        </w:rPr>
        <w:t xml:space="preserve"> 0,4кВ</w:t>
      </w:r>
      <w:r w:rsidRPr="0045340A">
        <w:rPr>
          <w:b w:val="0"/>
          <w:szCs w:val="24"/>
        </w:rPr>
        <w:t xml:space="preserve"> для </w:t>
      </w:r>
      <w:r w:rsidR="00C246C7" w:rsidRPr="0045340A">
        <w:rPr>
          <w:b w:val="0"/>
          <w:szCs w:val="24"/>
        </w:rPr>
        <w:t>здания котельной</w:t>
      </w:r>
      <w:r w:rsidRPr="0045340A">
        <w:rPr>
          <w:b w:val="0"/>
          <w:szCs w:val="24"/>
        </w:rPr>
        <w:t xml:space="preserve"> тит.4</w:t>
      </w:r>
      <w:r w:rsidR="00C246C7" w:rsidRPr="0045340A">
        <w:rPr>
          <w:b w:val="0"/>
          <w:szCs w:val="24"/>
        </w:rPr>
        <w:t>3</w:t>
      </w:r>
      <w:r w:rsidRPr="0045340A">
        <w:rPr>
          <w:b w:val="0"/>
          <w:szCs w:val="24"/>
        </w:rPr>
        <w:t>0.</w:t>
      </w:r>
    </w:p>
    <w:p w14:paraId="48804429" w14:textId="77777777" w:rsidR="00AD0912" w:rsidRPr="0045340A" w:rsidRDefault="00AD0912" w:rsidP="00AD0912">
      <w:pPr>
        <w:spacing w:line="360" w:lineRule="auto"/>
        <w:ind w:firstLine="567"/>
        <w:rPr>
          <w:b w:val="0"/>
          <w:bCs/>
          <w:szCs w:val="24"/>
        </w:rPr>
      </w:pPr>
      <w:r w:rsidRPr="0045340A">
        <w:rPr>
          <w:bCs/>
          <w:szCs w:val="24"/>
        </w:rPr>
        <w:t>1.2</w:t>
      </w:r>
      <w:r w:rsidRPr="0045340A">
        <w:rPr>
          <w:bCs/>
          <w:szCs w:val="24"/>
        </w:rPr>
        <w:tab/>
        <w:t>Общие данные</w:t>
      </w:r>
    </w:p>
    <w:p w14:paraId="7BC3A565" w14:textId="77777777" w:rsidR="00AD0912" w:rsidRPr="0045340A" w:rsidRDefault="00AD0912" w:rsidP="00AD0912">
      <w:pPr>
        <w:spacing w:line="360" w:lineRule="auto"/>
        <w:ind w:left="284" w:firstLine="283"/>
        <w:jc w:val="both"/>
        <w:rPr>
          <w:b w:val="0"/>
          <w:szCs w:val="24"/>
        </w:rPr>
      </w:pPr>
      <w:r w:rsidRPr="0045340A">
        <w:rPr>
          <w:b w:val="0"/>
          <w:szCs w:val="24"/>
        </w:rPr>
        <w:t>Перечень общих данных представлен в таблице 1.1.</w:t>
      </w:r>
    </w:p>
    <w:p w14:paraId="1BACFEFE" w14:textId="77777777" w:rsidR="00AD0912" w:rsidRPr="0045340A" w:rsidRDefault="00AD0912" w:rsidP="00AD0912">
      <w:pPr>
        <w:spacing w:line="360" w:lineRule="auto"/>
        <w:ind w:left="284" w:firstLine="283"/>
        <w:jc w:val="both"/>
        <w:rPr>
          <w:b w:val="0"/>
          <w:szCs w:val="24"/>
        </w:rPr>
      </w:pPr>
      <w:r w:rsidRPr="0045340A">
        <w:rPr>
          <w:b w:val="0"/>
          <w:szCs w:val="24"/>
        </w:rPr>
        <w:t>Таблица 1.1 Общие данные</w:t>
      </w:r>
    </w:p>
    <w:tbl>
      <w:tblPr>
        <w:tblW w:w="9875" w:type="dxa"/>
        <w:tblInd w:w="182" w:type="dxa"/>
        <w:tblLayout w:type="fixed"/>
        <w:tblCellMar>
          <w:left w:w="40" w:type="dxa"/>
          <w:right w:w="40" w:type="dxa"/>
        </w:tblCellMar>
        <w:tblLook w:val="0000" w:firstRow="0" w:lastRow="0" w:firstColumn="0" w:lastColumn="0" w:noHBand="0" w:noVBand="0"/>
      </w:tblPr>
      <w:tblGrid>
        <w:gridCol w:w="4936"/>
        <w:gridCol w:w="4939"/>
      </w:tblGrid>
      <w:tr w:rsidR="00AD0912" w:rsidRPr="0045340A" w14:paraId="21AD1E81" w14:textId="77777777" w:rsidTr="00813F9F">
        <w:trPr>
          <w:trHeight w:hRule="exact" w:val="552"/>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56BF0DF2" w14:textId="77777777" w:rsidR="00AD0912" w:rsidRPr="0045340A" w:rsidRDefault="00AD0912" w:rsidP="00AD0912">
            <w:pPr>
              <w:spacing w:line="360" w:lineRule="auto"/>
              <w:rPr>
                <w:b w:val="0"/>
              </w:rPr>
            </w:pPr>
            <w:r w:rsidRPr="0045340A">
              <w:rPr>
                <w:b w:val="0"/>
                <w:szCs w:val="24"/>
              </w:rPr>
              <w:t>Наименование предприятия - Заказчика</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7A86D52D" w14:textId="77777777" w:rsidR="00AD0912" w:rsidRPr="0045340A" w:rsidRDefault="00AD0912" w:rsidP="00AD0912">
            <w:pPr>
              <w:spacing w:line="360" w:lineRule="auto"/>
              <w:rPr>
                <w:b w:val="0"/>
              </w:rPr>
            </w:pPr>
            <w:r w:rsidRPr="0045340A">
              <w:rPr>
                <w:b w:val="0"/>
                <w:szCs w:val="24"/>
              </w:rPr>
              <w:t>АО «НЗНП»</w:t>
            </w:r>
          </w:p>
        </w:tc>
      </w:tr>
      <w:tr w:rsidR="00AD0912" w:rsidRPr="0045340A" w14:paraId="6CE26DC2" w14:textId="77777777" w:rsidTr="009679B4">
        <w:trPr>
          <w:trHeight w:hRule="exact" w:val="602"/>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0977F7C9" w14:textId="77777777" w:rsidR="00AD0912" w:rsidRPr="0045340A" w:rsidRDefault="00AD0912" w:rsidP="00AD0912">
            <w:pPr>
              <w:spacing w:line="360" w:lineRule="auto"/>
              <w:rPr>
                <w:b w:val="0"/>
              </w:rPr>
            </w:pPr>
            <w:r w:rsidRPr="0045340A">
              <w:rPr>
                <w:b w:val="0"/>
                <w:szCs w:val="24"/>
              </w:rPr>
              <w:t>Наименование объекта строительства</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7DACE537" w14:textId="177947B1" w:rsidR="00AD0912" w:rsidRPr="0045340A" w:rsidRDefault="00C246C7" w:rsidP="00C246C7">
            <w:pPr>
              <w:spacing w:line="360" w:lineRule="auto"/>
              <w:rPr>
                <w:b w:val="0"/>
              </w:rPr>
            </w:pPr>
            <w:r w:rsidRPr="0045340A">
              <w:rPr>
                <w:b w:val="0"/>
                <w:szCs w:val="24"/>
              </w:rPr>
              <w:t>Здание котельной тит.430</w:t>
            </w:r>
          </w:p>
        </w:tc>
      </w:tr>
      <w:tr w:rsidR="00AD0912" w:rsidRPr="0045340A" w14:paraId="768C0B89" w14:textId="77777777" w:rsidTr="00813F9F">
        <w:trPr>
          <w:trHeight w:hRule="exact" w:val="1284"/>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45999234" w14:textId="77777777" w:rsidR="00AD0912" w:rsidRPr="0045340A" w:rsidRDefault="00AD0912" w:rsidP="00AD0912">
            <w:pPr>
              <w:spacing w:line="360" w:lineRule="auto"/>
              <w:rPr>
                <w:b w:val="0"/>
              </w:rPr>
            </w:pPr>
            <w:r w:rsidRPr="0045340A">
              <w:rPr>
                <w:b w:val="0"/>
                <w:szCs w:val="24"/>
              </w:rPr>
              <w:t>Место расположения объекта, где установлен аппарат (город, район)</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2F8AAFEE" w14:textId="77777777" w:rsidR="00AD0912" w:rsidRPr="0045340A" w:rsidRDefault="00AD0912" w:rsidP="00AD0912">
            <w:pPr>
              <w:spacing w:line="360" w:lineRule="auto"/>
              <w:rPr>
                <w:b w:val="0"/>
              </w:rPr>
            </w:pPr>
            <w:r w:rsidRPr="0045340A">
              <w:rPr>
                <w:b w:val="0"/>
                <w:szCs w:val="24"/>
              </w:rPr>
              <w:t xml:space="preserve">РФ, Ростовская область, </w:t>
            </w:r>
            <w:proofErr w:type="spellStart"/>
            <w:r w:rsidRPr="0045340A">
              <w:rPr>
                <w:b w:val="0"/>
                <w:szCs w:val="24"/>
              </w:rPr>
              <w:t>Красносулинский</w:t>
            </w:r>
            <w:proofErr w:type="spellEnd"/>
            <w:r w:rsidRPr="0045340A">
              <w:rPr>
                <w:b w:val="0"/>
                <w:szCs w:val="24"/>
              </w:rPr>
              <w:t xml:space="preserve"> район, Киселевское сельское поселение, промплощадка АО «</w:t>
            </w:r>
            <w:proofErr w:type="spellStart"/>
            <w:r w:rsidRPr="0045340A">
              <w:rPr>
                <w:b w:val="0"/>
                <w:szCs w:val="24"/>
              </w:rPr>
              <w:t>Новошахтинский</w:t>
            </w:r>
            <w:proofErr w:type="spellEnd"/>
            <w:r w:rsidRPr="0045340A">
              <w:rPr>
                <w:b w:val="0"/>
                <w:szCs w:val="24"/>
              </w:rPr>
              <w:t xml:space="preserve"> завод нефтепродуктов»</w:t>
            </w:r>
          </w:p>
        </w:tc>
      </w:tr>
      <w:tr w:rsidR="00AD0912" w:rsidRPr="0045340A" w14:paraId="17A42E2A" w14:textId="77777777" w:rsidTr="00813F9F">
        <w:trPr>
          <w:trHeight w:hRule="exact" w:val="1017"/>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6BD88463" w14:textId="77777777" w:rsidR="00AD0912" w:rsidRPr="0045340A" w:rsidRDefault="00AD0912" w:rsidP="00AD0912">
            <w:pPr>
              <w:spacing w:line="360" w:lineRule="auto"/>
              <w:rPr>
                <w:b w:val="0"/>
              </w:rPr>
            </w:pPr>
            <w:r w:rsidRPr="0045340A">
              <w:rPr>
                <w:b w:val="0"/>
                <w:szCs w:val="24"/>
              </w:rPr>
              <w:t>Почтовый адрес</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6C5BC512" w14:textId="31D5A445" w:rsidR="00AD0912" w:rsidRPr="0045340A" w:rsidRDefault="00AD0912" w:rsidP="00AD0912">
            <w:pPr>
              <w:spacing w:line="360" w:lineRule="auto"/>
              <w:rPr>
                <w:b w:val="0"/>
                <w:color w:val="FF0000"/>
              </w:rPr>
            </w:pPr>
            <w:r w:rsidRPr="0045340A">
              <w:rPr>
                <w:b w:val="0"/>
                <w:szCs w:val="24"/>
              </w:rPr>
              <w:t>346900, РФ, Ростовская область,</w:t>
            </w:r>
            <w:r w:rsidR="00C246C7" w:rsidRPr="0045340A">
              <w:rPr>
                <w:b w:val="0"/>
                <w:szCs w:val="24"/>
              </w:rPr>
              <w:t xml:space="preserve"> </w:t>
            </w:r>
            <w:r w:rsidRPr="0045340A">
              <w:rPr>
                <w:b w:val="0"/>
                <w:szCs w:val="24"/>
              </w:rPr>
              <w:t>г. Новошахтинск, а/я №5</w:t>
            </w:r>
          </w:p>
        </w:tc>
      </w:tr>
      <w:tr w:rsidR="00AD0912" w:rsidRPr="0045340A" w14:paraId="17552DCF" w14:textId="77777777" w:rsidTr="00813F9F">
        <w:trPr>
          <w:trHeight w:hRule="exact" w:val="1647"/>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108BC705" w14:textId="77777777" w:rsidR="00AD0912" w:rsidRPr="0045340A" w:rsidRDefault="00AD0912" w:rsidP="00AD0912">
            <w:pPr>
              <w:spacing w:line="360" w:lineRule="auto"/>
              <w:rPr>
                <w:b w:val="0"/>
                <w:szCs w:val="24"/>
              </w:rPr>
            </w:pPr>
            <w:r w:rsidRPr="0045340A">
              <w:rPr>
                <w:b w:val="0"/>
                <w:szCs w:val="24"/>
              </w:rPr>
              <w:t>Юридический (фактический) адрес</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5D5EC269" w14:textId="77777777" w:rsidR="00AD0912" w:rsidRPr="0045340A" w:rsidRDefault="00AD0912" w:rsidP="00AD0912">
            <w:pPr>
              <w:spacing w:line="360" w:lineRule="auto"/>
              <w:rPr>
                <w:b w:val="0"/>
                <w:szCs w:val="24"/>
              </w:rPr>
            </w:pPr>
            <w:r w:rsidRPr="0045340A">
              <w:rPr>
                <w:b w:val="0"/>
                <w:szCs w:val="24"/>
              </w:rPr>
              <w:t xml:space="preserve">346367, Ростовская область, </w:t>
            </w:r>
            <w:proofErr w:type="spellStart"/>
            <w:r w:rsidRPr="0045340A">
              <w:rPr>
                <w:b w:val="0"/>
                <w:szCs w:val="24"/>
              </w:rPr>
              <w:t>м.р</w:t>
            </w:r>
            <w:proofErr w:type="spellEnd"/>
            <w:r w:rsidRPr="0045340A">
              <w:rPr>
                <w:b w:val="0"/>
                <w:szCs w:val="24"/>
              </w:rPr>
              <w:t xml:space="preserve">-н </w:t>
            </w:r>
            <w:proofErr w:type="spellStart"/>
            <w:r w:rsidRPr="0045340A">
              <w:rPr>
                <w:b w:val="0"/>
                <w:szCs w:val="24"/>
              </w:rPr>
              <w:t>Красносулинский</w:t>
            </w:r>
            <w:proofErr w:type="spellEnd"/>
            <w:r w:rsidRPr="0045340A">
              <w:rPr>
                <w:b w:val="0"/>
                <w:szCs w:val="24"/>
              </w:rPr>
              <w:t xml:space="preserve">, </w:t>
            </w:r>
            <w:proofErr w:type="spellStart"/>
            <w:r w:rsidRPr="0045340A">
              <w:rPr>
                <w:b w:val="0"/>
                <w:szCs w:val="24"/>
              </w:rPr>
              <w:t>с.п</w:t>
            </w:r>
            <w:proofErr w:type="spellEnd"/>
            <w:r w:rsidRPr="0045340A">
              <w:rPr>
                <w:b w:val="0"/>
                <w:szCs w:val="24"/>
              </w:rPr>
              <w:t xml:space="preserve">. Киселевское, тер автомобильной дороги общего пользования федерального значения А-270, км 882-й, </w:t>
            </w:r>
            <w:proofErr w:type="spellStart"/>
            <w:r w:rsidRPr="0045340A">
              <w:rPr>
                <w:b w:val="0"/>
                <w:szCs w:val="24"/>
              </w:rPr>
              <w:t>зд</w:t>
            </w:r>
            <w:proofErr w:type="spellEnd"/>
            <w:r w:rsidRPr="0045340A">
              <w:rPr>
                <w:b w:val="0"/>
                <w:szCs w:val="24"/>
              </w:rPr>
              <w:t>. 1</w:t>
            </w:r>
          </w:p>
        </w:tc>
      </w:tr>
      <w:tr w:rsidR="00AD0912" w:rsidRPr="0045340A" w14:paraId="5CAC1C39" w14:textId="77777777" w:rsidTr="00813F9F">
        <w:trPr>
          <w:trHeight w:hRule="exact" w:val="274"/>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39CB14BF" w14:textId="77777777" w:rsidR="00AD0912" w:rsidRPr="0045340A" w:rsidRDefault="00AD0912" w:rsidP="00AD0912">
            <w:pPr>
              <w:spacing w:line="360" w:lineRule="auto"/>
              <w:rPr>
                <w:b w:val="0"/>
                <w:szCs w:val="24"/>
              </w:rPr>
            </w:pPr>
            <w:r w:rsidRPr="0045340A">
              <w:rPr>
                <w:b w:val="0"/>
                <w:szCs w:val="24"/>
              </w:rPr>
              <w:t>Телефон с кодом города</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3EE7C638" w14:textId="77777777" w:rsidR="00AD0912" w:rsidRPr="0045340A" w:rsidRDefault="00AD0912" w:rsidP="00AD0912">
            <w:pPr>
              <w:spacing w:line="360" w:lineRule="auto"/>
              <w:rPr>
                <w:b w:val="0"/>
                <w:szCs w:val="24"/>
              </w:rPr>
            </w:pPr>
            <w:r w:rsidRPr="0045340A">
              <w:rPr>
                <w:b w:val="0"/>
                <w:szCs w:val="24"/>
              </w:rPr>
              <w:t>8 86369 5 15 00</w:t>
            </w:r>
          </w:p>
        </w:tc>
      </w:tr>
      <w:tr w:rsidR="00AD0912" w:rsidRPr="0045340A" w14:paraId="084D1555" w14:textId="77777777" w:rsidTr="00813F9F">
        <w:trPr>
          <w:trHeight w:hRule="exact" w:val="288"/>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51C3944B" w14:textId="77777777" w:rsidR="00AD0912" w:rsidRPr="0045340A" w:rsidRDefault="00AD0912" w:rsidP="00AD0912">
            <w:pPr>
              <w:spacing w:line="360" w:lineRule="auto"/>
              <w:rPr>
                <w:b w:val="0"/>
                <w:szCs w:val="24"/>
              </w:rPr>
            </w:pPr>
            <w:r w:rsidRPr="0045340A">
              <w:rPr>
                <w:b w:val="0"/>
                <w:szCs w:val="24"/>
              </w:rPr>
              <w:t>Факс</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571CD610" w14:textId="77777777" w:rsidR="00AD0912" w:rsidRPr="0045340A" w:rsidRDefault="00AD0912" w:rsidP="00AD0912">
            <w:pPr>
              <w:spacing w:line="360" w:lineRule="auto"/>
              <w:rPr>
                <w:b w:val="0"/>
                <w:szCs w:val="24"/>
              </w:rPr>
            </w:pPr>
            <w:r w:rsidRPr="0045340A">
              <w:rPr>
                <w:b w:val="0"/>
                <w:szCs w:val="24"/>
              </w:rPr>
              <w:t>8 86369 5 15 09</w:t>
            </w:r>
          </w:p>
        </w:tc>
      </w:tr>
      <w:tr w:rsidR="00AD0912" w:rsidRPr="0045340A" w14:paraId="1CB0A7F0" w14:textId="77777777" w:rsidTr="00813F9F">
        <w:trPr>
          <w:trHeight w:hRule="exact" w:val="274"/>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1038187A" w14:textId="77777777" w:rsidR="00AD0912" w:rsidRPr="0045340A" w:rsidRDefault="00AD0912" w:rsidP="00AD0912">
            <w:pPr>
              <w:spacing w:line="360" w:lineRule="auto"/>
              <w:rPr>
                <w:b w:val="0"/>
                <w:szCs w:val="24"/>
              </w:rPr>
            </w:pPr>
            <w:r w:rsidRPr="0045340A">
              <w:rPr>
                <w:b w:val="0"/>
                <w:szCs w:val="24"/>
                <w:lang w:val="en-US"/>
              </w:rPr>
              <w:t>E-mail</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530FB572" w14:textId="77777777" w:rsidR="00AD0912" w:rsidRPr="0045340A" w:rsidRDefault="00AD0912" w:rsidP="00AD0912">
            <w:pPr>
              <w:spacing w:line="360" w:lineRule="auto"/>
              <w:rPr>
                <w:b w:val="0"/>
                <w:szCs w:val="24"/>
              </w:rPr>
            </w:pPr>
            <w:r w:rsidRPr="0045340A">
              <w:rPr>
                <w:b w:val="0"/>
                <w:szCs w:val="24"/>
              </w:rPr>
              <w:t>kanc@nznp.ru</w:t>
            </w:r>
          </w:p>
        </w:tc>
      </w:tr>
      <w:tr w:rsidR="00AD0912" w:rsidRPr="0045340A" w14:paraId="52CFAE5D" w14:textId="77777777" w:rsidTr="00813F9F">
        <w:trPr>
          <w:trHeight w:hRule="exact" w:val="727"/>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40276DA4" w14:textId="77777777" w:rsidR="00AD0912" w:rsidRPr="0045340A" w:rsidRDefault="00AD0912" w:rsidP="00AD0912">
            <w:pPr>
              <w:spacing w:line="360" w:lineRule="auto"/>
              <w:rPr>
                <w:b w:val="0"/>
                <w:szCs w:val="24"/>
              </w:rPr>
            </w:pPr>
            <w:r w:rsidRPr="0045340A">
              <w:rPr>
                <w:b w:val="0"/>
                <w:szCs w:val="24"/>
              </w:rPr>
              <w:t>Наименование организации, заполнившей опросный лист</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43A6030C" w14:textId="77777777" w:rsidR="00AD0912" w:rsidRPr="0045340A" w:rsidRDefault="00AD0912" w:rsidP="00AD0912">
            <w:pPr>
              <w:spacing w:line="360" w:lineRule="auto"/>
              <w:rPr>
                <w:b w:val="0"/>
                <w:szCs w:val="24"/>
              </w:rPr>
            </w:pPr>
            <w:r w:rsidRPr="0045340A">
              <w:rPr>
                <w:b w:val="0"/>
                <w:szCs w:val="24"/>
              </w:rPr>
              <w:t>ООО «</w:t>
            </w:r>
            <w:proofErr w:type="spellStart"/>
            <w:r w:rsidRPr="0045340A">
              <w:rPr>
                <w:b w:val="0"/>
                <w:szCs w:val="24"/>
              </w:rPr>
              <w:t>ПриволжскНИПИнефть</w:t>
            </w:r>
            <w:proofErr w:type="spellEnd"/>
            <w:r w:rsidRPr="0045340A">
              <w:rPr>
                <w:b w:val="0"/>
                <w:szCs w:val="24"/>
              </w:rPr>
              <w:t>»</w:t>
            </w:r>
          </w:p>
        </w:tc>
      </w:tr>
      <w:tr w:rsidR="00AD0912" w:rsidRPr="0045340A" w14:paraId="080EBD74" w14:textId="77777777" w:rsidTr="00813F9F">
        <w:trPr>
          <w:trHeight w:hRule="exact" w:val="278"/>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0460F8CF" w14:textId="77777777" w:rsidR="00AD0912" w:rsidRPr="0045340A" w:rsidRDefault="00AD0912" w:rsidP="00AD0912">
            <w:pPr>
              <w:spacing w:line="360" w:lineRule="auto"/>
              <w:rPr>
                <w:b w:val="0"/>
                <w:szCs w:val="24"/>
              </w:rPr>
            </w:pPr>
            <w:r w:rsidRPr="0045340A">
              <w:rPr>
                <w:b w:val="0"/>
                <w:szCs w:val="24"/>
              </w:rPr>
              <w:t>Почтовый индекс</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1735DA91" w14:textId="77777777" w:rsidR="00AD0912" w:rsidRPr="0045340A" w:rsidRDefault="00AD0912" w:rsidP="00AD0912">
            <w:pPr>
              <w:spacing w:line="360" w:lineRule="auto"/>
              <w:rPr>
                <w:b w:val="0"/>
                <w:szCs w:val="24"/>
              </w:rPr>
            </w:pPr>
            <w:r w:rsidRPr="0045340A">
              <w:rPr>
                <w:b w:val="0"/>
                <w:szCs w:val="24"/>
              </w:rPr>
              <w:t>443125</w:t>
            </w:r>
          </w:p>
        </w:tc>
      </w:tr>
      <w:tr w:rsidR="00AD0912" w:rsidRPr="0045340A" w14:paraId="494853A5" w14:textId="77777777" w:rsidTr="00813F9F">
        <w:trPr>
          <w:trHeight w:hRule="exact" w:val="552"/>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3886B746" w14:textId="77777777" w:rsidR="00AD0912" w:rsidRPr="0045340A" w:rsidRDefault="00AD0912" w:rsidP="00AD0912">
            <w:pPr>
              <w:spacing w:line="360" w:lineRule="auto"/>
              <w:rPr>
                <w:b w:val="0"/>
                <w:szCs w:val="24"/>
              </w:rPr>
            </w:pPr>
            <w:r w:rsidRPr="0045340A">
              <w:rPr>
                <w:b w:val="0"/>
                <w:szCs w:val="24"/>
              </w:rPr>
              <w:t>Адрес</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2331D1BF" w14:textId="77777777" w:rsidR="00AD0912" w:rsidRPr="0045340A" w:rsidRDefault="00AD0912" w:rsidP="00AD0912">
            <w:pPr>
              <w:spacing w:line="360" w:lineRule="auto"/>
              <w:rPr>
                <w:b w:val="0"/>
                <w:szCs w:val="24"/>
              </w:rPr>
            </w:pPr>
            <w:r w:rsidRPr="0045340A">
              <w:rPr>
                <w:b w:val="0"/>
                <w:szCs w:val="24"/>
              </w:rPr>
              <w:t>г. Самара, улица Силовая 11,</w:t>
            </w:r>
          </w:p>
        </w:tc>
      </w:tr>
      <w:tr w:rsidR="00AD0912" w:rsidRPr="0045340A" w14:paraId="1C54D886" w14:textId="77777777" w:rsidTr="00813F9F">
        <w:trPr>
          <w:trHeight w:hRule="exact" w:val="278"/>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76BDB0D0" w14:textId="77777777" w:rsidR="00AD0912" w:rsidRPr="0045340A" w:rsidRDefault="00AD0912" w:rsidP="00AD0912">
            <w:pPr>
              <w:spacing w:line="360" w:lineRule="auto"/>
              <w:rPr>
                <w:b w:val="0"/>
                <w:szCs w:val="24"/>
              </w:rPr>
            </w:pPr>
            <w:r w:rsidRPr="0045340A">
              <w:rPr>
                <w:b w:val="0"/>
                <w:szCs w:val="24"/>
              </w:rPr>
              <w:t>Телефон с кодом города</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66350D87" w14:textId="77777777" w:rsidR="00AD0912" w:rsidRPr="0045340A" w:rsidRDefault="00AD0912" w:rsidP="00AD0912">
            <w:pPr>
              <w:spacing w:line="360" w:lineRule="auto"/>
              <w:rPr>
                <w:b w:val="0"/>
                <w:szCs w:val="24"/>
              </w:rPr>
            </w:pPr>
            <w:r w:rsidRPr="0045340A">
              <w:rPr>
                <w:b w:val="0"/>
                <w:szCs w:val="24"/>
              </w:rPr>
              <w:t>Тел./Факс: (846) 225-01-38, 221-65-67</w:t>
            </w:r>
          </w:p>
        </w:tc>
      </w:tr>
      <w:tr w:rsidR="00AD0912" w:rsidRPr="0045340A" w14:paraId="42484DE2" w14:textId="77777777" w:rsidTr="00813F9F">
        <w:trPr>
          <w:trHeight w:hRule="exact" w:val="278"/>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7E035668" w14:textId="77777777" w:rsidR="00AD0912" w:rsidRPr="0045340A" w:rsidRDefault="00AD0912" w:rsidP="00AD0912">
            <w:pPr>
              <w:spacing w:line="360" w:lineRule="auto"/>
              <w:rPr>
                <w:b w:val="0"/>
                <w:szCs w:val="24"/>
              </w:rPr>
            </w:pPr>
            <w:r w:rsidRPr="0045340A">
              <w:rPr>
                <w:b w:val="0"/>
                <w:szCs w:val="24"/>
              </w:rPr>
              <w:t>Факс</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6116C9CB" w14:textId="77777777" w:rsidR="00AD0912" w:rsidRPr="0045340A" w:rsidRDefault="00AD0912" w:rsidP="00AD0912">
            <w:pPr>
              <w:spacing w:line="360" w:lineRule="auto"/>
              <w:rPr>
                <w:b w:val="0"/>
                <w:szCs w:val="24"/>
              </w:rPr>
            </w:pPr>
            <w:r w:rsidRPr="0045340A">
              <w:rPr>
                <w:b w:val="0"/>
                <w:szCs w:val="24"/>
              </w:rPr>
              <w:t>Тел./Факс: (846) 225-01-38, 221-65-67</w:t>
            </w:r>
          </w:p>
        </w:tc>
      </w:tr>
      <w:tr w:rsidR="00AD0912" w:rsidRPr="0045340A" w14:paraId="2E9BA987" w14:textId="77777777" w:rsidTr="00813F9F">
        <w:trPr>
          <w:trHeight w:hRule="exact" w:val="348"/>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6AE0A879" w14:textId="77777777" w:rsidR="00AD0912" w:rsidRPr="0045340A" w:rsidRDefault="00AD0912" w:rsidP="00AD0912">
            <w:pPr>
              <w:spacing w:line="360" w:lineRule="auto"/>
              <w:rPr>
                <w:b w:val="0"/>
                <w:szCs w:val="24"/>
              </w:rPr>
            </w:pPr>
            <w:r w:rsidRPr="0045340A">
              <w:rPr>
                <w:b w:val="0"/>
                <w:szCs w:val="24"/>
                <w:lang w:val="en-US"/>
              </w:rPr>
              <w:t>E-mail</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47AC0DD6" w14:textId="77777777" w:rsidR="00AD0912" w:rsidRPr="0045340A" w:rsidRDefault="00522B69" w:rsidP="00AD0912">
            <w:pPr>
              <w:spacing w:line="360" w:lineRule="auto"/>
              <w:rPr>
                <w:b w:val="0"/>
                <w:szCs w:val="24"/>
              </w:rPr>
            </w:pPr>
            <w:hyperlink r:id="rId13" w:tgtFrame="_blank" w:history="1">
              <w:r w:rsidR="00AD0912" w:rsidRPr="0045340A">
                <w:rPr>
                  <w:b w:val="0"/>
                  <w:szCs w:val="24"/>
                </w:rPr>
                <w:t>info@nipineft.ru</w:t>
              </w:r>
            </w:hyperlink>
            <w:r w:rsidR="00AD0912" w:rsidRPr="0045340A">
              <w:rPr>
                <w:b w:val="0"/>
                <w:bCs/>
                <w:szCs w:val="24"/>
              </w:rPr>
              <w:t>, 63@nipineft.ru</w:t>
            </w:r>
          </w:p>
        </w:tc>
      </w:tr>
    </w:tbl>
    <w:p w14:paraId="573525D8" w14:textId="77777777" w:rsidR="00AD0912" w:rsidRPr="0045340A" w:rsidRDefault="00AD0912" w:rsidP="00AD0912">
      <w:pPr>
        <w:spacing w:line="360" w:lineRule="auto"/>
        <w:ind w:firstLine="567"/>
        <w:rPr>
          <w:b w:val="0"/>
          <w:bCs/>
          <w:szCs w:val="24"/>
        </w:rPr>
      </w:pPr>
    </w:p>
    <w:p w14:paraId="32EFDA3C" w14:textId="77777777" w:rsidR="00EB583F" w:rsidRDefault="00EB583F" w:rsidP="00AD0912">
      <w:pPr>
        <w:spacing w:line="360" w:lineRule="auto"/>
        <w:ind w:firstLine="567"/>
        <w:rPr>
          <w:bCs/>
          <w:szCs w:val="24"/>
        </w:rPr>
      </w:pPr>
    </w:p>
    <w:p w14:paraId="1A58E3DE" w14:textId="77777777" w:rsidR="00E903A5" w:rsidRDefault="00E903A5">
      <w:pPr>
        <w:jc w:val="left"/>
        <w:rPr>
          <w:bCs/>
          <w:szCs w:val="24"/>
        </w:rPr>
      </w:pPr>
      <w:r>
        <w:rPr>
          <w:bCs/>
          <w:szCs w:val="24"/>
        </w:rPr>
        <w:br w:type="page"/>
      </w:r>
    </w:p>
    <w:p w14:paraId="2CF9BE84" w14:textId="4B8076C3" w:rsidR="00AD0912" w:rsidRPr="0045340A" w:rsidRDefault="00AD0912" w:rsidP="00AD0912">
      <w:pPr>
        <w:spacing w:line="360" w:lineRule="auto"/>
        <w:ind w:firstLine="567"/>
        <w:rPr>
          <w:b w:val="0"/>
          <w:bCs/>
          <w:szCs w:val="24"/>
        </w:rPr>
      </w:pPr>
      <w:r w:rsidRPr="0045340A">
        <w:rPr>
          <w:bCs/>
          <w:szCs w:val="24"/>
        </w:rPr>
        <w:lastRenderedPageBreak/>
        <w:t>1.3</w:t>
      </w:r>
      <w:r w:rsidRPr="0045340A">
        <w:rPr>
          <w:bCs/>
          <w:szCs w:val="24"/>
        </w:rPr>
        <w:tab/>
        <w:t>Климатические условия</w:t>
      </w:r>
    </w:p>
    <w:p w14:paraId="040E88C7" w14:textId="77777777" w:rsidR="00AD0912" w:rsidRPr="0045340A" w:rsidRDefault="00AD0912" w:rsidP="00AD0912">
      <w:pPr>
        <w:spacing w:line="360" w:lineRule="auto"/>
        <w:ind w:firstLine="567"/>
        <w:jc w:val="both"/>
        <w:rPr>
          <w:b w:val="0"/>
          <w:szCs w:val="24"/>
        </w:rPr>
      </w:pPr>
      <w:r w:rsidRPr="0045340A">
        <w:rPr>
          <w:b w:val="0"/>
          <w:szCs w:val="24"/>
        </w:rPr>
        <w:t>Климатические условия представлены в таблице 1.2.</w:t>
      </w:r>
    </w:p>
    <w:p w14:paraId="3CA1DDF6" w14:textId="77777777" w:rsidR="00AD0912" w:rsidRPr="0045340A" w:rsidRDefault="00AD0912" w:rsidP="00AD0912">
      <w:pPr>
        <w:spacing w:line="360" w:lineRule="auto"/>
        <w:ind w:firstLine="567"/>
        <w:jc w:val="both"/>
        <w:rPr>
          <w:b w:val="0"/>
          <w:szCs w:val="24"/>
        </w:rPr>
      </w:pPr>
      <w:r w:rsidRPr="0045340A">
        <w:rPr>
          <w:b w:val="0"/>
          <w:szCs w:val="24"/>
        </w:rPr>
        <w:t>Таблица 1.2 Климатические условия</w:t>
      </w:r>
    </w:p>
    <w:tbl>
      <w:tblPr>
        <w:tblW w:w="9875" w:type="dxa"/>
        <w:tblInd w:w="182" w:type="dxa"/>
        <w:tblLayout w:type="fixed"/>
        <w:tblCellMar>
          <w:left w:w="40" w:type="dxa"/>
          <w:right w:w="40" w:type="dxa"/>
        </w:tblCellMar>
        <w:tblLook w:val="0000" w:firstRow="0" w:lastRow="0" w:firstColumn="0" w:lastColumn="0" w:noHBand="0" w:noVBand="0"/>
      </w:tblPr>
      <w:tblGrid>
        <w:gridCol w:w="6223"/>
        <w:gridCol w:w="3652"/>
      </w:tblGrid>
      <w:tr w:rsidR="00AD0912" w:rsidRPr="0045340A" w14:paraId="0491ADAB" w14:textId="77777777" w:rsidTr="00813F9F">
        <w:trPr>
          <w:trHeight w:hRule="exact" w:val="791"/>
        </w:trPr>
        <w:tc>
          <w:tcPr>
            <w:tcW w:w="6223" w:type="dxa"/>
            <w:tcBorders>
              <w:top w:val="single" w:sz="6" w:space="0" w:color="auto"/>
              <w:left w:val="single" w:sz="6" w:space="0" w:color="auto"/>
              <w:bottom w:val="single" w:sz="6" w:space="0" w:color="auto"/>
              <w:right w:val="single" w:sz="6" w:space="0" w:color="auto"/>
            </w:tcBorders>
            <w:shd w:val="clear" w:color="auto" w:fill="FFFFFF"/>
          </w:tcPr>
          <w:p w14:paraId="28CCEB87" w14:textId="77777777" w:rsidR="00AD0912" w:rsidRPr="0045340A" w:rsidRDefault="00AD0912" w:rsidP="00AD0912">
            <w:pPr>
              <w:spacing w:line="360" w:lineRule="auto"/>
              <w:rPr>
                <w:b w:val="0"/>
              </w:rPr>
            </w:pPr>
            <w:r w:rsidRPr="0045340A">
              <w:rPr>
                <w:b w:val="0"/>
                <w:szCs w:val="24"/>
              </w:rPr>
              <w:t>Климатический подрайон строительства в соответствии с СП 131.13330.2020</w:t>
            </w:r>
          </w:p>
        </w:tc>
        <w:tc>
          <w:tcPr>
            <w:tcW w:w="3652" w:type="dxa"/>
            <w:tcBorders>
              <w:top w:val="single" w:sz="6" w:space="0" w:color="auto"/>
              <w:left w:val="single" w:sz="6" w:space="0" w:color="auto"/>
              <w:bottom w:val="single" w:sz="6" w:space="0" w:color="auto"/>
              <w:right w:val="single" w:sz="6" w:space="0" w:color="auto"/>
            </w:tcBorders>
            <w:shd w:val="clear" w:color="auto" w:fill="FFFFFF"/>
          </w:tcPr>
          <w:p w14:paraId="5874669E" w14:textId="77777777" w:rsidR="00AD0912" w:rsidRPr="0045340A" w:rsidRDefault="00AD0912" w:rsidP="00AD0912">
            <w:pPr>
              <w:spacing w:line="360" w:lineRule="auto"/>
              <w:rPr>
                <w:b w:val="0"/>
              </w:rPr>
            </w:pPr>
            <w:r w:rsidRPr="0045340A">
              <w:rPr>
                <w:b w:val="0"/>
                <w:szCs w:val="24"/>
                <w:lang w:val="en-US"/>
              </w:rPr>
              <w:t xml:space="preserve">III </w:t>
            </w:r>
            <w:r w:rsidRPr="0045340A">
              <w:rPr>
                <w:b w:val="0"/>
                <w:szCs w:val="24"/>
              </w:rPr>
              <w:t>В</w:t>
            </w:r>
          </w:p>
        </w:tc>
      </w:tr>
      <w:tr w:rsidR="00AD0912" w:rsidRPr="0045340A" w14:paraId="3A11EFE5" w14:textId="77777777" w:rsidTr="00813F9F">
        <w:trPr>
          <w:trHeight w:hRule="exact" w:val="859"/>
        </w:trPr>
        <w:tc>
          <w:tcPr>
            <w:tcW w:w="6223" w:type="dxa"/>
            <w:tcBorders>
              <w:top w:val="single" w:sz="6" w:space="0" w:color="auto"/>
              <w:left w:val="single" w:sz="6" w:space="0" w:color="auto"/>
              <w:bottom w:val="single" w:sz="6" w:space="0" w:color="auto"/>
              <w:right w:val="single" w:sz="6" w:space="0" w:color="auto"/>
            </w:tcBorders>
            <w:shd w:val="clear" w:color="auto" w:fill="FFFFFF"/>
          </w:tcPr>
          <w:p w14:paraId="63C02CAB" w14:textId="77777777" w:rsidR="00AD0912" w:rsidRPr="0045340A" w:rsidRDefault="00AD0912" w:rsidP="00AD0912">
            <w:pPr>
              <w:spacing w:line="360" w:lineRule="auto"/>
              <w:rPr>
                <w:b w:val="0"/>
              </w:rPr>
            </w:pPr>
            <w:r w:rsidRPr="0045340A">
              <w:rPr>
                <w:b w:val="0"/>
                <w:szCs w:val="24"/>
              </w:rPr>
              <w:t>Климатическое исполнение и категория изделия по ГОСТ 15150-69</w:t>
            </w:r>
          </w:p>
        </w:tc>
        <w:tc>
          <w:tcPr>
            <w:tcW w:w="3652" w:type="dxa"/>
            <w:tcBorders>
              <w:top w:val="single" w:sz="6" w:space="0" w:color="auto"/>
              <w:left w:val="single" w:sz="6" w:space="0" w:color="auto"/>
              <w:bottom w:val="single" w:sz="6" w:space="0" w:color="auto"/>
              <w:right w:val="single" w:sz="6" w:space="0" w:color="auto"/>
            </w:tcBorders>
            <w:shd w:val="clear" w:color="auto" w:fill="FFFFFF"/>
          </w:tcPr>
          <w:p w14:paraId="5E7E9B1F" w14:textId="77777777" w:rsidR="00AD0912" w:rsidRPr="0045340A" w:rsidRDefault="00AD0912" w:rsidP="00AD0912">
            <w:pPr>
              <w:spacing w:line="360" w:lineRule="auto"/>
              <w:rPr>
                <w:b w:val="0"/>
              </w:rPr>
            </w:pPr>
            <w:r w:rsidRPr="0045340A">
              <w:rPr>
                <w:b w:val="0"/>
                <w:szCs w:val="24"/>
              </w:rPr>
              <w:t>УЗ</w:t>
            </w:r>
          </w:p>
        </w:tc>
      </w:tr>
      <w:tr w:rsidR="00AD0912" w:rsidRPr="0045340A" w14:paraId="4869DD8E" w14:textId="77777777" w:rsidTr="00813F9F">
        <w:trPr>
          <w:trHeight w:hRule="exact" w:val="278"/>
        </w:trPr>
        <w:tc>
          <w:tcPr>
            <w:tcW w:w="6223" w:type="dxa"/>
            <w:tcBorders>
              <w:top w:val="single" w:sz="6" w:space="0" w:color="auto"/>
              <w:left w:val="single" w:sz="6" w:space="0" w:color="auto"/>
              <w:bottom w:val="single" w:sz="6" w:space="0" w:color="auto"/>
              <w:right w:val="single" w:sz="6" w:space="0" w:color="auto"/>
            </w:tcBorders>
            <w:shd w:val="clear" w:color="auto" w:fill="FFFFFF"/>
          </w:tcPr>
          <w:p w14:paraId="5D2CF2CA" w14:textId="77777777" w:rsidR="00AD0912" w:rsidRPr="0045340A" w:rsidRDefault="00AD0912" w:rsidP="00AD0912">
            <w:pPr>
              <w:spacing w:line="360" w:lineRule="auto"/>
              <w:rPr>
                <w:b w:val="0"/>
              </w:rPr>
            </w:pPr>
            <w:r w:rsidRPr="0045340A">
              <w:rPr>
                <w:b w:val="0"/>
                <w:szCs w:val="24"/>
              </w:rPr>
              <w:t>Температура окружающей среды/влажность</w:t>
            </w:r>
          </w:p>
        </w:tc>
        <w:tc>
          <w:tcPr>
            <w:tcW w:w="3652" w:type="dxa"/>
            <w:tcBorders>
              <w:top w:val="single" w:sz="6" w:space="0" w:color="auto"/>
              <w:left w:val="single" w:sz="6" w:space="0" w:color="auto"/>
              <w:bottom w:val="single" w:sz="6" w:space="0" w:color="auto"/>
              <w:right w:val="single" w:sz="6" w:space="0" w:color="auto"/>
            </w:tcBorders>
            <w:shd w:val="clear" w:color="auto" w:fill="FFFFFF"/>
          </w:tcPr>
          <w:p w14:paraId="206B1DFB" w14:textId="77777777" w:rsidR="00AD0912" w:rsidRPr="0045340A" w:rsidRDefault="00AD0912" w:rsidP="00AD0912">
            <w:pPr>
              <w:spacing w:line="360" w:lineRule="auto"/>
              <w:rPr>
                <w:b w:val="0"/>
              </w:rPr>
            </w:pPr>
            <w:r w:rsidRPr="0045340A">
              <w:rPr>
                <w:b w:val="0"/>
                <w:szCs w:val="24"/>
              </w:rPr>
              <w:t>от 5 до 35 °С / 80 %</w:t>
            </w:r>
          </w:p>
        </w:tc>
      </w:tr>
      <w:tr w:rsidR="00AD0912" w:rsidRPr="0045340A" w14:paraId="7015CE71" w14:textId="77777777" w:rsidTr="00813F9F">
        <w:trPr>
          <w:trHeight w:hRule="exact" w:val="283"/>
        </w:trPr>
        <w:tc>
          <w:tcPr>
            <w:tcW w:w="6223" w:type="dxa"/>
            <w:tcBorders>
              <w:top w:val="single" w:sz="6" w:space="0" w:color="auto"/>
              <w:left w:val="single" w:sz="6" w:space="0" w:color="auto"/>
              <w:bottom w:val="single" w:sz="6" w:space="0" w:color="auto"/>
              <w:right w:val="single" w:sz="6" w:space="0" w:color="auto"/>
            </w:tcBorders>
            <w:shd w:val="clear" w:color="auto" w:fill="FFFFFF"/>
          </w:tcPr>
          <w:p w14:paraId="20657358" w14:textId="77777777" w:rsidR="00AD0912" w:rsidRPr="0045340A" w:rsidRDefault="00AD0912" w:rsidP="00AD0912">
            <w:pPr>
              <w:spacing w:line="360" w:lineRule="auto"/>
              <w:rPr>
                <w:b w:val="0"/>
              </w:rPr>
            </w:pPr>
            <w:r w:rsidRPr="0045340A">
              <w:rPr>
                <w:b w:val="0"/>
                <w:szCs w:val="24"/>
              </w:rPr>
              <w:t>Высота над уровнем моря, м</w:t>
            </w:r>
          </w:p>
        </w:tc>
        <w:tc>
          <w:tcPr>
            <w:tcW w:w="3652" w:type="dxa"/>
            <w:tcBorders>
              <w:top w:val="single" w:sz="6" w:space="0" w:color="auto"/>
              <w:left w:val="single" w:sz="6" w:space="0" w:color="auto"/>
              <w:bottom w:val="single" w:sz="6" w:space="0" w:color="auto"/>
              <w:right w:val="single" w:sz="6" w:space="0" w:color="auto"/>
            </w:tcBorders>
            <w:shd w:val="clear" w:color="auto" w:fill="FFFFFF"/>
          </w:tcPr>
          <w:p w14:paraId="6F06B9E1" w14:textId="77777777" w:rsidR="00AD0912" w:rsidRPr="0045340A" w:rsidRDefault="00AD0912" w:rsidP="00AD0912">
            <w:pPr>
              <w:spacing w:line="360" w:lineRule="auto"/>
              <w:rPr>
                <w:b w:val="0"/>
              </w:rPr>
            </w:pPr>
            <w:r w:rsidRPr="0045340A">
              <w:rPr>
                <w:b w:val="0"/>
                <w:szCs w:val="24"/>
              </w:rPr>
              <w:t>200</w:t>
            </w:r>
          </w:p>
        </w:tc>
      </w:tr>
      <w:tr w:rsidR="00AD0912" w:rsidRPr="0045340A" w14:paraId="000981A8" w14:textId="77777777" w:rsidTr="00813F9F">
        <w:trPr>
          <w:trHeight w:hRule="exact" w:val="1327"/>
        </w:trPr>
        <w:tc>
          <w:tcPr>
            <w:tcW w:w="6223" w:type="dxa"/>
            <w:tcBorders>
              <w:top w:val="single" w:sz="6" w:space="0" w:color="auto"/>
              <w:left w:val="single" w:sz="6" w:space="0" w:color="auto"/>
              <w:bottom w:val="single" w:sz="6" w:space="0" w:color="auto"/>
              <w:right w:val="single" w:sz="6" w:space="0" w:color="auto"/>
            </w:tcBorders>
            <w:shd w:val="clear" w:color="auto" w:fill="FFFFFF"/>
          </w:tcPr>
          <w:p w14:paraId="0F9DBFDD" w14:textId="77777777" w:rsidR="00AD0912" w:rsidRPr="0045340A" w:rsidRDefault="00AD0912" w:rsidP="00AD0912">
            <w:pPr>
              <w:spacing w:line="360" w:lineRule="auto"/>
              <w:rPr>
                <w:b w:val="0"/>
              </w:rPr>
            </w:pPr>
            <w:r w:rsidRPr="0045340A">
              <w:rPr>
                <w:b w:val="0"/>
                <w:szCs w:val="24"/>
              </w:rPr>
              <w:t>Сейсмичность района по СП 14.13330.2018 (Актуализированная версия СНиП 11-7-81* Строительство в сейсмических районах), баллы</w:t>
            </w:r>
          </w:p>
        </w:tc>
        <w:tc>
          <w:tcPr>
            <w:tcW w:w="3652" w:type="dxa"/>
            <w:tcBorders>
              <w:top w:val="single" w:sz="6" w:space="0" w:color="auto"/>
              <w:left w:val="single" w:sz="6" w:space="0" w:color="auto"/>
              <w:bottom w:val="single" w:sz="6" w:space="0" w:color="auto"/>
              <w:right w:val="single" w:sz="6" w:space="0" w:color="auto"/>
            </w:tcBorders>
            <w:shd w:val="clear" w:color="auto" w:fill="FFFFFF"/>
          </w:tcPr>
          <w:p w14:paraId="31D629AC" w14:textId="77777777" w:rsidR="00AD0912" w:rsidRPr="0045340A" w:rsidRDefault="00AD0912" w:rsidP="00AD0912">
            <w:pPr>
              <w:spacing w:line="360" w:lineRule="auto"/>
              <w:rPr>
                <w:b w:val="0"/>
              </w:rPr>
            </w:pPr>
            <w:r w:rsidRPr="0045340A">
              <w:rPr>
                <w:b w:val="0"/>
                <w:szCs w:val="24"/>
              </w:rPr>
              <w:t>6</w:t>
            </w:r>
          </w:p>
        </w:tc>
      </w:tr>
    </w:tbl>
    <w:p w14:paraId="07BFB92A" w14:textId="77777777" w:rsidR="00AD0912" w:rsidRPr="0045340A" w:rsidRDefault="00AD0912" w:rsidP="00AD0912">
      <w:pPr>
        <w:spacing w:line="360" w:lineRule="auto"/>
        <w:ind w:firstLine="567"/>
      </w:pPr>
    </w:p>
    <w:p w14:paraId="612F3D66" w14:textId="77777777" w:rsidR="00AD0912" w:rsidRPr="0045340A" w:rsidRDefault="00AD0912" w:rsidP="00AD0912">
      <w:pPr>
        <w:spacing w:line="360" w:lineRule="auto"/>
        <w:ind w:firstLine="567"/>
        <w:rPr>
          <w:b w:val="0"/>
          <w:bCs/>
          <w:szCs w:val="24"/>
        </w:rPr>
      </w:pPr>
      <w:r w:rsidRPr="0045340A">
        <w:rPr>
          <w:bCs/>
          <w:szCs w:val="24"/>
        </w:rPr>
        <w:t>1.4</w:t>
      </w:r>
      <w:r w:rsidRPr="0045340A">
        <w:rPr>
          <w:bCs/>
          <w:szCs w:val="24"/>
        </w:rPr>
        <w:tab/>
        <w:t>Классификация пожароопасной и взрывоопасной зоны</w:t>
      </w:r>
    </w:p>
    <w:p w14:paraId="6C5361F0" w14:textId="77777777" w:rsidR="00AD0912" w:rsidRPr="0045340A" w:rsidRDefault="00AD0912" w:rsidP="00AD0912">
      <w:pPr>
        <w:spacing w:line="360" w:lineRule="auto"/>
        <w:ind w:firstLine="567"/>
        <w:jc w:val="both"/>
        <w:rPr>
          <w:b w:val="0"/>
          <w:szCs w:val="24"/>
        </w:rPr>
      </w:pPr>
      <w:r w:rsidRPr="0045340A">
        <w:rPr>
          <w:b w:val="0"/>
          <w:szCs w:val="24"/>
        </w:rPr>
        <w:t>Классификация пожароопасной и взрывоопасной зоны представлена в таблице 1.3.</w:t>
      </w:r>
    </w:p>
    <w:p w14:paraId="55E133CA" w14:textId="77777777" w:rsidR="00AD0912" w:rsidRPr="0045340A" w:rsidRDefault="00AD0912" w:rsidP="00AD0912">
      <w:pPr>
        <w:spacing w:line="360" w:lineRule="auto"/>
        <w:ind w:firstLine="567"/>
        <w:jc w:val="both"/>
        <w:rPr>
          <w:b w:val="0"/>
          <w:szCs w:val="24"/>
        </w:rPr>
      </w:pPr>
      <w:r w:rsidRPr="0045340A">
        <w:rPr>
          <w:b w:val="0"/>
          <w:szCs w:val="24"/>
        </w:rPr>
        <w:t>Таблица1.3 - Классификация пожароопасной и взрывоопасной зоны</w:t>
      </w:r>
    </w:p>
    <w:tbl>
      <w:tblPr>
        <w:tblW w:w="9875" w:type="dxa"/>
        <w:tblInd w:w="182" w:type="dxa"/>
        <w:tblLayout w:type="fixed"/>
        <w:tblCellMar>
          <w:left w:w="40" w:type="dxa"/>
          <w:right w:w="40" w:type="dxa"/>
        </w:tblCellMar>
        <w:tblLook w:val="0000" w:firstRow="0" w:lastRow="0" w:firstColumn="0" w:lastColumn="0" w:noHBand="0" w:noVBand="0"/>
      </w:tblPr>
      <w:tblGrid>
        <w:gridCol w:w="7994"/>
        <w:gridCol w:w="1881"/>
      </w:tblGrid>
      <w:tr w:rsidR="00AD0912" w:rsidRPr="0045340A" w14:paraId="26D149D3" w14:textId="77777777" w:rsidTr="00813F9F">
        <w:trPr>
          <w:trHeight w:hRule="exact" w:val="288"/>
        </w:trPr>
        <w:tc>
          <w:tcPr>
            <w:tcW w:w="7994" w:type="dxa"/>
            <w:tcBorders>
              <w:top w:val="single" w:sz="6" w:space="0" w:color="auto"/>
              <w:left w:val="single" w:sz="6" w:space="0" w:color="auto"/>
              <w:bottom w:val="single" w:sz="6" w:space="0" w:color="auto"/>
              <w:right w:val="single" w:sz="6" w:space="0" w:color="auto"/>
            </w:tcBorders>
            <w:shd w:val="clear" w:color="auto" w:fill="FFFFFF"/>
          </w:tcPr>
          <w:p w14:paraId="3B8CB31C" w14:textId="4077BAF6" w:rsidR="00AD0912" w:rsidRPr="0045340A" w:rsidRDefault="00AD0912" w:rsidP="00AD0912">
            <w:pPr>
              <w:spacing w:line="360" w:lineRule="auto"/>
              <w:ind w:hanging="40"/>
              <w:rPr>
                <w:b w:val="0"/>
                <w:szCs w:val="24"/>
              </w:rPr>
            </w:pPr>
            <w:r w:rsidRPr="0045340A">
              <w:rPr>
                <w:b w:val="0"/>
                <w:szCs w:val="24"/>
              </w:rPr>
              <w:t>Категория взрывопожарной и пожарной опасности по</w:t>
            </w:r>
            <w:r w:rsidR="00575492" w:rsidRPr="0045340A">
              <w:rPr>
                <w:b w:val="0"/>
                <w:szCs w:val="24"/>
              </w:rPr>
              <w:t xml:space="preserve"> </w:t>
            </w:r>
            <w:r w:rsidRPr="0045340A">
              <w:rPr>
                <w:b w:val="0"/>
                <w:szCs w:val="24"/>
              </w:rPr>
              <w:t>СП 12.13130.2009</w:t>
            </w:r>
          </w:p>
        </w:tc>
        <w:tc>
          <w:tcPr>
            <w:tcW w:w="1881" w:type="dxa"/>
            <w:tcBorders>
              <w:top w:val="single" w:sz="6" w:space="0" w:color="auto"/>
              <w:left w:val="single" w:sz="6" w:space="0" w:color="auto"/>
              <w:bottom w:val="single" w:sz="6" w:space="0" w:color="auto"/>
              <w:right w:val="single" w:sz="6" w:space="0" w:color="auto"/>
            </w:tcBorders>
            <w:shd w:val="clear" w:color="auto" w:fill="FFFFFF"/>
          </w:tcPr>
          <w:p w14:paraId="1FC01423" w14:textId="77777777" w:rsidR="00AD0912" w:rsidRPr="0045340A" w:rsidRDefault="00AD0912" w:rsidP="00AD0912">
            <w:pPr>
              <w:spacing w:line="360" w:lineRule="auto"/>
              <w:ind w:hanging="40"/>
              <w:rPr>
                <w:b w:val="0"/>
                <w:szCs w:val="24"/>
              </w:rPr>
            </w:pPr>
            <w:r w:rsidRPr="0045340A">
              <w:rPr>
                <w:b w:val="0"/>
                <w:szCs w:val="24"/>
              </w:rPr>
              <w:t>ВЗ</w:t>
            </w:r>
          </w:p>
        </w:tc>
      </w:tr>
      <w:tr w:rsidR="00AD0912" w:rsidRPr="0045340A" w14:paraId="6116A7AE" w14:textId="77777777" w:rsidTr="00813F9F">
        <w:trPr>
          <w:trHeight w:hRule="exact" w:val="283"/>
        </w:trPr>
        <w:tc>
          <w:tcPr>
            <w:tcW w:w="7994" w:type="dxa"/>
            <w:tcBorders>
              <w:top w:val="single" w:sz="6" w:space="0" w:color="auto"/>
              <w:left w:val="single" w:sz="6" w:space="0" w:color="auto"/>
              <w:bottom w:val="single" w:sz="6" w:space="0" w:color="auto"/>
              <w:right w:val="single" w:sz="6" w:space="0" w:color="auto"/>
            </w:tcBorders>
            <w:shd w:val="clear" w:color="auto" w:fill="FFFFFF"/>
          </w:tcPr>
          <w:p w14:paraId="4609E597" w14:textId="77777777" w:rsidR="00AD0912" w:rsidRPr="0045340A" w:rsidRDefault="00AD0912" w:rsidP="00AD0912">
            <w:pPr>
              <w:spacing w:line="360" w:lineRule="auto"/>
              <w:ind w:hanging="40"/>
              <w:rPr>
                <w:b w:val="0"/>
                <w:szCs w:val="24"/>
              </w:rPr>
            </w:pPr>
            <w:r w:rsidRPr="0045340A">
              <w:rPr>
                <w:b w:val="0"/>
                <w:szCs w:val="24"/>
              </w:rPr>
              <w:t>Класс зоны по ПУЭ изд.7</w:t>
            </w:r>
          </w:p>
        </w:tc>
        <w:tc>
          <w:tcPr>
            <w:tcW w:w="1881" w:type="dxa"/>
            <w:tcBorders>
              <w:top w:val="single" w:sz="6" w:space="0" w:color="auto"/>
              <w:left w:val="single" w:sz="6" w:space="0" w:color="auto"/>
              <w:bottom w:val="single" w:sz="6" w:space="0" w:color="auto"/>
              <w:right w:val="single" w:sz="6" w:space="0" w:color="auto"/>
            </w:tcBorders>
            <w:shd w:val="clear" w:color="auto" w:fill="FFFFFF"/>
          </w:tcPr>
          <w:p w14:paraId="04B9A5B4" w14:textId="77777777" w:rsidR="00AD0912" w:rsidRPr="0045340A" w:rsidRDefault="00AD0912" w:rsidP="00AD0912">
            <w:pPr>
              <w:spacing w:line="360" w:lineRule="auto"/>
              <w:ind w:hanging="40"/>
              <w:rPr>
                <w:b w:val="0"/>
                <w:szCs w:val="24"/>
              </w:rPr>
            </w:pPr>
            <w:r w:rsidRPr="0045340A">
              <w:rPr>
                <w:b w:val="0"/>
                <w:bCs/>
                <w:szCs w:val="24"/>
              </w:rPr>
              <w:t>-</w:t>
            </w:r>
          </w:p>
        </w:tc>
      </w:tr>
      <w:tr w:rsidR="00AD0912" w:rsidRPr="0045340A" w14:paraId="6F412728" w14:textId="77777777" w:rsidTr="00813F9F">
        <w:trPr>
          <w:trHeight w:hRule="exact" w:val="278"/>
        </w:trPr>
        <w:tc>
          <w:tcPr>
            <w:tcW w:w="7994" w:type="dxa"/>
            <w:tcBorders>
              <w:top w:val="single" w:sz="6" w:space="0" w:color="auto"/>
              <w:left w:val="single" w:sz="6" w:space="0" w:color="auto"/>
              <w:bottom w:val="single" w:sz="6" w:space="0" w:color="auto"/>
              <w:right w:val="single" w:sz="6" w:space="0" w:color="auto"/>
            </w:tcBorders>
            <w:shd w:val="clear" w:color="auto" w:fill="FFFFFF"/>
          </w:tcPr>
          <w:p w14:paraId="5C5DB847" w14:textId="77777777" w:rsidR="00AD0912" w:rsidRPr="0045340A" w:rsidRDefault="00AD0912" w:rsidP="00AD0912">
            <w:pPr>
              <w:spacing w:line="360" w:lineRule="auto"/>
              <w:ind w:hanging="40"/>
              <w:rPr>
                <w:b w:val="0"/>
                <w:szCs w:val="24"/>
              </w:rPr>
            </w:pPr>
            <w:r w:rsidRPr="0045340A">
              <w:rPr>
                <w:b w:val="0"/>
                <w:szCs w:val="24"/>
              </w:rPr>
              <w:t>Класс зоны по СП 423.1325800.2018</w:t>
            </w:r>
          </w:p>
        </w:tc>
        <w:tc>
          <w:tcPr>
            <w:tcW w:w="1881" w:type="dxa"/>
            <w:tcBorders>
              <w:top w:val="single" w:sz="6" w:space="0" w:color="auto"/>
              <w:left w:val="single" w:sz="6" w:space="0" w:color="auto"/>
              <w:bottom w:val="single" w:sz="6" w:space="0" w:color="auto"/>
              <w:right w:val="single" w:sz="6" w:space="0" w:color="auto"/>
            </w:tcBorders>
            <w:shd w:val="clear" w:color="auto" w:fill="FFFFFF"/>
          </w:tcPr>
          <w:p w14:paraId="12736046" w14:textId="77777777" w:rsidR="00AD0912" w:rsidRPr="0045340A" w:rsidRDefault="00AD0912" w:rsidP="00AD0912">
            <w:pPr>
              <w:spacing w:line="360" w:lineRule="auto"/>
              <w:ind w:hanging="40"/>
              <w:rPr>
                <w:b w:val="0"/>
                <w:szCs w:val="24"/>
              </w:rPr>
            </w:pPr>
            <w:r w:rsidRPr="0045340A">
              <w:rPr>
                <w:b w:val="0"/>
                <w:bCs/>
                <w:szCs w:val="24"/>
              </w:rPr>
              <w:t>-</w:t>
            </w:r>
          </w:p>
        </w:tc>
      </w:tr>
    </w:tbl>
    <w:p w14:paraId="0CA2EB48" w14:textId="77777777" w:rsidR="00AD0912" w:rsidRPr="0045340A" w:rsidRDefault="00AD0912" w:rsidP="00AD0912">
      <w:pPr>
        <w:spacing w:line="360" w:lineRule="auto"/>
        <w:ind w:firstLine="567"/>
      </w:pPr>
    </w:p>
    <w:p w14:paraId="6128D403" w14:textId="77777777" w:rsidR="00AD0912" w:rsidRPr="0045340A" w:rsidRDefault="00AD0912" w:rsidP="00AD0912">
      <w:pPr>
        <w:spacing w:line="360" w:lineRule="auto"/>
        <w:ind w:firstLine="567"/>
        <w:rPr>
          <w:b w:val="0"/>
          <w:bCs/>
          <w:szCs w:val="24"/>
        </w:rPr>
      </w:pPr>
      <w:r w:rsidRPr="0045340A">
        <w:rPr>
          <w:bCs/>
          <w:szCs w:val="24"/>
        </w:rPr>
        <w:t>2</w:t>
      </w:r>
      <w:r w:rsidRPr="0045340A">
        <w:rPr>
          <w:bCs/>
          <w:szCs w:val="24"/>
        </w:rPr>
        <w:tab/>
        <w:t>Технические данные</w:t>
      </w:r>
    </w:p>
    <w:p w14:paraId="765A7365" w14:textId="06B2B245" w:rsidR="00AD0912" w:rsidRPr="0045340A" w:rsidRDefault="00AD0912" w:rsidP="00AD0912">
      <w:pPr>
        <w:spacing w:line="360" w:lineRule="auto"/>
        <w:ind w:firstLine="567"/>
        <w:jc w:val="both"/>
        <w:rPr>
          <w:b w:val="0"/>
          <w:szCs w:val="24"/>
        </w:rPr>
      </w:pPr>
      <w:r w:rsidRPr="0045340A">
        <w:rPr>
          <w:b w:val="0"/>
          <w:szCs w:val="24"/>
        </w:rPr>
        <w:t>Технические данные представлены в таблице 2.1</w:t>
      </w:r>
      <w:r w:rsidR="009C603D" w:rsidRPr="0045340A">
        <w:rPr>
          <w:b w:val="0"/>
          <w:szCs w:val="24"/>
        </w:rPr>
        <w:t>.</w:t>
      </w:r>
      <w:r w:rsidRPr="0045340A">
        <w:rPr>
          <w:b w:val="0"/>
          <w:szCs w:val="24"/>
        </w:rPr>
        <w:t xml:space="preserve"> </w:t>
      </w:r>
    </w:p>
    <w:p w14:paraId="6CEB1544" w14:textId="4F882DB9" w:rsidR="00AD0912" w:rsidRDefault="00AD0912" w:rsidP="00AD0912">
      <w:pPr>
        <w:spacing w:line="360" w:lineRule="auto"/>
        <w:ind w:firstLine="567"/>
        <w:jc w:val="both"/>
        <w:rPr>
          <w:b w:val="0"/>
          <w:szCs w:val="24"/>
        </w:rPr>
      </w:pPr>
      <w:r w:rsidRPr="0045340A">
        <w:rPr>
          <w:b w:val="0"/>
          <w:szCs w:val="24"/>
        </w:rPr>
        <w:t>Таблица 2.1 - Технические данные</w:t>
      </w:r>
    </w:p>
    <w:tbl>
      <w:tblPr>
        <w:tblStyle w:val="aff"/>
        <w:tblW w:w="0" w:type="auto"/>
        <w:tblLook w:val="04A0" w:firstRow="1" w:lastRow="0" w:firstColumn="1" w:lastColumn="0" w:noHBand="0" w:noVBand="1"/>
      </w:tblPr>
      <w:tblGrid>
        <w:gridCol w:w="4390"/>
        <w:gridCol w:w="5522"/>
      </w:tblGrid>
      <w:tr w:rsidR="00EC1605" w:rsidRPr="00296A36" w14:paraId="70E0774D" w14:textId="77777777" w:rsidTr="003467BF">
        <w:tc>
          <w:tcPr>
            <w:tcW w:w="4390" w:type="dxa"/>
          </w:tcPr>
          <w:p w14:paraId="58DD06FC" w14:textId="77777777" w:rsidR="00EC1605" w:rsidRPr="00EC1605" w:rsidRDefault="00EC1605" w:rsidP="00EC1605">
            <w:pPr>
              <w:spacing w:line="360" w:lineRule="auto"/>
              <w:jc w:val="left"/>
              <w:rPr>
                <w:b w:val="0"/>
                <w:szCs w:val="24"/>
              </w:rPr>
            </w:pPr>
            <w:r w:rsidRPr="00EC1605">
              <w:rPr>
                <w:b w:val="0"/>
                <w:szCs w:val="24"/>
              </w:rPr>
              <w:t>Шкаф</w:t>
            </w:r>
          </w:p>
        </w:tc>
        <w:tc>
          <w:tcPr>
            <w:tcW w:w="5522" w:type="dxa"/>
          </w:tcPr>
          <w:p w14:paraId="3261E6D0" w14:textId="77777777" w:rsidR="00EC1605" w:rsidRPr="00EC1605" w:rsidRDefault="00EC1605" w:rsidP="00B07AA7">
            <w:pPr>
              <w:pStyle w:val="afff1"/>
              <w:ind w:left="170"/>
              <w:rPr>
                <w:b w:val="0"/>
                <w:szCs w:val="24"/>
              </w:rPr>
            </w:pPr>
            <w:r w:rsidRPr="00EC1605">
              <w:rPr>
                <w:b w:val="0"/>
                <w:szCs w:val="24"/>
              </w:rPr>
              <w:t>ШУНН4402</w:t>
            </w:r>
          </w:p>
        </w:tc>
      </w:tr>
      <w:tr w:rsidR="00EC1605" w:rsidRPr="00296A36" w14:paraId="7AD6F884" w14:textId="77777777" w:rsidTr="003467BF">
        <w:tc>
          <w:tcPr>
            <w:tcW w:w="4390" w:type="dxa"/>
          </w:tcPr>
          <w:p w14:paraId="6E4DB896" w14:textId="77777777" w:rsidR="00EC1605" w:rsidRPr="00EC1605" w:rsidRDefault="00EC1605" w:rsidP="00EC1605">
            <w:pPr>
              <w:spacing w:line="360" w:lineRule="auto"/>
              <w:jc w:val="left"/>
              <w:rPr>
                <w:b w:val="0"/>
                <w:szCs w:val="24"/>
              </w:rPr>
            </w:pPr>
            <w:r w:rsidRPr="00EC1605">
              <w:rPr>
                <w:b w:val="0"/>
                <w:szCs w:val="24"/>
              </w:rPr>
              <w:t>Количество шкафов</w:t>
            </w:r>
          </w:p>
        </w:tc>
        <w:tc>
          <w:tcPr>
            <w:tcW w:w="5522" w:type="dxa"/>
          </w:tcPr>
          <w:p w14:paraId="36AF36D2" w14:textId="77777777" w:rsidR="00EC1605" w:rsidRPr="00EC1605" w:rsidRDefault="00EC1605" w:rsidP="00B07AA7">
            <w:pPr>
              <w:pStyle w:val="afff1"/>
              <w:ind w:left="170"/>
              <w:rPr>
                <w:b w:val="0"/>
                <w:szCs w:val="24"/>
              </w:rPr>
            </w:pPr>
            <w:r w:rsidRPr="00EC1605">
              <w:rPr>
                <w:b w:val="0"/>
                <w:szCs w:val="24"/>
              </w:rPr>
              <w:t>Один на 3 насоса</w:t>
            </w:r>
          </w:p>
        </w:tc>
      </w:tr>
      <w:tr w:rsidR="00EC1605" w:rsidRPr="00296A36" w14:paraId="10958AB3" w14:textId="77777777" w:rsidTr="003467BF">
        <w:tc>
          <w:tcPr>
            <w:tcW w:w="4390" w:type="dxa"/>
          </w:tcPr>
          <w:p w14:paraId="2408E52D" w14:textId="77777777" w:rsidR="00EC1605" w:rsidRPr="00EC1605" w:rsidRDefault="00EC1605" w:rsidP="00EC1605">
            <w:pPr>
              <w:spacing w:line="360" w:lineRule="auto"/>
              <w:jc w:val="left"/>
              <w:rPr>
                <w:b w:val="0"/>
                <w:szCs w:val="24"/>
              </w:rPr>
            </w:pPr>
            <w:r w:rsidRPr="00EC1605">
              <w:rPr>
                <w:b w:val="0"/>
                <w:szCs w:val="24"/>
              </w:rPr>
              <w:t>Расположение шкафа</w:t>
            </w:r>
          </w:p>
        </w:tc>
        <w:tc>
          <w:tcPr>
            <w:tcW w:w="5522" w:type="dxa"/>
          </w:tcPr>
          <w:p w14:paraId="044CC7B1" w14:textId="77777777" w:rsidR="00EC1605" w:rsidRPr="00EC1605" w:rsidRDefault="00EC1605" w:rsidP="00B07AA7">
            <w:pPr>
              <w:pStyle w:val="afff1"/>
              <w:ind w:left="170"/>
              <w:rPr>
                <w:b w:val="0"/>
                <w:szCs w:val="24"/>
              </w:rPr>
            </w:pPr>
            <w:r w:rsidRPr="00EC1605">
              <w:rPr>
                <w:b w:val="0"/>
                <w:szCs w:val="24"/>
              </w:rPr>
              <w:t>В Электрощитовой</w:t>
            </w:r>
          </w:p>
        </w:tc>
      </w:tr>
      <w:tr w:rsidR="00EC1605" w:rsidRPr="00296A36" w14:paraId="41660B81" w14:textId="77777777" w:rsidTr="003467BF">
        <w:tc>
          <w:tcPr>
            <w:tcW w:w="4390" w:type="dxa"/>
          </w:tcPr>
          <w:p w14:paraId="53F6ADBF" w14:textId="77777777" w:rsidR="00EC1605" w:rsidRPr="00EC1605" w:rsidRDefault="00EC1605" w:rsidP="00EC1605">
            <w:pPr>
              <w:spacing w:line="360" w:lineRule="auto"/>
              <w:jc w:val="left"/>
              <w:rPr>
                <w:b w:val="0"/>
                <w:szCs w:val="24"/>
              </w:rPr>
            </w:pPr>
            <w:r w:rsidRPr="00EC1605">
              <w:rPr>
                <w:b w:val="0"/>
                <w:szCs w:val="24"/>
              </w:rPr>
              <w:t>Количество рабочих/резервных насосов</w:t>
            </w:r>
          </w:p>
        </w:tc>
        <w:tc>
          <w:tcPr>
            <w:tcW w:w="5522" w:type="dxa"/>
          </w:tcPr>
          <w:p w14:paraId="3974657C" w14:textId="77777777" w:rsidR="00EC1605" w:rsidRPr="00EC1605" w:rsidRDefault="00EC1605" w:rsidP="00B07AA7">
            <w:pPr>
              <w:pStyle w:val="afff1"/>
              <w:ind w:left="170"/>
              <w:rPr>
                <w:b w:val="0"/>
                <w:szCs w:val="24"/>
              </w:rPr>
            </w:pPr>
            <w:r w:rsidRPr="00EC1605">
              <w:rPr>
                <w:b w:val="0"/>
                <w:szCs w:val="24"/>
              </w:rPr>
              <w:t>2 рабочих/1 резервный</w:t>
            </w:r>
          </w:p>
        </w:tc>
      </w:tr>
      <w:tr w:rsidR="00EC1605" w:rsidRPr="00296A36" w14:paraId="5118FBE2" w14:textId="77777777" w:rsidTr="003467BF">
        <w:tc>
          <w:tcPr>
            <w:tcW w:w="4390" w:type="dxa"/>
          </w:tcPr>
          <w:p w14:paraId="02D43C51" w14:textId="77777777" w:rsidR="00EC1605" w:rsidRPr="00EC1605" w:rsidRDefault="00EC1605" w:rsidP="00EC1605">
            <w:pPr>
              <w:spacing w:line="360" w:lineRule="auto"/>
              <w:jc w:val="left"/>
              <w:rPr>
                <w:b w:val="0"/>
                <w:szCs w:val="24"/>
              </w:rPr>
            </w:pPr>
            <w:r w:rsidRPr="00EC1605">
              <w:rPr>
                <w:b w:val="0"/>
                <w:szCs w:val="24"/>
              </w:rPr>
              <w:t>Марка подключаемых насосов</w:t>
            </w:r>
          </w:p>
        </w:tc>
        <w:tc>
          <w:tcPr>
            <w:tcW w:w="5522" w:type="dxa"/>
          </w:tcPr>
          <w:p w14:paraId="231AAAD9" w14:textId="77777777" w:rsidR="00EC1605" w:rsidRPr="00EC1605" w:rsidRDefault="00EC1605" w:rsidP="00B07AA7">
            <w:pPr>
              <w:pStyle w:val="afff1"/>
              <w:ind w:left="170"/>
              <w:rPr>
                <w:b w:val="0"/>
                <w:szCs w:val="24"/>
              </w:rPr>
            </w:pPr>
            <w:r w:rsidRPr="00EC1605">
              <w:rPr>
                <w:b w:val="0"/>
                <w:szCs w:val="24"/>
              </w:rPr>
              <w:t>10КНв 100-160 (ОН3)</w:t>
            </w:r>
          </w:p>
        </w:tc>
      </w:tr>
      <w:tr w:rsidR="00EC1605" w:rsidRPr="00296A36" w14:paraId="760867D5" w14:textId="77777777" w:rsidTr="003467BF">
        <w:tc>
          <w:tcPr>
            <w:tcW w:w="4390" w:type="dxa"/>
          </w:tcPr>
          <w:p w14:paraId="4683EEA8" w14:textId="77777777" w:rsidR="00EC1605" w:rsidRPr="00EC1605" w:rsidRDefault="00EC1605" w:rsidP="00EC1605">
            <w:pPr>
              <w:spacing w:line="360" w:lineRule="auto"/>
              <w:jc w:val="left"/>
              <w:rPr>
                <w:b w:val="0"/>
                <w:szCs w:val="24"/>
              </w:rPr>
            </w:pPr>
            <w:r w:rsidRPr="00EC1605">
              <w:rPr>
                <w:b w:val="0"/>
                <w:szCs w:val="24"/>
              </w:rPr>
              <w:t xml:space="preserve">Количество подключаемых насосов, </w:t>
            </w:r>
            <w:proofErr w:type="spellStart"/>
            <w:r w:rsidRPr="00EC1605">
              <w:rPr>
                <w:b w:val="0"/>
                <w:szCs w:val="24"/>
              </w:rPr>
              <w:t>шт</w:t>
            </w:r>
            <w:proofErr w:type="spellEnd"/>
          </w:p>
        </w:tc>
        <w:tc>
          <w:tcPr>
            <w:tcW w:w="5522" w:type="dxa"/>
          </w:tcPr>
          <w:p w14:paraId="4E678FE7" w14:textId="77777777" w:rsidR="00EC1605" w:rsidRPr="00EC1605" w:rsidRDefault="00EC1605" w:rsidP="00B07AA7">
            <w:pPr>
              <w:pStyle w:val="afff1"/>
              <w:ind w:left="170"/>
              <w:rPr>
                <w:b w:val="0"/>
                <w:szCs w:val="24"/>
              </w:rPr>
            </w:pPr>
            <w:r w:rsidRPr="00EC1605">
              <w:rPr>
                <w:b w:val="0"/>
                <w:szCs w:val="24"/>
              </w:rPr>
              <w:t>3</w:t>
            </w:r>
          </w:p>
        </w:tc>
      </w:tr>
      <w:tr w:rsidR="00EC1605" w:rsidRPr="00296A36" w14:paraId="4D07895A" w14:textId="77777777" w:rsidTr="003467BF">
        <w:tc>
          <w:tcPr>
            <w:tcW w:w="4390" w:type="dxa"/>
          </w:tcPr>
          <w:p w14:paraId="3B844B31" w14:textId="77777777" w:rsidR="00EC1605" w:rsidRPr="00EC1605" w:rsidRDefault="00EC1605" w:rsidP="00EC1605">
            <w:pPr>
              <w:spacing w:line="360" w:lineRule="auto"/>
              <w:jc w:val="left"/>
              <w:rPr>
                <w:b w:val="0"/>
                <w:szCs w:val="24"/>
              </w:rPr>
            </w:pPr>
            <w:r w:rsidRPr="00EC1605">
              <w:rPr>
                <w:b w:val="0"/>
                <w:szCs w:val="24"/>
              </w:rPr>
              <w:t>Мощность подключаемых насосов, кВт</w:t>
            </w:r>
          </w:p>
        </w:tc>
        <w:tc>
          <w:tcPr>
            <w:tcW w:w="5522" w:type="dxa"/>
          </w:tcPr>
          <w:p w14:paraId="5D457788" w14:textId="77777777" w:rsidR="00EC1605" w:rsidRPr="00EC1605" w:rsidRDefault="00EC1605" w:rsidP="00B07AA7">
            <w:pPr>
              <w:pStyle w:val="afff1"/>
              <w:ind w:left="170"/>
              <w:rPr>
                <w:b w:val="0"/>
                <w:szCs w:val="24"/>
              </w:rPr>
            </w:pPr>
            <w:r w:rsidRPr="00EC1605">
              <w:rPr>
                <w:b w:val="0"/>
                <w:szCs w:val="24"/>
              </w:rPr>
              <w:t>18,5</w:t>
            </w:r>
          </w:p>
        </w:tc>
      </w:tr>
      <w:tr w:rsidR="00EC1605" w:rsidRPr="00296A36" w14:paraId="5EA4A689" w14:textId="77777777" w:rsidTr="003467BF">
        <w:tc>
          <w:tcPr>
            <w:tcW w:w="4390" w:type="dxa"/>
          </w:tcPr>
          <w:p w14:paraId="352D1F95" w14:textId="77777777" w:rsidR="00EC1605" w:rsidRPr="00EC1605" w:rsidRDefault="00EC1605" w:rsidP="00EC1605">
            <w:pPr>
              <w:spacing w:line="360" w:lineRule="auto"/>
              <w:jc w:val="left"/>
              <w:rPr>
                <w:b w:val="0"/>
                <w:szCs w:val="24"/>
              </w:rPr>
            </w:pPr>
            <w:r w:rsidRPr="00EC1605">
              <w:rPr>
                <w:b w:val="0"/>
                <w:szCs w:val="24"/>
              </w:rPr>
              <w:t>Управление насосами</w:t>
            </w:r>
          </w:p>
        </w:tc>
        <w:tc>
          <w:tcPr>
            <w:tcW w:w="5522" w:type="dxa"/>
          </w:tcPr>
          <w:p w14:paraId="1F216176" w14:textId="77777777" w:rsidR="00EC1605" w:rsidRPr="00EC1605" w:rsidRDefault="00EC1605" w:rsidP="00B07AA7">
            <w:pPr>
              <w:pStyle w:val="afff1"/>
              <w:ind w:left="170"/>
              <w:rPr>
                <w:b w:val="0"/>
                <w:szCs w:val="24"/>
              </w:rPr>
            </w:pPr>
            <w:r w:rsidRPr="00EC1605">
              <w:rPr>
                <w:b w:val="0"/>
                <w:szCs w:val="24"/>
              </w:rPr>
              <w:t>Преобразователи частоты (ПЧ)</w:t>
            </w:r>
          </w:p>
        </w:tc>
      </w:tr>
      <w:tr w:rsidR="00B07AA7" w:rsidRPr="00296A36" w14:paraId="16F83BA6" w14:textId="77777777" w:rsidTr="00522C23">
        <w:tc>
          <w:tcPr>
            <w:tcW w:w="4390" w:type="dxa"/>
            <w:vAlign w:val="center"/>
          </w:tcPr>
          <w:p w14:paraId="080A98D3" w14:textId="67614AED" w:rsidR="00B07AA7" w:rsidRPr="00EC1605" w:rsidRDefault="00B07AA7" w:rsidP="00B07AA7">
            <w:pPr>
              <w:spacing w:line="360" w:lineRule="auto"/>
              <w:jc w:val="left"/>
              <w:rPr>
                <w:b w:val="0"/>
                <w:szCs w:val="24"/>
              </w:rPr>
            </w:pPr>
            <w:r w:rsidRPr="0045340A">
              <w:rPr>
                <w:b w:val="0"/>
                <w:szCs w:val="24"/>
              </w:rPr>
              <w:t>Номинальное напряжение, В</w:t>
            </w:r>
          </w:p>
        </w:tc>
        <w:tc>
          <w:tcPr>
            <w:tcW w:w="5522" w:type="dxa"/>
            <w:vAlign w:val="center"/>
          </w:tcPr>
          <w:p w14:paraId="19957D65" w14:textId="1A8456B8" w:rsidR="00B07AA7" w:rsidRPr="00EC1605" w:rsidRDefault="00B07AA7" w:rsidP="00B07AA7">
            <w:pPr>
              <w:pStyle w:val="afff1"/>
              <w:ind w:left="170"/>
              <w:rPr>
                <w:b w:val="0"/>
                <w:szCs w:val="24"/>
              </w:rPr>
            </w:pPr>
            <w:r w:rsidRPr="0045340A">
              <w:rPr>
                <w:b w:val="0"/>
                <w:szCs w:val="24"/>
              </w:rPr>
              <w:t>230/400+/-10%</w:t>
            </w:r>
          </w:p>
        </w:tc>
      </w:tr>
      <w:tr w:rsidR="00B07AA7" w:rsidRPr="00296A36" w14:paraId="4FD68219" w14:textId="77777777" w:rsidTr="00522C23">
        <w:tc>
          <w:tcPr>
            <w:tcW w:w="4390" w:type="dxa"/>
            <w:vAlign w:val="center"/>
          </w:tcPr>
          <w:p w14:paraId="3CE38D84" w14:textId="61FF848B" w:rsidR="00B07AA7" w:rsidRPr="00EC1605" w:rsidRDefault="00B07AA7" w:rsidP="00B07AA7">
            <w:pPr>
              <w:spacing w:line="360" w:lineRule="auto"/>
              <w:jc w:val="left"/>
              <w:rPr>
                <w:b w:val="0"/>
                <w:szCs w:val="24"/>
              </w:rPr>
            </w:pPr>
            <w:r w:rsidRPr="0045340A">
              <w:rPr>
                <w:b w:val="0"/>
                <w:szCs w:val="24"/>
              </w:rPr>
              <w:t>Частота, Гц</w:t>
            </w:r>
          </w:p>
        </w:tc>
        <w:tc>
          <w:tcPr>
            <w:tcW w:w="5522" w:type="dxa"/>
            <w:vAlign w:val="center"/>
          </w:tcPr>
          <w:p w14:paraId="00B8E284" w14:textId="228CAF13" w:rsidR="00B07AA7" w:rsidRPr="00EC1605" w:rsidRDefault="00B07AA7" w:rsidP="00B07AA7">
            <w:pPr>
              <w:pStyle w:val="afff1"/>
              <w:ind w:left="170"/>
              <w:rPr>
                <w:b w:val="0"/>
                <w:szCs w:val="24"/>
              </w:rPr>
            </w:pPr>
            <w:r w:rsidRPr="0045340A">
              <w:rPr>
                <w:b w:val="0"/>
                <w:szCs w:val="24"/>
              </w:rPr>
              <w:t>50 +/- 0,4 Гц</w:t>
            </w:r>
          </w:p>
        </w:tc>
      </w:tr>
      <w:tr w:rsidR="00B07AA7" w:rsidRPr="00296A36" w14:paraId="25E4C118" w14:textId="77777777" w:rsidTr="00522C23">
        <w:tc>
          <w:tcPr>
            <w:tcW w:w="4390" w:type="dxa"/>
            <w:vAlign w:val="center"/>
          </w:tcPr>
          <w:p w14:paraId="580B6CFC" w14:textId="0A2538EF" w:rsidR="00B07AA7" w:rsidRPr="00EC1605" w:rsidRDefault="00B07AA7" w:rsidP="00B07AA7">
            <w:pPr>
              <w:spacing w:line="360" w:lineRule="auto"/>
              <w:jc w:val="left"/>
              <w:rPr>
                <w:b w:val="0"/>
                <w:szCs w:val="24"/>
              </w:rPr>
            </w:pPr>
            <w:r w:rsidRPr="0045340A">
              <w:rPr>
                <w:b w:val="0"/>
                <w:szCs w:val="24"/>
              </w:rPr>
              <w:t>Количество фаз</w:t>
            </w:r>
          </w:p>
        </w:tc>
        <w:tc>
          <w:tcPr>
            <w:tcW w:w="5522" w:type="dxa"/>
            <w:vAlign w:val="center"/>
          </w:tcPr>
          <w:p w14:paraId="4960E958" w14:textId="5105D1CF" w:rsidR="00B07AA7" w:rsidRPr="00EC1605" w:rsidRDefault="00B07AA7" w:rsidP="00B07AA7">
            <w:pPr>
              <w:pStyle w:val="afff1"/>
              <w:ind w:left="170"/>
              <w:rPr>
                <w:b w:val="0"/>
                <w:szCs w:val="24"/>
              </w:rPr>
            </w:pPr>
            <w:r w:rsidRPr="0045340A">
              <w:rPr>
                <w:b w:val="0"/>
                <w:szCs w:val="24"/>
              </w:rPr>
              <w:t>3</w:t>
            </w:r>
          </w:p>
        </w:tc>
      </w:tr>
      <w:tr w:rsidR="00B07AA7" w:rsidRPr="00296A36" w14:paraId="74B3DFC4" w14:textId="77777777" w:rsidTr="00522C23">
        <w:tc>
          <w:tcPr>
            <w:tcW w:w="4390" w:type="dxa"/>
            <w:vAlign w:val="center"/>
          </w:tcPr>
          <w:p w14:paraId="4DAD2213" w14:textId="674ED9BF" w:rsidR="00B07AA7" w:rsidRPr="00EC1605" w:rsidRDefault="00B07AA7" w:rsidP="00B07AA7">
            <w:pPr>
              <w:spacing w:line="360" w:lineRule="auto"/>
              <w:jc w:val="left"/>
              <w:rPr>
                <w:b w:val="0"/>
                <w:szCs w:val="24"/>
              </w:rPr>
            </w:pPr>
            <w:r w:rsidRPr="0045340A">
              <w:rPr>
                <w:b w:val="0"/>
                <w:szCs w:val="24"/>
              </w:rPr>
              <w:t xml:space="preserve">Номинальный ток, </w:t>
            </w:r>
            <w:proofErr w:type="gramStart"/>
            <w:r w:rsidRPr="0045340A">
              <w:rPr>
                <w:b w:val="0"/>
                <w:szCs w:val="24"/>
              </w:rPr>
              <w:t>А</w:t>
            </w:r>
            <w:proofErr w:type="gramEnd"/>
          </w:p>
        </w:tc>
        <w:tc>
          <w:tcPr>
            <w:tcW w:w="5522" w:type="dxa"/>
            <w:vAlign w:val="center"/>
          </w:tcPr>
          <w:p w14:paraId="0601234C" w14:textId="570475A3" w:rsidR="00B07AA7" w:rsidRPr="00EC1605" w:rsidRDefault="00B07AA7" w:rsidP="00B07AA7">
            <w:pPr>
              <w:pStyle w:val="afff1"/>
              <w:ind w:left="170"/>
              <w:rPr>
                <w:b w:val="0"/>
                <w:szCs w:val="24"/>
              </w:rPr>
            </w:pPr>
            <w:r w:rsidRPr="0045340A">
              <w:rPr>
                <w:b w:val="0"/>
                <w:szCs w:val="24"/>
                <w:vertAlign w:val="superscript"/>
              </w:rPr>
              <w:t>2)</w:t>
            </w:r>
          </w:p>
        </w:tc>
      </w:tr>
      <w:tr w:rsidR="00B07AA7" w:rsidRPr="00296A36" w14:paraId="1A61223F" w14:textId="77777777" w:rsidTr="00522C23">
        <w:tc>
          <w:tcPr>
            <w:tcW w:w="4390" w:type="dxa"/>
            <w:vAlign w:val="center"/>
          </w:tcPr>
          <w:p w14:paraId="6121D4B7" w14:textId="77777777" w:rsidR="00B07AA7" w:rsidRPr="0045340A" w:rsidRDefault="00B07AA7" w:rsidP="00B07AA7">
            <w:pPr>
              <w:spacing w:line="360" w:lineRule="auto"/>
              <w:jc w:val="left"/>
              <w:rPr>
                <w:b w:val="0"/>
                <w:szCs w:val="24"/>
              </w:rPr>
            </w:pPr>
            <w:r w:rsidRPr="004D1F56">
              <w:rPr>
                <w:b w:val="0"/>
                <w:szCs w:val="24"/>
              </w:rPr>
              <w:t>Материал корпуса</w:t>
            </w:r>
          </w:p>
          <w:p w14:paraId="09859501" w14:textId="77777777" w:rsidR="00B07AA7" w:rsidRPr="00EC1605" w:rsidRDefault="00B07AA7" w:rsidP="00B07AA7">
            <w:pPr>
              <w:spacing w:line="360" w:lineRule="auto"/>
              <w:jc w:val="left"/>
              <w:rPr>
                <w:b w:val="0"/>
                <w:szCs w:val="24"/>
              </w:rPr>
            </w:pPr>
          </w:p>
        </w:tc>
        <w:tc>
          <w:tcPr>
            <w:tcW w:w="5522" w:type="dxa"/>
            <w:vAlign w:val="center"/>
          </w:tcPr>
          <w:p w14:paraId="69EA5CE6" w14:textId="77777777" w:rsidR="00B07AA7" w:rsidRPr="004D1F56" w:rsidRDefault="00B07AA7" w:rsidP="00B07AA7">
            <w:pPr>
              <w:spacing w:line="360" w:lineRule="auto"/>
              <w:ind w:left="170"/>
              <w:rPr>
                <w:b w:val="0"/>
                <w:szCs w:val="24"/>
              </w:rPr>
            </w:pPr>
            <w:r w:rsidRPr="004D1F56">
              <w:rPr>
                <w:b w:val="0"/>
                <w:szCs w:val="24"/>
              </w:rPr>
              <w:lastRenderedPageBreak/>
              <w:tab/>
              <w:t>■Металлический</w:t>
            </w:r>
          </w:p>
          <w:p w14:paraId="64B1F717" w14:textId="5EFADD63" w:rsidR="00B07AA7" w:rsidRPr="00EC1605" w:rsidRDefault="00B07AA7" w:rsidP="00B07AA7">
            <w:pPr>
              <w:pStyle w:val="afff1"/>
              <w:ind w:left="170"/>
              <w:rPr>
                <w:b w:val="0"/>
                <w:szCs w:val="24"/>
              </w:rPr>
            </w:pPr>
            <w:r w:rsidRPr="004D1F56">
              <w:rPr>
                <w:b w:val="0"/>
                <w:szCs w:val="24"/>
              </w:rPr>
              <w:lastRenderedPageBreak/>
              <w:t>□Дополнительные требования_________</w:t>
            </w:r>
          </w:p>
        </w:tc>
      </w:tr>
      <w:tr w:rsidR="00B07AA7" w:rsidRPr="00296A36" w14:paraId="39CABABC" w14:textId="77777777" w:rsidTr="00522C23">
        <w:tc>
          <w:tcPr>
            <w:tcW w:w="4390" w:type="dxa"/>
            <w:vAlign w:val="center"/>
          </w:tcPr>
          <w:p w14:paraId="0E41C7D0" w14:textId="590C0624" w:rsidR="00B07AA7" w:rsidRPr="00EC1605" w:rsidRDefault="00B07AA7" w:rsidP="00B07AA7">
            <w:pPr>
              <w:spacing w:line="360" w:lineRule="auto"/>
              <w:jc w:val="left"/>
              <w:rPr>
                <w:b w:val="0"/>
                <w:szCs w:val="24"/>
              </w:rPr>
            </w:pPr>
            <w:r w:rsidRPr="0045340A">
              <w:rPr>
                <w:b w:val="0"/>
                <w:szCs w:val="24"/>
              </w:rPr>
              <w:lastRenderedPageBreak/>
              <w:t>Степень защиты по ГОСТ 14254-2015</w:t>
            </w:r>
          </w:p>
        </w:tc>
        <w:tc>
          <w:tcPr>
            <w:tcW w:w="5522" w:type="dxa"/>
            <w:vAlign w:val="center"/>
          </w:tcPr>
          <w:p w14:paraId="0C9B3847" w14:textId="3D54717D" w:rsidR="00B07AA7" w:rsidRPr="00EC1605" w:rsidRDefault="00B07AA7" w:rsidP="00B07AA7">
            <w:pPr>
              <w:pStyle w:val="afff1"/>
              <w:ind w:left="170"/>
              <w:rPr>
                <w:b w:val="0"/>
                <w:szCs w:val="24"/>
              </w:rPr>
            </w:pPr>
            <w:r w:rsidRPr="0045340A">
              <w:rPr>
                <w:b w:val="0"/>
                <w:szCs w:val="24"/>
              </w:rPr>
              <w:t xml:space="preserve">Не ниже </w:t>
            </w:r>
            <w:r w:rsidRPr="0045340A">
              <w:rPr>
                <w:b w:val="0"/>
                <w:szCs w:val="24"/>
                <w:lang w:val="en-US"/>
              </w:rPr>
              <w:t>IP</w:t>
            </w:r>
            <w:r>
              <w:rPr>
                <w:b w:val="0"/>
                <w:szCs w:val="24"/>
              </w:rPr>
              <w:t>31</w:t>
            </w:r>
          </w:p>
        </w:tc>
      </w:tr>
      <w:tr w:rsidR="00B07AA7" w:rsidRPr="00296A36" w14:paraId="1FCFBE23" w14:textId="77777777" w:rsidTr="00522C23">
        <w:tc>
          <w:tcPr>
            <w:tcW w:w="4390" w:type="dxa"/>
            <w:vAlign w:val="center"/>
          </w:tcPr>
          <w:p w14:paraId="4172D31F" w14:textId="6B929D27" w:rsidR="00B07AA7" w:rsidRPr="00EC1605" w:rsidRDefault="00B07AA7" w:rsidP="00B07AA7">
            <w:pPr>
              <w:spacing w:line="360" w:lineRule="auto"/>
              <w:jc w:val="left"/>
              <w:rPr>
                <w:b w:val="0"/>
                <w:szCs w:val="24"/>
              </w:rPr>
            </w:pPr>
            <w:r w:rsidRPr="0045340A">
              <w:rPr>
                <w:b w:val="0"/>
                <w:szCs w:val="24"/>
              </w:rPr>
              <w:t>Климатическое исполнение по ГОСТ 15150-69</w:t>
            </w:r>
          </w:p>
        </w:tc>
        <w:tc>
          <w:tcPr>
            <w:tcW w:w="5522" w:type="dxa"/>
            <w:vAlign w:val="center"/>
          </w:tcPr>
          <w:p w14:paraId="6D1A2A25" w14:textId="72A3CBB7" w:rsidR="00B07AA7" w:rsidRPr="00EC1605" w:rsidRDefault="00B07AA7" w:rsidP="00B07AA7">
            <w:pPr>
              <w:pStyle w:val="afff1"/>
              <w:ind w:left="170"/>
              <w:rPr>
                <w:b w:val="0"/>
                <w:szCs w:val="24"/>
              </w:rPr>
            </w:pPr>
            <w:r w:rsidRPr="0045340A">
              <w:rPr>
                <w:b w:val="0"/>
                <w:szCs w:val="24"/>
              </w:rPr>
              <w:t>У3</w:t>
            </w:r>
          </w:p>
        </w:tc>
      </w:tr>
      <w:tr w:rsidR="00B07AA7" w:rsidRPr="00296A36" w14:paraId="658E2C68" w14:textId="77777777" w:rsidTr="00522C23">
        <w:tc>
          <w:tcPr>
            <w:tcW w:w="4390" w:type="dxa"/>
            <w:vAlign w:val="center"/>
          </w:tcPr>
          <w:p w14:paraId="287FC0FE" w14:textId="10CB10B6" w:rsidR="00B07AA7" w:rsidRPr="00EC1605" w:rsidRDefault="00B07AA7" w:rsidP="00B07AA7">
            <w:pPr>
              <w:spacing w:line="360" w:lineRule="auto"/>
              <w:jc w:val="left"/>
              <w:rPr>
                <w:b w:val="0"/>
                <w:szCs w:val="24"/>
              </w:rPr>
            </w:pPr>
            <w:r w:rsidRPr="0045340A">
              <w:rPr>
                <w:b w:val="0"/>
                <w:szCs w:val="24"/>
              </w:rPr>
              <w:t>Обслуживание</w:t>
            </w:r>
          </w:p>
        </w:tc>
        <w:tc>
          <w:tcPr>
            <w:tcW w:w="5522" w:type="dxa"/>
            <w:vAlign w:val="center"/>
          </w:tcPr>
          <w:p w14:paraId="594CD8E1" w14:textId="77777777" w:rsidR="00B07AA7" w:rsidRPr="0045340A" w:rsidRDefault="00B07AA7" w:rsidP="00B07AA7">
            <w:pPr>
              <w:spacing w:line="360" w:lineRule="auto"/>
              <w:ind w:left="170"/>
              <w:rPr>
                <w:b w:val="0"/>
                <w:szCs w:val="24"/>
              </w:rPr>
            </w:pPr>
            <w:r w:rsidRPr="0045340A">
              <w:rPr>
                <w:b w:val="0"/>
                <w:szCs w:val="24"/>
              </w:rPr>
              <w:t>■Спереди</w:t>
            </w:r>
          </w:p>
          <w:p w14:paraId="481B9775" w14:textId="74290381" w:rsidR="00B07AA7" w:rsidRPr="00EC1605" w:rsidRDefault="00B07AA7" w:rsidP="00B07AA7">
            <w:pPr>
              <w:pStyle w:val="afff1"/>
              <w:ind w:left="170"/>
              <w:rPr>
                <w:b w:val="0"/>
                <w:szCs w:val="24"/>
              </w:rPr>
            </w:pPr>
            <w:r w:rsidRPr="0045340A">
              <w:rPr>
                <w:b w:val="0"/>
                <w:szCs w:val="24"/>
              </w:rPr>
              <w:t>□Сзади</w:t>
            </w:r>
          </w:p>
        </w:tc>
      </w:tr>
      <w:tr w:rsidR="00B07AA7" w:rsidRPr="00296A36" w14:paraId="2EC1968E" w14:textId="77777777" w:rsidTr="00522C23">
        <w:tc>
          <w:tcPr>
            <w:tcW w:w="4390" w:type="dxa"/>
            <w:vAlign w:val="center"/>
          </w:tcPr>
          <w:p w14:paraId="0C145BF3" w14:textId="64786EE9" w:rsidR="00B07AA7" w:rsidRPr="00EC1605" w:rsidRDefault="00B07AA7" w:rsidP="00B07AA7">
            <w:pPr>
              <w:spacing w:line="360" w:lineRule="auto"/>
              <w:jc w:val="left"/>
              <w:rPr>
                <w:b w:val="0"/>
                <w:szCs w:val="24"/>
              </w:rPr>
            </w:pPr>
            <w:r w:rsidRPr="0045340A">
              <w:rPr>
                <w:b w:val="0"/>
                <w:szCs w:val="24"/>
              </w:rPr>
              <w:t>Расположение</w:t>
            </w:r>
          </w:p>
        </w:tc>
        <w:tc>
          <w:tcPr>
            <w:tcW w:w="5522" w:type="dxa"/>
            <w:vAlign w:val="center"/>
          </w:tcPr>
          <w:p w14:paraId="7B43D501" w14:textId="77777777" w:rsidR="00B07AA7" w:rsidRPr="0045340A" w:rsidRDefault="00B07AA7" w:rsidP="00B07AA7">
            <w:pPr>
              <w:spacing w:line="360" w:lineRule="auto"/>
              <w:ind w:left="170"/>
              <w:rPr>
                <w:b w:val="0"/>
                <w:szCs w:val="24"/>
              </w:rPr>
            </w:pPr>
            <w:r w:rsidRPr="0045340A">
              <w:rPr>
                <w:b w:val="0"/>
                <w:szCs w:val="24"/>
              </w:rPr>
              <w:t>■Напольное</w:t>
            </w:r>
          </w:p>
          <w:p w14:paraId="04182EA1" w14:textId="744F8AEF" w:rsidR="00B07AA7" w:rsidRPr="00EC1605" w:rsidRDefault="00B07AA7" w:rsidP="00B07AA7">
            <w:pPr>
              <w:pStyle w:val="afff1"/>
              <w:ind w:left="170"/>
              <w:rPr>
                <w:b w:val="0"/>
                <w:szCs w:val="24"/>
              </w:rPr>
            </w:pPr>
            <w:r w:rsidRPr="0045340A">
              <w:rPr>
                <w:b w:val="0"/>
                <w:szCs w:val="24"/>
              </w:rPr>
              <w:t>□Навесное</w:t>
            </w:r>
          </w:p>
        </w:tc>
      </w:tr>
      <w:tr w:rsidR="00B07AA7" w:rsidRPr="00296A36" w14:paraId="6D86C96F" w14:textId="77777777" w:rsidTr="00522C23">
        <w:tc>
          <w:tcPr>
            <w:tcW w:w="4390" w:type="dxa"/>
            <w:vAlign w:val="center"/>
          </w:tcPr>
          <w:p w14:paraId="625E3859" w14:textId="2A91F188" w:rsidR="00B07AA7" w:rsidRPr="00EC1605" w:rsidRDefault="00B07AA7" w:rsidP="00B07AA7">
            <w:pPr>
              <w:spacing w:line="360" w:lineRule="auto"/>
              <w:jc w:val="left"/>
              <w:rPr>
                <w:b w:val="0"/>
                <w:szCs w:val="24"/>
              </w:rPr>
            </w:pPr>
            <w:r w:rsidRPr="0045340A">
              <w:rPr>
                <w:b w:val="0"/>
                <w:szCs w:val="24"/>
              </w:rPr>
              <w:t>Ввод/вывод кабелей</w:t>
            </w:r>
          </w:p>
        </w:tc>
        <w:tc>
          <w:tcPr>
            <w:tcW w:w="5522" w:type="dxa"/>
            <w:vAlign w:val="center"/>
          </w:tcPr>
          <w:p w14:paraId="3BEBA7E0" w14:textId="77777777" w:rsidR="00B07AA7" w:rsidRPr="0045340A" w:rsidRDefault="00B07AA7" w:rsidP="00B07AA7">
            <w:pPr>
              <w:spacing w:line="360" w:lineRule="auto"/>
              <w:ind w:left="170"/>
              <w:rPr>
                <w:b w:val="0"/>
                <w:szCs w:val="24"/>
              </w:rPr>
            </w:pPr>
            <w:r w:rsidRPr="0045340A">
              <w:rPr>
                <w:b w:val="0"/>
                <w:szCs w:val="24"/>
              </w:rPr>
              <w:t>□Сверху</w:t>
            </w:r>
          </w:p>
          <w:p w14:paraId="53A49F79" w14:textId="5A94226D" w:rsidR="00B07AA7" w:rsidRPr="00EC1605" w:rsidRDefault="00B07AA7" w:rsidP="00B07AA7">
            <w:pPr>
              <w:pStyle w:val="afff1"/>
              <w:ind w:left="170"/>
              <w:rPr>
                <w:b w:val="0"/>
                <w:szCs w:val="24"/>
              </w:rPr>
            </w:pPr>
            <w:r w:rsidRPr="0045340A">
              <w:rPr>
                <w:b w:val="0"/>
                <w:szCs w:val="24"/>
              </w:rPr>
              <w:t>■Снизу</w:t>
            </w:r>
          </w:p>
        </w:tc>
      </w:tr>
      <w:tr w:rsidR="00B07AA7" w:rsidRPr="00296A36" w14:paraId="25E939AF" w14:textId="77777777" w:rsidTr="00522C23">
        <w:tc>
          <w:tcPr>
            <w:tcW w:w="4390" w:type="dxa"/>
            <w:vAlign w:val="center"/>
          </w:tcPr>
          <w:p w14:paraId="6528BE87" w14:textId="7FF99892" w:rsidR="00B07AA7" w:rsidRPr="00EC1605" w:rsidRDefault="00B07AA7" w:rsidP="00B07AA7">
            <w:pPr>
              <w:spacing w:line="360" w:lineRule="auto"/>
              <w:jc w:val="left"/>
              <w:rPr>
                <w:b w:val="0"/>
                <w:szCs w:val="24"/>
              </w:rPr>
            </w:pPr>
            <w:r w:rsidRPr="0045340A">
              <w:rPr>
                <w:b w:val="0"/>
                <w:szCs w:val="24"/>
              </w:rPr>
              <w:t>Габаритные размеры (</w:t>
            </w:r>
            <w:proofErr w:type="spellStart"/>
            <w:r w:rsidRPr="0045340A">
              <w:rPr>
                <w:b w:val="0"/>
                <w:szCs w:val="24"/>
              </w:rPr>
              <w:t>ШхГхВ</w:t>
            </w:r>
            <w:proofErr w:type="spellEnd"/>
            <w:r w:rsidRPr="0045340A">
              <w:rPr>
                <w:b w:val="0"/>
                <w:szCs w:val="24"/>
              </w:rPr>
              <w:t>), мм</w:t>
            </w:r>
          </w:p>
        </w:tc>
        <w:tc>
          <w:tcPr>
            <w:tcW w:w="5522" w:type="dxa"/>
            <w:vAlign w:val="center"/>
          </w:tcPr>
          <w:p w14:paraId="6722321C" w14:textId="255F053D" w:rsidR="00B07AA7" w:rsidRPr="00EC1605" w:rsidRDefault="00B07AA7" w:rsidP="00B07AA7">
            <w:pPr>
              <w:pStyle w:val="afff1"/>
              <w:ind w:left="170"/>
              <w:rPr>
                <w:b w:val="0"/>
                <w:szCs w:val="24"/>
              </w:rPr>
            </w:pPr>
            <w:r w:rsidRPr="0045340A">
              <w:rPr>
                <w:b w:val="0"/>
                <w:szCs w:val="24"/>
              </w:rPr>
              <w:t xml:space="preserve">Не </w:t>
            </w:r>
            <w:r>
              <w:rPr>
                <w:b w:val="0"/>
                <w:szCs w:val="24"/>
              </w:rPr>
              <w:t>более 800х400х2500</w:t>
            </w:r>
          </w:p>
        </w:tc>
      </w:tr>
      <w:tr w:rsidR="00B07AA7" w:rsidRPr="00296A36" w14:paraId="13A30531" w14:textId="77777777" w:rsidTr="00522C23">
        <w:tc>
          <w:tcPr>
            <w:tcW w:w="4390" w:type="dxa"/>
            <w:vAlign w:val="center"/>
          </w:tcPr>
          <w:p w14:paraId="4EBBA5A8" w14:textId="4958B3BA" w:rsidR="00B07AA7" w:rsidRPr="00EC1605" w:rsidRDefault="00B07AA7" w:rsidP="00B07AA7">
            <w:pPr>
              <w:spacing w:line="360" w:lineRule="auto"/>
              <w:jc w:val="left"/>
              <w:rPr>
                <w:b w:val="0"/>
                <w:szCs w:val="24"/>
              </w:rPr>
            </w:pPr>
            <w:r w:rsidRPr="0045340A">
              <w:rPr>
                <w:b w:val="0"/>
                <w:szCs w:val="24"/>
              </w:rPr>
              <w:t>Цвет лакокрасочного покрытия (</w:t>
            </w:r>
            <w:r w:rsidRPr="0045340A">
              <w:rPr>
                <w:b w:val="0"/>
                <w:szCs w:val="24"/>
                <w:lang w:val="en-US"/>
              </w:rPr>
              <w:t>RAL)</w:t>
            </w:r>
          </w:p>
        </w:tc>
        <w:tc>
          <w:tcPr>
            <w:tcW w:w="5522" w:type="dxa"/>
            <w:vAlign w:val="center"/>
          </w:tcPr>
          <w:p w14:paraId="0FCF0297" w14:textId="6AF3B3BF" w:rsidR="00B07AA7" w:rsidRPr="00EC1605" w:rsidRDefault="00B07AA7" w:rsidP="00B07AA7">
            <w:pPr>
              <w:pStyle w:val="afff1"/>
              <w:ind w:left="170"/>
              <w:rPr>
                <w:b w:val="0"/>
                <w:szCs w:val="24"/>
              </w:rPr>
            </w:pPr>
            <w:r w:rsidRPr="0045340A">
              <w:rPr>
                <w:b w:val="0"/>
                <w:szCs w:val="24"/>
                <w:vertAlign w:val="superscript"/>
              </w:rPr>
              <w:t>1)</w:t>
            </w:r>
          </w:p>
        </w:tc>
      </w:tr>
      <w:tr w:rsidR="00B07AA7" w:rsidRPr="00296A36" w14:paraId="000491A8" w14:textId="77777777" w:rsidTr="00522C23">
        <w:tc>
          <w:tcPr>
            <w:tcW w:w="4390" w:type="dxa"/>
            <w:vAlign w:val="center"/>
          </w:tcPr>
          <w:p w14:paraId="5608A1FA" w14:textId="224383AD" w:rsidR="00B07AA7" w:rsidRPr="00EC1605" w:rsidRDefault="00B07AA7" w:rsidP="00B07AA7">
            <w:pPr>
              <w:spacing w:line="360" w:lineRule="auto"/>
              <w:jc w:val="left"/>
              <w:rPr>
                <w:b w:val="0"/>
                <w:szCs w:val="24"/>
              </w:rPr>
            </w:pPr>
            <w:r w:rsidRPr="0045340A">
              <w:rPr>
                <w:b w:val="0"/>
                <w:szCs w:val="24"/>
              </w:rPr>
              <w:t>Количество, тип и сечение жил вводных кабелей (шт./марка/мм</w:t>
            </w:r>
            <w:r w:rsidRPr="0045340A">
              <w:rPr>
                <w:b w:val="0"/>
                <w:szCs w:val="24"/>
                <w:vertAlign w:val="superscript"/>
              </w:rPr>
              <w:t>2</w:t>
            </w:r>
            <w:r w:rsidRPr="0045340A">
              <w:rPr>
                <w:b w:val="0"/>
                <w:szCs w:val="24"/>
              </w:rPr>
              <w:t>)</w:t>
            </w:r>
          </w:p>
        </w:tc>
        <w:tc>
          <w:tcPr>
            <w:tcW w:w="5522" w:type="dxa"/>
            <w:vAlign w:val="center"/>
          </w:tcPr>
          <w:p w14:paraId="243AD4DB" w14:textId="131F3CDF" w:rsidR="00B07AA7" w:rsidRPr="00EC1605" w:rsidRDefault="00B07AA7" w:rsidP="00B07AA7">
            <w:pPr>
              <w:pStyle w:val="afff1"/>
              <w:ind w:left="170"/>
              <w:rPr>
                <w:b w:val="0"/>
                <w:szCs w:val="24"/>
              </w:rPr>
            </w:pPr>
            <w:r w:rsidRPr="0045340A">
              <w:rPr>
                <w:b w:val="0"/>
                <w:szCs w:val="24"/>
                <w:vertAlign w:val="superscript"/>
              </w:rPr>
              <w:t>2)</w:t>
            </w:r>
          </w:p>
        </w:tc>
      </w:tr>
      <w:tr w:rsidR="00B07AA7" w:rsidRPr="00296A36" w14:paraId="1D62B043" w14:textId="77777777" w:rsidTr="00522C23">
        <w:tc>
          <w:tcPr>
            <w:tcW w:w="4390" w:type="dxa"/>
            <w:vAlign w:val="center"/>
          </w:tcPr>
          <w:p w14:paraId="70C10100" w14:textId="306EF341" w:rsidR="00B07AA7" w:rsidRPr="00EC1605" w:rsidRDefault="00B07AA7" w:rsidP="00B07AA7">
            <w:pPr>
              <w:spacing w:line="360" w:lineRule="auto"/>
              <w:jc w:val="left"/>
              <w:rPr>
                <w:b w:val="0"/>
                <w:szCs w:val="24"/>
              </w:rPr>
            </w:pPr>
            <w:r w:rsidRPr="0045340A">
              <w:rPr>
                <w:b w:val="0"/>
                <w:szCs w:val="24"/>
              </w:rPr>
              <w:t>Количество, тип и сечение жил отходящий кабелей (шт./марка/мм</w:t>
            </w:r>
            <w:r w:rsidRPr="0045340A">
              <w:rPr>
                <w:b w:val="0"/>
                <w:szCs w:val="24"/>
                <w:vertAlign w:val="superscript"/>
              </w:rPr>
              <w:t>2</w:t>
            </w:r>
            <w:r w:rsidRPr="0045340A">
              <w:rPr>
                <w:b w:val="0"/>
                <w:szCs w:val="24"/>
              </w:rPr>
              <w:t>)</w:t>
            </w:r>
          </w:p>
        </w:tc>
        <w:tc>
          <w:tcPr>
            <w:tcW w:w="5522" w:type="dxa"/>
            <w:vAlign w:val="center"/>
          </w:tcPr>
          <w:p w14:paraId="3750448D" w14:textId="2B76DFF4" w:rsidR="00B07AA7" w:rsidRPr="00EC1605" w:rsidRDefault="00B07AA7" w:rsidP="00B07AA7">
            <w:pPr>
              <w:pStyle w:val="afff1"/>
              <w:ind w:left="170"/>
              <w:rPr>
                <w:b w:val="0"/>
                <w:szCs w:val="24"/>
              </w:rPr>
            </w:pPr>
            <w:r w:rsidRPr="0045340A">
              <w:rPr>
                <w:b w:val="0"/>
                <w:szCs w:val="24"/>
                <w:vertAlign w:val="superscript"/>
              </w:rPr>
              <w:t>2)</w:t>
            </w:r>
          </w:p>
        </w:tc>
      </w:tr>
      <w:tr w:rsidR="00B07AA7" w:rsidRPr="00296A36" w14:paraId="69726BFC" w14:textId="77777777" w:rsidTr="00522C23">
        <w:tc>
          <w:tcPr>
            <w:tcW w:w="4390" w:type="dxa"/>
            <w:vAlign w:val="center"/>
          </w:tcPr>
          <w:p w14:paraId="5EE9C48F" w14:textId="0A7A573B" w:rsidR="00B07AA7" w:rsidRPr="00EC1605" w:rsidRDefault="00B07AA7" w:rsidP="00B07AA7">
            <w:pPr>
              <w:spacing w:line="360" w:lineRule="auto"/>
              <w:jc w:val="left"/>
              <w:rPr>
                <w:b w:val="0"/>
                <w:szCs w:val="24"/>
              </w:rPr>
            </w:pPr>
            <w:r w:rsidRPr="0045340A">
              <w:rPr>
                <w:b w:val="0"/>
                <w:szCs w:val="24"/>
              </w:rPr>
              <w:t>Наружный диаметр вводного кабеля, мм</w:t>
            </w:r>
          </w:p>
        </w:tc>
        <w:tc>
          <w:tcPr>
            <w:tcW w:w="5522" w:type="dxa"/>
            <w:vAlign w:val="center"/>
          </w:tcPr>
          <w:p w14:paraId="49269D6E" w14:textId="12711FC5" w:rsidR="00B07AA7" w:rsidRPr="00EC1605" w:rsidRDefault="00B07AA7" w:rsidP="00B07AA7">
            <w:pPr>
              <w:pStyle w:val="afff1"/>
              <w:ind w:left="170"/>
              <w:rPr>
                <w:b w:val="0"/>
                <w:szCs w:val="24"/>
              </w:rPr>
            </w:pPr>
            <w:r w:rsidRPr="0045340A">
              <w:rPr>
                <w:b w:val="0"/>
                <w:szCs w:val="24"/>
              </w:rPr>
              <w:t>Согласно ГОСТ 31996-2012</w:t>
            </w:r>
          </w:p>
        </w:tc>
      </w:tr>
      <w:tr w:rsidR="00B07AA7" w:rsidRPr="00296A36" w14:paraId="7D86DC1E" w14:textId="77777777" w:rsidTr="00522C23">
        <w:tc>
          <w:tcPr>
            <w:tcW w:w="4390" w:type="dxa"/>
            <w:vAlign w:val="center"/>
          </w:tcPr>
          <w:p w14:paraId="01BCD142" w14:textId="18DC77EC" w:rsidR="00B07AA7" w:rsidRPr="00EC1605" w:rsidRDefault="00B07AA7" w:rsidP="00B07AA7">
            <w:pPr>
              <w:spacing w:line="360" w:lineRule="auto"/>
              <w:jc w:val="left"/>
              <w:rPr>
                <w:b w:val="0"/>
                <w:szCs w:val="24"/>
              </w:rPr>
            </w:pPr>
            <w:r w:rsidRPr="0045340A">
              <w:rPr>
                <w:b w:val="0"/>
                <w:szCs w:val="24"/>
              </w:rPr>
              <w:t>Наружный диаметр отходящих кабелей, мм</w:t>
            </w:r>
          </w:p>
        </w:tc>
        <w:tc>
          <w:tcPr>
            <w:tcW w:w="5522" w:type="dxa"/>
            <w:vAlign w:val="center"/>
          </w:tcPr>
          <w:p w14:paraId="43B478B0" w14:textId="5CF16AC8" w:rsidR="00B07AA7" w:rsidRPr="00EC1605" w:rsidRDefault="00B07AA7" w:rsidP="00B07AA7">
            <w:pPr>
              <w:pStyle w:val="afff1"/>
              <w:ind w:left="170"/>
              <w:rPr>
                <w:b w:val="0"/>
                <w:szCs w:val="24"/>
              </w:rPr>
            </w:pPr>
            <w:r w:rsidRPr="0045340A">
              <w:rPr>
                <w:b w:val="0"/>
                <w:szCs w:val="24"/>
              </w:rPr>
              <w:t>Согласно ГОСТ 31996-2012</w:t>
            </w:r>
          </w:p>
        </w:tc>
      </w:tr>
      <w:tr w:rsidR="00B07AA7" w:rsidRPr="00296A36" w14:paraId="04292514" w14:textId="77777777" w:rsidTr="00522C23">
        <w:tc>
          <w:tcPr>
            <w:tcW w:w="4390" w:type="dxa"/>
            <w:vAlign w:val="center"/>
          </w:tcPr>
          <w:p w14:paraId="0A208B01" w14:textId="349A5086" w:rsidR="00B07AA7" w:rsidRPr="00EC1605" w:rsidRDefault="00B07AA7" w:rsidP="00B07AA7">
            <w:pPr>
              <w:spacing w:line="360" w:lineRule="auto"/>
              <w:jc w:val="left"/>
              <w:rPr>
                <w:b w:val="0"/>
                <w:szCs w:val="24"/>
              </w:rPr>
            </w:pPr>
            <w:r w:rsidRPr="0045340A">
              <w:rPr>
                <w:b w:val="0"/>
                <w:szCs w:val="24"/>
              </w:rPr>
              <w:t>Уплотнения в месте ввода кабелей</w:t>
            </w:r>
          </w:p>
        </w:tc>
        <w:tc>
          <w:tcPr>
            <w:tcW w:w="5522" w:type="dxa"/>
            <w:vAlign w:val="center"/>
          </w:tcPr>
          <w:p w14:paraId="1F1004AA" w14:textId="77777777" w:rsidR="00B07AA7" w:rsidRPr="0045340A" w:rsidRDefault="00B07AA7" w:rsidP="00B07AA7">
            <w:pPr>
              <w:spacing w:line="360" w:lineRule="auto"/>
              <w:ind w:left="170"/>
              <w:rPr>
                <w:b w:val="0"/>
                <w:szCs w:val="24"/>
              </w:rPr>
            </w:pPr>
            <w:r w:rsidRPr="0045340A">
              <w:rPr>
                <w:b w:val="0"/>
                <w:szCs w:val="24"/>
              </w:rPr>
              <w:t>■Да</w:t>
            </w:r>
          </w:p>
          <w:p w14:paraId="1D814B0E" w14:textId="448FBB62" w:rsidR="00B07AA7" w:rsidRPr="00EC1605" w:rsidRDefault="00B07AA7" w:rsidP="00B07AA7">
            <w:pPr>
              <w:pStyle w:val="afff1"/>
              <w:ind w:left="170"/>
              <w:rPr>
                <w:b w:val="0"/>
                <w:szCs w:val="24"/>
              </w:rPr>
            </w:pPr>
            <w:r w:rsidRPr="0045340A">
              <w:rPr>
                <w:b w:val="0"/>
                <w:szCs w:val="24"/>
              </w:rPr>
              <w:t>□Нет</w:t>
            </w:r>
          </w:p>
        </w:tc>
      </w:tr>
      <w:tr w:rsidR="00B07AA7" w:rsidRPr="00296A36" w14:paraId="4D4A9C1D" w14:textId="77777777" w:rsidTr="00522C23">
        <w:tc>
          <w:tcPr>
            <w:tcW w:w="4390" w:type="dxa"/>
            <w:vAlign w:val="center"/>
          </w:tcPr>
          <w:p w14:paraId="016ED43D" w14:textId="59147F55" w:rsidR="00B07AA7" w:rsidRPr="00EC1605" w:rsidRDefault="00B07AA7" w:rsidP="00B07AA7">
            <w:pPr>
              <w:spacing w:line="360" w:lineRule="auto"/>
              <w:jc w:val="left"/>
              <w:rPr>
                <w:b w:val="0"/>
                <w:szCs w:val="24"/>
              </w:rPr>
            </w:pPr>
            <w:r w:rsidRPr="0045340A">
              <w:rPr>
                <w:b w:val="0"/>
                <w:szCs w:val="24"/>
              </w:rPr>
              <w:t>Клеммные зажимы для подключения отходящих кабелей</w:t>
            </w:r>
          </w:p>
        </w:tc>
        <w:tc>
          <w:tcPr>
            <w:tcW w:w="5522" w:type="dxa"/>
            <w:vAlign w:val="center"/>
          </w:tcPr>
          <w:p w14:paraId="0265CCD4" w14:textId="77777777" w:rsidR="00B07AA7" w:rsidRPr="0045340A" w:rsidRDefault="00B07AA7" w:rsidP="00B07AA7">
            <w:pPr>
              <w:spacing w:line="360" w:lineRule="auto"/>
              <w:ind w:left="170"/>
              <w:rPr>
                <w:b w:val="0"/>
                <w:szCs w:val="24"/>
              </w:rPr>
            </w:pPr>
            <w:r w:rsidRPr="0045340A">
              <w:rPr>
                <w:b w:val="0"/>
                <w:szCs w:val="24"/>
              </w:rPr>
              <w:t>■Да</w:t>
            </w:r>
          </w:p>
          <w:p w14:paraId="166F988A" w14:textId="77777777" w:rsidR="00B07AA7" w:rsidRPr="0045340A" w:rsidRDefault="00B07AA7" w:rsidP="00B07AA7">
            <w:pPr>
              <w:spacing w:line="360" w:lineRule="auto"/>
              <w:ind w:left="170"/>
              <w:rPr>
                <w:b w:val="0"/>
                <w:szCs w:val="24"/>
              </w:rPr>
            </w:pPr>
            <w:r w:rsidRPr="0045340A">
              <w:rPr>
                <w:b w:val="0"/>
                <w:szCs w:val="24"/>
              </w:rPr>
              <w:t>□Нет</w:t>
            </w:r>
          </w:p>
          <w:p w14:paraId="13D0D366" w14:textId="523BB077" w:rsidR="00B07AA7" w:rsidRPr="00EC1605" w:rsidRDefault="00B07AA7" w:rsidP="00B07AA7">
            <w:pPr>
              <w:pStyle w:val="afff1"/>
              <w:ind w:left="170"/>
              <w:rPr>
                <w:b w:val="0"/>
                <w:szCs w:val="24"/>
              </w:rPr>
            </w:pPr>
            <w:r w:rsidRPr="0045340A">
              <w:rPr>
                <w:b w:val="0"/>
                <w:szCs w:val="24"/>
              </w:rPr>
              <w:t>Примечание: предусмотреть резерв не менее 20%</w:t>
            </w:r>
          </w:p>
        </w:tc>
      </w:tr>
      <w:tr w:rsidR="00B07AA7" w:rsidRPr="00296A36" w14:paraId="21A979D3" w14:textId="77777777" w:rsidTr="00522C23">
        <w:tc>
          <w:tcPr>
            <w:tcW w:w="4390" w:type="dxa"/>
            <w:vAlign w:val="center"/>
          </w:tcPr>
          <w:p w14:paraId="1288CBAA" w14:textId="56ED96E7" w:rsidR="00B07AA7" w:rsidRPr="00EC1605" w:rsidRDefault="00B07AA7" w:rsidP="00B07AA7">
            <w:pPr>
              <w:spacing w:line="360" w:lineRule="auto"/>
              <w:jc w:val="left"/>
              <w:rPr>
                <w:b w:val="0"/>
                <w:szCs w:val="24"/>
              </w:rPr>
            </w:pPr>
            <w:r w:rsidRPr="0045340A">
              <w:rPr>
                <w:b w:val="0"/>
                <w:szCs w:val="24"/>
              </w:rPr>
              <w:t>Клеммные зажимы</w:t>
            </w:r>
          </w:p>
        </w:tc>
        <w:tc>
          <w:tcPr>
            <w:tcW w:w="5522" w:type="dxa"/>
            <w:vAlign w:val="center"/>
          </w:tcPr>
          <w:p w14:paraId="73C2F54E" w14:textId="77777777" w:rsidR="00B07AA7" w:rsidRPr="0045340A" w:rsidRDefault="00B07AA7" w:rsidP="00B07AA7">
            <w:pPr>
              <w:spacing w:line="360" w:lineRule="auto"/>
              <w:ind w:left="170"/>
              <w:rPr>
                <w:b w:val="0"/>
                <w:szCs w:val="24"/>
              </w:rPr>
            </w:pPr>
            <w:r w:rsidRPr="0045340A">
              <w:rPr>
                <w:b w:val="0"/>
                <w:szCs w:val="24"/>
              </w:rPr>
              <w:t>□Пружинные</w:t>
            </w:r>
          </w:p>
          <w:p w14:paraId="24F9E3EB" w14:textId="1949A5ED" w:rsidR="00B07AA7" w:rsidRPr="00EC1605" w:rsidRDefault="00B07AA7" w:rsidP="00B07AA7">
            <w:pPr>
              <w:pStyle w:val="afff1"/>
              <w:ind w:left="170"/>
              <w:rPr>
                <w:b w:val="0"/>
                <w:szCs w:val="24"/>
              </w:rPr>
            </w:pPr>
            <w:r w:rsidRPr="0045340A">
              <w:rPr>
                <w:b w:val="0"/>
                <w:szCs w:val="24"/>
              </w:rPr>
              <w:t>■Винтовые</w:t>
            </w:r>
          </w:p>
        </w:tc>
      </w:tr>
      <w:tr w:rsidR="00B07AA7" w:rsidRPr="00296A36" w14:paraId="60E68075" w14:textId="77777777" w:rsidTr="00522C23">
        <w:tc>
          <w:tcPr>
            <w:tcW w:w="4390" w:type="dxa"/>
            <w:vAlign w:val="center"/>
          </w:tcPr>
          <w:p w14:paraId="387EFCDB" w14:textId="396F40DA" w:rsidR="00B07AA7" w:rsidRPr="00EC1605" w:rsidRDefault="00B07AA7" w:rsidP="00B07AA7">
            <w:pPr>
              <w:spacing w:line="360" w:lineRule="auto"/>
              <w:jc w:val="left"/>
              <w:rPr>
                <w:b w:val="0"/>
                <w:szCs w:val="24"/>
              </w:rPr>
            </w:pPr>
            <w:r w:rsidRPr="0045340A">
              <w:rPr>
                <w:b w:val="0"/>
                <w:szCs w:val="24"/>
              </w:rPr>
              <w:t>Маркировка на лицевой стороне распределительных щитов с указанием наименования, номера, соответствующего диспетчерскому наименованию</w:t>
            </w:r>
          </w:p>
        </w:tc>
        <w:tc>
          <w:tcPr>
            <w:tcW w:w="5522" w:type="dxa"/>
            <w:vAlign w:val="center"/>
          </w:tcPr>
          <w:p w14:paraId="7C17B72B" w14:textId="77777777" w:rsidR="00B07AA7" w:rsidRPr="0045340A" w:rsidRDefault="00B07AA7" w:rsidP="00B07AA7">
            <w:pPr>
              <w:spacing w:line="360" w:lineRule="auto"/>
              <w:ind w:left="170"/>
              <w:rPr>
                <w:b w:val="0"/>
                <w:szCs w:val="24"/>
              </w:rPr>
            </w:pPr>
            <w:r w:rsidRPr="0045340A">
              <w:rPr>
                <w:b w:val="0"/>
                <w:szCs w:val="24"/>
              </w:rPr>
              <w:t>■Да</w:t>
            </w:r>
          </w:p>
          <w:p w14:paraId="7AB7312D" w14:textId="34DAF3DE" w:rsidR="00B07AA7" w:rsidRPr="00EC1605" w:rsidRDefault="00B07AA7" w:rsidP="00B07AA7">
            <w:pPr>
              <w:pStyle w:val="afff1"/>
              <w:ind w:left="170"/>
              <w:rPr>
                <w:b w:val="0"/>
                <w:szCs w:val="24"/>
              </w:rPr>
            </w:pPr>
            <w:r w:rsidRPr="0045340A">
              <w:rPr>
                <w:b w:val="0"/>
                <w:szCs w:val="24"/>
              </w:rPr>
              <w:t>□Нет</w:t>
            </w:r>
          </w:p>
        </w:tc>
      </w:tr>
      <w:tr w:rsidR="00B07AA7" w:rsidRPr="00296A36" w14:paraId="7E072BDB" w14:textId="77777777" w:rsidTr="003467BF">
        <w:tc>
          <w:tcPr>
            <w:tcW w:w="4390" w:type="dxa"/>
          </w:tcPr>
          <w:p w14:paraId="6D95B839" w14:textId="77777777" w:rsidR="00B07AA7" w:rsidRPr="00EC1605" w:rsidRDefault="00B07AA7" w:rsidP="00B07AA7">
            <w:pPr>
              <w:spacing w:line="360" w:lineRule="auto"/>
              <w:jc w:val="left"/>
              <w:rPr>
                <w:b w:val="0"/>
                <w:szCs w:val="24"/>
              </w:rPr>
            </w:pPr>
            <w:r w:rsidRPr="00EC1605">
              <w:rPr>
                <w:b w:val="0"/>
                <w:szCs w:val="24"/>
              </w:rPr>
              <w:t>Панель ПЧ на двери шкафа</w:t>
            </w:r>
          </w:p>
        </w:tc>
        <w:tc>
          <w:tcPr>
            <w:tcW w:w="5522" w:type="dxa"/>
          </w:tcPr>
          <w:p w14:paraId="23C95679" w14:textId="77777777" w:rsidR="00B07AA7" w:rsidRPr="00EC1605" w:rsidRDefault="00B07AA7" w:rsidP="00B07AA7">
            <w:pPr>
              <w:pStyle w:val="afff1"/>
              <w:ind w:left="170"/>
              <w:rPr>
                <w:b w:val="0"/>
                <w:szCs w:val="24"/>
              </w:rPr>
            </w:pPr>
            <w:r w:rsidRPr="00EC1605">
              <w:rPr>
                <w:b w:val="0"/>
                <w:szCs w:val="24"/>
              </w:rPr>
              <w:t>Да</w:t>
            </w:r>
          </w:p>
        </w:tc>
      </w:tr>
      <w:tr w:rsidR="00B07AA7" w:rsidRPr="00296A36" w14:paraId="3F2A76F2" w14:textId="77777777" w:rsidTr="003467BF">
        <w:tc>
          <w:tcPr>
            <w:tcW w:w="4390" w:type="dxa"/>
          </w:tcPr>
          <w:p w14:paraId="742A70D5" w14:textId="77777777" w:rsidR="00B07AA7" w:rsidRPr="00EC1605" w:rsidRDefault="00B07AA7" w:rsidP="00B07AA7">
            <w:pPr>
              <w:spacing w:line="360" w:lineRule="auto"/>
              <w:jc w:val="left"/>
              <w:rPr>
                <w:b w:val="0"/>
                <w:szCs w:val="24"/>
              </w:rPr>
            </w:pPr>
            <w:r w:rsidRPr="00EC1605">
              <w:rPr>
                <w:b w:val="0"/>
                <w:szCs w:val="24"/>
              </w:rPr>
              <w:t>Управление ПЧ</w:t>
            </w:r>
          </w:p>
        </w:tc>
        <w:tc>
          <w:tcPr>
            <w:tcW w:w="5522" w:type="dxa"/>
          </w:tcPr>
          <w:p w14:paraId="1B379A63" w14:textId="77777777" w:rsidR="00B07AA7" w:rsidRPr="00EC1605" w:rsidRDefault="00B07AA7" w:rsidP="00B07AA7">
            <w:pPr>
              <w:pStyle w:val="afff1"/>
              <w:ind w:left="170"/>
              <w:rPr>
                <w:b w:val="0"/>
                <w:szCs w:val="24"/>
              </w:rPr>
            </w:pPr>
            <w:r w:rsidRPr="00EC1605">
              <w:rPr>
                <w:b w:val="0"/>
                <w:szCs w:val="24"/>
              </w:rPr>
              <w:t>RS-485</w:t>
            </w:r>
          </w:p>
        </w:tc>
      </w:tr>
      <w:tr w:rsidR="00BB0CD9" w:rsidRPr="00296A36" w14:paraId="17E45F1E" w14:textId="77777777" w:rsidTr="003467BF">
        <w:tc>
          <w:tcPr>
            <w:tcW w:w="4390" w:type="dxa"/>
          </w:tcPr>
          <w:p w14:paraId="106D9E88" w14:textId="0438E2D5" w:rsidR="00BB0CD9" w:rsidRPr="00EC1605" w:rsidRDefault="00BB0CD9" w:rsidP="00BB0CD9">
            <w:pPr>
              <w:spacing w:line="360" w:lineRule="auto"/>
              <w:jc w:val="left"/>
              <w:rPr>
                <w:b w:val="0"/>
                <w:szCs w:val="24"/>
              </w:rPr>
            </w:pPr>
            <w:r w:rsidRPr="00BB0CD9">
              <w:rPr>
                <w:b w:val="0"/>
                <w:szCs w:val="24"/>
              </w:rPr>
              <w:t>Сигналы, передаваемые в ПЧ по RS485</w:t>
            </w:r>
          </w:p>
        </w:tc>
        <w:tc>
          <w:tcPr>
            <w:tcW w:w="5522" w:type="dxa"/>
          </w:tcPr>
          <w:p w14:paraId="58678EF6" w14:textId="1A3A18E0" w:rsidR="00BB0CD9" w:rsidRPr="00EC1605" w:rsidRDefault="00DD2E33" w:rsidP="00BB0CD9">
            <w:pPr>
              <w:pStyle w:val="afff1"/>
              <w:ind w:left="170"/>
              <w:rPr>
                <w:b w:val="0"/>
                <w:szCs w:val="24"/>
              </w:rPr>
            </w:pPr>
            <w:r>
              <w:rPr>
                <w:b w:val="0"/>
                <w:szCs w:val="24"/>
              </w:rPr>
              <w:t>-</w:t>
            </w:r>
          </w:p>
        </w:tc>
      </w:tr>
      <w:tr w:rsidR="00BB0CD9" w:rsidRPr="00296A36" w14:paraId="2E49E02F" w14:textId="77777777" w:rsidTr="003467BF">
        <w:tc>
          <w:tcPr>
            <w:tcW w:w="4390" w:type="dxa"/>
          </w:tcPr>
          <w:p w14:paraId="00560796" w14:textId="07AAF79D" w:rsidR="00BB0CD9" w:rsidRPr="00EC1605" w:rsidRDefault="00BB0CD9" w:rsidP="00BB0CD9">
            <w:pPr>
              <w:spacing w:line="360" w:lineRule="auto"/>
              <w:jc w:val="left"/>
              <w:rPr>
                <w:b w:val="0"/>
                <w:szCs w:val="24"/>
              </w:rPr>
            </w:pPr>
            <w:r w:rsidRPr="00BB0CD9">
              <w:rPr>
                <w:b w:val="0"/>
                <w:szCs w:val="24"/>
              </w:rPr>
              <w:t>Сигналы, получаемые от ПЧ по RS485</w:t>
            </w:r>
          </w:p>
        </w:tc>
        <w:tc>
          <w:tcPr>
            <w:tcW w:w="5522" w:type="dxa"/>
          </w:tcPr>
          <w:p w14:paraId="7F6DB1C5" w14:textId="77A194CA" w:rsidR="00BB0CD9" w:rsidRPr="00EC1605" w:rsidRDefault="00DD2E33" w:rsidP="00BB0CD9">
            <w:pPr>
              <w:pStyle w:val="afff1"/>
              <w:ind w:left="170"/>
              <w:rPr>
                <w:b w:val="0"/>
                <w:szCs w:val="24"/>
              </w:rPr>
            </w:pPr>
            <w:r w:rsidRPr="00DD2E33">
              <w:rPr>
                <w:b w:val="0"/>
                <w:szCs w:val="24"/>
              </w:rPr>
              <w:t>Потребляемый ток, наработка часов</w:t>
            </w:r>
          </w:p>
        </w:tc>
      </w:tr>
      <w:tr w:rsidR="00DD2E33" w:rsidRPr="00296A36" w14:paraId="2A2D8A3C" w14:textId="77777777" w:rsidTr="00DA2291">
        <w:tc>
          <w:tcPr>
            <w:tcW w:w="4390" w:type="dxa"/>
          </w:tcPr>
          <w:p w14:paraId="5B21F77B" w14:textId="77777777" w:rsidR="00DD2E33" w:rsidRPr="00EC1605" w:rsidRDefault="00DD2E33" w:rsidP="00DD2E33">
            <w:pPr>
              <w:spacing w:line="360" w:lineRule="auto"/>
              <w:jc w:val="left"/>
              <w:rPr>
                <w:b w:val="0"/>
                <w:szCs w:val="24"/>
              </w:rPr>
            </w:pPr>
            <w:r w:rsidRPr="00EC1605">
              <w:rPr>
                <w:b w:val="0"/>
                <w:szCs w:val="24"/>
              </w:rPr>
              <w:t>Дискретные сигналы ПЧ:</w:t>
            </w:r>
          </w:p>
        </w:tc>
        <w:tc>
          <w:tcPr>
            <w:tcW w:w="5522" w:type="dxa"/>
            <w:vAlign w:val="center"/>
          </w:tcPr>
          <w:p w14:paraId="7A9B12CF" w14:textId="217A2AE8" w:rsidR="00DD2E33" w:rsidRPr="00EC1605" w:rsidRDefault="00DD2E33" w:rsidP="00DD2E33">
            <w:pPr>
              <w:pStyle w:val="afff1"/>
              <w:ind w:left="170"/>
              <w:rPr>
                <w:b w:val="0"/>
                <w:szCs w:val="24"/>
              </w:rPr>
            </w:pPr>
            <w:r>
              <w:rPr>
                <w:b w:val="0"/>
                <w:szCs w:val="24"/>
                <w:vertAlign w:val="superscript"/>
              </w:rPr>
              <w:t>3</w:t>
            </w:r>
            <w:r w:rsidRPr="0045340A">
              <w:rPr>
                <w:b w:val="0"/>
                <w:szCs w:val="24"/>
                <w:vertAlign w:val="superscript"/>
              </w:rPr>
              <w:t>)</w:t>
            </w:r>
          </w:p>
        </w:tc>
      </w:tr>
      <w:tr w:rsidR="00DD2E33" w:rsidRPr="00296A36" w14:paraId="3FF9B667" w14:textId="77777777" w:rsidTr="009E78F2">
        <w:tc>
          <w:tcPr>
            <w:tcW w:w="4390" w:type="dxa"/>
          </w:tcPr>
          <w:p w14:paraId="301CDD2A" w14:textId="77777777" w:rsidR="00DD2E33" w:rsidRPr="00EC1605" w:rsidRDefault="00DD2E33" w:rsidP="00DD2E33">
            <w:pPr>
              <w:spacing w:line="360" w:lineRule="auto"/>
              <w:jc w:val="left"/>
              <w:rPr>
                <w:b w:val="0"/>
                <w:szCs w:val="24"/>
              </w:rPr>
            </w:pPr>
            <w:r w:rsidRPr="00EC1605">
              <w:rPr>
                <w:b w:val="0"/>
                <w:szCs w:val="24"/>
              </w:rPr>
              <w:lastRenderedPageBreak/>
              <w:t>Включение/отключение насосов</w:t>
            </w:r>
          </w:p>
        </w:tc>
        <w:tc>
          <w:tcPr>
            <w:tcW w:w="5522" w:type="dxa"/>
            <w:vAlign w:val="center"/>
          </w:tcPr>
          <w:p w14:paraId="5E5D6507" w14:textId="09B9855C" w:rsidR="00DD2E33" w:rsidRPr="00EC1605" w:rsidRDefault="00DD2E33" w:rsidP="00DD2E33">
            <w:pPr>
              <w:pStyle w:val="afff1"/>
              <w:ind w:left="170"/>
              <w:rPr>
                <w:b w:val="0"/>
                <w:szCs w:val="24"/>
              </w:rPr>
            </w:pPr>
            <w:r>
              <w:rPr>
                <w:b w:val="0"/>
                <w:szCs w:val="24"/>
                <w:vertAlign w:val="superscript"/>
              </w:rPr>
              <w:t>3</w:t>
            </w:r>
            <w:r w:rsidRPr="0045340A">
              <w:rPr>
                <w:b w:val="0"/>
                <w:szCs w:val="24"/>
                <w:vertAlign w:val="superscript"/>
              </w:rPr>
              <w:t>)</w:t>
            </w:r>
          </w:p>
        </w:tc>
      </w:tr>
      <w:tr w:rsidR="00BB0CD9" w:rsidRPr="00296A36" w14:paraId="47817476" w14:textId="77777777" w:rsidTr="003467BF">
        <w:tc>
          <w:tcPr>
            <w:tcW w:w="4390" w:type="dxa"/>
          </w:tcPr>
          <w:p w14:paraId="69D766BB" w14:textId="77777777" w:rsidR="00BB0CD9" w:rsidRPr="00EC1605" w:rsidRDefault="00BB0CD9" w:rsidP="00BB0CD9">
            <w:pPr>
              <w:spacing w:line="360" w:lineRule="auto"/>
              <w:jc w:val="left"/>
              <w:rPr>
                <w:b w:val="0"/>
                <w:szCs w:val="24"/>
              </w:rPr>
            </w:pPr>
            <w:r w:rsidRPr="00EC1605">
              <w:rPr>
                <w:b w:val="0"/>
                <w:szCs w:val="24"/>
              </w:rPr>
              <w:t>Переключение насосов</w:t>
            </w:r>
          </w:p>
        </w:tc>
        <w:tc>
          <w:tcPr>
            <w:tcW w:w="5522" w:type="dxa"/>
          </w:tcPr>
          <w:p w14:paraId="078D018F" w14:textId="412B693B" w:rsidR="00BB0CD9" w:rsidRPr="00EC1605" w:rsidRDefault="00BB0CD9" w:rsidP="00BB0CD9">
            <w:pPr>
              <w:pStyle w:val="afff1"/>
              <w:ind w:left="170"/>
              <w:rPr>
                <w:b w:val="0"/>
                <w:szCs w:val="24"/>
              </w:rPr>
            </w:pPr>
            <w:r w:rsidRPr="00EC1605">
              <w:rPr>
                <w:b w:val="0"/>
                <w:szCs w:val="24"/>
              </w:rPr>
              <w:t xml:space="preserve">В автоматическом режиме от ПЛК шкафа </w:t>
            </w:r>
            <w:r w:rsidR="00DD2E33">
              <w:rPr>
                <w:b w:val="0"/>
                <w:szCs w:val="24"/>
              </w:rPr>
              <w:t>РСУ</w:t>
            </w:r>
          </w:p>
        </w:tc>
      </w:tr>
      <w:tr w:rsidR="00BB0CD9" w:rsidRPr="00296A36" w14:paraId="7FAB30C2" w14:textId="77777777" w:rsidTr="003467BF">
        <w:tc>
          <w:tcPr>
            <w:tcW w:w="4390" w:type="dxa"/>
          </w:tcPr>
          <w:p w14:paraId="4C5D9E78" w14:textId="77777777" w:rsidR="00BB0CD9" w:rsidRPr="00EC1605" w:rsidRDefault="00BB0CD9" w:rsidP="00BB0CD9">
            <w:pPr>
              <w:spacing w:line="360" w:lineRule="auto"/>
              <w:jc w:val="left"/>
              <w:rPr>
                <w:b w:val="0"/>
                <w:szCs w:val="24"/>
              </w:rPr>
            </w:pPr>
            <w:r w:rsidRPr="00EC1605">
              <w:rPr>
                <w:b w:val="0"/>
                <w:szCs w:val="24"/>
              </w:rPr>
              <w:t>Количество вводов питания в шкаф</w:t>
            </w:r>
          </w:p>
        </w:tc>
        <w:tc>
          <w:tcPr>
            <w:tcW w:w="5522" w:type="dxa"/>
          </w:tcPr>
          <w:p w14:paraId="3E954600" w14:textId="4BF38F80" w:rsidR="00BB0CD9" w:rsidRPr="00EC1605" w:rsidRDefault="00BB0CD9" w:rsidP="00BB0CD9">
            <w:pPr>
              <w:pStyle w:val="afff1"/>
              <w:ind w:left="170"/>
              <w:rPr>
                <w:b w:val="0"/>
                <w:szCs w:val="24"/>
              </w:rPr>
            </w:pPr>
            <w:r>
              <w:rPr>
                <w:b w:val="0"/>
                <w:szCs w:val="24"/>
              </w:rPr>
              <w:t>Три (для каждого насоса свой)</w:t>
            </w:r>
          </w:p>
        </w:tc>
      </w:tr>
      <w:tr w:rsidR="00BB0CD9" w:rsidRPr="00296A36" w14:paraId="06361F52" w14:textId="77777777" w:rsidTr="003467BF">
        <w:tc>
          <w:tcPr>
            <w:tcW w:w="4390" w:type="dxa"/>
          </w:tcPr>
          <w:p w14:paraId="38DF4E6E" w14:textId="77777777" w:rsidR="00BB0CD9" w:rsidRPr="00EC1605" w:rsidRDefault="00BB0CD9" w:rsidP="00BB0CD9">
            <w:pPr>
              <w:spacing w:line="360" w:lineRule="auto"/>
              <w:jc w:val="left"/>
              <w:rPr>
                <w:b w:val="0"/>
                <w:szCs w:val="24"/>
              </w:rPr>
            </w:pPr>
            <w:r w:rsidRPr="00EC1605">
              <w:rPr>
                <w:b w:val="0"/>
                <w:szCs w:val="24"/>
              </w:rPr>
              <w:t>Вводы питания в шкаф</w:t>
            </w:r>
          </w:p>
        </w:tc>
        <w:tc>
          <w:tcPr>
            <w:tcW w:w="5522" w:type="dxa"/>
          </w:tcPr>
          <w:p w14:paraId="69D0B17E" w14:textId="0332F0EF" w:rsidR="00BB0CD9" w:rsidRPr="00EC1605" w:rsidRDefault="00B00611" w:rsidP="00BB0CD9">
            <w:pPr>
              <w:pStyle w:val="afff1"/>
              <w:ind w:left="170"/>
              <w:rPr>
                <w:b w:val="0"/>
                <w:szCs w:val="24"/>
              </w:rPr>
            </w:pPr>
            <w:r>
              <w:rPr>
                <w:b w:val="0"/>
                <w:szCs w:val="24"/>
              </w:rPr>
              <w:t>-</w:t>
            </w:r>
            <w:bookmarkStart w:id="0" w:name="_GoBack"/>
            <w:bookmarkEnd w:id="0"/>
          </w:p>
        </w:tc>
      </w:tr>
      <w:tr w:rsidR="00BB0CD9" w:rsidRPr="00296A36" w14:paraId="08AFFC1C" w14:textId="77777777" w:rsidTr="003467BF">
        <w:tc>
          <w:tcPr>
            <w:tcW w:w="4390" w:type="dxa"/>
          </w:tcPr>
          <w:p w14:paraId="655C3985" w14:textId="77777777" w:rsidR="00BB0CD9" w:rsidRPr="00EC1605" w:rsidRDefault="00BB0CD9" w:rsidP="00BB0CD9">
            <w:pPr>
              <w:spacing w:line="360" w:lineRule="auto"/>
              <w:jc w:val="left"/>
              <w:rPr>
                <w:b w:val="0"/>
                <w:szCs w:val="24"/>
              </w:rPr>
            </w:pPr>
            <w:r w:rsidRPr="00EC1605">
              <w:rPr>
                <w:b w:val="0"/>
                <w:szCs w:val="24"/>
              </w:rPr>
              <w:t>Дополнительные контакты состояния автоматических выключателей ПЧ насосов</w:t>
            </w:r>
          </w:p>
        </w:tc>
        <w:tc>
          <w:tcPr>
            <w:tcW w:w="5522" w:type="dxa"/>
          </w:tcPr>
          <w:p w14:paraId="1E178E04" w14:textId="77777777" w:rsidR="00BB0CD9" w:rsidRPr="00EC1605" w:rsidRDefault="00BB0CD9" w:rsidP="00BB0CD9">
            <w:pPr>
              <w:pStyle w:val="afff1"/>
              <w:ind w:left="170"/>
              <w:rPr>
                <w:b w:val="0"/>
                <w:szCs w:val="24"/>
              </w:rPr>
            </w:pPr>
            <w:r w:rsidRPr="00EC1605">
              <w:rPr>
                <w:b w:val="0"/>
                <w:szCs w:val="24"/>
              </w:rPr>
              <w:t>Да</w:t>
            </w:r>
          </w:p>
        </w:tc>
      </w:tr>
      <w:tr w:rsidR="00BB0CD9" w:rsidRPr="00296A36" w14:paraId="7139DE60" w14:textId="77777777" w:rsidTr="003467BF">
        <w:tc>
          <w:tcPr>
            <w:tcW w:w="4390" w:type="dxa"/>
          </w:tcPr>
          <w:p w14:paraId="62676AAD" w14:textId="77777777" w:rsidR="00BB0CD9" w:rsidRPr="00EC1605" w:rsidRDefault="00BB0CD9" w:rsidP="00BB0CD9">
            <w:pPr>
              <w:spacing w:line="360" w:lineRule="auto"/>
              <w:jc w:val="left"/>
              <w:rPr>
                <w:b w:val="0"/>
                <w:szCs w:val="24"/>
              </w:rPr>
            </w:pPr>
            <w:r w:rsidRPr="00EC1605">
              <w:rPr>
                <w:b w:val="0"/>
                <w:szCs w:val="24"/>
              </w:rPr>
              <w:t>Органы управления на двери шкафа</w:t>
            </w:r>
          </w:p>
        </w:tc>
        <w:tc>
          <w:tcPr>
            <w:tcW w:w="5522" w:type="dxa"/>
          </w:tcPr>
          <w:p w14:paraId="34746B01" w14:textId="77777777" w:rsidR="00BB0CD9" w:rsidRPr="00EC1605" w:rsidRDefault="00BB0CD9" w:rsidP="00BB0CD9">
            <w:pPr>
              <w:pStyle w:val="afff1"/>
              <w:ind w:left="170"/>
              <w:rPr>
                <w:b w:val="0"/>
                <w:szCs w:val="24"/>
              </w:rPr>
            </w:pPr>
            <w:r w:rsidRPr="00EC1605">
              <w:rPr>
                <w:b w:val="0"/>
                <w:szCs w:val="24"/>
              </w:rPr>
              <w:t>Панели ПЧ</w:t>
            </w:r>
          </w:p>
        </w:tc>
      </w:tr>
      <w:tr w:rsidR="00DD2E33" w:rsidRPr="00296A36" w14:paraId="6294A9FE" w14:textId="77777777" w:rsidTr="00B322C6">
        <w:tc>
          <w:tcPr>
            <w:tcW w:w="4390" w:type="dxa"/>
          </w:tcPr>
          <w:p w14:paraId="541500FC" w14:textId="77777777" w:rsidR="00DD2E33" w:rsidRPr="00EC1605" w:rsidRDefault="00DD2E33" w:rsidP="00DD2E33">
            <w:pPr>
              <w:spacing w:line="360" w:lineRule="auto"/>
              <w:jc w:val="left"/>
              <w:rPr>
                <w:b w:val="0"/>
                <w:szCs w:val="24"/>
              </w:rPr>
            </w:pPr>
            <w:r w:rsidRPr="00EC1605">
              <w:rPr>
                <w:b w:val="0"/>
                <w:szCs w:val="24"/>
              </w:rPr>
              <w:t>Органы индикации на двери шкафа</w:t>
            </w:r>
          </w:p>
        </w:tc>
        <w:tc>
          <w:tcPr>
            <w:tcW w:w="5522" w:type="dxa"/>
            <w:vAlign w:val="center"/>
          </w:tcPr>
          <w:p w14:paraId="00193862" w14:textId="74309E40" w:rsidR="00DD2E33" w:rsidRPr="00EC1605" w:rsidRDefault="00DD2E33" w:rsidP="00DD2E33">
            <w:pPr>
              <w:pStyle w:val="afff1"/>
              <w:ind w:left="0"/>
              <w:rPr>
                <w:b w:val="0"/>
                <w:szCs w:val="24"/>
              </w:rPr>
            </w:pPr>
            <w:r>
              <w:rPr>
                <w:b w:val="0"/>
                <w:szCs w:val="24"/>
                <w:vertAlign w:val="superscript"/>
              </w:rPr>
              <w:t>3</w:t>
            </w:r>
            <w:r w:rsidRPr="0045340A">
              <w:rPr>
                <w:b w:val="0"/>
                <w:szCs w:val="24"/>
                <w:vertAlign w:val="superscript"/>
              </w:rPr>
              <w:t>)</w:t>
            </w:r>
          </w:p>
        </w:tc>
      </w:tr>
      <w:tr w:rsidR="00DD2E33" w:rsidRPr="00296A36" w14:paraId="77CB811D" w14:textId="77777777" w:rsidTr="00D0066F">
        <w:tc>
          <w:tcPr>
            <w:tcW w:w="4390" w:type="dxa"/>
          </w:tcPr>
          <w:p w14:paraId="7C4A5D6C" w14:textId="77777777" w:rsidR="00DD2E33" w:rsidRPr="00EC1605" w:rsidRDefault="00DD2E33" w:rsidP="00DD2E33">
            <w:pPr>
              <w:spacing w:line="360" w:lineRule="auto"/>
              <w:jc w:val="left"/>
              <w:rPr>
                <w:b w:val="0"/>
                <w:szCs w:val="24"/>
              </w:rPr>
            </w:pPr>
            <w:r w:rsidRPr="00EC1605">
              <w:rPr>
                <w:b w:val="0"/>
                <w:szCs w:val="24"/>
              </w:rPr>
              <w:t xml:space="preserve">Исходящие дискретные сигналы (в пост кнопочный и шкаф ПАЗ, вывести на </w:t>
            </w:r>
            <w:proofErr w:type="spellStart"/>
            <w:r w:rsidRPr="00EC1605">
              <w:rPr>
                <w:b w:val="0"/>
                <w:szCs w:val="24"/>
              </w:rPr>
              <w:t>клеммник</w:t>
            </w:r>
            <w:proofErr w:type="spellEnd"/>
            <w:r w:rsidRPr="00EC1605">
              <w:rPr>
                <w:b w:val="0"/>
                <w:szCs w:val="24"/>
              </w:rPr>
              <w:t>)</w:t>
            </w:r>
          </w:p>
        </w:tc>
        <w:tc>
          <w:tcPr>
            <w:tcW w:w="5522" w:type="dxa"/>
            <w:vAlign w:val="center"/>
          </w:tcPr>
          <w:p w14:paraId="393D17EC" w14:textId="1FA5A9AC" w:rsidR="00DD2E33" w:rsidRPr="00EC1605" w:rsidRDefault="00DD2E33" w:rsidP="00DD2E33">
            <w:pPr>
              <w:pStyle w:val="afff1"/>
              <w:ind w:left="170"/>
              <w:rPr>
                <w:b w:val="0"/>
                <w:szCs w:val="24"/>
              </w:rPr>
            </w:pPr>
            <w:r>
              <w:rPr>
                <w:b w:val="0"/>
                <w:szCs w:val="24"/>
                <w:vertAlign w:val="superscript"/>
              </w:rPr>
              <w:t>3</w:t>
            </w:r>
            <w:r w:rsidRPr="0045340A">
              <w:rPr>
                <w:b w:val="0"/>
                <w:szCs w:val="24"/>
                <w:vertAlign w:val="superscript"/>
              </w:rPr>
              <w:t>)</w:t>
            </w:r>
          </w:p>
        </w:tc>
      </w:tr>
      <w:tr w:rsidR="00BB0CD9" w:rsidRPr="00296A36" w14:paraId="6A60D118" w14:textId="77777777" w:rsidTr="003467BF">
        <w:tc>
          <w:tcPr>
            <w:tcW w:w="4390" w:type="dxa"/>
          </w:tcPr>
          <w:p w14:paraId="55252135" w14:textId="77777777" w:rsidR="00BB0CD9" w:rsidRPr="00EC1605" w:rsidRDefault="00BB0CD9" w:rsidP="00BB0CD9">
            <w:pPr>
              <w:spacing w:line="360" w:lineRule="auto"/>
              <w:jc w:val="left"/>
              <w:rPr>
                <w:b w:val="0"/>
                <w:szCs w:val="24"/>
              </w:rPr>
            </w:pPr>
            <w:r w:rsidRPr="00EC1605">
              <w:rPr>
                <w:b w:val="0"/>
                <w:szCs w:val="24"/>
              </w:rPr>
              <w:t>Тип исходящих дискретных сигналов</w:t>
            </w:r>
          </w:p>
        </w:tc>
        <w:tc>
          <w:tcPr>
            <w:tcW w:w="5522" w:type="dxa"/>
          </w:tcPr>
          <w:p w14:paraId="0C77C8D8" w14:textId="77777777" w:rsidR="00BB0CD9" w:rsidRPr="00EC1605" w:rsidRDefault="00BB0CD9" w:rsidP="00BB0CD9">
            <w:pPr>
              <w:pStyle w:val="afff1"/>
              <w:ind w:left="170"/>
              <w:rPr>
                <w:b w:val="0"/>
                <w:szCs w:val="24"/>
              </w:rPr>
            </w:pPr>
            <w:r w:rsidRPr="00EC1605">
              <w:rPr>
                <w:b w:val="0"/>
                <w:szCs w:val="24"/>
              </w:rPr>
              <w:t>Сухой контакт</w:t>
            </w:r>
          </w:p>
        </w:tc>
      </w:tr>
      <w:tr w:rsidR="00DD2E33" w:rsidRPr="00296A36" w14:paraId="19609423" w14:textId="77777777" w:rsidTr="00AF4315">
        <w:tc>
          <w:tcPr>
            <w:tcW w:w="4390" w:type="dxa"/>
          </w:tcPr>
          <w:p w14:paraId="1F4282A0" w14:textId="77777777" w:rsidR="00DD2E33" w:rsidRPr="00EC1605" w:rsidRDefault="00DD2E33" w:rsidP="00DD2E33">
            <w:pPr>
              <w:spacing w:line="360" w:lineRule="auto"/>
              <w:jc w:val="left"/>
              <w:rPr>
                <w:b w:val="0"/>
                <w:szCs w:val="24"/>
              </w:rPr>
            </w:pPr>
            <w:r w:rsidRPr="00EC1605">
              <w:rPr>
                <w:b w:val="0"/>
                <w:szCs w:val="24"/>
              </w:rPr>
              <w:t xml:space="preserve">Входящие дискретные сигналы (из поста кнопочного, вывести на </w:t>
            </w:r>
            <w:proofErr w:type="spellStart"/>
            <w:r w:rsidRPr="00EC1605">
              <w:rPr>
                <w:b w:val="0"/>
                <w:szCs w:val="24"/>
              </w:rPr>
              <w:t>клеммник</w:t>
            </w:r>
            <w:proofErr w:type="spellEnd"/>
            <w:r w:rsidRPr="00EC1605">
              <w:rPr>
                <w:b w:val="0"/>
                <w:szCs w:val="24"/>
              </w:rPr>
              <w:t>)</w:t>
            </w:r>
          </w:p>
        </w:tc>
        <w:tc>
          <w:tcPr>
            <w:tcW w:w="5522" w:type="dxa"/>
            <w:vAlign w:val="center"/>
          </w:tcPr>
          <w:p w14:paraId="4B80704A" w14:textId="7C12545A" w:rsidR="00DD2E33" w:rsidRPr="00EC1605" w:rsidRDefault="00DD2E33" w:rsidP="00DD2E33">
            <w:pPr>
              <w:pStyle w:val="afff1"/>
              <w:ind w:left="170"/>
              <w:rPr>
                <w:b w:val="0"/>
                <w:szCs w:val="24"/>
              </w:rPr>
            </w:pPr>
            <w:r>
              <w:rPr>
                <w:b w:val="0"/>
                <w:szCs w:val="24"/>
                <w:vertAlign w:val="superscript"/>
              </w:rPr>
              <w:t>3</w:t>
            </w:r>
            <w:r w:rsidRPr="0045340A">
              <w:rPr>
                <w:b w:val="0"/>
                <w:szCs w:val="24"/>
                <w:vertAlign w:val="superscript"/>
              </w:rPr>
              <w:t>)</w:t>
            </w:r>
          </w:p>
        </w:tc>
      </w:tr>
      <w:tr w:rsidR="00BB0CD9" w:rsidRPr="00296A36" w14:paraId="4D074526" w14:textId="77777777" w:rsidTr="003467BF">
        <w:tc>
          <w:tcPr>
            <w:tcW w:w="4390" w:type="dxa"/>
          </w:tcPr>
          <w:p w14:paraId="291FC09B" w14:textId="77777777" w:rsidR="00BB0CD9" w:rsidRPr="00EC1605" w:rsidRDefault="00BB0CD9" w:rsidP="00BB0CD9">
            <w:pPr>
              <w:spacing w:line="360" w:lineRule="auto"/>
              <w:jc w:val="left"/>
              <w:rPr>
                <w:b w:val="0"/>
                <w:szCs w:val="24"/>
              </w:rPr>
            </w:pPr>
            <w:r w:rsidRPr="00EC1605">
              <w:rPr>
                <w:b w:val="0"/>
                <w:szCs w:val="24"/>
              </w:rPr>
              <w:t>Тип входящих дискретных сигналов</w:t>
            </w:r>
          </w:p>
        </w:tc>
        <w:tc>
          <w:tcPr>
            <w:tcW w:w="5522" w:type="dxa"/>
          </w:tcPr>
          <w:p w14:paraId="422CD57F" w14:textId="77777777" w:rsidR="00BB0CD9" w:rsidRPr="00EC1605" w:rsidRDefault="00BB0CD9" w:rsidP="00BB0CD9">
            <w:pPr>
              <w:pStyle w:val="afff1"/>
              <w:ind w:left="170"/>
              <w:rPr>
                <w:b w:val="0"/>
                <w:szCs w:val="24"/>
              </w:rPr>
            </w:pPr>
            <w:r w:rsidRPr="00EC1605">
              <w:rPr>
                <w:b w:val="0"/>
                <w:szCs w:val="24"/>
              </w:rPr>
              <w:t>Сухой контакт</w:t>
            </w:r>
          </w:p>
        </w:tc>
      </w:tr>
      <w:tr w:rsidR="00BB0CD9" w:rsidRPr="00296A36" w14:paraId="796F877F" w14:textId="77777777" w:rsidTr="003467BF">
        <w:tc>
          <w:tcPr>
            <w:tcW w:w="4390" w:type="dxa"/>
          </w:tcPr>
          <w:p w14:paraId="4C7D0702" w14:textId="630297BC" w:rsidR="00BB0CD9" w:rsidRPr="00EC1605" w:rsidRDefault="00BB0CD9" w:rsidP="00BB0CD9">
            <w:pPr>
              <w:spacing w:line="360" w:lineRule="auto"/>
              <w:jc w:val="left"/>
              <w:rPr>
                <w:b w:val="0"/>
                <w:szCs w:val="24"/>
              </w:rPr>
            </w:pPr>
            <w:r w:rsidRPr="00BB0CD9">
              <w:rPr>
                <w:b w:val="0"/>
                <w:szCs w:val="24"/>
              </w:rPr>
              <w:t>Количество и типоразмер подключаемых контрольных кабелей</w:t>
            </w:r>
          </w:p>
        </w:tc>
        <w:tc>
          <w:tcPr>
            <w:tcW w:w="5522" w:type="dxa"/>
          </w:tcPr>
          <w:p w14:paraId="4D865DA3" w14:textId="77777777" w:rsidR="00DD2E33" w:rsidRPr="00DD2E33" w:rsidRDefault="00DD2E33" w:rsidP="00DD2E33">
            <w:pPr>
              <w:rPr>
                <w:b w:val="0"/>
                <w:szCs w:val="24"/>
              </w:rPr>
            </w:pPr>
            <w:proofErr w:type="spellStart"/>
            <w:r w:rsidRPr="00DD2E33">
              <w:rPr>
                <w:b w:val="0"/>
                <w:szCs w:val="24"/>
              </w:rPr>
              <w:t>МКШнг</w:t>
            </w:r>
            <w:proofErr w:type="spellEnd"/>
            <w:r w:rsidRPr="00DD2E33">
              <w:rPr>
                <w:b w:val="0"/>
                <w:szCs w:val="24"/>
              </w:rPr>
              <w:t xml:space="preserve">(А)-LS 3х1 – 6 </w:t>
            </w:r>
            <w:proofErr w:type="spellStart"/>
            <w:r w:rsidRPr="00DD2E33">
              <w:rPr>
                <w:b w:val="0"/>
                <w:szCs w:val="24"/>
              </w:rPr>
              <w:t>шт</w:t>
            </w:r>
            <w:proofErr w:type="spellEnd"/>
          </w:p>
          <w:p w14:paraId="36C31C91" w14:textId="77777777" w:rsidR="00DD2E33" w:rsidRPr="00DD2E33" w:rsidRDefault="00DD2E33" w:rsidP="00DD2E33">
            <w:pPr>
              <w:rPr>
                <w:b w:val="0"/>
                <w:szCs w:val="24"/>
              </w:rPr>
            </w:pPr>
            <w:proofErr w:type="spellStart"/>
            <w:r w:rsidRPr="00DD2E33">
              <w:rPr>
                <w:b w:val="0"/>
                <w:szCs w:val="24"/>
              </w:rPr>
              <w:t>МКШнг</w:t>
            </w:r>
            <w:proofErr w:type="spellEnd"/>
            <w:r w:rsidRPr="00DD2E33">
              <w:rPr>
                <w:b w:val="0"/>
                <w:szCs w:val="24"/>
              </w:rPr>
              <w:t xml:space="preserve">(А)-LS 5х1 – 9 </w:t>
            </w:r>
            <w:proofErr w:type="spellStart"/>
            <w:r w:rsidRPr="00DD2E33">
              <w:rPr>
                <w:b w:val="0"/>
                <w:szCs w:val="24"/>
              </w:rPr>
              <w:t>шт</w:t>
            </w:r>
            <w:proofErr w:type="spellEnd"/>
          </w:p>
          <w:p w14:paraId="762BC528" w14:textId="77777777" w:rsidR="00DD2E33" w:rsidRPr="00DD2E33" w:rsidRDefault="00DD2E33" w:rsidP="00DD2E33">
            <w:pPr>
              <w:rPr>
                <w:b w:val="0"/>
                <w:szCs w:val="24"/>
              </w:rPr>
            </w:pPr>
            <w:proofErr w:type="spellStart"/>
            <w:r w:rsidRPr="00DD2E33">
              <w:rPr>
                <w:b w:val="0"/>
                <w:szCs w:val="24"/>
              </w:rPr>
              <w:t>МКЭШнг</w:t>
            </w:r>
            <w:proofErr w:type="spellEnd"/>
            <w:r w:rsidRPr="00DD2E33">
              <w:rPr>
                <w:b w:val="0"/>
                <w:szCs w:val="24"/>
              </w:rPr>
              <w:t xml:space="preserve">(А)-LS 1х2х0,75 – 12 </w:t>
            </w:r>
            <w:proofErr w:type="spellStart"/>
            <w:r w:rsidRPr="00DD2E33">
              <w:rPr>
                <w:b w:val="0"/>
                <w:szCs w:val="24"/>
              </w:rPr>
              <w:t>шт</w:t>
            </w:r>
            <w:proofErr w:type="spellEnd"/>
          </w:p>
          <w:p w14:paraId="7382BBE7" w14:textId="0837919C" w:rsidR="00BB0CD9" w:rsidRPr="00EC1605" w:rsidRDefault="00DD2E33" w:rsidP="00DD2E33">
            <w:pPr>
              <w:pStyle w:val="afff1"/>
              <w:ind w:left="170"/>
              <w:rPr>
                <w:b w:val="0"/>
                <w:szCs w:val="24"/>
              </w:rPr>
            </w:pPr>
            <w:proofErr w:type="spellStart"/>
            <w:r w:rsidRPr="00DD2E33">
              <w:rPr>
                <w:b w:val="0"/>
                <w:szCs w:val="24"/>
              </w:rPr>
              <w:t>КИПЭВнг</w:t>
            </w:r>
            <w:proofErr w:type="spellEnd"/>
            <w:r w:rsidRPr="00DD2E33">
              <w:rPr>
                <w:b w:val="0"/>
                <w:szCs w:val="24"/>
              </w:rPr>
              <w:t xml:space="preserve">(А)-LS 1х2х0,6 – 3 </w:t>
            </w:r>
            <w:proofErr w:type="spellStart"/>
            <w:r w:rsidRPr="00DD2E33">
              <w:rPr>
                <w:b w:val="0"/>
                <w:szCs w:val="24"/>
              </w:rPr>
              <w:t>шт</w:t>
            </w:r>
            <w:proofErr w:type="spellEnd"/>
          </w:p>
        </w:tc>
      </w:tr>
      <w:tr w:rsidR="00DD2E33" w:rsidRPr="00296A36" w14:paraId="4F57F05D" w14:textId="77777777" w:rsidTr="0082750C">
        <w:trPr>
          <w:trHeight w:val="141"/>
        </w:trPr>
        <w:tc>
          <w:tcPr>
            <w:tcW w:w="4390" w:type="dxa"/>
          </w:tcPr>
          <w:p w14:paraId="2AF49EBE" w14:textId="7CF200C0" w:rsidR="00DD2E33" w:rsidRPr="00EC1605" w:rsidRDefault="00DD2E33" w:rsidP="00DD2E33">
            <w:pPr>
              <w:spacing w:line="360" w:lineRule="auto"/>
              <w:jc w:val="left"/>
              <w:rPr>
                <w:b w:val="0"/>
                <w:szCs w:val="24"/>
              </w:rPr>
            </w:pPr>
            <w:r w:rsidRPr="00DD2E33">
              <w:rPr>
                <w:b w:val="0"/>
                <w:szCs w:val="24"/>
              </w:rPr>
              <w:t>Схема управления</w:t>
            </w:r>
          </w:p>
        </w:tc>
        <w:tc>
          <w:tcPr>
            <w:tcW w:w="5522" w:type="dxa"/>
            <w:vAlign w:val="center"/>
          </w:tcPr>
          <w:p w14:paraId="057AB3FF" w14:textId="662C6220" w:rsidR="00DD2E33" w:rsidRPr="00EC1605" w:rsidRDefault="00DD2E33" w:rsidP="00DD2E33">
            <w:pPr>
              <w:pStyle w:val="afff1"/>
              <w:ind w:left="170"/>
              <w:rPr>
                <w:b w:val="0"/>
                <w:szCs w:val="24"/>
              </w:rPr>
            </w:pPr>
            <w:r>
              <w:rPr>
                <w:b w:val="0"/>
                <w:szCs w:val="24"/>
                <w:vertAlign w:val="superscript"/>
              </w:rPr>
              <w:t>3</w:t>
            </w:r>
            <w:r w:rsidRPr="0045340A">
              <w:rPr>
                <w:b w:val="0"/>
                <w:szCs w:val="24"/>
                <w:vertAlign w:val="superscript"/>
              </w:rPr>
              <w:t>)</w:t>
            </w:r>
          </w:p>
        </w:tc>
      </w:tr>
      <w:tr w:rsidR="00BB0CD9" w:rsidRPr="00296A36" w14:paraId="1CF9BDAC" w14:textId="77777777" w:rsidTr="00522C23">
        <w:tc>
          <w:tcPr>
            <w:tcW w:w="9912" w:type="dxa"/>
            <w:gridSpan w:val="2"/>
          </w:tcPr>
          <w:p w14:paraId="0FF07027" w14:textId="77777777" w:rsidR="00BB0CD9" w:rsidRPr="0045340A" w:rsidRDefault="00BB0CD9" w:rsidP="00DD2E33">
            <w:pPr>
              <w:spacing w:line="360" w:lineRule="auto"/>
              <w:jc w:val="left"/>
              <w:rPr>
                <w:b w:val="0"/>
                <w:szCs w:val="24"/>
              </w:rPr>
            </w:pPr>
            <w:r>
              <w:rPr>
                <w:b w:val="0"/>
                <w:szCs w:val="24"/>
                <w:vertAlign w:val="superscript"/>
              </w:rPr>
              <w:t>1</w:t>
            </w:r>
            <w:r w:rsidRPr="0045340A">
              <w:rPr>
                <w:b w:val="0"/>
                <w:szCs w:val="24"/>
                <w:vertAlign w:val="superscript"/>
              </w:rPr>
              <w:t xml:space="preserve">) </w:t>
            </w:r>
            <w:r w:rsidRPr="0045340A">
              <w:rPr>
                <w:b w:val="0"/>
                <w:szCs w:val="24"/>
              </w:rPr>
              <w:t>Определяет Поставщик</w:t>
            </w:r>
          </w:p>
          <w:p w14:paraId="762066A1" w14:textId="77777777" w:rsidR="00BB0CD9" w:rsidRDefault="00BB0CD9" w:rsidP="00DD2E33">
            <w:pPr>
              <w:spacing w:line="360" w:lineRule="auto"/>
              <w:jc w:val="both"/>
              <w:rPr>
                <w:b w:val="0"/>
                <w:szCs w:val="24"/>
              </w:rPr>
            </w:pPr>
            <w:r w:rsidRPr="00B07AA7">
              <w:rPr>
                <w:b w:val="0"/>
                <w:szCs w:val="24"/>
                <w:vertAlign w:val="superscript"/>
              </w:rPr>
              <w:t xml:space="preserve">2) </w:t>
            </w:r>
            <w:r w:rsidRPr="00B07AA7">
              <w:rPr>
                <w:b w:val="0"/>
                <w:szCs w:val="24"/>
              </w:rPr>
              <w:t>Согласно приложению Б</w:t>
            </w:r>
          </w:p>
          <w:p w14:paraId="41CE28A3" w14:textId="0155F76B" w:rsidR="00DD2E33" w:rsidRPr="00B07AA7" w:rsidRDefault="00DD2E33" w:rsidP="00DD2E33">
            <w:pPr>
              <w:spacing w:line="360" w:lineRule="auto"/>
              <w:jc w:val="both"/>
              <w:rPr>
                <w:b w:val="0"/>
                <w:szCs w:val="24"/>
              </w:rPr>
            </w:pPr>
            <w:r>
              <w:rPr>
                <w:b w:val="0"/>
                <w:szCs w:val="24"/>
                <w:vertAlign w:val="superscript"/>
              </w:rPr>
              <w:t>3</w:t>
            </w:r>
            <w:r w:rsidRPr="00B07AA7">
              <w:rPr>
                <w:b w:val="0"/>
                <w:szCs w:val="24"/>
                <w:vertAlign w:val="superscript"/>
              </w:rPr>
              <w:t xml:space="preserve">) </w:t>
            </w:r>
            <w:r w:rsidRPr="00B07AA7">
              <w:rPr>
                <w:b w:val="0"/>
                <w:szCs w:val="24"/>
              </w:rPr>
              <w:t xml:space="preserve">Согласно приложению </w:t>
            </w:r>
            <w:r>
              <w:rPr>
                <w:b w:val="0"/>
                <w:szCs w:val="24"/>
              </w:rPr>
              <w:t>В</w:t>
            </w:r>
          </w:p>
        </w:tc>
      </w:tr>
    </w:tbl>
    <w:p w14:paraId="364EDEEF" w14:textId="0EB8C622" w:rsidR="00EC1605" w:rsidRDefault="00EC1605" w:rsidP="00AD0912">
      <w:pPr>
        <w:spacing w:line="360" w:lineRule="auto"/>
        <w:ind w:firstLine="567"/>
        <w:jc w:val="both"/>
        <w:rPr>
          <w:b w:val="0"/>
          <w:szCs w:val="24"/>
        </w:rPr>
      </w:pPr>
    </w:p>
    <w:p w14:paraId="6195AEF6" w14:textId="77777777" w:rsidR="00EC1605" w:rsidRDefault="00EC1605" w:rsidP="00AD0912">
      <w:pPr>
        <w:spacing w:line="360" w:lineRule="auto"/>
        <w:ind w:firstLine="567"/>
        <w:jc w:val="both"/>
        <w:rPr>
          <w:b w:val="0"/>
          <w:szCs w:val="24"/>
        </w:rPr>
      </w:pPr>
    </w:p>
    <w:p w14:paraId="224AD7F4" w14:textId="257B5221" w:rsidR="00A93F52" w:rsidRDefault="00A93F52" w:rsidP="00AD0912">
      <w:pPr>
        <w:spacing w:line="360" w:lineRule="auto"/>
        <w:ind w:firstLine="567"/>
        <w:jc w:val="both"/>
        <w:rPr>
          <w:b w:val="0"/>
          <w:szCs w:val="24"/>
        </w:rPr>
      </w:pPr>
    </w:p>
    <w:p w14:paraId="2E28CCBC" w14:textId="3342868F" w:rsidR="002422B2" w:rsidRPr="0045340A" w:rsidRDefault="002422B2" w:rsidP="00AD0912">
      <w:pPr>
        <w:spacing w:line="360" w:lineRule="auto"/>
        <w:ind w:firstLine="567"/>
        <w:rPr>
          <w:bCs/>
          <w:szCs w:val="24"/>
        </w:rPr>
      </w:pPr>
    </w:p>
    <w:p w14:paraId="1A30DB7E" w14:textId="77777777" w:rsidR="002422B2" w:rsidRPr="0045340A" w:rsidRDefault="002422B2">
      <w:pPr>
        <w:jc w:val="left"/>
        <w:rPr>
          <w:bCs/>
          <w:szCs w:val="24"/>
        </w:rPr>
      </w:pPr>
      <w:r w:rsidRPr="0045340A">
        <w:rPr>
          <w:bCs/>
          <w:szCs w:val="24"/>
        </w:rPr>
        <w:br w:type="page"/>
      </w:r>
    </w:p>
    <w:p w14:paraId="398B622F" w14:textId="77777777" w:rsidR="009752A0" w:rsidRPr="0045340A" w:rsidRDefault="009752A0" w:rsidP="00AD0912">
      <w:pPr>
        <w:spacing w:line="360" w:lineRule="auto"/>
        <w:ind w:firstLine="567"/>
        <w:rPr>
          <w:bCs/>
          <w:szCs w:val="24"/>
        </w:rPr>
      </w:pPr>
    </w:p>
    <w:p w14:paraId="233DF937" w14:textId="0E780A1E" w:rsidR="00AD0912" w:rsidRPr="0045340A" w:rsidRDefault="00AD0912" w:rsidP="00AD0912">
      <w:pPr>
        <w:spacing w:line="360" w:lineRule="auto"/>
        <w:ind w:firstLine="567"/>
        <w:rPr>
          <w:b w:val="0"/>
          <w:bCs/>
          <w:szCs w:val="24"/>
        </w:rPr>
      </w:pPr>
      <w:r w:rsidRPr="0045340A">
        <w:rPr>
          <w:bCs/>
          <w:szCs w:val="24"/>
        </w:rPr>
        <w:t>3</w:t>
      </w:r>
      <w:r w:rsidRPr="0045340A">
        <w:rPr>
          <w:bCs/>
          <w:szCs w:val="24"/>
        </w:rPr>
        <w:tab/>
        <w:t>Требования к оборудованию и документации</w:t>
      </w:r>
    </w:p>
    <w:p w14:paraId="1B8E8627" w14:textId="77777777" w:rsidR="00AD0912" w:rsidRPr="0045340A" w:rsidRDefault="00AD0912" w:rsidP="00AD0912">
      <w:pPr>
        <w:spacing w:line="360" w:lineRule="auto"/>
        <w:ind w:firstLine="567"/>
        <w:rPr>
          <w:b w:val="0"/>
          <w:bCs/>
          <w:szCs w:val="24"/>
        </w:rPr>
      </w:pPr>
      <w:r w:rsidRPr="0045340A">
        <w:rPr>
          <w:bCs/>
          <w:szCs w:val="24"/>
        </w:rPr>
        <w:t>3.1</w:t>
      </w:r>
      <w:r w:rsidRPr="0045340A">
        <w:rPr>
          <w:bCs/>
          <w:szCs w:val="24"/>
        </w:rPr>
        <w:tab/>
        <w:t>Объем поставки</w:t>
      </w:r>
    </w:p>
    <w:p w14:paraId="45BD5179" w14:textId="77777777" w:rsidR="0009576E" w:rsidRPr="0045340A" w:rsidRDefault="00AD0912" w:rsidP="00AD0912">
      <w:pPr>
        <w:spacing w:line="360" w:lineRule="auto"/>
        <w:ind w:firstLine="567"/>
        <w:jc w:val="both"/>
        <w:rPr>
          <w:b w:val="0"/>
          <w:szCs w:val="24"/>
        </w:rPr>
      </w:pPr>
      <w:r w:rsidRPr="0045340A">
        <w:rPr>
          <w:b w:val="0"/>
          <w:szCs w:val="24"/>
        </w:rPr>
        <w:t>Данный запрос касается поставки оборудования, услуг и представленных в таблице 3.1.</w:t>
      </w:r>
    </w:p>
    <w:p w14:paraId="0AEB577E" w14:textId="77777777" w:rsidR="00AD0912" w:rsidRPr="0045340A" w:rsidRDefault="00AD0912" w:rsidP="00AD0912">
      <w:pPr>
        <w:spacing w:line="360" w:lineRule="auto"/>
        <w:ind w:firstLine="567"/>
        <w:jc w:val="both"/>
        <w:rPr>
          <w:b w:val="0"/>
          <w:szCs w:val="24"/>
        </w:rPr>
      </w:pPr>
      <w:r w:rsidRPr="0045340A">
        <w:rPr>
          <w:b w:val="0"/>
          <w:szCs w:val="24"/>
        </w:rPr>
        <w:t>Таблица 3.1 - Перечень оборудования, услуг и документации</w:t>
      </w:r>
    </w:p>
    <w:tbl>
      <w:tblPr>
        <w:tblW w:w="9736" w:type="dxa"/>
        <w:tblInd w:w="182" w:type="dxa"/>
        <w:tblLayout w:type="fixed"/>
        <w:tblCellMar>
          <w:left w:w="40" w:type="dxa"/>
          <w:right w:w="40" w:type="dxa"/>
        </w:tblCellMar>
        <w:tblLook w:val="04A0" w:firstRow="1" w:lastRow="0" w:firstColumn="1" w:lastColumn="0" w:noHBand="0" w:noVBand="1"/>
      </w:tblPr>
      <w:tblGrid>
        <w:gridCol w:w="6046"/>
        <w:gridCol w:w="1968"/>
        <w:gridCol w:w="1722"/>
      </w:tblGrid>
      <w:tr w:rsidR="00AD0912" w:rsidRPr="0045340A" w14:paraId="660CA678" w14:textId="77777777" w:rsidTr="002422B2">
        <w:trPr>
          <w:trHeight w:hRule="exact" w:val="456"/>
        </w:trPr>
        <w:tc>
          <w:tcPr>
            <w:tcW w:w="604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8829A9" w14:textId="77777777" w:rsidR="00AD0912" w:rsidRPr="0045340A" w:rsidRDefault="00AD0912" w:rsidP="00AD0912">
            <w:pPr>
              <w:spacing w:line="360" w:lineRule="auto"/>
              <w:ind w:left="244" w:hanging="244"/>
              <w:rPr>
                <w:b w:val="0"/>
                <w:szCs w:val="24"/>
              </w:rPr>
            </w:pPr>
            <w:r w:rsidRPr="0045340A">
              <w:rPr>
                <w:b w:val="0"/>
                <w:szCs w:val="24"/>
              </w:rPr>
              <w:t>Оборудование и услуги</w:t>
            </w:r>
          </w:p>
        </w:tc>
        <w:tc>
          <w:tcPr>
            <w:tcW w:w="19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B2E44D" w14:textId="77777777" w:rsidR="00AD0912" w:rsidRPr="0045340A" w:rsidRDefault="00AD0912" w:rsidP="00AD0912">
            <w:pPr>
              <w:spacing w:line="360" w:lineRule="auto"/>
              <w:rPr>
                <w:b w:val="0"/>
                <w:szCs w:val="24"/>
              </w:rPr>
            </w:pPr>
            <w:r w:rsidRPr="0045340A">
              <w:rPr>
                <w:b w:val="0"/>
                <w:szCs w:val="24"/>
              </w:rPr>
              <w:t>Количество</w:t>
            </w:r>
          </w:p>
        </w:tc>
        <w:tc>
          <w:tcPr>
            <w:tcW w:w="172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ED48BF" w14:textId="77777777" w:rsidR="00AD0912" w:rsidRPr="0045340A" w:rsidRDefault="00AD0912" w:rsidP="002422B2">
            <w:pPr>
              <w:spacing w:line="360" w:lineRule="auto"/>
              <w:rPr>
                <w:b w:val="0"/>
                <w:szCs w:val="24"/>
              </w:rPr>
            </w:pPr>
            <w:r w:rsidRPr="0045340A">
              <w:rPr>
                <w:b w:val="0"/>
                <w:szCs w:val="24"/>
              </w:rPr>
              <w:t>Примечание</w:t>
            </w:r>
          </w:p>
        </w:tc>
      </w:tr>
      <w:tr w:rsidR="00AD0912" w:rsidRPr="0045340A" w14:paraId="071855F0" w14:textId="77777777" w:rsidTr="0045340A">
        <w:trPr>
          <w:trHeight w:hRule="exact" w:val="779"/>
        </w:trPr>
        <w:tc>
          <w:tcPr>
            <w:tcW w:w="6046" w:type="dxa"/>
            <w:tcBorders>
              <w:top w:val="single" w:sz="4" w:space="0" w:color="auto"/>
              <w:left w:val="single" w:sz="4" w:space="0" w:color="auto"/>
              <w:bottom w:val="single" w:sz="4" w:space="0" w:color="auto"/>
              <w:right w:val="single" w:sz="4" w:space="0" w:color="auto"/>
            </w:tcBorders>
            <w:shd w:val="clear" w:color="auto" w:fill="FFFFFF"/>
            <w:hideMark/>
          </w:tcPr>
          <w:p w14:paraId="0D097916" w14:textId="25994B03" w:rsidR="00394246" w:rsidRPr="0045340A" w:rsidRDefault="00371B80" w:rsidP="00AD0912">
            <w:pPr>
              <w:spacing w:line="360" w:lineRule="auto"/>
              <w:rPr>
                <w:b w:val="0"/>
                <w:szCs w:val="24"/>
              </w:rPr>
            </w:pPr>
            <w:r>
              <w:rPr>
                <w:b w:val="0"/>
                <w:szCs w:val="24"/>
              </w:rPr>
              <w:t xml:space="preserve">Шкаф </w:t>
            </w:r>
            <w:r w:rsidR="00A93F52">
              <w:rPr>
                <w:b w:val="0"/>
                <w:szCs w:val="24"/>
              </w:rPr>
              <w:t>управления</w:t>
            </w:r>
            <w:r>
              <w:rPr>
                <w:b w:val="0"/>
                <w:szCs w:val="24"/>
              </w:rPr>
              <w:t xml:space="preserve"> </w:t>
            </w:r>
            <w:r w:rsidR="00A93F52">
              <w:rPr>
                <w:b w:val="0"/>
                <w:szCs w:val="24"/>
              </w:rPr>
              <w:t>ШУНН</w:t>
            </w:r>
            <w:r w:rsidR="002422B2" w:rsidRPr="0045340A">
              <w:rPr>
                <w:b w:val="0"/>
                <w:szCs w:val="24"/>
              </w:rPr>
              <w:t xml:space="preserve"> в полной заводской готовности</w:t>
            </w:r>
          </w:p>
        </w:tc>
        <w:tc>
          <w:tcPr>
            <w:tcW w:w="1968" w:type="dxa"/>
            <w:tcBorders>
              <w:top w:val="single" w:sz="4" w:space="0" w:color="auto"/>
              <w:left w:val="single" w:sz="4" w:space="0" w:color="auto"/>
              <w:bottom w:val="single" w:sz="4" w:space="0" w:color="auto"/>
              <w:right w:val="single" w:sz="4" w:space="0" w:color="auto"/>
            </w:tcBorders>
            <w:shd w:val="clear" w:color="auto" w:fill="FFFFFF"/>
            <w:hideMark/>
          </w:tcPr>
          <w:p w14:paraId="3F76F285" w14:textId="77777777" w:rsidR="00AD0912" w:rsidRPr="0045340A" w:rsidRDefault="00AD0912" w:rsidP="00AD0912">
            <w:pPr>
              <w:spacing w:line="360" w:lineRule="auto"/>
              <w:rPr>
                <w:b w:val="0"/>
                <w:szCs w:val="24"/>
              </w:rPr>
            </w:pPr>
            <w:r w:rsidRPr="0045340A">
              <w:rPr>
                <w:b w:val="0"/>
                <w:szCs w:val="24"/>
              </w:rPr>
              <w:t>комплект</w:t>
            </w:r>
          </w:p>
        </w:tc>
        <w:tc>
          <w:tcPr>
            <w:tcW w:w="1722" w:type="dxa"/>
            <w:tcBorders>
              <w:top w:val="single" w:sz="4" w:space="0" w:color="auto"/>
              <w:left w:val="single" w:sz="4" w:space="0" w:color="auto"/>
              <w:bottom w:val="single" w:sz="4" w:space="0" w:color="auto"/>
              <w:right w:val="single" w:sz="4" w:space="0" w:color="auto"/>
            </w:tcBorders>
            <w:shd w:val="clear" w:color="auto" w:fill="FFFFFF"/>
          </w:tcPr>
          <w:p w14:paraId="5142B4A1" w14:textId="77777777" w:rsidR="00AD0912" w:rsidRPr="0045340A" w:rsidRDefault="00AD0912" w:rsidP="00AD0912">
            <w:pPr>
              <w:spacing w:line="360" w:lineRule="auto"/>
              <w:ind w:firstLine="567"/>
              <w:rPr>
                <w:b w:val="0"/>
                <w:szCs w:val="24"/>
              </w:rPr>
            </w:pPr>
          </w:p>
        </w:tc>
      </w:tr>
      <w:tr w:rsidR="00AD0912" w:rsidRPr="0045340A" w14:paraId="274EE3F3" w14:textId="77777777" w:rsidTr="004A61B1">
        <w:trPr>
          <w:trHeight w:hRule="exact" w:val="293"/>
        </w:trPr>
        <w:tc>
          <w:tcPr>
            <w:tcW w:w="6046" w:type="dxa"/>
            <w:tcBorders>
              <w:top w:val="single" w:sz="4" w:space="0" w:color="auto"/>
              <w:left w:val="single" w:sz="4" w:space="0" w:color="auto"/>
              <w:bottom w:val="single" w:sz="4" w:space="0" w:color="auto"/>
              <w:right w:val="single" w:sz="4" w:space="0" w:color="auto"/>
            </w:tcBorders>
            <w:shd w:val="clear" w:color="auto" w:fill="FFFFFF"/>
            <w:hideMark/>
          </w:tcPr>
          <w:p w14:paraId="4BA59CAC" w14:textId="77777777" w:rsidR="00AD0912" w:rsidRPr="0045340A" w:rsidRDefault="00AD0912" w:rsidP="00AD0912">
            <w:pPr>
              <w:spacing w:line="360" w:lineRule="auto"/>
              <w:rPr>
                <w:b w:val="0"/>
                <w:szCs w:val="24"/>
              </w:rPr>
            </w:pPr>
            <w:r w:rsidRPr="0045340A">
              <w:rPr>
                <w:b w:val="0"/>
                <w:szCs w:val="24"/>
              </w:rPr>
              <w:t>ЗИП на монтаж и ПНР</w:t>
            </w:r>
          </w:p>
        </w:tc>
        <w:tc>
          <w:tcPr>
            <w:tcW w:w="1968" w:type="dxa"/>
            <w:tcBorders>
              <w:top w:val="single" w:sz="4" w:space="0" w:color="auto"/>
              <w:left w:val="single" w:sz="4" w:space="0" w:color="auto"/>
              <w:bottom w:val="single" w:sz="4" w:space="0" w:color="auto"/>
              <w:right w:val="single" w:sz="4" w:space="0" w:color="auto"/>
            </w:tcBorders>
            <w:shd w:val="clear" w:color="auto" w:fill="FFFFFF"/>
            <w:hideMark/>
          </w:tcPr>
          <w:p w14:paraId="2B784D13" w14:textId="77777777" w:rsidR="00AD0912" w:rsidRPr="0045340A" w:rsidRDefault="00AD0912" w:rsidP="00AD0912">
            <w:pPr>
              <w:spacing w:line="360" w:lineRule="auto"/>
              <w:rPr>
                <w:b w:val="0"/>
                <w:szCs w:val="24"/>
              </w:rPr>
            </w:pPr>
            <w:r w:rsidRPr="0045340A">
              <w:rPr>
                <w:b w:val="0"/>
                <w:szCs w:val="24"/>
              </w:rPr>
              <w:t>комплект</w:t>
            </w:r>
          </w:p>
        </w:tc>
        <w:tc>
          <w:tcPr>
            <w:tcW w:w="1722" w:type="dxa"/>
            <w:tcBorders>
              <w:top w:val="single" w:sz="4" w:space="0" w:color="auto"/>
              <w:left w:val="single" w:sz="4" w:space="0" w:color="auto"/>
              <w:bottom w:val="single" w:sz="4" w:space="0" w:color="auto"/>
              <w:right w:val="single" w:sz="4" w:space="0" w:color="auto"/>
            </w:tcBorders>
            <w:shd w:val="clear" w:color="auto" w:fill="FFFFFF"/>
          </w:tcPr>
          <w:p w14:paraId="41319C88" w14:textId="77777777" w:rsidR="00AD0912" w:rsidRPr="0045340A" w:rsidRDefault="00AD0912" w:rsidP="00AD0912">
            <w:pPr>
              <w:spacing w:line="360" w:lineRule="auto"/>
              <w:ind w:firstLine="567"/>
              <w:rPr>
                <w:b w:val="0"/>
                <w:szCs w:val="24"/>
              </w:rPr>
            </w:pPr>
          </w:p>
        </w:tc>
      </w:tr>
      <w:tr w:rsidR="00AD0912" w:rsidRPr="0045340A" w14:paraId="42846DE5" w14:textId="77777777" w:rsidTr="004A61B1">
        <w:trPr>
          <w:trHeight w:hRule="exact" w:val="302"/>
        </w:trPr>
        <w:tc>
          <w:tcPr>
            <w:tcW w:w="6046" w:type="dxa"/>
            <w:tcBorders>
              <w:top w:val="single" w:sz="4" w:space="0" w:color="auto"/>
              <w:left w:val="single" w:sz="4" w:space="0" w:color="auto"/>
              <w:bottom w:val="single" w:sz="4" w:space="0" w:color="auto"/>
              <w:right w:val="single" w:sz="4" w:space="0" w:color="auto"/>
            </w:tcBorders>
            <w:shd w:val="clear" w:color="auto" w:fill="FFFFFF"/>
            <w:hideMark/>
          </w:tcPr>
          <w:p w14:paraId="188BB340" w14:textId="77777777" w:rsidR="00AD0912" w:rsidRPr="0045340A" w:rsidRDefault="00AD0912" w:rsidP="00AD0912">
            <w:pPr>
              <w:spacing w:line="360" w:lineRule="auto"/>
              <w:rPr>
                <w:b w:val="0"/>
                <w:szCs w:val="24"/>
              </w:rPr>
            </w:pPr>
            <w:r w:rsidRPr="0045340A">
              <w:rPr>
                <w:b w:val="0"/>
                <w:szCs w:val="24"/>
              </w:rPr>
              <w:t>ЗИП на 2 года эксплуатации</w:t>
            </w:r>
          </w:p>
        </w:tc>
        <w:tc>
          <w:tcPr>
            <w:tcW w:w="1968" w:type="dxa"/>
            <w:tcBorders>
              <w:top w:val="single" w:sz="4" w:space="0" w:color="auto"/>
              <w:left w:val="single" w:sz="4" w:space="0" w:color="auto"/>
              <w:bottom w:val="single" w:sz="4" w:space="0" w:color="auto"/>
              <w:right w:val="single" w:sz="4" w:space="0" w:color="auto"/>
            </w:tcBorders>
            <w:shd w:val="clear" w:color="auto" w:fill="FFFFFF"/>
            <w:hideMark/>
          </w:tcPr>
          <w:p w14:paraId="42686D26" w14:textId="77777777" w:rsidR="00AD0912" w:rsidRPr="0045340A" w:rsidRDefault="00AD0912" w:rsidP="00AD0912">
            <w:pPr>
              <w:spacing w:line="360" w:lineRule="auto"/>
              <w:rPr>
                <w:b w:val="0"/>
                <w:szCs w:val="24"/>
              </w:rPr>
            </w:pPr>
            <w:r w:rsidRPr="0045340A">
              <w:rPr>
                <w:b w:val="0"/>
                <w:szCs w:val="24"/>
              </w:rPr>
              <w:t>комплект</w:t>
            </w:r>
          </w:p>
        </w:tc>
        <w:tc>
          <w:tcPr>
            <w:tcW w:w="1722" w:type="dxa"/>
            <w:tcBorders>
              <w:top w:val="single" w:sz="4" w:space="0" w:color="auto"/>
              <w:left w:val="single" w:sz="4" w:space="0" w:color="auto"/>
              <w:bottom w:val="single" w:sz="4" w:space="0" w:color="auto"/>
              <w:right w:val="single" w:sz="4" w:space="0" w:color="auto"/>
            </w:tcBorders>
            <w:shd w:val="clear" w:color="auto" w:fill="FFFFFF"/>
          </w:tcPr>
          <w:p w14:paraId="3B302EE9" w14:textId="77777777" w:rsidR="00AD0912" w:rsidRPr="0045340A" w:rsidRDefault="00AD0912" w:rsidP="00AD0912">
            <w:pPr>
              <w:spacing w:line="360" w:lineRule="auto"/>
              <w:ind w:firstLine="567"/>
              <w:rPr>
                <w:b w:val="0"/>
                <w:szCs w:val="24"/>
              </w:rPr>
            </w:pPr>
          </w:p>
        </w:tc>
      </w:tr>
      <w:tr w:rsidR="00AD0912" w:rsidRPr="0045340A" w14:paraId="0FB9BBD1" w14:textId="77777777" w:rsidTr="004A61B1">
        <w:trPr>
          <w:trHeight w:hRule="exact" w:val="726"/>
        </w:trPr>
        <w:tc>
          <w:tcPr>
            <w:tcW w:w="6046" w:type="dxa"/>
            <w:tcBorders>
              <w:top w:val="single" w:sz="4" w:space="0" w:color="auto"/>
              <w:left w:val="single" w:sz="4" w:space="0" w:color="auto"/>
              <w:bottom w:val="single" w:sz="4" w:space="0" w:color="auto"/>
              <w:right w:val="single" w:sz="4" w:space="0" w:color="auto"/>
            </w:tcBorders>
            <w:shd w:val="clear" w:color="auto" w:fill="FFFFFF"/>
            <w:hideMark/>
          </w:tcPr>
          <w:p w14:paraId="6D78CE71" w14:textId="77777777" w:rsidR="00AD0912" w:rsidRPr="0045340A" w:rsidRDefault="00AD0912" w:rsidP="00AD0912">
            <w:pPr>
              <w:spacing w:line="360" w:lineRule="auto"/>
              <w:rPr>
                <w:b w:val="0"/>
                <w:szCs w:val="24"/>
              </w:rPr>
            </w:pPr>
            <w:r w:rsidRPr="0045340A">
              <w:rPr>
                <w:b w:val="0"/>
                <w:szCs w:val="24"/>
              </w:rPr>
              <w:t>Сертификаты, паспорт, руководство по эксплуатации, гарантийный талон, комплект электрических схем</w:t>
            </w:r>
          </w:p>
        </w:tc>
        <w:tc>
          <w:tcPr>
            <w:tcW w:w="1968" w:type="dxa"/>
            <w:tcBorders>
              <w:top w:val="single" w:sz="4" w:space="0" w:color="auto"/>
              <w:left w:val="single" w:sz="4" w:space="0" w:color="auto"/>
              <w:bottom w:val="single" w:sz="4" w:space="0" w:color="auto"/>
              <w:right w:val="single" w:sz="4" w:space="0" w:color="auto"/>
            </w:tcBorders>
            <w:shd w:val="clear" w:color="auto" w:fill="FFFFFF"/>
            <w:hideMark/>
          </w:tcPr>
          <w:p w14:paraId="4E94C69A" w14:textId="77777777" w:rsidR="00AD0912" w:rsidRPr="0045340A" w:rsidRDefault="00AD0912" w:rsidP="00AD0912">
            <w:pPr>
              <w:spacing w:line="360" w:lineRule="auto"/>
              <w:rPr>
                <w:b w:val="0"/>
                <w:szCs w:val="24"/>
              </w:rPr>
            </w:pPr>
            <w:r w:rsidRPr="0045340A">
              <w:rPr>
                <w:b w:val="0"/>
                <w:szCs w:val="24"/>
              </w:rPr>
              <w:t>комплект</w:t>
            </w:r>
          </w:p>
        </w:tc>
        <w:tc>
          <w:tcPr>
            <w:tcW w:w="1722" w:type="dxa"/>
            <w:tcBorders>
              <w:top w:val="single" w:sz="4" w:space="0" w:color="auto"/>
              <w:left w:val="single" w:sz="4" w:space="0" w:color="auto"/>
              <w:bottom w:val="single" w:sz="4" w:space="0" w:color="auto"/>
              <w:right w:val="single" w:sz="4" w:space="0" w:color="auto"/>
            </w:tcBorders>
            <w:shd w:val="clear" w:color="auto" w:fill="FFFFFF"/>
          </w:tcPr>
          <w:p w14:paraId="3C93DE08" w14:textId="77777777" w:rsidR="00AD0912" w:rsidRPr="0045340A" w:rsidRDefault="00AD0912" w:rsidP="00AD0912">
            <w:pPr>
              <w:spacing w:line="360" w:lineRule="auto"/>
              <w:ind w:firstLine="567"/>
              <w:rPr>
                <w:b w:val="0"/>
                <w:szCs w:val="24"/>
              </w:rPr>
            </w:pPr>
          </w:p>
        </w:tc>
      </w:tr>
      <w:tr w:rsidR="00AD0912" w:rsidRPr="0045340A" w14:paraId="5095D6EA" w14:textId="77777777" w:rsidTr="002422B2">
        <w:trPr>
          <w:trHeight w:val="1248"/>
        </w:trPr>
        <w:tc>
          <w:tcPr>
            <w:tcW w:w="9736"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00B53362" w14:textId="77777777" w:rsidR="00AD0912" w:rsidRPr="0045340A" w:rsidRDefault="00AD0912" w:rsidP="002422B2">
            <w:pPr>
              <w:spacing w:line="360" w:lineRule="auto"/>
              <w:jc w:val="left"/>
              <w:rPr>
                <w:b w:val="0"/>
                <w:szCs w:val="24"/>
              </w:rPr>
            </w:pPr>
            <w:r w:rsidRPr="0045340A">
              <w:rPr>
                <w:b w:val="0"/>
                <w:szCs w:val="24"/>
              </w:rPr>
              <w:t>Примечания</w:t>
            </w:r>
          </w:p>
          <w:p w14:paraId="4280E97A" w14:textId="77777777" w:rsidR="00AD0912" w:rsidRPr="0045340A" w:rsidRDefault="00AD0912" w:rsidP="002422B2">
            <w:pPr>
              <w:spacing w:line="360" w:lineRule="auto"/>
              <w:jc w:val="left"/>
              <w:rPr>
                <w:b w:val="0"/>
                <w:szCs w:val="24"/>
              </w:rPr>
            </w:pPr>
            <w:r w:rsidRPr="0045340A">
              <w:rPr>
                <w:b w:val="0"/>
                <w:szCs w:val="24"/>
              </w:rPr>
              <w:t>1</w:t>
            </w:r>
            <w:r w:rsidRPr="0045340A">
              <w:rPr>
                <w:b w:val="0"/>
                <w:szCs w:val="24"/>
              </w:rPr>
              <w:tab/>
              <w:t>Состав и количество документов смотри таблице 3.3.</w:t>
            </w:r>
          </w:p>
          <w:p w14:paraId="6689D3F9" w14:textId="77777777" w:rsidR="00AD0912" w:rsidRPr="0045340A" w:rsidRDefault="00AD0912" w:rsidP="002422B2">
            <w:pPr>
              <w:spacing w:line="360" w:lineRule="auto"/>
              <w:jc w:val="left"/>
              <w:rPr>
                <w:b w:val="0"/>
                <w:szCs w:val="24"/>
              </w:rPr>
            </w:pPr>
            <w:r w:rsidRPr="0045340A">
              <w:rPr>
                <w:b w:val="0"/>
                <w:szCs w:val="24"/>
              </w:rPr>
              <w:t>2</w:t>
            </w:r>
            <w:r w:rsidRPr="0045340A">
              <w:rPr>
                <w:b w:val="0"/>
                <w:szCs w:val="24"/>
              </w:rPr>
              <w:tab/>
              <w:t>Перечень запасных частей определяет Изготовитель оборудования и согласовывает с</w:t>
            </w:r>
            <w:r w:rsidRPr="0045340A">
              <w:rPr>
                <w:b w:val="0"/>
                <w:szCs w:val="24"/>
              </w:rPr>
              <w:br/>
              <w:t>Покупателем (Заказчиком).</w:t>
            </w:r>
          </w:p>
        </w:tc>
      </w:tr>
    </w:tbl>
    <w:p w14:paraId="773489EC" w14:textId="77777777" w:rsidR="004A61B1" w:rsidRPr="0045340A" w:rsidRDefault="004A61B1" w:rsidP="00AD0912">
      <w:pPr>
        <w:spacing w:line="360" w:lineRule="auto"/>
        <w:ind w:firstLine="567"/>
        <w:rPr>
          <w:bCs/>
          <w:szCs w:val="24"/>
        </w:rPr>
      </w:pPr>
    </w:p>
    <w:p w14:paraId="46585117" w14:textId="77777777" w:rsidR="00B07AA7" w:rsidRPr="0045340A" w:rsidRDefault="00B07AA7" w:rsidP="00B07AA7">
      <w:pPr>
        <w:spacing w:line="360" w:lineRule="auto"/>
        <w:ind w:firstLine="567"/>
        <w:rPr>
          <w:b w:val="0"/>
          <w:bCs/>
          <w:szCs w:val="24"/>
        </w:rPr>
      </w:pPr>
      <w:r w:rsidRPr="0045340A">
        <w:rPr>
          <w:bCs/>
          <w:szCs w:val="24"/>
        </w:rPr>
        <w:t>3.2</w:t>
      </w:r>
      <w:r w:rsidRPr="0045340A">
        <w:rPr>
          <w:bCs/>
          <w:szCs w:val="24"/>
        </w:rPr>
        <w:tab/>
        <w:t>Технические требования к оборудованию и документации</w:t>
      </w:r>
    </w:p>
    <w:p w14:paraId="452BBD8A" w14:textId="77777777" w:rsidR="00B07AA7" w:rsidRPr="0045340A" w:rsidRDefault="00B07AA7" w:rsidP="00B07AA7">
      <w:pPr>
        <w:spacing w:line="360" w:lineRule="auto"/>
        <w:ind w:firstLine="567"/>
      </w:pPr>
      <w:r w:rsidRPr="0045340A">
        <w:rPr>
          <w:bCs/>
          <w:szCs w:val="24"/>
        </w:rPr>
        <w:t>3.2.</w:t>
      </w:r>
      <w:r>
        <w:rPr>
          <w:bCs/>
          <w:szCs w:val="24"/>
        </w:rPr>
        <w:t>1</w:t>
      </w:r>
      <w:r w:rsidRPr="0045340A">
        <w:rPr>
          <w:bCs/>
          <w:szCs w:val="24"/>
        </w:rPr>
        <w:tab/>
      </w:r>
      <w:r w:rsidRPr="00E20DFD">
        <w:rPr>
          <w:bCs/>
          <w:szCs w:val="24"/>
        </w:rPr>
        <w:t>Технические требования к силовому электрооборудованию</w:t>
      </w:r>
    </w:p>
    <w:p w14:paraId="3A133D56" w14:textId="77777777" w:rsidR="00B07AA7" w:rsidRDefault="00B07AA7" w:rsidP="00B07AA7">
      <w:pPr>
        <w:spacing w:line="360" w:lineRule="auto"/>
        <w:ind w:firstLine="567"/>
        <w:jc w:val="both"/>
        <w:rPr>
          <w:b w:val="0"/>
          <w:szCs w:val="24"/>
        </w:rPr>
      </w:pPr>
      <w:r w:rsidRPr="00E20DFD">
        <w:rPr>
          <w:b w:val="0"/>
          <w:szCs w:val="24"/>
        </w:rPr>
        <w:t xml:space="preserve">Материал корпуса </w:t>
      </w:r>
      <w:r>
        <w:rPr>
          <w:b w:val="0"/>
          <w:szCs w:val="24"/>
        </w:rPr>
        <w:t>шкафа</w:t>
      </w:r>
      <w:r w:rsidRPr="00E20DFD">
        <w:rPr>
          <w:b w:val="0"/>
          <w:szCs w:val="24"/>
        </w:rPr>
        <w:t xml:space="preserve"> - листовая сталь, обработанная методом катафореза с покрытием </w:t>
      </w:r>
      <w:proofErr w:type="spellStart"/>
      <w:r w:rsidRPr="00E20DFD">
        <w:rPr>
          <w:b w:val="0"/>
          <w:szCs w:val="24"/>
        </w:rPr>
        <w:t>термоотверждаемой</w:t>
      </w:r>
      <w:proofErr w:type="spellEnd"/>
      <w:r w:rsidRPr="00E20DFD">
        <w:rPr>
          <w:b w:val="0"/>
          <w:szCs w:val="24"/>
        </w:rPr>
        <w:t xml:space="preserve"> порошковой эпоксидно-полиэфирной краской, обеспечивающей несгораемость покрытия. Корпус </w:t>
      </w:r>
      <w:r>
        <w:rPr>
          <w:b w:val="0"/>
          <w:szCs w:val="24"/>
        </w:rPr>
        <w:t>шкафа</w:t>
      </w:r>
      <w:r w:rsidRPr="00E20DFD">
        <w:rPr>
          <w:b w:val="0"/>
          <w:szCs w:val="24"/>
        </w:rPr>
        <w:t xml:space="preserve"> должен быть стойким к коррозии</w:t>
      </w:r>
      <w:r w:rsidRPr="0045340A">
        <w:rPr>
          <w:b w:val="0"/>
          <w:szCs w:val="24"/>
        </w:rPr>
        <w:t>.</w:t>
      </w:r>
    </w:p>
    <w:p w14:paraId="0F24DCCB" w14:textId="77777777" w:rsidR="00B07AA7" w:rsidRDefault="00B07AA7" w:rsidP="00B07AA7">
      <w:pPr>
        <w:spacing w:line="360" w:lineRule="auto"/>
        <w:ind w:firstLine="567"/>
        <w:jc w:val="both"/>
        <w:rPr>
          <w:b w:val="0"/>
          <w:szCs w:val="24"/>
        </w:rPr>
      </w:pPr>
      <w:r w:rsidRPr="00E20DFD">
        <w:rPr>
          <w:b w:val="0"/>
          <w:szCs w:val="24"/>
        </w:rPr>
        <w:t>Автоматические выключатели должны обеспечивать токовую и временную селективность. Все пределы селективности (предельные токи селективности) должны быть документально гарантированы производителем.</w:t>
      </w:r>
    </w:p>
    <w:p w14:paraId="14371557" w14:textId="77777777" w:rsidR="00B07AA7" w:rsidRPr="0045340A" w:rsidRDefault="00B07AA7" w:rsidP="00B07AA7">
      <w:pPr>
        <w:spacing w:line="360" w:lineRule="auto"/>
        <w:ind w:firstLine="567"/>
        <w:jc w:val="both"/>
        <w:rPr>
          <w:b w:val="0"/>
        </w:rPr>
      </w:pPr>
      <w:r w:rsidRPr="0045340A">
        <w:rPr>
          <w:b w:val="0"/>
          <w:szCs w:val="24"/>
        </w:rPr>
        <w:t>Время срабатывания автоматических выключателей при однофазном коротком замыкании в конце защищаемой линии должно быть не более 0,4с.</w:t>
      </w:r>
    </w:p>
    <w:p w14:paraId="203A69EC" w14:textId="77777777" w:rsidR="00B07AA7" w:rsidRPr="0045340A" w:rsidRDefault="00B07AA7" w:rsidP="00B07AA7">
      <w:pPr>
        <w:spacing w:line="360" w:lineRule="auto"/>
        <w:ind w:firstLine="567"/>
        <w:jc w:val="both"/>
        <w:rPr>
          <w:b w:val="0"/>
        </w:rPr>
      </w:pPr>
      <w:r w:rsidRPr="0045340A">
        <w:rPr>
          <w:b w:val="0"/>
          <w:szCs w:val="24"/>
        </w:rPr>
        <w:t>Все аппараты должны быть рассчитаны на длительную работу при напряжении не менее 1,1</w:t>
      </w:r>
      <w:r w:rsidRPr="0045340A">
        <w:rPr>
          <w:b w:val="0"/>
          <w:szCs w:val="24"/>
          <w:lang w:val="en-US"/>
        </w:rPr>
        <w:t>U</w:t>
      </w:r>
      <w:r w:rsidRPr="0045340A">
        <w:rPr>
          <w:b w:val="0"/>
          <w:szCs w:val="24"/>
        </w:rPr>
        <w:t>ном и номинальное импульсное напряжение до 6кВ.</w:t>
      </w:r>
    </w:p>
    <w:p w14:paraId="7BFE48DD" w14:textId="77777777" w:rsidR="00B07AA7" w:rsidRDefault="00B07AA7" w:rsidP="00B07AA7">
      <w:pPr>
        <w:spacing w:line="360" w:lineRule="auto"/>
        <w:ind w:firstLine="567"/>
        <w:jc w:val="both"/>
        <w:rPr>
          <w:b w:val="0"/>
          <w:szCs w:val="24"/>
        </w:rPr>
      </w:pPr>
      <w:r w:rsidRPr="0045340A">
        <w:rPr>
          <w:b w:val="0"/>
          <w:szCs w:val="24"/>
        </w:rPr>
        <w:t>Все автоматические выключатели должны быть одного производителя.</w:t>
      </w:r>
    </w:p>
    <w:p w14:paraId="653E4716" w14:textId="77777777" w:rsidR="00B07AA7" w:rsidRPr="0045340A" w:rsidRDefault="00B07AA7" w:rsidP="00B07AA7">
      <w:pPr>
        <w:spacing w:line="360" w:lineRule="auto"/>
        <w:ind w:firstLine="567"/>
        <w:jc w:val="both"/>
        <w:rPr>
          <w:b w:val="0"/>
          <w:szCs w:val="24"/>
        </w:rPr>
      </w:pPr>
      <w:r w:rsidRPr="0045340A">
        <w:rPr>
          <w:b w:val="0"/>
          <w:szCs w:val="24"/>
        </w:rPr>
        <w:t>Светосигнальную арматуру выполнить на светодиодных лампах. Соответствие цвета лампы и действия представлено в таблице 3.2.</w:t>
      </w:r>
    </w:p>
    <w:p w14:paraId="2139FA20" w14:textId="77777777" w:rsidR="00B07AA7" w:rsidRDefault="00B07AA7" w:rsidP="00B07AA7">
      <w:pPr>
        <w:spacing w:line="360" w:lineRule="auto"/>
        <w:ind w:firstLine="567"/>
        <w:jc w:val="both"/>
        <w:rPr>
          <w:b w:val="0"/>
          <w:szCs w:val="24"/>
        </w:rPr>
      </w:pPr>
    </w:p>
    <w:p w14:paraId="483D5D04" w14:textId="77777777" w:rsidR="00B07AA7" w:rsidRDefault="00B07AA7" w:rsidP="00B07AA7">
      <w:pPr>
        <w:spacing w:line="360" w:lineRule="auto"/>
        <w:ind w:firstLine="567"/>
        <w:jc w:val="both"/>
        <w:rPr>
          <w:b w:val="0"/>
          <w:szCs w:val="24"/>
        </w:rPr>
      </w:pPr>
    </w:p>
    <w:p w14:paraId="75262F8D" w14:textId="77777777" w:rsidR="00B07AA7" w:rsidRDefault="00B07AA7" w:rsidP="00B07AA7">
      <w:pPr>
        <w:spacing w:line="360" w:lineRule="auto"/>
        <w:ind w:firstLine="567"/>
        <w:jc w:val="both"/>
        <w:rPr>
          <w:b w:val="0"/>
          <w:szCs w:val="24"/>
        </w:rPr>
      </w:pPr>
    </w:p>
    <w:p w14:paraId="54FB30E7" w14:textId="77777777" w:rsidR="00B07AA7" w:rsidRPr="0045340A" w:rsidRDefault="00B07AA7" w:rsidP="00B07AA7">
      <w:pPr>
        <w:spacing w:line="360" w:lineRule="auto"/>
        <w:ind w:firstLine="567"/>
        <w:jc w:val="both"/>
        <w:rPr>
          <w:b w:val="0"/>
          <w:szCs w:val="24"/>
        </w:rPr>
      </w:pPr>
    </w:p>
    <w:p w14:paraId="438FF159" w14:textId="77777777" w:rsidR="00B07AA7" w:rsidRPr="0045340A" w:rsidRDefault="00B07AA7" w:rsidP="00B07AA7">
      <w:pPr>
        <w:spacing w:line="360" w:lineRule="auto"/>
        <w:jc w:val="both"/>
        <w:rPr>
          <w:b w:val="0"/>
          <w:szCs w:val="24"/>
        </w:rPr>
      </w:pPr>
      <w:r w:rsidRPr="0045340A">
        <w:rPr>
          <w:b w:val="0"/>
          <w:szCs w:val="24"/>
        </w:rPr>
        <w:lastRenderedPageBreak/>
        <w:t>Таблица 3.2 - Соответствие цвета лампы и действия</w:t>
      </w:r>
    </w:p>
    <w:tbl>
      <w:tblPr>
        <w:tblStyle w:val="aff"/>
        <w:tblW w:w="0" w:type="auto"/>
        <w:tblInd w:w="34" w:type="dxa"/>
        <w:tblLook w:val="04A0" w:firstRow="1" w:lastRow="0" w:firstColumn="1" w:lastColumn="0" w:noHBand="0" w:noVBand="1"/>
      </w:tblPr>
      <w:tblGrid>
        <w:gridCol w:w="4724"/>
        <w:gridCol w:w="5296"/>
      </w:tblGrid>
      <w:tr w:rsidR="00B07AA7" w:rsidRPr="0045340A" w14:paraId="581A6C58" w14:textId="77777777" w:rsidTr="00522C23">
        <w:tc>
          <w:tcPr>
            <w:tcW w:w="4724" w:type="dxa"/>
          </w:tcPr>
          <w:p w14:paraId="042ABE99" w14:textId="77777777" w:rsidR="00B07AA7" w:rsidRPr="0045340A" w:rsidRDefault="00B07AA7" w:rsidP="00522C23">
            <w:pPr>
              <w:spacing w:line="360" w:lineRule="auto"/>
              <w:rPr>
                <w:b w:val="0"/>
                <w:szCs w:val="24"/>
              </w:rPr>
            </w:pPr>
            <w:r w:rsidRPr="0045340A">
              <w:rPr>
                <w:b w:val="0"/>
                <w:szCs w:val="24"/>
              </w:rPr>
              <w:t>Цвет</w:t>
            </w:r>
          </w:p>
        </w:tc>
        <w:tc>
          <w:tcPr>
            <w:tcW w:w="5296" w:type="dxa"/>
          </w:tcPr>
          <w:p w14:paraId="76DEB032" w14:textId="77777777" w:rsidR="00B07AA7" w:rsidRPr="0045340A" w:rsidRDefault="00B07AA7" w:rsidP="00522C23">
            <w:pPr>
              <w:spacing w:line="360" w:lineRule="auto"/>
              <w:rPr>
                <w:b w:val="0"/>
                <w:szCs w:val="24"/>
              </w:rPr>
            </w:pPr>
            <w:r w:rsidRPr="0045340A">
              <w:rPr>
                <w:b w:val="0"/>
                <w:szCs w:val="24"/>
              </w:rPr>
              <w:t>Значение</w:t>
            </w:r>
            <w:r w:rsidRPr="0045340A">
              <w:rPr>
                <w:b w:val="0"/>
                <w:szCs w:val="24"/>
                <w:vertAlign w:val="superscript"/>
              </w:rPr>
              <w:t>1)</w:t>
            </w:r>
          </w:p>
        </w:tc>
      </w:tr>
      <w:tr w:rsidR="00B07AA7" w:rsidRPr="0045340A" w14:paraId="15FC1B8F" w14:textId="77777777" w:rsidTr="00522C23">
        <w:tc>
          <w:tcPr>
            <w:tcW w:w="4724" w:type="dxa"/>
          </w:tcPr>
          <w:p w14:paraId="08BB4151" w14:textId="77777777" w:rsidR="00B07AA7" w:rsidRPr="0045340A" w:rsidRDefault="00B07AA7" w:rsidP="00522C23">
            <w:pPr>
              <w:spacing w:line="360" w:lineRule="auto"/>
              <w:rPr>
                <w:b w:val="0"/>
                <w:szCs w:val="24"/>
              </w:rPr>
            </w:pPr>
            <w:r w:rsidRPr="0045340A">
              <w:rPr>
                <w:b w:val="0"/>
                <w:szCs w:val="24"/>
              </w:rPr>
              <w:t>Красный</w:t>
            </w:r>
          </w:p>
        </w:tc>
        <w:tc>
          <w:tcPr>
            <w:tcW w:w="5296" w:type="dxa"/>
          </w:tcPr>
          <w:p w14:paraId="12C56FA2" w14:textId="77777777" w:rsidR="00B07AA7" w:rsidRDefault="00B07AA7" w:rsidP="00522C23">
            <w:pPr>
              <w:spacing w:line="360" w:lineRule="auto"/>
              <w:rPr>
                <w:b w:val="0"/>
                <w:szCs w:val="24"/>
              </w:rPr>
            </w:pPr>
            <w:r w:rsidRPr="0045340A">
              <w:rPr>
                <w:b w:val="0"/>
                <w:szCs w:val="24"/>
              </w:rPr>
              <w:t>-</w:t>
            </w:r>
            <w:r>
              <w:rPr>
                <w:b w:val="0"/>
                <w:szCs w:val="24"/>
              </w:rPr>
              <w:t xml:space="preserve">ввод </w:t>
            </w:r>
            <w:r w:rsidRPr="0045340A">
              <w:rPr>
                <w:b w:val="0"/>
                <w:szCs w:val="24"/>
              </w:rPr>
              <w:t>под напряжением;</w:t>
            </w:r>
          </w:p>
          <w:p w14:paraId="3B585DF6" w14:textId="77777777" w:rsidR="00B07AA7" w:rsidRPr="0045340A" w:rsidRDefault="00B07AA7" w:rsidP="00522C23">
            <w:pPr>
              <w:spacing w:line="360" w:lineRule="auto"/>
              <w:rPr>
                <w:b w:val="0"/>
                <w:szCs w:val="24"/>
              </w:rPr>
            </w:pPr>
            <w:r>
              <w:rPr>
                <w:b w:val="0"/>
                <w:szCs w:val="24"/>
              </w:rPr>
              <w:t>- насос в работе</w:t>
            </w:r>
          </w:p>
          <w:p w14:paraId="4819847A" w14:textId="77777777" w:rsidR="00B07AA7" w:rsidRPr="0045340A" w:rsidRDefault="00B07AA7" w:rsidP="00522C23">
            <w:pPr>
              <w:spacing w:line="360" w:lineRule="auto"/>
              <w:rPr>
                <w:b w:val="0"/>
                <w:szCs w:val="24"/>
              </w:rPr>
            </w:pPr>
            <w:r w:rsidRPr="0045340A">
              <w:rPr>
                <w:b w:val="0"/>
                <w:szCs w:val="24"/>
              </w:rPr>
              <w:t>-лампа</w:t>
            </w:r>
            <w:r>
              <w:rPr>
                <w:b w:val="0"/>
                <w:szCs w:val="24"/>
              </w:rPr>
              <w:t>(цвет)</w:t>
            </w:r>
            <w:r w:rsidRPr="0045340A">
              <w:rPr>
                <w:b w:val="0"/>
                <w:szCs w:val="24"/>
              </w:rPr>
              <w:t xml:space="preserve"> кнопки «СТОП»</w:t>
            </w:r>
          </w:p>
        </w:tc>
      </w:tr>
      <w:tr w:rsidR="00B07AA7" w:rsidRPr="0045340A" w14:paraId="0EE977BE" w14:textId="77777777" w:rsidTr="00522C23">
        <w:tc>
          <w:tcPr>
            <w:tcW w:w="4724" w:type="dxa"/>
          </w:tcPr>
          <w:p w14:paraId="03B9EB42" w14:textId="77777777" w:rsidR="00B07AA7" w:rsidRPr="0045340A" w:rsidRDefault="00B07AA7" w:rsidP="00522C23">
            <w:pPr>
              <w:spacing w:line="360" w:lineRule="auto"/>
              <w:rPr>
                <w:b w:val="0"/>
                <w:szCs w:val="24"/>
              </w:rPr>
            </w:pPr>
            <w:r w:rsidRPr="0045340A">
              <w:rPr>
                <w:b w:val="0"/>
                <w:szCs w:val="24"/>
              </w:rPr>
              <w:t>Желтый</w:t>
            </w:r>
          </w:p>
        </w:tc>
        <w:tc>
          <w:tcPr>
            <w:tcW w:w="5296" w:type="dxa"/>
          </w:tcPr>
          <w:p w14:paraId="0E830032" w14:textId="77777777" w:rsidR="00B07AA7" w:rsidRDefault="00B07AA7" w:rsidP="00522C23">
            <w:pPr>
              <w:spacing w:line="360" w:lineRule="auto"/>
              <w:rPr>
                <w:b w:val="0"/>
                <w:szCs w:val="24"/>
              </w:rPr>
            </w:pPr>
            <w:r w:rsidRPr="0045340A">
              <w:rPr>
                <w:b w:val="0"/>
                <w:szCs w:val="24"/>
              </w:rPr>
              <w:t>- неисправность</w:t>
            </w:r>
          </w:p>
          <w:p w14:paraId="52AB4100" w14:textId="77777777" w:rsidR="00B07AA7" w:rsidRPr="0045340A" w:rsidRDefault="00B07AA7" w:rsidP="00522C23">
            <w:pPr>
              <w:spacing w:line="360" w:lineRule="auto"/>
              <w:rPr>
                <w:b w:val="0"/>
                <w:szCs w:val="24"/>
              </w:rPr>
            </w:pPr>
            <w:r>
              <w:rPr>
                <w:b w:val="0"/>
                <w:szCs w:val="24"/>
              </w:rPr>
              <w:t>- «Авария»</w:t>
            </w:r>
          </w:p>
        </w:tc>
      </w:tr>
      <w:tr w:rsidR="00B07AA7" w:rsidRPr="0045340A" w14:paraId="345D483C" w14:textId="77777777" w:rsidTr="00522C23">
        <w:tc>
          <w:tcPr>
            <w:tcW w:w="4724" w:type="dxa"/>
          </w:tcPr>
          <w:p w14:paraId="2DA3663A" w14:textId="77777777" w:rsidR="00B07AA7" w:rsidRPr="0045340A" w:rsidRDefault="00B07AA7" w:rsidP="00522C23">
            <w:pPr>
              <w:spacing w:line="360" w:lineRule="auto"/>
              <w:rPr>
                <w:b w:val="0"/>
                <w:szCs w:val="24"/>
              </w:rPr>
            </w:pPr>
            <w:r>
              <w:rPr>
                <w:b w:val="0"/>
                <w:szCs w:val="24"/>
              </w:rPr>
              <w:t>Зеленый</w:t>
            </w:r>
          </w:p>
        </w:tc>
        <w:tc>
          <w:tcPr>
            <w:tcW w:w="5296" w:type="dxa"/>
          </w:tcPr>
          <w:p w14:paraId="70958D5E" w14:textId="77777777" w:rsidR="00B07AA7" w:rsidRPr="0045340A" w:rsidRDefault="00B07AA7" w:rsidP="00522C23">
            <w:pPr>
              <w:spacing w:line="360" w:lineRule="auto"/>
              <w:rPr>
                <w:b w:val="0"/>
                <w:szCs w:val="24"/>
              </w:rPr>
            </w:pPr>
            <w:r>
              <w:rPr>
                <w:b w:val="0"/>
                <w:szCs w:val="24"/>
              </w:rPr>
              <w:t>- насос в резерве</w:t>
            </w:r>
          </w:p>
        </w:tc>
      </w:tr>
      <w:tr w:rsidR="00B07AA7" w:rsidRPr="0045340A" w14:paraId="27DA553F" w14:textId="77777777" w:rsidTr="00522C23">
        <w:tc>
          <w:tcPr>
            <w:tcW w:w="4724" w:type="dxa"/>
          </w:tcPr>
          <w:p w14:paraId="79A8EDA6" w14:textId="77777777" w:rsidR="00B07AA7" w:rsidRPr="0045340A" w:rsidRDefault="00B07AA7" w:rsidP="00522C23">
            <w:pPr>
              <w:spacing w:line="360" w:lineRule="auto"/>
              <w:rPr>
                <w:b w:val="0"/>
                <w:szCs w:val="24"/>
              </w:rPr>
            </w:pPr>
            <w:r>
              <w:rPr>
                <w:b w:val="0"/>
                <w:szCs w:val="24"/>
              </w:rPr>
              <w:t>Черный</w:t>
            </w:r>
          </w:p>
        </w:tc>
        <w:tc>
          <w:tcPr>
            <w:tcW w:w="5296" w:type="dxa"/>
          </w:tcPr>
          <w:p w14:paraId="60B200EC" w14:textId="77777777" w:rsidR="00B07AA7" w:rsidRPr="0045340A" w:rsidRDefault="00B07AA7" w:rsidP="00522C23">
            <w:pPr>
              <w:spacing w:line="360" w:lineRule="auto"/>
              <w:rPr>
                <w:b w:val="0"/>
                <w:szCs w:val="24"/>
              </w:rPr>
            </w:pPr>
            <w:r w:rsidRPr="0045340A">
              <w:rPr>
                <w:b w:val="0"/>
                <w:szCs w:val="24"/>
              </w:rPr>
              <w:t>- лампа</w:t>
            </w:r>
            <w:r>
              <w:rPr>
                <w:b w:val="0"/>
                <w:szCs w:val="24"/>
              </w:rPr>
              <w:t>(цвет)</w:t>
            </w:r>
            <w:r w:rsidRPr="0045340A">
              <w:rPr>
                <w:b w:val="0"/>
                <w:szCs w:val="24"/>
              </w:rPr>
              <w:t xml:space="preserve"> кнопки «ПУСК»</w:t>
            </w:r>
          </w:p>
        </w:tc>
      </w:tr>
      <w:tr w:rsidR="00B07AA7" w:rsidRPr="0045340A" w14:paraId="25CA82FF" w14:textId="77777777" w:rsidTr="00522C23">
        <w:tc>
          <w:tcPr>
            <w:tcW w:w="10020" w:type="dxa"/>
            <w:gridSpan w:val="2"/>
          </w:tcPr>
          <w:p w14:paraId="7E0520DC" w14:textId="77777777" w:rsidR="00B07AA7" w:rsidRPr="0045340A" w:rsidRDefault="00B07AA7" w:rsidP="00522C23">
            <w:pPr>
              <w:spacing w:line="360" w:lineRule="auto"/>
              <w:rPr>
                <w:b w:val="0"/>
                <w:szCs w:val="24"/>
              </w:rPr>
            </w:pPr>
            <w:r w:rsidRPr="0045340A">
              <w:rPr>
                <w:b w:val="0"/>
                <w:szCs w:val="24"/>
                <w:vertAlign w:val="superscript"/>
              </w:rPr>
              <w:t>1)</w:t>
            </w:r>
            <w:r w:rsidRPr="0045340A">
              <w:rPr>
                <w:b w:val="0"/>
                <w:szCs w:val="24"/>
              </w:rPr>
              <w:t>Приоритет - безопасность персонала.</w:t>
            </w:r>
          </w:p>
        </w:tc>
      </w:tr>
    </w:tbl>
    <w:p w14:paraId="651039D7" w14:textId="77777777" w:rsidR="00B07AA7" w:rsidRPr="0045340A" w:rsidRDefault="00B07AA7" w:rsidP="00B07AA7">
      <w:pPr>
        <w:spacing w:line="360" w:lineRule="auto"/>
        <w:ind w:firstLine="567"/>
        <w:jc w:val="both"/>
        <w:rPr>
          <w:b w:val="0"/>
        </w:rPr>
      </w:pPr>
    </w:p>
    <w:p w14:paraId="3A87D8B4" w14:textId="77777777" w:rsidR="00B07AA7" w:rsidRPr="0045340A" w:rsidRDefault="00B07AA7" w:rsidP="00B07AA7">
      <w:pPr>
        <w:spacing w:line="360" w:lineRule="auto"/>
        <w:ind w:firstLine="567"/>
        <w:jc w:val="both"/>
        <w:rPr>
          <w:b w:val="0"/>
        </w:rPr>
      </w:pPr>
      <w:r w:rsidRPr="0045340A">
        <w:rPr>
          <w:b w:val="0"/>
          <w:szCs w:val="24"/>
        </w:rPr>
        <w:t>Поставщик должен сохранить структуру принципиальных схем и обеспечить полное соответствие в части обозначений щитов, аппаратов и цепей с сохранением габаритного размера щита.</w:t>
      </w:r>
    </w:p>
    <w:p w14:paraId="089144F0" w14:textId="77777777" w:rsidR="00B07AA7" w:rsidRPr="0045340A" w:rsidRDefault="00B07AA7" w:rsidP="00B07AA7">
      <w:pPr>
        <w:spacing w:line="360" w:lineRule="auto"/>
        <w:ind w:firstLine="567"/>
        <w:jc w:val="both"/>
        <w:rPr>
          <w:b w:val="0"/>
        </w:rPr>
      </w:pPr>
      <w:r w:rsidRPr="0045340A">
        <w:rPr>
          <w:b w:val="0"/>
          <w:szCs w:val="24"/>
        </w:rPr>
        <w:t>Цветовая маркировка жил кабелей и проводов силовых цепей и цепей управления щитового электрооборудования должна соответствовать ГОСТ 31996-2012.</w:t>
      </w:r>
    </w:p>
    <w:p w14:paraId="480E72F8" w14:textId="77777777" w:rsidR="00B07AA7" w:rsidRPr="0045340A" w:rsidRDefault="00B07AA7" w:rsidP="00B07AA7">
      <w:pPr>
        <w:spacing w:line="360" w:lineRule="auto"/>
        <w:ind w:firstLine="567"/>
        <w:jc w:val="both"/>
        <w:rPr>
          <w:b w:val="0"/>
        </w:rPr>
      </w:pPr>
      <w:r w:rsidRPr="0045340A">
        <w:rPr>
          <w:b w:val="0"/>
          <w:szCs w:val="24"/>
        </w:rPr>
        <w:t>Предусмотреть резервные клеммы в каждом шкафу в количестве 20% от используемых клемм.</w:t>
      </w:r>
    </w:p>
    <w:p w14:paraId="6D5D6E61" w14:textId="77777777" w:rsidR="00B07AA7" w:rsidRDefault="00B07AA7" w:rsidP="00B07AA7">
      <w:pPr>
        <w:spacing w:line="360" w:lineRule="auto"/>
        <w:ind w:firstLine="567"/>
        <w:jc w:val="both"/>
        <w:rPr>
          <w:b w:val="0"/>
          <w:szCs w:val="24"/>
        </w:rPr>
      </w:pPr>
      <w:r w:rsidRPr="0045340A">
        <w:rPr>
          <w:b w:val="0"/>
          <w:szCs w:val="24"/>
        </w:rPr>
        <w:t>Оборудование, поставляемое комплектно должно выдерживать воздействие тока короткого замыкания, проходящего через систему.</w:t>
      </w:r>
    </w:p>
    <w:p w14:paraId="34607AB9" w14:textId="77777777" w:rsidR="00B07AA7" w:rsidRPr="0045340A" w:rsidRDefault="00B07AA7" w:rsidP="00B07AA7">
      <w:pPr>
        <w:spacing w:line="360" w:lineRule="auto"/>
        <w:ind w:firstLine="567"/>
        <w:jc w:val="both"/>
        <w:rPr>
          <w:b w:val="0"/>
        </w:rPr>
      </w:pPr>
      <w:r w:rsidRPr="0045340A">
        <w:rPr>
          <w:b w:val="0"/>
          <w:szCs w:val="24"/>
        </w:rPr>
        <w:t>Оборудование системы электроснабжения должно быть рассчитано на непрерывную безотказную работу, должно отвечать требованиям по электробезопасности, обеспечивать простоту в эксплуатации, механическую защиту оборудования, заменимость оборудования и быть рассчитанным на перспективу увеличения будущих нагрузок на указанный в опросном листе срок службы.</w:t>
      </w:r>
    </w:p>
    <w:p w14:paraId="7450CBDE" w14:textId="77777777" w:rsidR="00B07AA7" w:rsidRPr="0045340A" w:rsidRDefault="00B07AA7" w:rsidP="00B07AA7">
      <w:pPr>
        <w:spacing w:line="360" w:lineRule="auto"/>
        <w:ind w:firstLine="567"/>
        <w:jc w:val="both"/>
        <w:rPr>
          <w:b w:val="0"/>
        </w:rPr>
      </w:pPr>
      <w:r w:rsidRPr="0045340A">
        <w:rPr>
          <w:b w:val="0"/>
          <w:szCs w:val="24"/>
        </w:rPr>
        <w:t xml:space="preserve">Идентичные детали и компоненты низковольтных распределительных устройств и аппаратуры управления должны быть взаимозаменяемы. </w:t>
      </w:r>
    </w:p>
    <w:p w14:paraId="5AA9FA7C" w14:textId="77777777" w:rsidR="00B07AA7" w:rsidRPr="0045340A" w:rsidRDefault="00B07AA7" w:rsidP="00B07AA7">
      <w:pPr>
        <w:spacing w:line="360" w:lineRule="auto"/>
        <w:ind w:firstLine="567"/>
        <w:jc w:val="both"/>
        <w:rPr>
          <w:b w:val="0"/>
        </w:rPr>
      </w:pPr>
      <w:r w:rsidRPr="0045340A">
        <w:rPr>
          <w:b w:val="0"/>
          <w:szCs w:val="24"/>
        </w:rPr>
        <w:t>В состав поставки должны входить все необходимые приспособления для управления, предусмотренные заводом изготовителем (ручки ручного взвода пружины управления приводом выключателя, ручки перемещения выдвижным элементом, ручки дверцы отсека с коммутационным аппаратом, ключи блокировки дверей и т.п.).</w:t>
      </w:r>
    </w:p>
    <w:p w14:paraId="45FB442F" w14:textId="77777777" w:rsidR="00B07AA7" w:rsidRPr="0045340A" w:rsidRDefault="00B07AA7" w:rsidP="00B07AA7">
      <w:pPr>
        <w:spacing w:line="360" w:lineRule="auto"/>
        <w:ind w:firstLine="567"/>
        <w:jc w:val="both"/>
        <w:rPr>
          <w:b w:val="0"/>
        </w:rPr>
      </w:pPr>
      <w:r w:rsidRPr="0045340A">
        <w:rPr>
          <w:b w:val="0"/>
          <w:szCs w:val="24"/>
        </w:rPr>
        <w:t>Поставщик должен обеспечить поставку электротехнического оборудования в комплекте с межпанельными соединениями необходимыми для нормальной и безопасной работы поставляемого оборудования без постоянного присутствия обслуживающего персонала.</w:t>
      </w:r>
    </w:p>
    <w:p w14:paraId="53739072" w14:textId="77777777" w:rsidR="00B07AA7" w:rsidRPr="0045340A" w:rsidRDefault="00B07AA7" w:rsidP="00B07AA7">
      <w:pPr>
        <w:spacing w:line="360" w:lineRule="auto"/>
        <w:ind w:firstLine="567"/>
        <w:jc w:val="both"/>
        <w:rPr>
          <w:b w:val="0"/>
        </w:rPr>
      </w:pPr>
      <w:r w:rsidRPr="0045340A">
        <w:rPr>
          <w:b w:val="0"/>
          <w:szCs w:val="24"/>
        </w:rPr>
        <w:t xml:space="preserve">Предусмотреть на </w:t>
      </w:r>
      <w:r>
        <w:rPr>
          <w:b w:val="0"/>
          <w:szCs w:val="24"/>
        </w:rPr>
        <w:t>шкафу</w:t>
      </w:r>
      <w:r w:rsidRPr="0045340A">
        <w:rPr>
          <w:b w:val="0"/>
          <w:szCs w:val="24"/>
        </w:rPr>
        <w:t xml:space="preserve"> таблички с данными:</w:t>
      </w:r>
    </w:p>
    <w:p w14:paraId="1379494C" w14:textId="77777777" w:rsidR="00B07AA7" w:rsidRPr="0045340A" w:rsidRDefault="00B07AA7" w:rsidP="00B07AA7">
      <w:pPr>
        <w:spacing w:line="360" w:lineRule="auto"/>
        <w:ind w:firstLine="567"/>
        <w:jc w:val="both"/>
        <w:rPr>
          <w:b w:val="0"/>
          <w:szCs w:val="24"/>
        </w:rPr>
      </w:pPr>
      <w:r w:rsidRPr="0045340A">
        <w:rPr>
          <w:b w:val="0"/>
          <w:szCs w:val="24"/>
        </w:rPr>
        <w:lastRenderedPageBreak/>
        <w:t>товарный знак предприятия-изготовителя;</w:t>
      </w:r>
    </w:p>
    <w:p w14:paraId="2EFDA0F5" w14:textId="77777777" w:rsidR="00B07AA7" w:rsidRPr="0045340A" w:rsidRDefault="00B07AA7" w:rsidP="00B07AA7">
      <w:pPr>
        <w:spacing w:line="360" w:lineRule="auto"/>
        <w:ind w:firstLine="567"/>
        <w:jc w:val="both"/>
        <w:rPr>
          <w:b w:val="0"/>
          <w:szCs w:val="24"/>
        </w:rPr>
      </w:pPr>
      <w:r w:rsidRPr="0045340A">
        <w:rPr>
          <w:b w:val="0"/>
          <w:szCs w:val="24"/>
        </w:rPr>
        <w:t>дата изготовления (год);</w:t>
      </w:r>
    </w:p>
    <w:p w14:paraId="5314A142" w14:textId="77777777" w:rsidR="00B07AA7" w:rsidRPr="0045340A" w:rsidRDefault="00B07AA7" w:rsidP="00B07AA7">
      <w:pPr>
        <w:spacing w:line="360" w:lineRule="auto"/>
        <w:ind w:firstLine="567"/>
        <w:jc w:val="both"/>
        <w:rPr>
          <w:b w:val="0"/>
          <w:szCs w:val="24"/>
        </w:rPr>
      </w:pPr>
      <w:r w:rsidRPr="0045340A">
        <w:rPr>
          <w:b w:val="0"/>
          <w:szCs w:val="24"/>
        </w:rPr>
        <w:t xml:space="preserve">условное обозначение типа и (или) </w:t>
      </w:r>
      <w:proofErr w:type="spellStart"/>
      <w:r w:rsidRPr="0045340A">
        <w:rPr>
          <w:b w:val="0"/>
          <w:szCs w:val="24"/>
        </w:rPr>
        <w:t>типоисполнения</w:t>
      </w:r>
      <w:proofErr w:type="spellEnd"/>
      <w:r w:rsidRPr="0045340A">
        <w:rPr>
          <w:b w:val="0"/>
          <w:szCs w:val="24"/>
        </w:rPr>
        <w:t xml:space="preserve"> щита;</w:t>
      </w:r>
    </w:p>
    <w:p w14:paraId="597B3B0A" w14:textId="77777777" w:rsidR="00B07AA7" w:rsidRPr="0045340A" w:rsidRDefault="00B07AA7" w:rsidP="00B07AA7">
      <w:pPr>
        <w:spacing w:line="360" w:lineRule="auto"/>
        <w:ind w:firstLine="567"/>
        <w:jc w:val="both"/>
        <w:rPr>
          <w:b w:val="0"/>
          <w:szCs w:val="24"/>
        </w:rPr>
      </w:pPr>
      <w:r w:rsidRPr="0045340A">
        <w:rPr>
          <w:b w:val="0"/>
          <w:szCs w:val="24"/>
        </w:rPr>
        <w:t>порядковый номер по системе нумерации предприятия-изготовителя;</w:t>
      </w:r>
    </w:p>
    <w:p w14:paraId="6794D535" w14:textId="77777777" w:rsidR="00B07AA7" w:rsidRPr="0045340A" w:rsidRDefault="00B07AA7" w:rsidP="00B07AA7">
      <w:pPr>
        <w:spacing w:line="360" w:lineRule="auto"/>
        <w:ind w:firstLine="567"/>
        <w:jc w:val="both"/>
        <w:rPr>
          <w:b w:val="0"/>
          <w:szCs w:val="24"/>
        </w:rPr>
      </w:pPr>
      <w:r w:rsidRPr="0045340A">
        <w:rPr>
          <w:b w:val="0"/>
          <w:szCs w:val="24"/>
        </w:rPr>
        <w:t>номинальное напряжение в киловольтах;</w:t>
      </w:r>
    </w:p>
    <w:p w14:paraId="53C445A5" w14:textId="77777777" w:rsidR="00B07AA7" w:rsidRPr="0045340A" w:rsidRDefault="00B07AA7" w:rsidP="00B07AA7">
      <w:pPr>
        <w:spacing w:line="360" w:lineRule="auto"/>
        <w:ind w:firstLine="567"/>
        <w:jc w:val="both"/>
        <w:rPr>
          <w:b w:val="0"/>
          <w:szCs w:val="24"/>
        </w:rPr>
      </w:pPr>
      <w:r w:rsidRPr="0045340A">
        <w:rPr>
          <w:b w:val="0"/>
          <w:szCs w:val="24"/>
        </w:rPr>
        <w:t>номинальный ток главных цепей шкафа в амперах;</w:t>
      </w:r>
    </w:p>
    <w:p w14:paraId="2BB09A4B" w14:textId="77777777" w:rsidR="00B07AA7" w:rsidRPr="0045340A" w:rsidRDefault="00B07AA7" w:rsidP="00B07AA7">
      <w:pPr>
        <w:spacing w:line="360" w:lineRule="auto"/>
        <w:ind w:firstLine="567"/>
        <w:jc w:val="both"/>
        <w:rPr>
          <w:b w:val="0"/>
          <w:szCs w:val="24"/>
        </w:rPr>
      </w:pPr>
      <w:r w:rsidRPr="0045340A">
        <w:rPr>
          <w:b w:val="0"/>
          <w:szCs w:val="24"/>
        </w:rPr>
        <w:t>степень защиты по ГОСТ 14254-2015;</w:t>
      </w:r>
    </w:p>
    <w:p w14:paraId="311BF06F" w14:textId="77777777" w:rsidR="00B07AA7" w:rsidRPr="0045340A" w:rsidRDefault="00B07AA7" w:rsidP="00B07AA7">
      <w:pPr>
        <w:spacing w:line="360" w:lineRule="auto"/>
        <w:ind w:firstLine="567"/>
        <w:jc w:val="both"/>
        <w:rPr>
          <w:b w:val="0"/>
          <w:szCs w:val="24"/>
        </w:rPr>
      </w:pPr>
      <w:r w:rsidRPr="0045340A">
        <w:rPr>
          <w:b w:val="0"/>
          <w:szCs w:val="24"/>
        </w:rPr>
        <w:t>табличка с указанием наименования щита.</w:t>
      </w:r>
    </w:p>
    <w:p w14:paraId="17E3AD37" w14:textId="77777777" w:rsidR="00B07AA7" w:rsidRPr="0045340A" w:rsidRDefault="00B07AA7" w:rsidP="00B07AA7">
      <w:pPr>
        <w:spacing w:line="360" w:lineRule="auto"/>
        <w:ind w:firstLine="567"/>
        <w:jc w:val="both"/>
        <w:rPr>
          <w:b w:val="0"/>
          <w:szCs w:val="24"/>
        </w:rPr>
      </w:pPr>
      <w:r>
        <w:rPr>
          <w:b w:val="0"/>
          <w:szCs w:val="24"/>
        </w:rPr>
        <w:t>Шкаф</w:t>
      </w:r>
      <w:r w:rsidRPr="0045340A">
        <w:rPr>
          <w:b w:val="0"/>
          <w:szCs w:val="24"/>
        </w:rPr>
        <w:t xml:space="preserve"> долж</w:t>
      </w:r>
      <w:r>
        <w:rPr>
          <w:b w:val="0"/>
          <w:szCs w:val="24"/>
        </w:rPr>
        <w:t>е</w:t>
      </w:r>
      <w:r w:rsidRPr="0045340A">
        <w:rPr>
          <w:b w:val="0"/>
          <w:szCs w:val="24"/>
        </w:rPr>
        <w:t>н поставляться в собранном виде, готовыми к монтажу.</w:t>
      </w:r>
    </w:p>
    <w:p w14:paraId="1478D71F" w14:textId="77777777" w:rsidR="00B07AA7" w:rsidRPr="0045340A" w:rsidRDefault="00B07AA7" w:rsidP="00B07AA7">
      <w:pPr>
        <w:spacing w:line="360" w:lineRule="auto"/>
        <w:ind w:firstLine="567"/>
      </w:pPr>
      <w:r w:rsidRPr="0045340A">
        <w:rPr>
          <w:bCs/>
          <w:szCs w:val="24"/>
        </w:rPr>
        <w:t>3.2.</w:t>
      </w:r>
      <w:r>
        <w:rPr>
          <w:bCs/>
          <w:szCs w:val="24"/>
        </w:rPr>
        <w:t>2</w:t>
      </w:r>
      <w:r w:rsidRPr="0045340A">
        <w:rPr>
          <w:bCs/>
          <w:szCs w:val="24"/>
        </w:rPr>
        <w:tab/>
        <w:t>Требования к антикоррозионной защите</w:t>
      </w:r>
    </w:p>
    <w:p w14:paraId="7AE18651" w14:textId="77777777" w:rsidR="00B07AA7" w:rsidRPr="0045340A" w:rsidRDefault="00B07AA7" w:rsidP="00B07AA7">
      <w:pPr>
        <w:spacing w:line="360" w:lineRule="auto"/>
        <w:ind w:firstLine="567"/>
        <w:jc w:val="both"/>
        <w:rPr>
          <w:b w:val="0"/>
        </w:rPr>
      </w:pPr>
      <w:r w:rsidRPr="0045340A">
        <w:rPr>
          <w:b w:val="0"/>
          <w:szCs w:val="24"/>
        </w:rPr>
        <w:t>Применяемые антикоррозионные покрытия должны быть согласованы с ООО «</w:t>
      </w:r>
      <w:proofErr w:type="spellStart"/>
      <w:r w:rsidRPr="0045340A">
        <w:rPr>
          <w:b w:val="0"/>
          <w:szCs w:val="24"/>
        </w:rPr>
        <w:t>ПриволжскНИПИнефть</w:t>
      </w:r>
      <w:proofErr w:type="spellEnd"/>
      <w:r w:rsidRPr="0045340A">
        <w:rPr>
          <w:b w:val="0"/>
          <w:szCs w:val="24"/>
        </w:rPr>
        <w:t>» до нанесения на окрашиваемую поверхность.</w:t>
      </w:r>
    </w:p>
    <w:p w14:paraId="38EACB43" w14:textId="77777777" w:rsidR="00B07AA7" w:rsidRPr="0045340A" w:rsidRDefault="00B07AA7" w:rsidP="00B07AA7">
      <w:pPr>
        <w:spacing w:line="360" w:lineRule="auto"/>
        <w:ind w:firstLine="567"/>
        <w:jc w:val="both"/>
        <w:rPr>
          <w:b w:val="0"/>
        </w:rPr>
      </w:pPr>
      <w:r w:rsidRPr="0045340A">
        <w:rPr>
          <w:b w:val="0"/>
          <w:szCs w:val="24"/>
        </w:rPr>
        <w:t>Цвет лакокрасочного покрытия должен соответствовать фирменному стилю Заказчика.</w:t>
      </w:r>
    </w:p>
    <w:p w14:paraId="22848A4E" w14:textId="77777777" w:rsidR="00B07AA7" w:rsidRPr="0045340A" w:rsidRDefault="00B07AA7" w:rsidP="00B07AA7">
      <w:pPr>
        <w:spacing w:line="360" w:lineRule="auto"/>
        <w:ind w:firstLine="567"/>
        <w:rPr>
          <w:bCs/>
          <w:szCs w:val="24"/>
        </w:rPr>
      </w:pPr>
      <w:r w:rsidRPr="0045340A">
        <w:rPr>
          <w:bCs/>
          <w:szCs w:val="24"/>
        </w:rPr>
        <w:t>3.2.</w:t>
      </w:r>
      <w:r>
        <w:rPr>
          <w:bCs/>
          <w:szCs w:val="24"/>
        </w:rPr>
        <w:t>3</w:t>
      </w:r>
      <w:r w:rsidRPr="0045340A">
        <w:rPr>
          <w:bCs/>
          <w:szCs w:val="24"/>
        </w:rPr>
        <w:tab/>
        <w:t>Требования к транспортировке, хранению, упаковке</w:t>
      </w:r>
    </w:p>
    <w:p w14:paraId="51BA9851" w14:textId="77777777" w:rsidR="00B07AA7" w:rsidRPr="0045340A" w:rsidRDefault="00B07AA7" w:rsidP="00B07AA7">
      <w:pPr>
        <w:spacing w:line="360" w:lineRule="auto"/>
        <w:ind w:firstLine="567"/>
        <w:jc w:val="both"/>
        <w:rPr>
          <w:b w:val="0"/>
          <w:szCs w:val="24"/>
        </w:rPr>
      </w:pPr>
      <w:r w:rsidRPr="0045340A">
        <w:rPr>
          <w:b w:val="0"/>
          <w:szCs w:val="24"/>
        </w:rPr>
        <w:t>Транспортирование и условия хранения в части воздействия климатических факторов внешней среды должны соответствовать ГОСТ 15150-69. Условия хранения должны обеспечивать сохранность оборудования от механических повреждений и деформаций.</w:t>
      </w:r>
    </w:p>
    <w:p w14:paraId="7E724E4A" w14:textId="77777777" w:rsidR="00B07AA7" w:rsidRPr="0045340A" w:rsidRDefault="00B07AA7" w:rsidP="00B07AA7">
      <w:pPr>
        <w:spacing w:line="360" w:lineRule="auto"/>
        <w:ind w:firstLine="567"/>
      </w:pPr>
      <w:r w:rsidRPr="0045340A">
        <w:rPr>
          <w:bCs/>
          <w:szCs w:val="24"/>
        </w:rPr>
        <w:t>3.2.</w:t>
      </w:r>
      <w:r>
        <w:rPr>
          <w:bCs/>
          <w:szCs w:val="24"/>
        </w:rPr>
        <w:t>4</w:t>
      </w:r>
      <w:r w:rsidRPr="0045340A">
        <w:rPr>
          <w:bCs/>
          <w:szCs w:val="24"/>
        </w:rPr>
        <w:tab/>
        <w:t>Требования к консервации</w:t>
      </w:r>
    </w:p>
    <w:p w14:paraId="0232582F" w14:textId="77777777" w:rsidR="00B07AA7" w:rsidRPr="0045340A" w:rsidRDefault="00B07AA7" w:rsidP="00B07AA7">
      <w:pPr>
        <w:spacing w:line="360" w:lineRule="auto"/>
        <w:ind w:firstLine="567"/>
        <w:jc w:val="both"/>
        <w:rPr>
          <w:b w:val="0"/>
          <w:szCs w:val="24"/>
        </w:rPr>
      </w:pPr>
      <w:r w:rsidRPr="0045340A">
        <w:rPr>
          <w:b w:val="0"/>
          <w:szCs w:val="24"/>
        </w:rPr>
        <w:t xml:space="preserve">Консервацию наружных неокрашенных и внутренних поверхностей произвести в соответствии с ГОСТ 9.014-78 по технологии организации-изготовителя с указанием наименования применённых материалов, а также условий </w:t>
      </w:r>
      <w:proofErr w:type="spellStart"/>
      <w:r w:rsidRPr="0045340A">
        <w:rPr>
          <w:b w:val="0"/>
          <w:szCs w:val="24"/>
        </w:rPr>
        <w:t>переконсервации</w:t>
      </w:r>
      <w:proofErr w:type="spellEnd"/>
      <w:r w:rsidRPr="0045340A">
        <w:rPr>
          <w:b w:val="0"/>
          <w:szCs w:val="24"/>
        </w:rPr>
        <w:t>.</w:t>
      </w:r>
    </w:p>
    <w:p w14:paraId="606DBABF" w14:textId="77777777" w:rsidR="00B07AA7" w:rsidRPr="0045340A" w:rsidRDefault="00B07AA7" w:rsidP="00B07AA7">
      <w:pPr>
        <w:spacing w:line="360" w:lineRule="auto"/>
        <w:ind w:firstLine="567"/>
      </w:pPr>
      <w:r w:rsidRPr="0045340A">
        <w:rPr>
          <w:bCs/>
          <w:szCs w:val="24"/>
        </w:rPr>
        <w:t>3.2.</w:t>
      </w:r>
      <w:r>
        <w:rPr>
          <w:bCs/>
          <w:szCs w:val="24"/>
        </w:rPr>
        <w:t>5</w:t>
      </w:r>
      <w:r w:rsidRPr="0045340A">
        <w:rPr>
          <w:bCs/>
          <w:szCs w:val="24"/>
        </w:rPr>
        <w:tab/>
        <w:t>Требования к надёжности</w:t>
      </w:r>
    </w:p>
    <w:p w14:paraId="6CA209A7" w14:textId="77777777" w:rsidR="00B07AA7" w:rsidRPr="0045340A" w:rsidRDefault="00B07AA7" w:rsidP="00B07AA7">
      <w:pPr>
        <w:spacing w:line="360" w:lineRule="auto"/>
        <w:ind w:firstLine="567"/>
        <w:jc w:val="both"/>
        <w:rPr>
          <w:b w:val="0"/>
        </w:rPr>
      </w:pPr>
      <w:r w:rsidRPr="0045340A">
        <w:rPr>
          <w:b w:val="0"/>
          <w:szCs w:val="24"/>
        </w:rPr>
        <w:t>Гарантийный срок:</w:t>
      </w:r>
    </w:p>
    <w:p w14:paraId="1F593B77" w14:textId="77777777" w:rsidR="00B07AA7" w:rsidRPr="0045340A" w:rsidRDefault="00B07AA7" w:rsidP="00B07AA7">
      <w:pPr>
        <w:spacing w:line="360" w:lineRule="auto"/>
        <w:ind w:firstLine="567"/>
        <w:jc w:val="both"/>
        <w:rPr>
          <w:b w:val="0"/>
          <w:szCs w:val="24"/>
        </w:rPr>
      </w:pPr>
      <w:r w:rsidRPr="0045340A">
        <w:rPr>
          <w:b w:val="0"/>
          <w:szCs w:val="24"/>
        </w:rPr>
        <w:t>с момента отгрузки не менее, месяцев - 36;</w:t>
      </w:r>
    </w:p>
    <w:p w14:paraId="3D4AF802" w14:textId="77777777" w:rsidR="00B07AA7" w:rsidRPr="0045340A" w:rsidRDefault="00B07AA7" w:rsidP="00B07AA7">
      <w:pPr>
        <w:spacing w:line="360" w:lineRule="auto"/>
        <w:ind w:firstLine="567"/>
        <w:jc w:val="both"/>
        <w:rPr>
          <w:b w:val="0"/>
          <w:szCs w:val="24"/>
        </w:rPr>
      </w:pPr>
      <w:r w:rsidRPr="0045340A">
        <w:rPr>
          <w:b w:val="0"/>
          <w:szCs w:val="24"/>
        </w:rPr>
        <w:t>с момента начала эксплуатации не менее, месяцев - 24;</w:t>
      </w:r>
    </w:p>
    <w:p w14:paraId="00192BEA" w14:textId="77777777" w:rsidR="00B07AA7" w:rsidRPr="0045340A" w:rsidRDefault="00B07AA7" w:rsidP="00B07AA7">
      <w:pPr>
        <w:spacing w:line="360" w:lineRule="auto"/>
        <w:ind w:firstLine="567"/>
        <w:jc w:val="both"/>
        <w:rPr>
          <w:b w:val="0"/>
          <w:szCs w:val="24"/>
        </w:rPr>
      </w:pPr>
      <w:r w:rsidRPr="0045340A">
        <w:rPr>
          <w:b w:val="0"/>
          <w:szCs w:val="24"/>
        </w:rPr>
        <w:t>срок службы (до списания) не менее, лет - 25.</w:t>
      </w:r>
    </w:p>
    <w:p w14:paraId="60B6528C" w14:textId="77777777" w:rsidR="00B07AA7" w:rsidRPr="0045340A" w:rsidRDefault="00B07AA7" w:rsidP="00B07AA7">
      <w:pPr>
        <w:spacing w:line="360" w:lineRule="auto"/>
        <w:ind w:firstLine="567"/>
        <w:jc w:val="both"/>
        <w:rPr>
          <w:b w:val="0"/>
          <w:szCs w:val="24"/>
        </w:rPr>
      </w:pPr>
    </w:p>
    <w:p w14:paraId="4D89BAF2" w14:textId="77777777" w:rsidR="00B07AA7" w:rsidRPr="0045340A" w:rsidRDefault="00B07AA7" w:rsidP="00B07AA7">
      <w:pPr>
        <w:spacing w:line="360" w:lineRule="auto"/>
        <w:ind w:firstLine="567"/>
      </w:pPr>
      <w:r w:rsidRPr="0045340A">
        <w:rPr>
          <w:bCs/>
          <w:szCs w:val="24"/>
        </w:rPr>
        <w:t>3.2.</w:t>
      </w:r>
      <w:r>
        <w:rPr>
          <w:bCs/>
          <w:szCs w:val="24"/>
        </w:rPr>
        <w:t>6</w:t>
      </w:r>
      <w:r w:rsidRPr="0045340A">
        <w:rPr>
          <w:bCs/>
          <w:szCs w:val="24"/>
        </w:rPr>
        <w:tab/>
        <w:t>Дополнительные требования</w:t>
      </w:r>
    </w:p>
    <w:p w14:paraId="37D5C795" w14:textId="77777777" w:rsidR="00B07AA7" w:rsidRPr="0045340A" w:rsidRDefault="00B07AA7" w:rsidP="00B07AA7">
      <w:pPr>
        <w:spacing w:line="360" w:lineRule="auto"/>
        <w:ind w:firstLine="567"/>
        <w:jc w:val="both"/>
        <w:rPr>
          <w:b w:val="0"/>
          <w:szCs w:val="24"/>
        </w:rPr>
      </w:pPr>
      <w:r>
        <w:rPr>
          <w:b w:val="0"/>
          <w:szCs w:val="24"/>
        </w:rPr>
        <w:t>Э</w:t>
      </w:r>
      <w:r w:rsidRPr="0045340A">
        <w:rPr>
          <w:b w:val="0"/>
          <w:szCs w:val="24"/>
        </w:rPr>
        <w:t>лектротехническая аппаратура и электронная техника в соответствии с законодательством Российской Федерации должна иметь необходимые сертификаты и разрешения для ввоза и эксплуатации на территории России;</w:t>
      </w:r>
    </w:p>
    <w:p w14:paraId="1F5667A9" w14:textId="77777777" w:rsidR="00B07AA7" w:rsidRDefault="00B07AA7" w:rsidP="00B07AA7">
      <w:pPr>
        <w:spacing w:line="360" w:lineRule="auto"/>
        <w:ind w:firstLine="567"/>
        <w:jc w:val="both"/>
        <w:rPr>
          <w:b w:val="0"/>
          <w:szCs w:val="24"/>
        </w:rPr>
      </w:pPr>
      <w:r w:rsidRPr="0045340A">
        <w:rPr>
          <w:b w:val="0"/>
          <w:szCs w:val="24"/>
        </w:rPr>
        <w:t xml:space="preserve">электрооборудование должно быть испытано изготовителем и полностью отрегулировано до поставки; </w:t>
      </w:r>
    </w:p>
    <w:p w14:paraId="50D391A4" w14:textId="77777777" w:rsidR="00B07AA7" w:rsidRPr="0045340A" w:rsidRDefault="00B07AA7" w:rsidP="00B07AA7">
      <w:pPr>
        <w:spacing w:line="360" w:lineRule="auto"/>
        <w:ind w:firstLine="567"/>
        <w:jc w:val="both"/>
        <w:rPr>
          <w:b w:val="0"/>
          <w:szCs w:val="24"/>
        </w:rPr>
      </w:pPr>
      <w:r w:rsidRPr="0045340A">
        <w:rPr>
          <w:b w:val="0"/>
          <w:szCs w:val="24"/>
        </w:rPr>
        <w:t>поясняющие надписи на аппаратах управления, сигнализации и приборах должны быть на русском языке. Перечень и тексты надписей должны быть согласованы с Заказчиком;</w:t>
      </w:r>
    </w:p>
    <w:p w14:paraId="5F8712D9" w14:textId="77777777" w:rsidR="00B07AA7" w:rsidRPr="0045340A" w:rsidRDefault="00B07AA7" w:rsidP="00B07AA7">
      <w:pPr>
        <w:spacing w:line="360" w:lineRule="auto"/>
        <w:ind w:firstLine="567"/>
        <w:jc w:val="both"/>
        <w:rPr>
          <w:b w:val="0"/>
          <w:szCs w:val="24"/>
        </w:rPr>
      </w:pPr>
      <w:r w:rsidRPr="0045340A">
        <w:rPr>
          <w:b w:val="0"/>
          <w:szCs w:val="24"/>
        </w:rPr>
        <w:lastRenderedPageBreak/>
        <w:t>электрооборудование должно быть разработано с учетом требований к элек</w:t>
      </w:r>
      <w:r w:rsidRPr="0045340A">
        <w:rPr>
          <w:b w:val="0"/>
          <w:szCs w:val="24"/>
        </w:rPr>
        <w:softHyphen/>
        <w:t>тромагнитной совместимости с оборудованием, устанавливаемым в данной подстанции;</w:t>
      </w:r>
    </w:p>
    <w:p w14:paraId="5BEAF99A" w14:textId="77777777" w:rsidR="00B07AA7" w:rsidRPr="0045340A" w:rsidRDefault="00B07AA7" w:rsidP="00B07AA7">
      <w:pPr>
        <w:spacing w:line="360" w:lineRule="auto"/>
        <w:ind w:firstLine="567"/>
        <w:jc w:val="both"/>
        <w:rPr>
          <w:b w:val="0"/>
          <w:szCs w:val="24"/>
        </w:rPr>
      </w:pPr>
      <w:r w:rsidRPr="0045340A">
        <w:rPr>
          <w:b w:val="0"/>
          <w:szCs w:val="24"/>
        </w:rPr>
        <w:t>поставщик должен предоставить документацию в соответствии с таблицей 3.2;</w:t>
      </w:r>
    </w:p>
    <w:p w14:paraId="607682ED" w14:textId="77777777" w:rsidR="00B07AA7" w:rsidRPr="0045340A" w:rsidRDefault="00B07AA7" w:rsidP="00B07AA7">
      <w:pPr>
        <w:spacing w:line="360" w:lineRule="auto"/>
        <w:ind w:firstLine="567"/>
        <w:jc w:val="both"/>
        <w:rPr>
          <w:b w:val="0"/>
        </w:rPr>
      </w:pPr>
      <w:r w:rsidRPr="0045340A">
        <w:rPr>
          <w:b w:val="0"/>
          <w:szCs w:val="24"/>
        </w:rPr>
        <w:t>-</w:t>
      </w:r>
      <w:r w:rsidRPr="0045340A">
        <w:rPr>
          <w:b w:val="0"/>
          <w:szCs w:val="24"/>
        </w:rPr>
        <w:tab/>
        <w:t>в комплект поставки должны входить:</w:t>
      </w:r>
    </w:p>
    <w:p w14:paraId="3D89B336" w14:textId="77777777" w:rsidR="00B07AA7" w:rsidRPr="0045340A" w:rsidRDefault="00B07AA7" w:rsidP="00B07AA7">
      <w:pPr>
        <w:spacing w:line="360" w:lineRule="auto"/>
        <w:ind w:firstLine="567"/>
        <w:jc w:val="both"/>
        <w:rPr>
          <w:b w:val="0"/>
        </w:rPr>
      </w:pPr>
      <w:r w:rsidRPr="0045340A">
        <w:rPr>
          <w:b w:val="0"/>
          <w:szCs w:val="24"/>
        </w:rPr>
        <w:t>а)</w:t>
      </w:r>
      <w:r w:rsidRPr="0045340A">
        <w:rPr>
          <w:b w:val="0"/>
          <w:szCs w:val="24"/>
        </w:rPr>
        <w:tab/>
        <w:t>Документация на русском языке;</w:t>
      </w:r>
    </w:p>
    <w:p w14:paraId="66ACF4C8" w14:textId="77777777" w:rsidR="00B07AA7" w:rsidRPr="0045340A" w:rsidRDefault="00B07AA7" w:rsidP="00B07AA7">
      <w:pPr>
        <w:spacing w:line="360" w:lineRule="auto"/>
        <w:ind w:firstLine="567"/>
        <w:jc w:val="both"/>
        <w:rPr>
          <w:b w:val="0"/>
        </w:rPr>
      </w:pPr>
      <w:r w:rsidRPr="0045340A">
        <w:rPr>
          <w:b w:val="0"/>
          <w:szCs w:val="24"/>
        </w:rPr>
        <w:t>б)</w:t>
      </w:r>
      <w:r w:rsidRPr="0045340A">
        <w:rPr>
          <w:b w:val="0"/>
          <w:szCs w:val="24"/>
        </w:rPr>
        <w:tab/>
        <w:t>Сертификат соответствия Техническому регламенту Таможенного союза «О</w:t>
      </w:r>
      <w:r w:rsidRPr="0045340A">
        <w:rPr>
          <w:b w:val="0"/>
          <w:szCs w:val="24"/>
        </w:rPr>
        <w:br/>
        <w:t>безопасности низковольтного оборудования» (ТР ТС 004/2011).</w:t>
      </w:r>
    </w:p>
    <w:p w14:paraId="14379884" w14:textId="77777777" w:rsidR="00B07AA7" w:rsidRPr="0045340A" w:rsidRDefault="00B07AA7" w:rsidP="00B07AA7">
      <w:pPr>
        <w:spacing w:line="360" w:lineRule="auto"/>
        <w:ind w:firstLine="567"/>
        <w:jc w:val="both"/>
        <w:rPr>
          <w:b w:val="0"/>
        </w:rPr>
      </w:pPr>
      <w:r w:rsidRPr="0045340A">
        <w:rPr>
          <w:b w:val="0"/>
          <w:szCs w:val="24"/>
        </w:rPr>
        <w:t>-</w:t>
      </w:r>
      <w:r w:rsidRPr="0045340A">
        <w:rPr>
          <w:b w:val="0"/>
          <w:szCs w:val="24"/>
        </w:rPr>
        <w:tab/>
        <w:t>электрооборудование и материалы РУ должны быть отечественного производства, либо применены оборудование и изделия со 100 % локализацией производства на территории РФ.</w:t>
      </w:r>
    </w:p>
    <w:p w14:paraId="33E2BD18" w14:textId="77777777" w:rsidR="00B07AA7" w:rsidRPr="0045340A" w:rsidRDefault="00B07AA7" w:rsidP="00B07AA7">
      <w:pPr>
        <w:spacing w:line="360" w:lineRule="auto"/>
        <w:ind w:firstLine="567"/>
        <w:jc w:val="both"/>
        <w:rPr>
          <w:b w:val="0"/>
        </w:rPr>
      </w:pPr>
      <w:r w:rsidRPr="0045340A">
        <w:rPr>
          <w:b w:val="0"/>
          <w:szCs w:val="24"/>
        </w:rPr>
        <w:t>-</w:t>
      </w:r>
      <w:r w:rsidRPr="0045340A">
        <w:rPr>
          <w:b w:val="0"/>
          <w:szCs w:val="24"/>
        </w:rPr>
        <w:tab/>
        <w:t>с целью повышения доли закупаемых отечественных аналогов импортными МТР, при разработке максимально применять комплектующие российского производства. Предусмотреть применение оборудования, прошедшего процедуру отраслевой сертификации. Оборудование должно иметь сертификаты соответствия, протоколы испытаний, подтверждающие технические характеристики.</w:t>
      </w:r>
    </w:p>
    <w:p w14:paraId="1C7D23F4" w14:textId="77777777" w:rsidR="00B07AA7" w:rsidRPr="0045340A" w:rsidRDefault="00B07AA7" w:rsidP="00B07AA7">
      <w:pPr>
        <w:spacing w:line="360" w:lineRule="auto"/>
        <w:ind w:firstLine="567"/>
        <w:jc w:val="both"/>
        <w:rPr>
          <w:b w:val="0"/>
          <w:szCs w:val="24"/>
        </w:rPr>
      </w:pPr>
      <w:r w:rsidRPr="0045340A">
        <w:rPr>
          <w:b w:val="0"/>
          <w:szCs w:val="24"/>
        </w:rPr>
        <w:t>Примечания</w:t>
      </w:r>
    </w:p>
    <w:p w14:paraId="07D90024" w14:textId="77777777" w:rsidR="00B07AA7" w:rsidRPr="0045340A" w:rsidRDefault="00B07AA7" w:rsidP="00B07AA7">
      <w:pPr>
        <w:spacing w:line="360" w:lineRule="auto"/>
        <w:ind w:firstLine="567"/>
        <w:jc w:val="both"/>
        <w:rPr>
          <w:b w:val="0"/>
          <w:szCs w:val="24"/>
        </w:rPr>
      </w:pPr>
      <w:r w:rsidRPr="0045340A">
        <w:rPr>
          <w:b w:val="0"/>
          <w:szCs w:val="24"/>
        </w:rPr>
        <w:t>1.</w:t>
      </w:r>
      <w:r w:rsidRPr="0045340A">
        <w:rPr>
          <w:b w:val="0"/>
          <w:szCs w:val="24"/>
        </w:rPr>
        <w:tab/>
        <w:t>Поставщик оборудования несет полную ответственность за соответствие поставляемого оборудования настоящему опросному листу.</w:t>
      </w:r>
    </w:p>
    <w:p w14:paraId="2AE716E8" w14:textId="77777777" w:rsidR="00B07AA7" w:rsidRPr="0045340A" w:rsidRDefault="00B07AA7" w:rsidP="00B07AA7">
      <w:pPr>
        <w:spacing w:line="360" w:lineRule="auto"/>
        <w:ind w:firstLine="567"/>
        <w:jc w:val="both"/>
        <w:rPr>
          <w:b w:val="0"/>
          <w:szCs w:val="24"/>
        </w:rPr>
      </w:pPr>
      <w:r>
        <w:rPr>
          <w:b w:val="0"/>
          <w:szCs w:val="24"/>
        </w:rPr>
        <w:t>2</w:t>
      </w:r>
      <w:r w:rsidRPr="0045340A">
        <w:rPr>
          <w:b w:val="0"/>
          <w:szCs w:val="24"/>
        </w:rPr>
        <w:t>. Соответствие требованиям, отраженным в опросных листах, не освобождает</w:t>
      </w:r>
      <w:r w:rsidRPr="0045340A">
        <w:rPr>
          <w:b w:val="0"/>
          <w:szCs w:val="24"/>
        </w:rPr>
        <w:br/>
        <w:t>Поставщика от его обязанностей по поставке должным образом спроектированного и</w:t>
      </w:r>
      <w:r w:rsidRPr="0045340A">
        <w:rPr>
          <w:b w:val="0"/>
          <w:szCs w:val="24"/>
        </w:rPr>
        <w:br/>
        <w:t>изготовленного оборудования, предназначенного для использования в соответствии с</w:t>
      </w:r>
      <w:r w:rsidRPr="0045340A">
        <w:rPr>
          <w:b w:val="0"/>
          <w:szCs w:val="24"/>
        </w:rPr>
        <w:br/>
        <w:t>указанными техническими данными.</w:t>
      </w:r>
    </w:p>
    <w:p w14:paraId="7E669419" w14:textId="77777777" w:rsidR="00B07AA7" w:rsidRDefault="00B07AA7" w:rsidP="00B07AA7">
      <w:pPr>
        <w:spacing w:line="360" w:lineRule="auto"/>
        <w:ind w:firstLine="567"/>
        <w:jc w:val="both"/>
        <w:rPr>
          <w:b w:val="0"/>
          <w:szCs w:val="24"/>
        </w:rPr>
      </w:pPr>
      <w:r>
        <w:rPr>
          <w:b w:val="0"/>
          <w:szCs w:val="24"/>
        </w:rPr>
        <w:t>3</w:t>
      </w:r>
      <w:r w:rsidRPr="0045340A">
        <w:rPr>
          <w:b w:val="0"/>
          <w:szCs w:val="24"/>
        </w:rPr>
        <w:t>. Если содержание опросных листов не ясно или указанные требования вступают в противоречие с нормами Поставщика оборудования, то за запрос пояснений у ООО «</w:t>
      </w:r>
      <w:proofErr w:type="spellStart"/>
      <w:r w:rsidRPr="0045340A">
        <w:rPr>
          <w:b w:val="0"/>
          <w:szCs w:val="24"/>
        </w:rPr>
        <w:t>ПриволжскНИПИнефть</w:t>
      </w:r>
      <w:proofErr w:type="spellEnd"/>
      <w:r w:rsidRPr="0045340A">
        <w:rPr>
          <w:b w:val="0"/>
          <w:szCs w:val="24"/>
        </w:rPr>
        <w:t>» отвечает Поставщик.</w:t>
      </w:r>
      <w:r>
        <w:rPr>
          <w:b w:val="0"/>
          <w:szCs w:val="24"/>
        </w:rPr>
        <w:br w:type="page"/>
      </w:r>
    </w:p>
    <w:p w14:paraId="404C90C6" w14:textId="77777777" w:rsidR="00B07AA7" w:rsidRPr="0045340A" w:rsidRDefault="00B07AA7" w:rsidP="00B07AA7">
      <w:pPr>
        <w:spacing w:line="360" w:lineRule="auto"/>
        <w:ind w:firstLine="567"/>
        <w:jc w:val="both"/>
        <w:rPr>
          <w:b w:val="0"/>
          <w:szCs w:val="24"/>
        </w:rPr>
      </w:pPr>
    </w:p>
    <w:p w14:paraId="545AC1FD" w14:textId="77777777" w:rsidR="00B07AA7" w:rsidRPr="0045340A" w:rsidRDefault="00B07AA7" w:rsidP="00B07AA7">
      <w:pPr>
        <w:spacing w:line="360" w:lineRule="auto"/>
        <w:ind w:firstLine="567"/>
        <w:rPr>
          <w:b w:val="0"/>
          <w:bCs/>
          <w:szCs w:val="24"/>
        </w:rPr>
      </w:pPr>
      <w:r w:rsidRPr="0045340A">
        <w:rPr>
          <w:bCs/>
          <w:szCs w:val="24"/>
        </w:rPr>
        <w:t>3.3</w:t>
      </w:r>
      <w:r w:rsidRPr="0045340A">
        <w:rPr>
          <w:bCs/>
          <w:szCs w:val="24"/>
        </w:rPr>
        <w:tab/>
        <w:t>Перечень документов Поставщика</w:t>
      </w:r>
    </w:p>
    <w:p w14:paraId="38D0DA62" w14:textId="77777777" w:rsidR="00B07AA7" w:rsidRPr="0045340A" w:rsidRDefault="00B07AA7" w:rsidP="00B07AA7">
      <w:pPr>
        <w:spacing w:line="360" w:lineRule="auto"/>
        <w:ind w:firstLine="567"/>
        <w:jc w:val="both"/>
        <w:rPr>
          <w:b w:val="0"/>
          <w:szCs w:val="24"/>
        </w:rPr>
      </w:pPr>
      <w:r w:rsidRPr="0045340A">
        <w:rPr>
          <w:b w:val="0"/>
          <w:szCs w:val="24"/>
        </w:rPr>
        <w:t>Перечень документов Поставщика представлен в таблице 3.3.</w:t>
      </w:r>
    </w:p>
    <w:p w14:paraId="3F56A26A" w14:textId="77777777" w:rsidR="00B07AA7" w:rsidRPr="0045340A" w:rsidRDefault="00B07AA7" w:rsidP="00B07AA7">
      <w:pPr>
        <w:spacing w:line="360" w:lineRule="auto"/>
        <w:ind w:firstLine="567"/>
        <w:jc w:val="both"/>
        <w:rPr>
          <w:b w:val="0"/>
          <w:szCs w:val="24"/>
        </w:rPr>
      </w:pPr>
      <w:r w:rsidRPr="0045340A">
        <w:rPr>
          <w:b w:val="0"/>
          <w:szCs w:val="24"/>
        </w:rPr>
        <w:t>Таблица 3.3 - Перечень документов Поставщика</w:t>
      </w:r>
    </w:p>
    <w:tbl>
      <w:tblPr>
        <w:tblW w:w="10207" w:type="dxa"/>
        <w:tblInd w:w="-102" w:type="dxa"/>
        <w:tblLayout w:type="fixed"/>
        <w:tblCellMar>
          <w:left w:w="40" w:type="dxa"/>
          <w:right w:w="40" w:type="dxa"/>
        </w:tblCellMar>
        <w:tblLook w:val="0000" w:firstRow="0" w:lastRow="0" w:firstColumn="0" w:lastColumn="0" w:noHBand="0" w:noVBand="0"/>
      </w:tblPr>
      <w:tblGrid>
        <w:gridCol w:w="4630"/>
        <w:gridCol w:w="1276"/>
        <w:gridCol w:w="851"/>
        <w:gridCol w:w="850"/>
        <w:gridCol w:w="992"/>
        <w:gridCol w:w="1608"/>
      </w:tblGrid>
      <w:tr w:rsidR="00B07AA7" w:rsidRPr="0045340A" w14:paraId="42F797C2" w14:textId="77777777" w:rsidTr="00522C23">
        <w:trPr>
          <w:trHeight w:hRule="exact" w:val="418"/>
        </w:trPr>
        <w:tc>
          <w:tcPr>
            <w:tcW w:w="4630" w:type="dxa"/>
            <w:vMerge w:val="restart"/>
            <w:tcBorders>
              <w:top w:val="single" w:sz="6" w:space="0" w:color="auto"/>
              <w:left w:val="single" w:sz="6" w:space="0" w:color="auto"/>
              <w:right w:val="single" w:sz="6" w:space="0" w:color="auto"/>
            </w:tcBorders>
            <w:shd w:val="clear" w:color="auto" w:fill="FFFFFF"/>
            <w:vAlign w:val="center"/>
          </w:tcPr>
          <w:p w14:paraId="79A19AEA" w14:textId="77777777" w:rsidR="00B07AA7" w:rsidRPr="0045340A" w:rsidRDefault="00B07AA7" w:rsidP="00522C23">
            <w:pPr>
              <w:spacing w:line="360" w:lineRule="auto"/>
              <w:rPr>
                <w:b w:val="0"/>
                <w:szCs w:val="24"/>
              </w:rPr>
            </w:pPr>
            <w:r w:rsidRPr="0045340A">
              <w:rPr>
                <w:b w:val="0"/>
                <w:szCs w:val="24"/>
              </w:rPr>
              <w:t>Наименование</w:t>
            </w:r>
          </w:p>
        </w:tc>
        <w:tc>
          <w:tcPr>
            <w:tcW w:w="1276" w:type="dxa"/>
            <w:vMerge w:val="restart"/>
            <w:tcBorders>
              <w:top w:val="single" w:sz="6" w:space="0" w:color="auto"/>
              <w:left w:val="single" w:sz="6" w:space="0" w:color="auto"/>
              <w:right w:val="single" w:sz="6" w:space="0" w:color="auto"/>
            </w:tcBorders>
            <w:shd w:val="clear" w:color="auto" w:fill="FFFFFF"/>
            <w:vAlign w:val="center"/>
          </w:tcPr>
          <w:p w14:paraId="47C0FE1D" w14:textId="77777777" w:rsidR="00B07AA7" w:rsidRPr="0045340A" w:rsidRDefault="00B07AA7" w:rsidP="00522C23">
            <w:pPr>
              <w:spacing w:line="360" w:lineRule="auto"/>
              <w:rPr>
                <w:b w:val="0"/>
                <w:szCs w:val="24"/>
              </w:rPr>
            </w:pPr>
            <w:r w:rsidRPr="0045340A">
              <w:rPr>
                <w:b w:val="0"/>
                <w:szCs w:val="24"/>
              </w:rPr>
              <w:t>С предло</w:t>
            </w:r>
            <w:r w:rsidRPr="0045340A">
              <w:rPr>
                <w:b w:val="0"/>
                <w:szCs w:val="24"/>
              </w:rPr>
              <w:softHyphen/>
              <w:t>жением</w:t>
            </w:r>
          </w:p>
          <w:p w14:paraId="51E18928" w14:textId="77777777" w:rsidR="00B07AA7" w:rsidRPr="0045340A" w:rsidRDefault="00B07AA7" w:rsidP="00522C23">
            <w:pPr>
              <w:spacing w:line="360" w:lineRule="auto"/>
              <w:rPr>
                <w:b w:val="0"/>
                <w:szCs w:val="24"/>
              </w:rPr>
            </w:pPr>
          </w:p>
        </w:tc>
        <w:tc>
          <w:tcPr>
            <w:tcW w:w="4301" w:type="dxa"/>
            <w:gridSpan w:val="4"/>
            <w:tcBorders>
              <w:top w:val="single" w:sz="6" w:space="0" w:color="auto"/>
              <w:left w:val="single" w:sz="6" w:space="0" w:color="auto"/>
              <w:bottom w:val="single" w:sz="6" w:space="0" w:color="auto"/>
              <w:right w:val="single" w:sz="6" w:space="0" w:color="auto"/>
            </w:tcBorders>
            <w:shd w:val="clear" w:color="auto" w:fill="FFFFFF"/>
            <w:vAlign w:val="center"/>
          </w:tcPr>
          <w:p w14:paraId="5457AF94" w14:textId="77777777" w:rsidR="00B07AA7" w:rsidRPr="0045340A" w:rsidRDefault="00B07AA7" w:rsidP="00522C23">
            <w:pPr>
              <w:spacing w:line="360" w:lineRule="auto"/>
              <w:rPr>
                <w:b w:val="0"/>
                <w:szCs w:val="24"/>
              </w:rPr>
            </w:pPr>
            <w:r w:rsidRPr="0045340A">
              <w:rPr>
                <w:b w:val="0"/>
                <w:szCs w:val="24"/>
              </w:rPr>
              <w:t>После заказа</w:t>
            </w:r>
          </w:p>
        </w:tc>
      </w:tr>
      <w:tr w:rsidR="00B07AA7" w:rsidRPr="0045340A" w14:paraId="634BFC0E" w14:textId="77777777" w:rsidTr="00522C23">
        <w:trPr>
          <w:trHeight w:hRule="exact" w:val="819"/>
        </w:trPr>
        <w:tc>
          <w:tcPr>
            <w:tcW w:w="4630" w:type="dxa"/>
            <w:vMerge/>
            <w:tcBorders>
              <w:left w:val="single" w:sz="6" w:space="0" w:color="auto"/>
              <w:right w:val="single" w:sz="6" w:space="0" w:color="auto"/>
            </w:tcBorders>
            <w:shd w:val="clear" w:color="auto" w:fill="FFFFFF"/>
            <w:vAlign w:val="center"/>
          </w:tcPr>
          <w:p w14:paraId="2F85C2E5" w14:textId="77777777" w:rsidR="00B07AA7" w:rsidRPr="0045340A" w:rsidRDefault="00B07AA7" w:rsidP="00522C23">
            <w:pPr>
              <w:spacing w:line="360" w:lineRule="auto"/>
              <w:rPr>
                <w:b w:val="0"/>
                <w:szCs w:val="24"/>
              </w:rPr>
            </w:pPr>
          </w:p>
        </w:tc>
        <w:tc>
          <w:tcPr>
            <w:tcW w:w="1276" w:type="dxa"/>
            <w:vMerge/>
            <w:tcBorders>
              <w:left w:val="single" w:sz="6" w:space="0" w:color="auto"/>
              <w:bottom w:val="single" w:sz="6" w:space="0" w:color="auto"/>
              <w:right w:val="single" w:sz="6" w:space="0" w:color="auto"/>
            </w:tcBorders>
            <w:shd w:val="clear" w:color="auto" w:fill="FFFFFF"/>
            <w:vAlign w:val="center"/>
          </w:tcPr>
          <w:p w14:paraId="3992A7BB" w14:textId="77777777" w:rsidR="00B07AA7" w:rsidRPr="0045340A" w:rsidRDefault="00B07AA7" w:rsidP="00522C23">
            <w:pPr>
              <w:spacing w:line="360" w:lineRule="auto"/>
              <w:rPr>
                <w:b w:val="0"/>
                <w:szCs w:val="24"/>
              </w:rPr>
            </w:pP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4A3970EC" w14:textId="77777777" w:rsidR="00B07AA7" w:rsidRPr="0045340A" w:rsidRDefault="00B07AA7" w:rsidP="00522C23">
            <w:pPr>
              <w:spacing w:line="360" w:lineRule="auto"/>
              <w:rPr>
                <w:b w:val="0"/>
                <w:szCs w:val="24"/>
              </w:rPr>
            </w:pPr>
            <w:r w:rsidRPr="0045340A">
              <w:rPr>
                <w:b w:val="0"/>
                <w:szCs w:val="24"/>
              </w:rPr>
              <w:t>Для рассмотрения</w:t>
            </w:r>
          </w:p>
        </w:tc>
        <w:tc>
          <w:tcPr>
            <w:tcW w:w="260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18ADEC39" w14:textId="77777777" w:rsidR="00B07AA7" w:rsidRPr="0045340A" w:rsidRDefault="00B07AA7" w:rsidP="00522C23">
            <w:pPr>
              <w:spacing w:line="360" w:lineRule="auto"/>
              <w:rPr>
                <w:b w:val="0"/>
                <w:szCs w:val="24"/>
              </w:rPr>
            </w:pPr>
            <w:r w:rsidRPr="0045340A">
              <w:rPr>
                <w:b w:val="0"/>
                <w:szCs w:val="24"/>
              </w:rPr>
              <w:t>В комплекте поставки</w:t>
            </w:r>
          </w:p>
        </w:tc>
      </w:tr>
      <w:tr w:rsidR="00B07AA7" w:rsidRPr="0045340A" w14:paraId="71A9C613" w14:textId="77777777" w:rsidTr="00522C23">
        <w:trPr>
          <w:trHeight w:hRule="exact" w:val="633"/>
        </w:trPr>
        <w:tc>
          <w:tcPr>
            <w:tcW w:w="4630" w:type="dxa"/>
            <w:vMerge/>
            <w:tcBorders>
              <w:left w:val="single" w:sz="6" w:space="0" w:color="auto"/>
              <w:bottom w:val="single" w:sz="6" w:space="0" w:color="auto"/>
              <w:right w:val="single" w:sz="6" w:space="0" w:color="auto"/>
            </w:tcBorders>
            <w:shd w:val="clear" w:color="auto" w:fill="FFFFFF"/>
            <w:vAlign w:val="center"/>
          </w:tcPr>
          <w:p w14:paraId="75118B83" w14:textId="77777777" w:rsidR="00B07AA7" w:rsidRPr="0045340A" w:rsidRDefault="00B07AA7" w:rsidP="00522C23">
            <w:pPr>
              <w:spacing w:line="360" w:lineRule="auto"/>
              <w:rPr>
                <w:b w:val="0"/>
                <w:szCs w:val="24"/>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3D22060B" w14:textId="77777777" w:rsidR="00B07AA7" w:rsidRPr="0045340A" w:rsidRDefault="00B07AA7" w:rsidP="00522C23">
            <w:pPr>
              <w:spacing w:line="360" w:lineRule="auto"/>
              <w:rPr>
                <w:b w:val="0"/>
                <w:szCs w:val="24"/>
              </w:rPr>
            </w:pPr>
            <w:r w:rsidRPr="0045340A">
              <w:rPr>
                <w:b w:val="0"/>
                <w:szCs w:val="24"/>
              </w:rPr>
              <w:t xml:space="preserve">Кол. </w:t>
            </w:r>
            <w:r w:rsidRPr="0045340A">
              <w:rPr>
                <w:b w:val="0"/>
                <w:szCs w:val="24"/>
                <w:vertAlign w:val="superscript"/>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D4EABBC" w14:textId="77777777" w:rsidR="00B07AA7" w:rsidRPr="0045340A" w:rsidRDefault="00B07AA7" w:rsidP="00522C23">
            <w:pPr>
              <w:spacing w:line="360" w:lineRule="auto"/>
              <w:rPr>
                <w:b w:val="0"/>
                <w:szCs w:val="24"/>
              </w:rPr>
            </w:pPr>
            <w:r w:rsidRPr="0045340A">
              <w:rPr>
                <w:b w:val="0"/>
                <w:szCs w:val="24"/>
              </w:rPr>
              <w:t xml:space="preserve">Кол. </w:t>
            </w:r>
            <w:r w:rsidRPr="0045340A">
              <w:rPr>
                <w:b w:val="0"/>
                <w:szCs w:val="24"/>
                <w:vertAlign w:val="superscript"/>
              </w:rPr>
              <w:t>1)</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2E1F4009" w14:textId="77777777" w:rsidR="00B07AA7" w:rsidRPr="0045340A" w:rsidRDefault="00B07AA7" w:rsidP="00522C23">
            <w:pPr>
              <w:spacing w:line="360" w:lineRule="auto"/>
              <w:rPr>
                <w:b w:val="0"/>
                <w:szCs w:val="24"/>
              </w:rPr>
            </w:pPr>
            <w:r w:rsidRPr="0045340A">
              <w:rPr>
                <w:b w:val="0"/>
                <w:szCs w:val="24"/>
              </w:rPr>
              <w:t>Срок</w:t>
            </w:r>
            <w:r w:rsidRPr="0045340A">
              <w:rPr>
                <w:b w:val="0"/>
                <w:szCs w:val="24"/>
                <w:vertAlign w:val="superscript"/>
              </w:rPr>
              <w:t>2)</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7FE872F5" w14:textId="77777777" w:rsidR="00B07AA7" w:rsidRPr="0045340A" w:rsidRDefault="00B07AA7" w:rsidP="00522C23">
            <w:pPr>
              <w:spacing w:line="360" w:lineRule="auto"/>
              <w:rPr>
                <w:b w:val="0"/>
                <w:szCs w:val="24"/>
              </w:rPr>
            </w:pPr>
            <w:r w:rsidRPr="0045340A">
              <w:rPr>
                <w:b w:val="0"/>
                <w:szCs w:val="24"/>
              </w:rPr>
              <w:t xml:space="preserve">Кол. </w:t>
            </w:r>
            <w:r w:rsidRPr="0045340A">
              <w:rPr>
                <w:b w:val="0"/>
                <w:szCs w:val="24"/>
                <w:vertAlign w:val="superscript"/>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138F0B1B" w14:textId="77777777" w:rsidR="00B07AA7" w:rsidRPr="0045340A" w:rsidRDefault="00B07AA7" w:rsidP="00522C23">
            <w:pPr>
              <w:spacing w:line="360" w:lineRule="auto"/>
              <w:rPr>
                <w:b w:val="0"/>
                <w:szCs w:val="24"/>
              </w:rPr>
            </w:pPr>
            <w:r w:rsidRPr="0045340A">
              <w:rPr>
                <w:b w:val="0"/>
                <w:szCs w:val="24"/>
              </w:rPr>
              <w:t xml:space="preserve">Срок </w:t>
            </w:r>
            <w:r w:rsidRPr="0045340A">
              <w:rPr>
                <w:b w:val="0"/>
                <w:szCs w:val="24"/>
                <w:vertAlign w:val="superscript"/>
              </w:rPr>
              <w:t>2)</w:t>
            </w:r>
          </w:p>
        </w:tc>
      </w:tr>
      <w:tr w:rsidR="00B07AA7" w:rsidRPr="0045340A" w14:paraId="73401635" w14:textId="77777777" w:rsidTr="00522C23">
        <w:trPr>
          <w:trHeight w:hRule="exact" w:val="475"/>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1920BABF" w14:textId="77777777" w:rsidR="00B07AA7" w:rsidRPr="0045340A" w:rsidRDefault="00B07AA7" w:rsidP="00522C23">
            <w:pPr>
              <w:spacing w:line="360" w:lineRule="auto"/>
              <w:rPr>
                <w:b w:val="0"/>
                <w:szCs w:val="24"/>
              </w:rPr>
            </w:pPr>
            <w:r w:rsidRPr="0045340A">
              <w:rPr>
                <w:b w:val="0"/>
                <w:szCs w:val="24"/>
              </w:rPr>
              <w:t>1 Перечень документации</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17A8DDF9" w14:textId="77777777" w:rsidR="00B07AA7" w:rsidRPr="0045340A" w:rsidRDefault="00B07AA7" w:rsidP="00522C23">
            <w:pPr>
              <w:spacing w:line="360" w:lineRule="auto"/>
              <w:rPr>
                <w:b w:val="0"/>
                <w:szCs w:val="24"/>
              </w:rPr>
            </w:pPr>
            <w:r w:rsidRPr="0045340A">
              <w:rPr>
                <w:b w:val="0"/>
                <w:szCs w:val="24"/>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4584FDB" w14:textId="77777777" w:rsidR="00B07AA7" w:rsidRPr="0045340A" w:rsidRDefault="00B07AA7" w:rsidP="00522C23">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AFC5975" w14:textId="77777777" w:rsidR="00B07AA7" w:rsidRPr="0045340A" w:rsidRDefault="00B07AA7" w:rsidP="00522C23">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0E008944" w14:textId="77777777" w:rsidR="00B07AA7" w:rsidRPr="0045340A" w:rsidRDefault="00B07AA7" w:rsidP="00522C23">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459EAC2D" w14:textId="77777777" w:rsidR="00B07AA7" w:rsidRPr="0045340A" w:rsidRDefault="00B07AA7" w:rsidP="00522C23">
            <w:pPr>
              <w:spacing w:line="360" w:lineRule="auto"/>
              <w:rPr>
                <w:b w:val="0"/>
                <w:szCs w:val="24"/>
              </w:rPr>
            </w:pPr>
            <w:r w:rsidRPr="0045340A">
              <w:rPr>
                <w:b w:val="0"/>
                <w:szCs w:val="24"/>
              </w:rPr>
              <w:t>С поставкой</w:t>
            </w:r>
          </w:p>
        </w:tc>
      </w:tr>
      <w:tr w:rsidR="00B07AA7" w:rsidRPr="0045340A" w14:paraId="161AFC8C" w14:textId="77777777" w:rsidTr="00522C23">
        <w:trPr>
          <w:trHeight w:hRule="exact" w:val="1285"/>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7CA0E39D" w14:textId="77777777" w:rsidR="00B07AA7" w:rsidRPr="0045340A" w:rsidRDefault="00B07AA7" w:rsidP="00522C23">
            <w:pPr>
              <w:spacing w:line="360" w:lineRule="auto"/>
              <w:rPr>
                <w:b w:val="0"/>
                <w:szCs w:val="24"/>
              </w:rPr>
            </w:pPr>
            <w:r w:rsidRPr="0045340A">
              <w:rPr>
                <w:b w:val="0"/>
                <w:szCs w:val="24"/>
              </w:rPr>
              <w:t>2 Габаритный чертеж, с указанием общей массы и расположением крепежных отверстий и установочный чертеж</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434901AF" w14:textId="77777777" w:rsidR="00B07AA7" w:rsidRPr="0045340A" w:rsidRDefault="00B07AA7" w:rsidP="00522C23">
            <w:pPr>
              <w:spacing w:line="360" w:lineRule="auto"/>
              <w:rPr>
                <w:b w:val="0"/>
                <w:szCs w:val="24"/>
              </w:rPr>
            </w:pPr>
            <w:r w:rsidRPr="0045340A">
              <w:rPr>
                <w:b w:val="0"/>
                <w:szCs w:val="24"/>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2D275F5" w14:textId="77777777" w:rsidR="00B07AA7" w:rsidRPr="0045340A" w:rsidRDefault="00B07AA7" w:rsidP="00522C23">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F041A9C" w14:textId="77777777" w:rsidR="00B07AA7" w:rsidRPr="0045340A" w:rsidRDefault="00B07AA7" w:rsidP="00522C23">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1B7DAE03" w14:textId="77777777" w:rsidR="00B07AA7" w:rsidRPr="0045340A" w:rsidRDefault="00B07AA7" w:rsidP="00522C23">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3F896CAD" w14:textId="77777777" w:rsidR="00B07AA7" w:rsidRPr="0045340A" w:rsidRDefault="00B07AA7" w:rsidP="00522C23">
            <w:pPr>
              <w:spacing w:line="360" w:lineRule="auto"/>
              <w:rPr>
                <w:b w:val="0"/>
                <w:szCs w:val="24"/>
              </w:rPr>
            </w:pPr>
            <w:r w:rsidRPr="0045340A">
              <w:rPr>
                <w:b w:val="0"/>
                <w:szCs w:val="24"/>
              </w:rPr>
              <w:t>С поставкой</w:t>
            </w:r>
          </w:p>
        </w:tc>
      </w:tr>
      <w:tr w:rsidR="00B07AA7" w:rsidRPr="0045340A" w14:paraId="7CF65238" w14:textId="77777777" w:rsidTr="00522C23">
        <w:trPr>
          <w:trHeight w:hRule="exact" w:val="520"/>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24573637" w14:textId="77777777" w:rsidR="00B07AA7" w:rsidRPr="0045340A" w:rsidRDefault="00B07AA7" w:rsidP="00522C23">
            <w:pPr>
              <w:spacing w:line="360" w:lineRule="auto"/>
              <w:rPr>
                <w:b w:val="0"/>
                <w:szCs w:val="24"/>
              </w:rPr>
            </w:pPr>
            <w:r w:rsidRPr="0045340A">
              <w:rPr>
                <w:b w:val="0"/>
                <w:szCs w:val="24"/>
              </w:rPr>
              <w:t xml:space="preserve">3 Чертеж фасада щита </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40C7AE07" w14:textId="77777777" w:rsidR="00B07AA7" w:rsidRPr="0045340A" w:rsidRDefault="00B07AA7" w:rsidP="00522C23">
            <w:pPr>
              <w:spacing w:line="360" w:lineRule="auto"/>
              <w:rPr>
                <w:b w:val="0"/>
                <w:szCs w:val="24"/>
              </w:rPr>
            </w:pPr>
            <w:r w:rsidRPr="0045340A">
              <w:rPr>
                <w:b w:val="0"/>
                <w:szCs w:val="24"/>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76C1869" w14:textId="77777777" w:rsidR="00B07AA7" w:rsidRPr="0045340A" w:rsidRDefault="00B07AA7" w:rsidP="00522C23">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18F15421" w14:textId="77777777" w:rsidR="00B07AA7" w:rsidRPr="0045340A" w:rsidRDefault="00B07AA7" w:rsidP="00522C23">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7D35439C" w14:textId="77777777" w:rsidR="00B07AA7" w:rsidRPr="0045340A" w:rsidRDefault="00B07AA7" w:rsidP="00522C23">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7F6FBEC4" w14:textId="77777777" w:rsidR="00B07AA7" w:rsidRPr="0045340A" w:rsidRDefault="00B07AA7" w:rsidP="00522C23">
            <w:pPr>
              <w:spacing w:line="360" w:lineRule="auto"/>
              <w:rPr>
                <w:b w:val="0"/>
                <w:szCs w:val="24"/>
              </w:rPr>
            </w:pPr>
            <w:r w:rsidRPr="0045340A">
              <w:rPr>
                <w:b w:val="0"/>
                <w:szCs w:val="24"/>
              </w:rPr>
              <w:t>С поставкой</w:t>
            </w:r>
          </w:p>
        </w:tc>
      </w:tr>
      <w:tr w:rsidR="00B07AA7" w:rsidRPr="0045340A" w14:paraId="333FADC2" w14:textId="77777777" w:rsidTr="00522C23">
        <w:trPr>
          <w:trHeight w:hRule="exact" w:val="398"/>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10BD39A3" w14:textId="77777777" w:rsidR="00B07AA7" w:rsidRPr="0045340A" w:rsidRDefault="00B07AA7" w:rsidP="00522C23">
            <w:pPr>
              <w:spacing w:line="360" w:lineRule="auto"/>
              <w:rPr>
                <w:b w:val="0"/>
                <w:szCs w:val="24"/>
              </w:rPr>
            </w:pPr>
            <w:r w:rsidRPr="0045340A">
              <w:rPr>
                <w:b w:val="0"/>
                <w:szCs w:val="24"/>
              </w:rPr>
              <w:t>4 Основные технические характеристики</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4658EF77" w14:textId="77777777" w:rsidR="00B07AA7" w:rsidRPr="0045340A" w:rsidRDefault="00B07AA7" w:rsidP="00522C23">
            <w:pPr>
              <w:spacing w:line="360" w:lineRule="auto"/>
              <w:rPr>
                <w:b w:val="0"/>
                <w:szCs w:val="24"/>
              </w:rPr>
            </w:pPr>
            <w:r w:rsidRPr="0045340A">
              <w:rPr>
                <w:b w:val="0"/>
                <w:szCs w:val="24"/>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CE78C7C" w14:textId="77777777" w:rsidR="00B07AA7" w:rsidRPr="0045340A" w:rsidRDefault="00B07AA7" w:rsidP="00522C23">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A054C3C" w14:textId="77777777" w:rsidR="00B07AA7" w:rsidRPr="0045340A" w:rsidRDefault="00B07AA7" w:rsidP="00522C23">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784A75CE" w14:textId="77777777" w:rsidR="00B07AA7" w:rsidRPr="0045340A" w:rsidRDefault="00B07AA7" w:rsidP="00522C23">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5B966223" w14:textId="77777777" w:rsidR="00B07AA7" w:rsidRPr="0045340A" w:rsidRDefault="00B07AA7" w:rsidP="00522C23">
            <w:pPr>
              <w:spacing w:line="360" w:lineRule="auto"/>
              <w:rPr>
                <w:b w:val="0"/>
                <w:szCs w:val="24"/>
              </w:rPr>
            </w:pPr>
            <w:r w:rsidRPr="0045340A">
              <w:rPr>
                <w:b w:val="0"/>
                <w:szCs w:val="24"/>
              </w:rPr>
              <w:t>С поставкой</w:t>
            </w:r>
          </w:p>
        </w:tc>
      </w:tr>
      <w:tr w:rsidR="00B07AA7" w:rsidRPr="0045340A" w14:paraId="775869F9" w14:textId="77777777" w:rsidTr="00522C23">
        <w:trPr>
          <w:trHeight w:hRule="exact" w:val="1211"/>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2CF9CB89" w14:textId="77777777" w:rsidR="00B07AA7" w:rsidRPr="0045340A" w:rsidRDefault="00B07AA7" w:rsidP="00522C23">
            <w:pPr>
              <w:spacing w:line="360" w:lineRule="auto"/>
              <w:rPr>
                <w:b w:val="0"/>
                <w:szCs w:val="24"/>
              </w:rPr>
            </w:pPr>
            <w:r w:rsidRPr="0045340A">
              <w:rPr>
                <w:b w:val="0"/>
                <w:szCs w:val="24"/>
              </w:rPr>
              <w:t>5 Схемы электрические однолинейные, с перечнем элементов</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06021B5E" w14:textId="77777777" w:rsidR="00B07AA7" w:rsidRPr="0045340A" w:rsidRDefault="00B07AA7" w:rsidP="00522C23">
            <w:pPr>
              <w:spacing w:line="360" w:lineRule="auto"/>
              <w:rPr>
                <w:b w:val="0"/>
                <w:szCs w:val="24"/>
              </w:rPr>
            </w:pPr>
            <w:r w:rsidRPr="0045340A">
              <w:rPr>
                <w:b w:val="0"/>
                <w:szCs w:val="24"/>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9E09B66" w14:textId="77777777" w:rsidR="00B07AA7" w:rsidRPr="0045340A" w:rsidRDefault="00B07AA7" w:rsidP="00522C23">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8B65F03" w14:textId="77777777" w:rsidR="00B07AA7" w:rsidRPr="0045340A" w:rsidRDefault="00B07AA7" w:rsidP="00522C23">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6767D074" w14:textId="77777777" w:rsidR="00B07AA7" w:rsidRPr="0045340A" w:rsidRDefault="00B07AA7" w:rsidP="00522C23">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14B4CE3B" w14:textId="77777777" w:rsidR="00B07AA7" w:rsidRPr="0045340A" w:rsidRDefault="00B07AA7" w:rsidP="00522C23">
            <w:pPr>
              <w:spacing w:line="360" w:lineRule="auto"/>
              <w:rPr>
                <w:b w:val="0"/>
                <w:szCs w:val="24"/>
              </w:rPr>
            </w:pPr>
            <w:r w:rsidRPr="0045340A">
              <w:rPr>
                <w:b w:val="0"/>
                <w:szCs w:val="24"/>
              </w:rPr>
              <w:t>С поставкой</w:t>
            </w:r>
          </w:p>
        </w:tc>
      </w:tr>
      <w:tr w:rsidR="00B07AA7" w:rsidRPr="0045340A" w14:paraId="7267061E" w14:textId="77777777" w:rsidTr="00522C23">
        <w:trPr>
          <w:trHeight w:hRule="exact" w:val="851"/>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15E66CAC" w14:textId="77777777" w:rsidR="00B07AA7" w:rsidRPr="0045340A" w:rsidRDefault="00B07AA7" w:rsidP="00522C23">
            <w:pPr>
              <w:spacing w:line="360" w:lineRule="auto"/>
              <w:rPr>
                <w:b w:val="0"/>
                <w:szCs w:val="24"/>
              </w:rPr>
            </w:pPr>
            <w:r>
              <w:rPr>
                <w:b w:val="0"/>
                <w:szCs w:val="24"/>
              </w:rPr>
              <w:t>6</w:t>
            </w:r>
            <w:r w:rsidRPr="0045340A">
              <w:rPr>
                <w:b w:val="0"/>
                <w:szCs w:val="24"/>
              </w:rPr>
              <w:t xml:space="preserve"> Схемы автоматизации принципиальные </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43E3B5A9" w14:textId="77777777" w:rsidR="00B07AA7" w:rsidRPr="0045340A" w:rsidRDefault="00B07AA7" w:rsidP="00522C23">
            <w:pPr>
              <w:spacing w:line="360" w:lineRule="auto"/>
              <w:rPr>
                <w:b w:val="0"/>
                <w:szCs w:val="24"/>
              </w:rPr>
            </w:pPr>
            <w:r w:rsidRPr="0045340A">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1BCF08F" w14:textId="77777777" w:rsidR="00B07AA7" w:rsidRPr="0045340A" w:rsidRDefault="00B07AA7" w:rsidP="00522C23">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18656176" w14:textId="77777777" w:rsidR="00B07AA7" w:rsidRPr="0045340A" w:rsidRDefault="00B07AA7" w:rsidP="00522C23">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0458B899" w14:textId="77777777" w:rsidR="00B07AA7" w:rsidRPr="0045340A" w:rsidRDefault="00B07AA7" w:rsidP="00522C23">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5AAE790E" w14:textId="77777777" w:rsidR="00B07AA7" w:rsidRPr="0045340A" w:rsidRDefault="00B07AA7" w:rsidP="00522C23">
            <w:pPr>
              <w:spacing w:line="360" w:lineRule="auto"/>
              <w:rPr>
                <w:b w:val="0"/>
                <w:szCs w:val="24"/>
              </w:rPr>
            </w:pPr>
            <w:r w:rsidRPr="0045340A">
              <w:rPr>
                <w:b w:val="0"/>
                <w:szCs w:val="24"/>
              </w:rPr>
              <w:t>С поставкой</w:t>
            </w:r>
          </w:p>
        </w:tc>
      </w:tr>
      <w:tr w:rsidR="00B07AA7" w:rsidRPr="0045340A" w14:paraId="622A8901" w14:textId="77777777" w:rsidTr="00522C23">
        <w:trPr>
          <w:trHeight w:hRule="exact" w:val="789"/>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7562ACA6" w14:textId="77777777" w:rsidR="00B07AA7" w:rsidRPr="0045340A" w:rsidRDefault="00B07AA7" w:rsidP="00522C23">
            <w:pPr>
              <w:spacing w:line="360" w:lineRule="auto"/>
              <w:rPr>
                <w:b w:val="0"/>
                <w:szCs w:val="24"/>
              </w:rPr>
            </w:pPr>
            <w:r>
              <w:rPr>
                <w:b w:val="0"/>
                <w:szCs w:val="24"/>
              </w:rPr>
              <w:t>7</w:t>
            </w:r>
            <w:r w:rsidRPr="0045340A">
              <w:rPr>
                <w:b w:val="0"/>
                <w:szCs w:val="24"/>
              </w:rPr>
              <w:t xml:space="preserve"> Схема внешних подключений </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658650F7" w14:textId="77777777" w:rsidR="00B07AA7" w:rsidRPr="0045340A" w:rsidRDefault="00B07AA7" w:rsidP="00522C23">
            <w:pPr>
              <w:spacing w:line="360" w:lineRule="auto"/>
              <w:rPr>
                <w:b w:val="0"/>
                <w:szCs w:val="24"/>
              </w:rPr>
            </w:pPr>
            <w:r>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CDD0CE3" w14:textId="77777777" w:rsidR="00B07AA7" w:rsidRPr="0045340A" w:rsidRDefault="00B07AA7" w:rsidP="00522C23">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74455A6" w14:textId="77777777" w:rsidR="00B07AA7" w:rsidRPr="0045340A" w:rsidRDefault="00B07AA7" w:rsidP="00522C23">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1396C4CF" w14:textId="77777777" w:rsidR="00B07AA7" w:rsidRPr="0045340A" w:rsidRDefault="00B07AA7" w:rsidP="00522C23">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1A08E449" w14:textId="77777777" w:rsidR="00B07AA7" w:rsidRPr="0045340A" w:rsidRDefault="00B07AA7" w:rsidP="00522C23">
            <w:pPr>
              <w:spacing w:line="360" w:lineRule="auto"/>
              <w:rPr>
                <w:b w:val="0"/>
                <w:szCs w:val="24"/>
              </w:rPr>
            </w:pPr>
            <w:r w:rsidRPr="0045340A">
              <w:rPr>
                <w:b w:val="0"/>
                <w:szCs w:val="24"/>
              </w:rPr>
              <w:t>С поставкой</w:t>
            </w:r>
          </w:p>
        </w:tc>
      </w:tr>
      <w:tr w:rsidR="00B07AA7" w:rsidRPr="0045340A" w14:paraId="67DA0BDE" w14:textId="77777777" w:rsidTr="00522C23">
        <w:trPr>
          <w:trHeight w:hRule="exact" w:val="560"/>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14D6C5F4" w14:textId="77777777" w:rsidR="00B07AA7" w:rsidRPr="0045340A" w:rsidRDefault="00B07AA7" w:rsidP="00522C23">
            <w:pPr>
              <w:spacing w:line="360" w:lineRule="auto"/>
              <w:rPr>
                <w:b w:val="0"/>
                <w:szCs w:val="24"/>
              </w:rPr>
            </w:pPr>
            <w:r>
              <w:rPr>
                <w:b w:val="0"/>
                <w:szCs w:val="24"/>
              </w:rPr>
              <w:t>8</w:t>
            </w:r>
            <w:r w:rsidRPr="0045340A">
              <w:rPr>
                <w:b w:val="0"/>
                <w:szCs w:val="24"/>
              </w:rPr>
              <w:t xml:space="preserve"> </w:t>
            </w:r>
            <w:r>
              <w:rPr>
                <w:b w:val="0"/>
                <w:szCs w:val="24"/>
              </w:rPr>
              <w:t>Монтажные схемы</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0E74EC46" w14:textId="77777777" w:rsidR="00B07AA7" w:rsidRPr="0045340A" w:rsidRDefault="00B07AA7" w:rsidP="00522C23">
            <w:pPr>
              <w:spacing w:line="360" w:lineRule="auto"/>
              <w:rPr>
                <w:b w:val="0"/>
                <w:szCs w:val="24"/>
              </w:rPr>
            </w:pPr>
            <w:r>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698E99C" w14:textId="77777777" w:rsidR="00B07AA7" w:rsidRPr="0045340A" w:rsidRDefault="00B07AA7" w:rsidP="00522C23">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2346D7A5" w14:textId="77777777" w:rsidR="00B07AA7" w:rsidRPr="0045340A" w:rsidRDefault="00B07AA7" w:rsidP="00522C23">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6FCBA3D7" w14:textId="77777777" w:rsidR="00B07AA7" w:rsidRPr="0045340A" w:rsidRDefault="00B07AA7" w:rsidP="00522C23">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72595335" w14:textId="77777777" w:rsidR="00B07AA7" w:rsidRPr="0045340A" w:rsidRDefault="00B07AA7" w:rsidP="00522C23">
            <w:pPr>
              <w:spacing w:line="360" w:lineRule="auto"/>
              <w:rPr>
                <w:b w:val="0"/>
                <w:szCs w:val="24"/>
              </w:rPr>
            </w:pPr>
            <w:r w:rsidRPr="0045340A">
              <w:rPr>
                <w:b w:val="0"/>
                <w:szCs w:val="24"/>
              </w:rPr>
              <w:t>С поставкой</w:t>
            </w:r>
          </w:p>
        </w:tc>
      </w:tr>
      <w:tr w:rsidR="00B07AA7" w:rsidRPr="0045340A" w14:paraId="5CAB8F13" w14:textId="77777777" w:rsidTr="00522C23">
        <w:trPr>
          <w:trHeight w:hRule="exact" w:val="1149"/>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330627FB" w14:textId="77777777" w:rsidR="00B07AA7" w:rsidRPr="0045340A" w:rsidRDefault="00B07AA7" w:rsidP="00522C23">
            <w:pPr>
              <w:spacing w:line="360" w:lineRule="auto"/>
              <w:rPr>
                <w:b w:val="0"/>
                <w:szCs w:val="24"/>
              </w:rPr>
            </w:pPr>
            <w:r>
              <w:rPr>
                <w:b w:val="0"/>
                <w:szCs w:val="24"/>
              </w:rPr>
              <w:t>9</w:t>
            </w:r>
            <w:r w:rsidRPr="0045340A">
              <w:rPr>
                <w:b w:val="0"/>
                <w:szCs w:val="24"/>
              </w:rPr>
              <w:t xml:space="preserve"> Перечень </w:t>
            </w:r>
            <w:r>
              <w:rPr>
                <w:b w:val="0"/>
                <w:szCs w:val="24"/>
              </w:rPr>
              <w:t>(таблица) сигналов с указанием установок сигнализаций и блокировок</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0E3883FB" w14:textId="77777777" w:rsidR="00B07AA7" w:rsidRPr="0045340A" w:rsidRDefault="00B07AA7" w:rsidP="00522C23">
            <w:pPr>
              <w:spacing w:line="360" w:lineRule="auto"/>
              <w:rPr>
                <w:b w:val="0"/>
                <w:szCs w:val="24"/>
              </w:rPr>
            </w:pPr>
            <w:r>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92BE5B7" w14:textId="77777777" w:rsidR="00B07AA7" w:rsidRPr="0045340A" w:rsidRDefault="00B07AA7" w:rsidP="00522C23">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1418536F" w14:textId="77777777" w:rsidR="00B07AA7" w:rsidRPr="0045340A" w:rsidRDefault="00B07AA7" w:rsidP="00522C23">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04457469" w14:textId="77777777" w:rsidR="00B07AA7" w:rsidRPr="0045340A" w:rsidRDefault="00B07AA7" w:rsidP="00522C23">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778FA4A0" w14:textId="77777777" w:rsidR="00B07AA7" w:rsidRPr="0045340A" w:rsidRDefault="00B07AA7" w:rsidP="00522C23">
            <w:pPr>
              <w:spacing w:line="360" w:lineRule="auto"/>
              <w:rPr>
                <w:b w:val="0"/>
                <w:szCs w:val="24"/>
              </w:rPr>
            </w:pPr>
            <w:r w:rsidRPr="0045340A">
              <w:rPr>
                <w:b w:val="0"/>
                <w:szCs w:val="24"/>
              </w:rPr>
              <w:t>С поставкой</w:t>
            </w:r>
          </w:p>
        </w:tc>
      </w:tr>
      <w:tr w:rsidR="00B07AA7" w:rsidRPr="0045340A" w14:paraId="492D1B77" w14:textId="77777777" w:rsidTr="00522C23">
        <w:trPr>
          <w:trHeight w:hRule="exact" w:val="1121"/>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3C9CBCF8" w14:textId="77777777" w:rsidR="00B07AA7" w:rsidRPr="0045340A" w:rsidRDefault="00B07AA7" w:rsidP="00522C23">
            <w:pPr>
              <w:spacing w:line="360" w:lineRule="auto"/>
              <w:rPr>
                <w:b w:val="0"/>
                <w:szCs w:val="24"/>
              </w:rPr>
            </w:pPr>
            <w:r w:rsidRPr="0045340A">
              <w:rPr>
                <w:b w:val="0"/>
                <w:szCs w:val="24"/>
              </w:rPr>
              <w:t>1</w:t>
            </w:r>
            <w:r>
              <w:rPr>
                <w:b w:val="0"/>
                <w:szCs w:val="24"/>
              </w:rPr>
              <w:t>0</w:t>
            </w:r>
            <w:r w:rsidRPr="0045340A">
              <w:rPr>
                <w:b w:val="0"/>
                <w:szCs w:val="24"/>
              </w:rPr>
              <w:t xml:space="preserve"> Перечень </w:t>
            </w:r>
            <w:r>
              <w:rPr>
                <w:b w:val="0"/>
                <w:szCs w:val="24"/>
              </w:rPr>
              <w:t>запасных частей</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640A539A" w14:textId="77777777" w:rsidR="00B07AA7" w:rsidRPr="0045340A" w:rsidRDefault="00B07AA7" w:rsidP="00522C23">
            <w:pPr>
              <w:spacing w:line="360" w:lineRule="auto"/>
              <w:rPr>
                <w:b w:val="0"/>
                <w:szCs w:val="24"/>
              </w:rPr>
            </w:pPr>
            <w:r>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B362F28" w14:textId="77777777" w:rsidR="00B07AA7" w:rsidRPr="0045340A" w:rsidRDefault="00B07AA7" w:rsidP="00522C23">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68BC072B" w14:textId="77777777" w:rsidR="00B07AA7" w:rsidRPr="0045340A" w:rsidRDefault="00B07AA7" w:rsidP="00522C23">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106BDD5B" w14:textId="77777777" w:rsidR="00B07AA7" w:rsidRPr="0045340A" w:rsidRDefault="00B07AA7" w:rsidP="00522C23">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1517B2A5" w14:textId="77777777" w:rsidR="00B07AA7" w:rsidRPr="0045340A" w:rsidRDefault="00B07AA7" w:rsidP="00522C23">
            <w:pPr>
              <w:spacing w:line="360" w:lineRule="auto"/>
              <w:rPr>
                <w:b w:val="0"/>
                <w:szCs w:val="24"/>
              </w:rPr>
            </w:pPr>
            <w:r w:rsidRPr="0045340A">
              <w:rPr>
                <w:b w:val="0"/>
                <w:szCs w:val="24"/>
              </w:rPr>
              <w:t>С поставкой</w:t>
            </w:r>
          </w:p>
        </w:tc>
      </w:tr>
      <w:tr w:rsidR="00B07AA7" w:rsidRPr="0045340A" w14:paraId="7464D42D" w14:textId="77777777" w:rsidTr="00522C23">
        <w:trPr>
          <w:trHeight w:hRule="exact" w:val="1137"/>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62836E8F" w14:textId="77777777" w:rsidR="00B07AA7" w:rsidRPr="0045340A" w:rsidRDefault="00B07AA7" w:rsidP="00522C23">
            <w:pPr>
              <w:spacing w:line="360" w:lineRule="auto"/>
              <w:rPr>
                <w:b w:val="0"/>
                <w:szCs w:val="24"/>
              </w:rPr>
            </w:pPr>
            <w:r w:rsidRPr="0045340A">
              <w:rPr>
                <w:b w:val="0"/>
                <w:szCs w:val="24"/>
              </w:rPr>
              <w:t>1</w:t>
            </w:r>
            <w:r>
              <w:rPr>
                <w:b w:val="0"/>
                <w:szCs w:val="24"/>
              </w:rPr>
              <w:t>1</w:t>
            </w:r>
            <w:r w:rsidRPr="0045340A">
              <w:rPr>
                <w:b w:val="0"/>
                <w:szCs w:val="24"/>
              </w:rPr>
              <w:t xml:space="preserve"> </w:t>
            </w:r>
            <w:r>
              <w:rPr>
                <w:b w:val="0"/>
                <w:szCs w:val="24"/>
              </w:rPr>
              <w:t>Комплект поставки</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673544FB" w14:textId="77777777" w:rsidR="00B07AA7" w:rsidRPr="0045340A" w:rsidRDefault="00B07AA7" w:rsidP="00522C23">
            <w:pPr>
              <w:spacing w:line="360" w:lineRule="auto"/>
              <w:rPr>
                <w:b w:val="0"/>
                <w:szCs w:val="24"/>
              </w:rPr>
            </w:pPr>
            <w:r w:rsidRPr="0045340A">
              <w:rPr>
                <w:b w:val="0"/>
                <w:szCs w:val="24"/>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1A433A5" w14:textId="77777777" w:rsidR="00B07AA7" w:rsidRPr="0045340A" w:rsidRDefault="00B07AA7" w:rsidP="00522C23">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135DE7FB" w14:textId="77777777" w:rsidR="00B07AA7" w:rsidRPr="0045340A" w:rsidRDefault="00B07AA7" w:rsidP="00522C23">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14995404" w14:textId="77777777" w:rsidR="00B07AA7" w:rsidRPr="0045340A" w:rsidRDefault="00B07AA7" w:rsidP="00522C23">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5938D589" w14:textId="77777777" w:rsidR="00B07AA7" w:rsidRPr="0045340A" w:rsidRDefault="00B07AA7" w:rsidP="00522C23">
            <w:pPr>
              <w:spacing w:line="360" w:lineRule="auto"/>
              <w:rPr>
                <w:b w:val="0"/>
                <w:szCs w:val="24"/>
              </w:rPr>
            </w:pPr>
            <w:r w:rsidRPr="0045340A">
              <w:rPr>
                <w:b w:val="0"/>
                <w:szCs w:val="24"/>
              </w:rPr>
              <w:t>С поставкой</w:t>
            </w:r>
          </w:p>
        </w:tc>
      </w:tr>
      <w:tr w:rsidR="00B07AA7" w:rsidRPr="0045340A" w14:paraId="1D605469" w14:textId="77777777" w:rsidTr="00522C23">
        <w:trPr>
          <w:trHeight w:hRule="exact" w:val="844"/>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5B2CBDFA" w14:textId="77777777" w:rsidR="00B07AA7" w:rsidRPr="0045340A" w:rsidRDefault="00B07AA7" w:rsidP="00522C23">
            <w:pPr>
              <w:spacing w:line="360" w:lineRule="auto"/>
              <w:rPr>
                <w:b w:val="0"/>
                <w:szCs w:val="24"/>
              </w:rPr>
            </w:pPr>
            <w:r w:rsidRPr="0045340A">
              <w:rPr>
                <w:b w:val="0"/>
                <w:szCs w:val="24"/>
              </w:rPr>
              <w:t>1</w:t>
            </w:r>
            <w:r>
              <w:rPr>
                <w:b w:val="0"/>
                <w:szCs w:val="24"/>
              </w:rPr>
              <w:t>2</w:t>
            </w:r>
            <w:r w:rsidRPr="0045340A">
              <w:rPr>
                <w:b w:val="0"/>
                <w:szCs w:val="24"/>
              </w:rPr>
              <w:t xml:space="preserve"> Сертификаты соответствия</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5E8114EF" w14:textId="77777777" w:rsidR="00B07AA7" w:rsidRPr="0045340A" w:rsidRDefault="00B07AA7" w:rsidP="00522C23">
            <w:pPr>
              <w:spacing w:line="360" w:lineRule="auto"/>
              <w:rPr>
                <w:b w:val="0"/>
                <w:szCs w:val="24"/>
              </w:rPr>
            </w:pPr>
            <w:r w:rsidRPr="0045340A">
              <w:rPr>
                <w:b w:val="0"/>
                <w:szCs w:val="24"/>
              </w:rPr>
              <w:t>подтверждение</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90CEAFF" w14:textId="77777777" w:rsidR="00B07AA7" w:rsidRPr="0045340A" w:rsidRDefault="00B07AA7" w:rsidP="00522C23">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1F9FE7C5" w14:textId="77777777" w:rsidR="00B07AA7" w:rsidRPr="0045340A" w:rsidRDefault="00B07AA7" w:rsidP="00522C23">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548B2DB5" w14:textId="77777777" w:rsidR="00B07AA7" w:rsidRPr="0045340A" w:rsidRDefault="00B07AA7" w:rsidP="00522C23">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7A655AFB" w14:textId="77777777" w:rsidR="00B07AA7" w:rsidRPr="0045340A" w:rsidRDefault="00B07AA7" w:rsidP="00522C23">
            <w:pPr>
              <w:spacing w:line="360" w:lineRule="auto"/>
              <w:rPr>
                <w:b w:val="0"/>
                <w:szCs w:val="24"/>
              </w:rPr>
            </w:pPr>
            <w:r w:rsidRPr="0045340A">
              <w:rPr>
                <w:b w:val="0"/>
                <w:szCs w:val="24"/>
              </w:rPr>
              <w:t>С поставкой</w:t>
            </w:r>
          </w:p>
        </w:tc>
      </w:tr>
      <w:tr w:rsidR="00B07AA7" w:rsidRPr="0045340A" w14:paraId="2319FFB0" w14:textId="77777777" w:rsidTr="00522C23">
        <w:trPr>
          <w:trHeight w:hRule="exact" w:val="398"/>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1392F220" w14:textId="77777777" w:rsidR="00B07AA7" w:rsidRPr="0045340A" w:rsidRDefault="00B07AA7" w:rsidP="00522C23">
            <w:pPr>
              <w:spacing w:line="360" w:lineRule="auto"/>
              <w:rPr>
                <w:b w:val="0"/>
                <w:szCs w:val="24"/>
              </w:rPr>
            </w:pPr>
            <w:r w:rsidRPr="0045340A">
              <w:rPr>
                <w:b w:val="0"/>
                <w:szCs w:val="24"/>
              </w:rPr>
              <w:t>1</w:t>
            </w:r>
            <w:r>
              <w:rPr>
                <w:b w:val="0"/>
                <w:szCs w:val="24"/>
              </w:rPr>
              <w:t>3</w:t>
            </w:r>
            <w:r w:rsidRPr="0045340A">
              <w:rPr>
                <w:b w:val="0"/>
                <w:szCs w:val="24"/>
              </w:rPr>
              <w:t xml:space="preserve"> Протоколы заводских испытаний</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075F6F06" w14:textId="77777777" w:rsidR="00B07AA7" w:rsidRPr="0045340A" w:rsidRDefault="00B07AA7" w:rsidP="00522C23">
            <w:pPr>
              <w:spacing w:line="360" w:lineRule="auto"/>
              <w:rPr>
                <w:b w:val="0"/>
                <w:szCs w:val="24"/>
              </w:rPr>
            </w:pPr>
            <w:r w:rsidRPr="0045340A">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332F1E6" w14:textId="77777777" w:rsidR="00B07AA7" w:rsidRPr="0045340A" w:rsidRDefault="00B07AA7" w:rsidP="00522C23">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476F1A7" w14:textId="77777777" w:rsidR="00B07AA7" w:rsidRPr="0045340A" w:rsidRDefault="00B07AA7" w:rsidP="00522C23">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62215920" w14:textId="77777777" w:rsidR="00B07AA7" w:rsidRPr="0045340A" w:rsidRDefault="00B07AA7" w:rsidP="00522C23">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34650913" w14:textId="77777777" w:rsidR="00B07AA7" w:rsidRPr="0045340A" w:rsidRDefault="00B07AA7" w:rsidP="00522C23">
            <w:pPr>
              <w:spacing w:line="360" w:lineRule="auto"/>
              <w:rPr>
                <w:b w:val="0"/>
                <w:szCs w:val="24"/>
              </w:rPr>
            </w:pPr>
            <w:r w:rsidRPr="0045340A">
              <w:rPr>
                <w:b w:val="0"/>
                <w:szCs w:val="24"/>
              </w:rPr>
              <w:t>С поставкой</w:t>
            </w:r>
          </w:p>
        </w:tc>
      </w:tr>
      <w:tr w:rsidR="00B07AA7" w:rsidRPr="0045340A" w14:paraId="2002BBD8" w14:textId="77777777" w:rsidTr="00522C23">
        <w:trPr>
          <w:trHeight w:hRule="exact" w:val="1289"/>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3772B7FD" w14:textId="77777777" w:rsidR="00B07AA7" w:rsidRPr="0045340A" w:rsidRDefault="00B07AA7" w:rsidP="00522C23">
            <w:pPr>
              <w:spacing w:line="360" w:lineRule="auto"/>
              <w:rPr>
                <w:b w:val="0"/>
                <w:szCs w:val="24"/>
              </w:rPr>
            </w:pPr>
            <w:r w:rsidRPr="0045340A">
              <w:rPr>
                <w:b w:val="0"/>
                <w:szCs w:val="24"/>
              </w:rPr>
              <w:lastRenderedPageBreak/>
              <w:t>1</w:t>
            </w:r>
            <w:r>
              <w:rPr>
                <w:b w:val="0"/>
                <w:szCs w:val="24"/>
              </w:rPr>
              <w:t>4</w:t>
            </w:r>
            <w:r w:rsidRPr="0045340A">
              <w:rPr>
                <w:b w:val="0"/>
                <w:szCs w:val="24"/>
              </w:rPr>
              <w:t xml:space="preserve"> Инструкция по монтажу, пуску, эксплуатации и техническому обслуживанию</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47092F77" w14:textId="77777777" w:rsidR="00B07AA7" w:rsidRPr="0045340A" w:rsidRDefault="00B07AA7" w:rsidP="00522C23">
            <w:pPr>
              <w:spacing w:line="360" w:lineRule="auto"/>
              <w:rPr>
                <w:b w:val="0"/>
                <w:szCs w:val="24"/>
              </w:rPr>
            </w:pPr>
            <w:r>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66EB7CE" w14:textId="77777777" w:rsidR="00B07AA7" w:rsidRPr="0045340A" w:rsidRDefault="00B07AA7" w:rsidP="00522C23">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208E2FEE" w14:textId="77777777" w:rsidR="00B07AA7" w:rsidRPr="0045340A" w:rsidRDefault="00B07AA7" w:rsidP="00522C23">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09D18BFD" w14:textId="77777777" w:rsidR="00B07AA7" w:rsidRPr="0045340A" w:rsidRDefault="00B07AA7" w:rsidP="00522C23">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46F42A2C" w14:textId="77777777" w:rsidR="00B07AA7" w:rsidRPr="0045340A" w:rsidRDefault="00B07AA7" w:rsidP="00522C23">
            <w:pPr>
              <w:spacing w:line="360" w:lineRule="auto"/>
              <w:rPr>
                <w:b w:val="0"/>
                <w:szCs w:val="24"/>
              </w:rPr>
            </w:pPr>
            <w:r w:rsidRPr="0045340A">
              <w:rPr>
                <w:b w:val="0"/>
                <w:szCs w:val="24"/>
              </w:rPr>
              <w:t>С поставкой</w:t>
            </w:r>
          </w:p>
        </w:tc>
      </w:tr>
      <w:tr w:rsidR="00B07AA7" w:rsidRPr="0045340A" w14:paraId="63B4517C" w14:textId="77777777" w:rsidTr="00522C23">
        <w:trPr>
          <w:trHeight w:hRule="exact" w:val="1123"/>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23ED097D" w14:textId="77777777" w:rsidR="00B07AA7" w:rsidRPr="0045340A" w:rsidRDefault="00B07AA7" w:rsidP="00522C23">
            <w:pPr>
              <w:spacing w:line="360" w:lineRule="auto"/>
              <w:rPr>
                <w:b w:val="0"/>
                <w:szCs w:val="24"/>
              </w:rPr>
            </w:pPr>
            <w:r w:rsidRPr="0045340A">
              <w:rPr>
                <w:b w:val="0"/>
                <w:szCs w:val="24"/>
              </w:rPr>
              <w:t>1</w:t>
            </w:r>
            <w:r>
              <w:rPr>
                <w:b w:val="0"/>
                <w:szCs w:val="24"/>
              </w:rPr>
              <w:t>5</w:t>
            </w:r>
            <w:r w:rsidRPr="0045340A">
              <w:rPr>
                <w:b w:val="0"/>
                <w:szCs w:val="24"/>
              </w:rPr>
              <w:t xml:space="preserve"> Перечень запасных частей для ПНР и ШМР</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5791C6D7" w14:textId="77777777" w:rsidR="00B07AA7" w:rsidRPr="0045340A" w:rsidRDefault="00B07AA7" w:rsidP="00522C23">
            <w:pPr>
              <w:spacing w:line="360" w:lineRule="auto"/>
              <w:rPr>
                <w:b w:val="0"/>
                <w:szCs w:val="24"/>
              </w:rPr>
            </w:pPr>
            <w:r>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E861C6C" w14:textId="77777777" w:rsidR="00B07AA7" w:rsidRPr="0045340A" w:rsidRDefault="00B07AA7" w:rsidP="00522C23">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49FD0771" w14:textId="77777777" w:rsidR="00B07AA7" w:rsidRPr="0045340A" w:rsidRDefault="00B07AA7" w:rsidP="00522C23">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0B135A56" w14:textId="77777777" w:rsidR="00B07AA7" w:rsidRPr="0045340A" w:rsidRDefault="00B07AA7" w:rsidP="00522C23">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007D5862" w14:textId="77777777" w:rsidR="00B07AA7" w:rsidRPr="0045340A" w:rsidRDefault="00B07AA7" w:rsidP="00522C23">
            <w:pPr>
              <w:spacing w:line="360" w:lineRule="auto"/>
              <w:rPr>
                <w:b w:val="0"/>
                <w:szCs w:val="24"/>
              </w:rPr>
            </w:pPr>
            <w:r w:rsidRPr="0045340A">
              <w:rPr>
                <w:b w:val="0"/>
                <w:szCs w:val="24"/>
              </w:rPr>
              <w:t>С поставкой</w:t>
            </w:r>
          </w:p>
        </w:tc>
      </w:tr>
      <w:tr w:rsidR="00B07AA7" w:rsidRPr="0045340A" w14:paraId="2E6AA8C7" w14:textId="77777777" w:rsidTr="00522C23">
        <w:trPr>
          <w:trHeight w:hRule="exact" w:val="783"/>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17A6F07F" w14:textId="77777777" w:rsidR="00B07AA7" w:rsidRPr="0045340A" w:rsidRDefault="00B07AA7" w:rsidP="00522C23">
            <w:pPr>
              <w:spacing w:line="360" w:lineRule="auto"/>
              <w:rPr>
                <w:b w:val="0"/>
                <w:szCs w:val="24"/>
              </w:rPr>
            </w:pPr>
            <w:r>
              <w:rPr>
                <w:b w:val="0"/>
                <w:szCs w:val="24"/>
              </w:rPr>
              <w:t>16</w:t>
            </w:r>
            <w:r w:rsidRPr="0045340A">
              <w:rPr>
                <w:b w:val="0"/>
                <w:szCs w:val="24"/>
              </w:rPr>
              <w:t xml:space="preserve"> Перечень запасных частей двух лет эксплуатации и капремонта</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7A64ED08" w14:textId="77777777" w:rsidR="00B07AA7" w:rsidRPr="0045340A" w:rsidRDefault="00B07AA7" w:rsidP="00522C23">
            <w:pPr>
              <w:spacing w:line="360" w:lineRule="auto"/>
              <w:rPr>
                <w:b w:val="0"/>
                <w:szCs w:val="24"/>
              </w:rPr>
            </w:pPr>
            <w:r w:rsidRPr="0045340A">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CE65541" w14:textId="77777777" w:rsidR="00B07AA7" w:rsidRPr="0045340A" w:rsidRDefault="00B07AA7" w:rsidP="00522C23">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B615023" w14:textId="77777777" w:rsidR="00B07AA7" w:rsidRPr="0045340A" w:rsidRDefault="00B07AA7" w:rsidP="00522C23">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5F4C5163" w14:textId="77777777" w:rsidR="00B07AA7" w:rsidRPr="0045340A" w:rsidRDefault="00B07AA7" w:rsidP="00522C23">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0DDB3AC7" w14:textId="77777777" w:rsidR="00B07AA7" w:rsidRPr="0045340A" w:rsidRDefault="00B07AA7" w:rsidP="00522C23">
            <w:pPr>
              <w:spacing w:line="360" w:lineRule="auto"/>
              <w:rPr>
                <w:b w:val="0"/>
                <w:szCs w:val="24"/>
              </w:rPr>
            </w:pPr>
            <w:r w:rsidRPr="0045340A">
              <w:rPr>
                <w:b w:val="0"/>
                <w:szCs w:val="24"/>
              </w:rPr>
              <w:t>С поставкой</w:t>
            </w:r>
          </w:p>
        </w:tc>
      </w:tr>
      <w:tr w:rsidR="00B07AA7" w:rsidRPr="0045340A" w14:paraId="0BEAC11D" w14:textId="77777777" w:rsidTr="00522C23">
        <w:trPr>
          <w:trHeight w:hRule="exact" w:val="340"/>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4CD9B4E1" w14:textId="77777777" w:rsidR="00B07AA7" w:rsidRPr="0045340A" w:rsidRDefault="00B07AA7" w:rsidP="00522C23">
            <w:pPr>
              <w:spacing w:line="360" w:lineRule="auto"/>
              <w:rPr>
                <w:b w:val="0"/>
                <w:szCs w:val="24"/>
              </w:rPr>
            </w:pPr>
            <w:r>
              <w:rPr>
                <w:b w:val="0"/>
                <w:szCs w:val="24"/>
              </w:rPr>
              <w:t>17</w:t>
            </w:r>
            <w:r w:rsidRPr="0045340A">
              <w:rPr>
                <w:b w:val="0"/>
                <w:szCs w:val="24"/>
              </w:rPr>
              <w:t xml:space="preserve"> План инспекции и испытаний</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56FD0CBB" w14:textId="77777777" w:rsidR="00B07AA7" w:rsidRPr="0045340A" w:rsidRDefault="00B07AA7" w:rsidP="00522C23">
            <w:pPr>
              <w:spacing w:line="360" w:lineRule="auto"/>
              <w:rPr>
                <w:b w:val="0"/>
                <w:szCs w:val="24"/>
              </w:rPr>
            </w:pPr>
            <w:r w:rsidRPr="0045340A">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4DE387A" w14:textId="77777777" w:rsidR="00B07AA7" w:rsidRPr="0045340A" w:rsidRDefault="00B07AA7" w:rsidP="00522C23">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1C29724B" w14:textId="77777777" w:rsidR="00B07AA7" w:rsidRPr="0045340A" w:rsidRDefault="00B07AA7" w:rsidP="00522C23">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7D127624" w14:textId="77777777" w:rsidR="00B07AA7" w:rsidRPr="0045340A" w:rsidRDefault="00B07AA7" w:rsidP="00522C23">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484B4D8C" w14:textId="77777777" w:rsidR="00B07AA7" w:rsidRPr="0045340A" w:rsidRDefault="00B07AA7" w:rsidP="00522C23">
            <w:pPr>
              <w:spacing w:line="360" w:lineRule="auto"/>
              <w:rPr>
                <w:b w:val="0"/>
                <w:szCs w:val="24"/>
              </w:rPr>
            </w:pPr>
            <w:r w:rsidRPr="0045340A">
              <w:rPr>
                <w:b w:val="0"/>
                <w:szCs w:val="24"/>
              </w:rPr>
              <w:t>С поставкой</w:t>
            </w:r>
          </w:p>
        </w:tc>
      </w:tr>
      <w:tr w:rsidR="00B07AA7" w:rsidRPr="0045340A" w14:paraId="0BE3CF03" w14:textId="77777777" w:rsidTr="00522C23">
        <w:trPr>
          <w:trHeight w:hRule="exact" w:val="340"/>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47FF336D" w14:textId="77777777" w:rsidR="00B07AA7" w:rsidRPr="0045340A" w:rsidRDefault="00B07AA7" w:rsidP="00522C23">
            <w:pPr>
              <w:spacing w:line="360" w:lineRule="auto"/>
              <w:rPr>
                <w:b w:val="0"/>
                <w:szCs w:val="24"/>
              </w:rPr>
            </w:pPr>
            <w:r>
              <w:rPr>
                <w:b w:val="0"/>
                <w:szCs w:val="24"/>
              </w:rPr>
              <w:t>18</w:t>
            </w:r>
            <w:r w:rsidRPr="0045340A">
              <w:rPr>
                <w:b w:val="0"/>
                <w:szCs w:val="24"/>
              </w:rPr>
              <w:t xml:space="preserve"> Протокол приемки</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2464B7CA" w14:textId="77777777" w:rsidR="00B07AA7" w:rsidRPr="0045340A" w:rsidRDefault="00B07AA7" w:rsidP="00522C23">
            <w:pPr>
              <w:spacing w:line="360" w:lineRule="auto"/>
              <w:rPr>
                <w:b w:val="0"/>
                <w:szCs w:val="24"/>
              </w:rPr>
            </w:pPr>
            <w:r w:rsidRPr="0045340A">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6EB7608" w14:textId="77777777" w:rsidR="00B07AA7" w:rsidRPr="0045340A" w:rsidRDefault="00B07AA7" w:rsidP="00522C23">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21BECD8" w14:textId="77777777" w:rsidR="00B07AA7" w:rsidRPr="0045340A" w:rsidRDefault="00B07AA7" w:rsidP="00522C23">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1459EF71" w14:textId="77777777" w:rsidR="00B07AA7" w:rsidRPr="0045340A" w:rsidRDefault="00B07AA7" w:rsidP="00522C23">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594374C7" w14:textId="77777777" w:rsidR="00B07AA7" w:rsidRPr="0045340A" w:rsidRDefault="00B07AA7" w:rsidP="00522C23">
            <w:pPr>
              <w:spacing w:line="360" w:lineRule="auto"/>
              <w:rPr>
                <w:b w:val="0"/>
                <w:szCs w:val="24"/>
              </w:rPr>
            </w:pPr>
            <w:r w:rsidRPr="0045340A">
              <w:rPr>
                <w:b w:val="0"/>
                <w:szCs w:val="24"/>
              </w:rPr>
              <w:t>С поставкой</w:t>
            </w:r>
          </w:p>
        </w:tc>
      </w:tr>
      <w:tr w:rsidR="00B07AA7" w:rsidRPr="0045340A" w14:paraId="3DEF9C59" w14:textId="77777777" w:rsidTr="00522C23">
        <w:trPr>
          <w:trHeight w:hRule="exact" w:val="340"/>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3D895BF7" w14:textId="77777777" w:rsidR="00B07AA7" w:rsidRPr="0045340A" w:rsidRDefault="00B07AA7" w:rsidP="00522C23">
            <w:pPr>
              <w:spacing w:line="360" w:lineRule="auto"/>
              <w:rPr>
                <w:b w:val="0"/>
                <w:szCs w:val="24"/>
              </w:rPr>
            </w:pPr>
            <w:r>
              <w:rPr>
                <w:b w:val="0"/>
                <w:szCs w:val="24"/>
              </w:rPr>
              <w:t>19</w:t>
            </w:r>
            <w:r w:rsidRPr="0045340A">
              <w:rPr>
                <w:b w:val="0"/>
                <w:szCs w:val="24"/>
              </w:rPr>
              <w:t xml:space="preserve"> Технический паспорт</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5999DD35" w14:textId="77777777" w:rsidR="00B07AA7" w:rsidRPr="0045340A" w:rsidRDefault="00B07AA7" w:rsidP="00522C23">
            <w:pPr>
              <w:spacing w:line="360" w:lineRule="auto"/>
              <w:rPr>
                <w:b w:val="0"/>
                <w:szCs w:val="24"/>
              </w:rPr>
            </w:pPr>
            <w:r w:rsidRPr="0045340A">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EC82938" w14:textId="77777777" w:rsidR="00B07AA7" w:rsidRPr="0045340A" w:rsidRDefault="00B07AA7" w:rsidP="00522C23">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FE249EB" w14:textId="77777777" w:rsidR="00B07AA7" w:rsidRPr="0045340A" w:rsidRDefault="00B07AA7" w:rsidP="00522C23">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073AB0E3" w14:textId="77777777" w:rsidR="00B07AA7" w:rsidRPr="0045340A" w:rsidRDefault="00B07AA7" w:rsidP="00522C23">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71A0B93F" w14:textId="77777777" w:rsidR="00B07AA7" w:rsidRPr="0045340A" w:rsidRDefault="00B07AA7" w:rsidP="00522C23">
            <w:pPr>
              <w:spacing w:line="360" w:lineRule="auto"/>
              <w:rPr>
                <w:b w:val="0"/>
                <w:szCs w:val="24"/>
              </w:rPr>
            </w:pPr>
            <w:r w:rsidRPr="0045340A">
              <w:rPr>
                <w:b w:val="0"/>
                <w:szCs w:val="24"/>
              </w:rPr>
              <w:t>С поставкой</w:t>
            </w:r>
          </w:p>
        </w:tc>
      </w:tr>
      <w:tr w:rsidR="00B07AA7" w:rsidRPr="0045340A" w14:paraId="7C83FEE7" w14:textId="77777777" w:rsidTr="00522C23">
        <w:trPr>
          <w:trHeight w:hRule="exact" w:val="895"/>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2C4DE2EB" w14:textId="77777777" w:rsidR="00B07AA7" w:rsidRPr="0045340A" w:rsidRDefault="00B07AA7" w:rsidP="00522C23">
            <w:pPr>
              <w:spacing w:line="360" w:lineRule="auto"/>
              <w:rPr>
                <w:b w:val="0"/>
                <w:szCs w:val="24"/>
              </w:rPr>
            </w:pPr>
            <w:r>
              <w:rPr>
                <w:b w:val="0"/>
                <w:szCs w:val="24"/>
              </w:rPr>
              <w:t>20</w:t>
            </w:r>
            <w:r w:rsidRPr="0045340A">
              <w:rPr>
                <w:b w:val="0"/>
                <w:szCs w:val="24"/>
              </w:rPr>
              <w:t xml:space="preserve"> Сертификат (Декларация) о соответствии ТР ТС</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43070A04" w14:textId="77777777" w:rsidR="00B07AA7" w:rsidRPr="0045340A" w:rsidRDefault="00B07AA7" w:rsidP="00522C23">
            <w:pPr>
              <w:spacing w:line="360" w:lineRule="auto"/>
              <w:rPr>
                <w:b w:val="0"/>
                <w:szCs w:val="24"/>
              </w:rPr>
            </w:pPr>
            <w:r w:rsidRPr="0045340A">
              <w:rPr>
                <w:b w:val="0"/>
                <w:szCs w:val="24"/>
              </w:rPr>
              <w:t>подтверждение</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0182196" w14:textId="77777777" w:rsidR="00B07AA7" w:rsidRPr="0045340A" w:rsidRDefault="00B07AA7" w:rsidP="00522C23">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8CD1AB6" w14:textId="77777777" w:rsidR="00B07AA7" w:rsidRPr="0045340A" w:rsidRDefault="00B07AA7" w:rsidP="00522C23">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2F8679D5" w14:textId="77777777" w:rsidR="00B07AA7" w:rsidRPr="0045340A" w:rsidRDefault="00B07AA7" w:rsidP="00522C23">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54FCACF4" w14:textId="77777777" w:rsidR="00B07AA7" w:rsidRPr="0045340A" w:rsidRDefault="00B07AA7" w:rsidP="00522C23">
            <w:pPr>
              <w:spacing w:line="360" w:lineRule="auto"/>
              <w:rPr>
                <w:b w:val="0"/>
                <w:szCs w:val="24"/>
              </w:rPr>
            </w:pPr>
            <w:r w:rsidRPr="0045340A">
              <w:rPr>
                <w:b w:val="0"/>
                <w:szCs w:val="24"/>
              </w:rPr>
              <w:t>С поставкой</w:t>
            </w:r>
          </w:p>
        </w:tc>
      </w:tr>
      <w:tr w:rsidR="00B07AA7" w:rsidRPr="0045340A" w14:paraId="51F916CC" w14:textId="77777777" w:rsidTr="00522C23">
        <w:trPr>
          <w:trHeight w:hRule="exact" w:val="394"/>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6ED6E431" w14:textId="77777777" w:rsidR="00B07AA7" w:rsidRPr="0045340A" w:rsidRDefault="00B07AA7" w:rsidP="00522C23">
            <w:pPr>
              <w:spacing w:line="360" w:lineRule="auto"/>
              <w:rPr>
                <w:b w:val="0"/>
                <w:szCs w:val="24"/>
              </w:rPr>
            </w:pPr>
            <w:r w:rsidRPr="0045340A">
              <w:rPr>
                <w:b w:val="0"/>
                <w:szCs w:val="24"/>
              </w:rPr>
              <w:t>2</w:t>
            </w:r>
            <w:r>
              <w:rPr>
                <w:b w:val="0"/>
                <w:szCs w:val="24"/>
              </w:rPr>
              <w:t>1</w:t>
            </w:r>
            <w:r w:rsidRPr="0045340A">
              <w:rPr>
                <w:b w:val="0"/>
                <w:szCs w:val="24"/>
              </w:rPr>
              <w:t xml:space="preserve"> Гарантии качества</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44FD2ACE" w14:textId="77777777" w:rsidR="00B07AA7" w:rsidRPr="0045340A" w:rsidRDefault="00B07AA7" w:rsidP="00522C23">
            <w:pPr>
              <w:spacing w:line="360" w:lineRule="auto"/>
              <w:rPr>
                <w:b w:val="0"/>
                <w:szCs w:val="24"/>
              </w:rPr>
            </w:pPr>
            <w:r w:rsidRPr="0045340A">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F5FF62E" w14:textId="77777777" w:rsidR="00B07AA7" w:rsidRPr="0045340A" w:rsidRDefault="00B07AA7" w:rsidP="00522C23">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F741847" w14:textId="77777777" w:rsidR="00B07AA7" w:rsidRPr="0045340A" w:rsidRDefault="00B07AA7" w:rsidP="00522C23">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03D44645" w14:textId="77777777" w:rsidR="00B07AA7" w:rsidRPr="0045340A" w:rsidRDefault="00B07AA7" w:rsidP="00522C23">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01987CD1" w14:textId="77777777" w:rsidR="00B07AA7" w:rsidRPr="0045340A" w:rsidRDefault="00B07AA7" w:rsidP="00522C23">
            <w:pPr>
              <w:spacing w:line="360" w:lineRule="auto"/>
              <w:rPr>
                <w:b w:val="0"/>
                <w:szCs w:val="24"/>
              </w:rPr>
            </w:pPr>
            <w:r w:rsidRPr="0045340A">
              <w:rPr>
                <w:b w:val="0"/>
                <w:szCs w:val="24"/>
              </w:rPr>
              <w:t>С поставкой</w:t>
            </w:r>
          </w:p>
        </w:tc>
      </w:tr>
      <w:tr w:rsidR="00B07AA7" w:rsidRPr="0045340A" w14:paraId="03C40328" w14:textId="77777777" w:rsidTr="00522C23">
        <w:trPr>
          <w:trHeight w:hRule="exact" w:val="1027"/>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5BEC64C7" w14:textId="77777777" w:rsidR="00B07AA7" w:rsidRPr="0045340A" w:rsidRDefault="00B07AA7" w:rsidP="00522C23">
            <w:pPr>
              <w:spacing w:line="360" w:lineRule="auto"/>
              <w:rPr>
                <w:b w:val="0"/>
                <w:szCs w:val="24"/>
              </w:rPr>
            </w:pPr>
            <w:r w:rsidRPr="0045340A">
              <w:rPr>
                <w:b w:val="0"/>
                <w:szCs w:val="24"/>
              </w:rPr>
              <w:t>2</w:t>
            </w:r>
            <w:r>
              <w:rPr>
                <w:b w:val="0"/>
                <w:szCs w:val="24"/>
              </w:rPr>
              <w:t>2</w:t>
            </w:r>
            <w:r w:rsidRPr="0045340A">
              <w:rPr>
                <w:b w:val="0"/>
                <w:szCs w:val="24"/>
              </w:rPr>
              <w:t xml:space="preserve"> Полный комплект РКД на поставляемое оборудование</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16E31557" w14:textId="77777777" w:rsidR="00B07AA7" w:rsidRPr="0045340A" w:rsidRDefault="00B07AA7" w:rsidP="00522C23">
            <w:pPr>
              <w:spacing w:line="360" w:lineRule="auto"/>
              <w:rPr>
                <w:b w:val="0"/>
                <w:szCs w:val="24"/>
              </w:rPr>
            </w:pPr>
            <w:r w:rsidRPr="0045340A">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0B6656D" w14:textId="77777777" w:rsidR="00B07AA7" w:rsidRPr="0045340A" w:rsidRDefault="00B07AA7" w:rsidP="00522C23">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105DD0A1" w14:textId="77777777" w:rsidR="00B07AA7" w:rsidRPr="0045340A" w:rsidRDefault="00B07AA7" w:rsidP="00522C23">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7A1975A5" w14:textId="77777777" w:rsidR="00B07AA7" w:rsidRPr="0045340A" w:rsidRDefault="00B07AA7" w:rsidP="00522C23">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3DC32DE2" w14:textId="77777777" w:rsidR="00B07AA7" w:rsidRPr="0045340A" w:rsidRDefault="00B07AA7" w:rsidP="00522C23">
            <w:pPr>
              <w:spacing w:line="360" w:lineRule="auto"/>
              <w:rPr>
                <w:b w:val="0"/>
                <w:szCs w:val="24"/>
              </w:rPr>
            </w:pPr>
            <w:r w:rsidRPr="0045340A">
              <w:rPr>
                <w:b w:val="0"/>
                <w:szCs w:val="24"/>
              </w:rPr>
              <w:t>С поставкой</w:t>
            </w:r>
          </w:p>
        </w:tc>
      </w:tr>
      <w:tr w:rsidR="00B07AA7" w:rsidRPr="0045340A" w14:paraId="36C21BB7" w14:textId="77777777" w:rsidTr="00522C23">
        <w:trPr>
          <w:trHeight w:hRule="exact" w:val="985"/>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11B9D706" w14:textId="77777777" w:rsidR="00B07AA7" w:rsidRPr="0045340A" w:rsidRDefault="00B07AA7" w:rsidP="00522C23">
            <w:pPr>
              <w:spacing w:line="360" w:lineRule="auto"/>
              <w:rPr>
                <w:b w:val="0"/>
                <w:szCs w:val="24"/>
              </w:rPr>
            </w:pPr>
            <w:r w:rsidRPr="0045340A">
              <w:rPr>
                <w:b w:val="0"/>
                <w:szCs w:val="24"/>
              </w:rPr>
              <w:t>2</w:t>
            </w:r>
            <w:r>
              <w:rPr>
                <w:b w:val="0"/>
                <w:szCs w:val="24"/>
              </w:rPr>
              <w:t>3</w:t>
            </w:r>
            <w:r w:rsidRPr="0045340A">
              <w:rPr>
                <w:b w:val="0"/>
                <w:szCs w:val="24"/>
              </w:rPr>
              <w:t xml:space="preserve"> Перечень отклонений от требований согласно шаблону (Приложение </w:t>
            </w:r>
            <w:r>
              <w:rPr>
                <w:b w:val="0"/>
                <w:szCs w:val="24"/>
              </w:rPr>
              <w:t>Б</w:t>
            </w:r>
            <w:r w:rsidRPr="0045340A">
              <w:rPr>
                <w:b w:val="0"/>
                <w:szCs w:val="24"/>
              </w:rPr>
              <w:t>)</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217AAB37" w14:textId="77777777" w:rsidR="00B07AA7" w:rsidRPr="0045340A" w:rsidRDefault="00B07AA7" w:rsidP="00522C23">
            <w:pPr>
              <w:spacing w:line="360" w:lineRule="auto"/>
              <w:rPr>
                <w:b w:val="0"/>
                <w:szCs w:val="24"/>
              </w:rPr>
            </w:pPr>
            <w:r w:rsidRPr="0045340A">
              <w:rPr>
                <w:b w:val="0"/>
                <w:szCs w:val="24"/>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A0732FF" w14:textId="77777777" w:rsidR="00B07AA7" w:rsidRPr="0045340A" w:rsidRDefault="00B07AA7" w:rsidP="00522C23">
            <w:pPr>
              <w:spacing w:line="360" w:lineRule="auto"/>
              <w:rPr>
                <w:b w:val="0"/>
                <w:szCs w:val="24"/>
              </w:rPr>
            </w:pPr>
            <w:r w:rsidRPr="0045340A">
              <w:rPr>
                <w:b w:val="0"/>
                <w:szCs w:val="24"/>
              </w:rPr>
              <w:t>1</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13C4E90" w14:textId="77777777" w:rsidR="00B07AA7" w:rsidRPr="0045340A" w:rsidRDefault="00B07AA7" w:rsidP="00522C23">
            <w:pPr>
              <w:spacing w:line="360" w:lineRule="auto"/>
              <w:rPr>
                <w:b w:val="0"/>
                <w:szCs w:val="24"/>
              </w:rPr>
            </w:pPr>
            <w:r w:rsidRPr="0045340A">
              <w:rPr>
                <w:b w:val="0"/>
                <w:szCs w:val="24"/>
              </w:rPr>
              <w:t>-</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019E8969" w14:textId="77777777" w:rsidR="00B07AA7" w:rsidRPr="0045340A" w:rsidRDefault="00B07AA7" w:rsidP="00522C23">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3A0A433C" w14:textId="77777777" w:rsidR="00B07AA7" w:rsidRPr="0045340A" w:rsidRDefault="00B07AA7" w:rsidP="00522C23">
            <w:pPr>
              <w:spacing w:line="360" w:lineRule="auto"/>
              <w:rPr>
                <w:b w:val="0"/>
                <w:szCs w:val="24"/>
              </w:rPr>
            </w:pPr>
            <w:r w:rsidRPr="0045340A">
              <w:rPr>
                <w:b w:val="0"/>
                <w:szCs w:val="24"/>
              </w:rPr>
              <w:t>-</w:t>
            </w:r>
          </w:p>
        </w:tc>
      </w:tr>
      <w:tr w:rsidR="00B07AA7" w:rsidRPr="0045340A" w14:paraId="0B742F5B" w14:textId="77777777" w:rsidTr="00522C23">
        <w:trPr>
          <w:trHeight w:hRule="exact" w:val="1586"/>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4FAE0E93" w14:textId="77777777" w:rsidR="00B07AA7" w:rsidRPr="0045340A" w:rsidRDefault="00B07AA7" w:rsidP="00522C23">
            <w:pPr>
              <w:spacing w:line="360" w:lineRule="auto"/>
              <w:rPr>
                <w:b w:val="0"/>
                <w:szCs w:val="24"/>
              </w:rPr>
            </w:pPr>
            <w:r>
              <w:rPr>
                <w:b w:val="0"/>
                <w:szCs w:val="24"/>
              </w:rPr>
              <w:t>24</w:t>
            </w:r>
            <w:r w:rsidRPr="0045340A">
              <w:rPr>
                <w:b w:val="0"/>
                <w:szCs w:val="24"/>
              </w:rPr>
              <w:t xml:space="preserve"> Парафированный опросный лист, согласованный и проштампованный на каждом листе Поставщиком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63720819" w14:textId="77777777" w:rsidR="00B07AA7" w:rsidRPr="0045340A" w:rsidRDefault="00B07AA7" w:rsidP="00522C23">
            <w:pPr>
              <w:spacing w:line="360" w:lineRule="auto"/>
              <w:rPr>
                <w:b w:val="0"/>
                <w:szCs w:val="24"/>
              </w:rPr>
            </w:pPr>
            <w:r w:rsidRPr="0045340A">
              <w:rPr>
                <w:b w:val="0"/>
                <w:szCs w:val="24"/>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8AD9A19" w14:textId="77777777" w:rsidR="00B07AA7" w:rsidRPr="0045340A" w:rsidRDefault="00B07AA7" w:rsidP="00522C23">
            <w:pPr>
              <w:spacing w:line="360" w:lineRule="auto"/>
              <w:rPr>
                <w:b w:val="0"/>
                <w:szCs w:val="24"/>
              </w:rPr>
            </w:pPr>
            <w:r w:rsidRPr="0045340A">
              <w:rPr>
                <w:b w:val="0"/>
                <w:szCs w:val="24"/>
              </w:rPr>
              <w:t>-</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26FD83F4" w14:textId="77777777" w:rsidR="00B07AA7" w:rsidRPr="0045340A" w:rsidRDefault="00B07AA7" w:rsidP="00522C23">
            <w:pPr>
              <w:spacing w:line="360" w:lineRule="auto"/>
              <w:rPr>
                <w:b w:val="0"/>
                <w:szCs w:val="24"/>
              </w:rPr>
            </w:pPr>
            <w:r w:rsidRPr="0045340A">
              <w:rPr>
                <w:b w:val="0"/>
                <w:szCs w:val="24"/>
              </w:rPr>
              <w:t>-</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66BBFD6E" w14:textId="77777777" w:rsidR="00B07AA7" w:rsidRPr="0045340A" w:rsidRDefault="00B07AA7" w:rsidP="00522C23">
            <w:pPr>
              <w:spacing w:line="360" w:lineRule="auto"/>
              <w:rPr>
                <w:b w:val="0"/>
                <w:szCs w:val="24"/>
              </w:rPr>
            </w:pPr>
            <w:r w:rsidRPr="0045340A">
              <w:rPr>
                <w:b w:val="0"/>
                <w:szCs w:val="24"/>
              </w:rPr>
              <w:t>-</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54F66457" w14:textId="77777777" w:rsidR="00B07AA7" w:rsidRPr="0045340A" w:rsidRDefault="00B07AA7" w:rsidP="00522C23">
            <w:pPr>
              <w:spacing w:line="360" w:lineRule="auto"/>
              <w:rPr>
                <w:b w:val="0"/>
                <w:szCs w:val="24"/>
              </w:rPr>
            </w:pPr>
            <w:r w:rsidRPr="0045340A">
              <w:rPr>
                <w:b w:val="0"/>
                <w:szCs w:val="24"/>
              </w:rPr>
              <w:t>-</w:t>
            </w:r>
          </w:p>
        </w:tc>
      </w:tr>
      <w:tr w:rsidR="00B07AA7" w:rsidRPr="0045340A" w14:paraId="01878AEF" w14:textId="77777777" w:rsidTr="00522C23">
        <w:trPr>
          <w:trHeight w:hRule="exact" w:val="1265"/>
        </w:trPr>
        <w:tc>
          <w:tcPr>
            <w:tcW w:w="10207"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0349700F" w14:textId="77777777" w:rsidR="00B07AA7" w:rsidRPr="0045340A" w:rsidRDefault="00B07AA7" w:rsidP="00522C23">
            <w:pPr>
              <w:spacing w:line="360" w:lineRule="auto"/>
              <w:jc w:val="left"/>
              <w:rPr>
                <w:b w:val="0"/>
                <w:szCs w:val="24"/>
              </w:rPr>
            </w:pPr>
            <w:r w:rsidRPr="0045340A">
              <w:rPr>
                <w:b w:val="0"/>
                <w:szCs w:val="24"/>
                <w:vertAlign w:val="superscript"/>
              </w:rPr>
              <w:t>1)</w:t>
            </w:r>
            <w:r w:rsidRPr="0045340A">
              <w:rPr>
                <w:b w:val="0"/>
                <w:szCs w:val="24"/>
              </w:rPr>
              <w:tab/>
              <w:t>Количество копий на бумаге и в электронном виде (на компакт-дисках).</w:t>
            </w:r>
          </w:p>
          <w:p w14:paraId="335C9331" w14:textId="77777777" w:rsidR="00B07AA7" w:rsidRPr="0045340A" w:rsidRDefault="00B07AA7" w:rsidP="00522C23">
            <w:pPr>
              <w:spacing w:line="360" w:lineRule="auto"/>
              <w:jc w:val="left"/>
              <w:rPr>
                <w:b w:val="0"/>
                <w:szCs w:val="24"/>
              </w:rPr>
            </w:pPr>
            <w:r w:rsidRPr="0045340A">
              <w:rPr>
                <w:b w:val="0"/>
                <w:szCs w:val="24"/>
                <w:vertAlign w:val="superscript"/>
              </w:rPr>
              <w:t>2)</w:t>
            </w:r>
            <w:r w:rsidRPr="0045340A">
              <w:rPr>
                <w:b w:val="0"/>
                <w:szCs w:val="24"/>
              </w:rPr>
              <w:tab/>
              <w:t>Дата или количество недель.</w:t>
            </w:r>
          </w:p>
        </w:tc>
      </w:tr>
    </w:tbl>
    <w:p w14:paraId="47E9ABEB" w14:textId="77777777" w:rsidR="00B07AA7" w:rsidRPr="0045340A" w:rsidRDefault="00B07AA7" w:rsidP="00B07AA7">
      <w:pPr>
        <w:spacing w:line="360" w:lineRule="auto"/>
        <w:rPr>
          <w:b w:val="0"/>
          <w:bCs/>
          <w:szCs w:val="24"/>
        </w:rPr>
      </w:pPr>
    </w:p>
    <w:p w14:paraId="6A753FF2" w14:textId="77777777" w:rsidR="00B07AA7" w:rsidRPr="0045340A" w:rsidRDefault="00B07AA7" w:rsidP="00B07AA7">
      <w:pPr>
        <w:spacing w:line="360" w:lineRule="auto"/>
        <w:ind w:firstLine="567"/>
        <w:rPr>
          <w:b w:val="0"/>
          <w:bCs/>
          <w:szCs w:val="24"/>
        </w:rPr>
      </w:pPr>
      <w:r w:rsidRPr="0045340A">
        <w:rPr>
          <w:bCs/>
          <w:szCs w:val="24"/>
        </w:rPr>
        <w:t>3.4</w:t>
      </w:r>
      <w:r w:rsidRPr="0045340A">
        <w:rPr>
          <w:bCs/>
          <w:szCs w:val="24"/>
        </w:rPr>
        <w:tab/>
        <w:t>Оформление документации</w:t>
      </w:r>
    </w:p>
    <w:p w14:paraId="2F230999" w14:textId="77777777" w:rsidR="00B07AA7" w:rsidRPr="0045340A" w:rsidRDefault="00B07AA7" w:rsidP="00B07AA7">
      <w:pPr>
        <w:spacing w:line="360" w:lineRule="auto"/>
        <w:ind w:firstLine="567"/>
        <w:jc w:val="both"/>
        <w:rPr>
          <w:b w:val="0"/>
          <w:szCs w:val="24"/>
        </w:rPr>
      </w:pPr>
      <w:r>
        <w:rPr>
          <w:b w:val="0"/>
          <w:szCs w:val="24"/>
        </w:rPr>
        <w:t>Шкаф</w:t>
      </w:r>
      <w:r w:rsidRPr="0045340A">
        <w:rPr>
          <w:b w:val="0"/>
          <w:szCs w:val="24"/>
        </w:rPr>
        <w:t xml:space="preserve"> долж</w:t>
      </w:r>
      <w:r>
        <w:rPr>
          <w:b w:val="0"/>
          <w:szCs w:val="24"/>
        </w:rPr>
        <w:t>е</w:t>
      </w:r>
      <w:r w:rsidRPr="0045340A">
        <w:rPr>
          <w:b w:val="0"/>
          <w:szCs w:val="24"/>
        </w:rPr>
        <w:t>н поставляться с паспортом на оборудование.</w:t>
      </w:r>
    </w:p>
    <w:p w14:paraId="6E33EE86" w14:textId="77777777" w:rsidR="00B07AA7" w:rsidRPr="0045340A" w:rsidRDefault="00B07AA7" w:rsidP="00B07AA7">
      <w:pPr>
        <w:spacing w:line="360" w:lineRule="auto"/>
        <w:ind w:firstLine="567"/>
        <w:jc w:val="both"/>
        <w:rPr>
          <w:b w:val="0"/>
          <w:szCs w:val="24"/>
        </w:rPr>
      </w:pPr>
      <w:r w:rsidRPr="0045340A">
        <w:rPr>
          <w:b w:val="0"/>
          <w:szCs w:val="24"/>
        </w:rPr>
        <w:t>Паспорт должен содержать данные и сведения, которые записываются в соответствующие таблицы или прилагаются к паспорту в виде копий сертификатов, свидетельств, отчетов испытаний и т.п.</w:t>
      </w:r>
    </w:p>
    <w:p w14:paraId="59527082" w14:textId="77777777" w:rsidR="00B07AA7" w:rsidRPr="0045340A" w:rsidRDefault="00B07AA7" w:rsidP="00B07AA7">
      <w:pPr>
        <w:spacing w:line="360" w:lineRule="auto"/>
        <w:ind w:firstLine="567"/>
        <w:jc w:val="both"/>
        <w:rPr>
          <w:b w:val="0"/>
          <w:szCs w:val="24"/>
        </w:rPr>
      </w:pPr>
      <w:r w:rsidRPr="0045340A">
        <w:rPr>
          <w:b w:val="0"/>
          <w:szCs w:val="24"/>
        </w:rPr>
        <w:t>Все документы и чертежи должны быть на русском.</w:t>
      </w:r>
    </w:p>
    <w:p w14:paraId="4AB2FF5F" w14:textId="77777777" w:rsidR="00B07AA7" w:rsidRPr="0045340A" w:rsidRDefault="00B07AA7" w:rsidP="00B07AA7">
      <w:pPr>
        <w:spacing w:line="360" w:lineRule="auto"/>
        <w:ind w:firstLine="567"/>
        <w:jc w:val="both"/>
        <w:rPr>
          <w:b w:val="0"/>
          <w:szCs w:val="24"/>
        </w:rPr>
      </w:pPr>
      <w:r w:rsidRPr="0045340A">
        <w:rPr>
          <w:b w:val="0"/>
          <w:szCs w:val="24"/>
        </w:rPr>
        <w:t>Все размеры должны быть в метрической системе измерения.</w:t>
      </w:r>
    </w:p>
    <w:p w14:paraId="4FFBB8AD" w14:textId="77777777" w:rsidR="00B07AA7" w:rsidRPr="0045340A" w:rsidRDefault="00B07AA7" w:rsidP="00B07AA7">
      <w:pPr>
        <w:spacing w:line="360" w:lineRule="auto"/>
        <w:ind w:firstLine="567"/>
        <w:jc w:val="both"/>
        <w:rPr>
          <w:b w:val="0"/>
          <w:szCs w:val="24"/>
        </w:rPr>
      </w:pPr>
      <w:r w:rsidRPr="0045340A">
        <w:rPr>
          <w:b w:val="0"/>
          <w:szCs w:val="24"/>
        </w:rPr>
        <w:t>Текстовые документы должны иметь титульный лист.</w:t>
      </w:r>
    </w:p>
    <w:p w14:paraId="06E8A489" w14:textId="77777777" w:rsidR="00B07AA7" w:rsidRPr="0045340A" w:rsidRDefault="00B07AA7" w:rsidP="00B07AA7">
      <w:pPr>
        <w:spacing w:line="360" w:lineRule="auto"/>
        <w:ind w:firstLine="567"/>
        <w:jc w:val="both"/>
        <w:rPr>
          <w:b w:val="0"/>
          <w:szCs w:val="24"/>
        </w:rPr>
      </w:pPr>
      <w:r w:rsidRPr="0045340A">
        <w:rPr>
          <w:b w:val="0"/>
          <w:szCs w:val="24"/>
        </w:rPr>
        <w:t>Текстовые документы или чертежи должны содержать как минимум следующие реквизиты:</w:t>
      </w:r>
    </w:p>
    <w:p w14:paraId="25FCCD86" w14:textId="77777777" w:rsidR="00B07AA7" w:rsidRPr="0045340A" w:rsidRDefault="00B07AA7" w:rsidP="00B07AA7">
      <w:pPr>
        <w:spacing w:line="360" w:lineRule="auto"/>
        <w:ind w:firstLine="567"/>
        <w:jc w:val="both"/>
        <w:rPr>
          <w:b w:val="0"/>
          <w:szCs w:val="24"/>
        </w:rPr>
      </w:pPr>
      <w:r w:rsidRPr="0045340A">
        <w:rPr>
          <w:b w:val="0"/>
          <w:szCs w:val="24"/>
        </w:rPr>
        <w:lastRenderedPageBreak/>
        <w:t>- наименование Изготовителя;</w:t>
      </w:r>
    </w:p>
    <w:p w14:paraId="6E655888" w14:textId="77777777" w:rsidR="00B07AA7" w:rsidRPr="0045340A" w:rsidRDefault="00B07AA7" w:rsidP="00B07AA7">
      <w:pPr>
        <w:spacing w:line="360" w:lineRule="auto"/>
        <w:ind w:firstLine="567"/>
        <w:jc w:val="both"/>
        <w:rPr>
          <w:b w:val="0"/>
          <w:szCs w:val="24"/>
        </w:rPr>
      </w:pPr>
      <w:r w:rsidRPr="0045340A">
        <w:rPr>
          <w:b w:val="0"/>
          <w:szCs w:val="24"/>
        </w:rPr>
        <w:t>- наименование Заказчика;</w:t>
      </w:r>
    </w:p>
    <w:p w14:paraId="410244DB" w14:textId="77777777" w:rsidR="00B07AA7" w:rsidRPr="0045340A" w:rsidRDefault="00B07AA7" w:rsidP="00B07AA7">
      <w:pPr>
        <w:spacing w:line="360" w:lineRule="auto"/>
        <w:ind w:firstLine="567"/>
        <w:jc w:val="both"/>
        <w:rPr>
          <w:b w:val="0"/>
          <w:szCs w:val="24"/>
        </w:rPr>
      </w:pPr>
      <w:r w:rsidRPr="0045340A">
        <w:rPr>
          <w:b w:val="0"/>
          <w:szCs w:val="24"/>
        </w:rPr>
        <w:t>- наименование компании конечного пользователя;</w:t>
      </w:r>
    </w:p>
    <w:p w14:paraId="0F184B52" w14:textId="77777777" w:rsidR="00B07AA7" w:rsidRPr="0045340A" w:rsidRDefault="00B07AA7" w:rsidP="00B07AA7">
      <w:pPr>
        <w:spacing w:line="360" w:lineRule="auto"/>
        <w:ind w:firstLine="567"/>
        <w:jc w:val="both"/>
        <w:rPr>
          <w:b w:val="0"/>
          <w:szCs w:val="24"/>
        </w:rPr>
      </w:pPr>
      <w:r w:rsidRPr="0045340A">
        <w:rPr>
          <w:b w:val="0"/>
          <w:szCs w:val="24"/>
        </w:rPr>
        <w:t>- наименование технологической установки;</w:t>
      </w:r>
    </w:p>
    <w:p w14:paraId="320E4063" w14:textId="77777777" w:rsidR="00B07AA7" w:rsidRPr="0045340A" w:rsidRDefault="00B07AA7" w:rsidP="00B07AA7">
      <w:pPr>
        <w:spacing w:line="360" w:lineRule="auto"/>
        <w:ind w:firstLine="567"/>
        <w:jc w:val="both"/>
        <w:rPr>
          <w:b w:val="0"/>
          <w:szCs w:val="24"/>
        </w:rPr>
      </w:pPr>
      <w:r w:rsidRPr="0045340A">
        <w:rPr>
          <w:b w:val="0"/>
          <w:szCs w:val="24"/>
        </w:rPr>
        <w:t>- наименование и номер позиции оборудования;</w:t>
      </w:r>
    </w:p>
    <w:p w14:paraId="67C8E743" w14:textId="77777777" w:rsidR="00B07AA7" w:rsidRPr="0045340A" w:rsidRDefault="00B07AA7" w:rsidP="00B07AA7">
      <w:pPr>
        <w:spacing w:line="360" w:lineRule="auto"/>
        <w:ind w:firstLine="567"/>
        <w:jc w:val="both"/>
        <w:rPr>
          <w:b w:val="0"/>
          <w:szCs w:val="24"/>
        </w:rPr>
      </w:pPr>
      <w:r w:rsidRPr="0045340A">
        <w:rPr>
          <w:b w:val="0"/>
          <w:szCs w:val="24"/>
        </w:rPr>
        <w:t>- наименование документа или чертежа;</w:t>
      </w:r>
    </w:p>
    <w:p w14:paraId="215CD241" w14:textId="77777777" w:rsidR="00B07AA7" w:rsidRPr="0045340A" w:rsidRDefault="00B07AA7" w:rsidP="00B07AA7">
      <w:pPr>
        <w:spacing w:line="360" w:lineRule="auto"/>
        <w:ind w:firstLine="567"/>
        <w:jc w:val="both"/>
        <w:rPr>
          <w:b w:val="0"/>
          <w:szCs w:val="24"/>
        </w:rPr>
      </w:pPr>
      <w:r w:rsidRPr="0045340A">
        <w:rPr>
          <w:b w:val="0"/>
          <w:szCs w:val="24"/>
        </w:rPr>
        <w:t>- номер изменения. Все изменения должны быть четко отмечены облаком и треугольником с номером изменения;</w:t>
      </w:r>
    </w:p>
    <w:p w14:paraId="00FAC416" w14:textId="77777777" w:rsidR="00B07AA7" w:rsidRPr="0045340A" w:rsidRDefault="00B07AA7" w:rsidP="00B07AA7">
      <w:pPr>
        <w:spacing w:line="360" w:lineRule="auto"/>
        <w:ind w:firstLine="567"/>
        <w:jc w:val="both"/>
        <w:rPr>
          <w:b w:val="0"/>
          <w:szCs w:val="24"/>
        </w:rPr>
      </w:pPr>
      <w:r w:rsidRPr="0045340A">
        <w:rPr>
          <w:b w:val="0"/>
          <w:szCs w:val="24"/>
        </w:rPr>
        <w:t>- дата изменения.</w:t>
      </w:r>
    </w:p>
    <w:p w14:paraId="2F412382" w14:textId="77777777" w:rsidR="00B07AA7" w:rsidRPr="0045340A" w:rsidRDefault="00B07AA7" w:rsidP="00B07AA7">
      <w:pPr>
        <w:spacing w:line="360" w:lineRule="auto"/>
        <w:ind w:firstLine="567"/>
        <w:jc w:val="both"/>
        <w:rPr>
          <w:b w:val="0"/>
          <w:szCs w:val="24"/>
        </w:rPr>
      </w:pPr>
      <w:r w:rsidRPr="0045340A">
        <w:rPr>
          <w:b w:val="0"/>
          <w:szCs w:val="24"/>
        </w:rPr>
        <w:t>На чертежах общего вида обязательно должно быть указано:</w:t>
      </w:r>
    </w:p>
    <w:p w14:paraId="70FC0FCF" w14:textId="77777777" w:rsidR="00B07AA7" w:rsidRPr="0045340A" w:rsidRDefault="00B07AA7" w:rsidP="00B07AA7">
      <w:pPr>
        <w:spacing w:line="360" w:lineRule="auto"/>
        <w:ind w:firstLine="567"/>
        <w:jc w:val="both"/>
        <w:rPr>
          <w:b w:val="0"/>
          <w:szCs w:val="24"/>
        </w:rPr>
      </w:pPr>
      <w:r w:rsidRPr="0045340A">
        <w:rPr>
          <w:b w:val="0"/>
          <w:szCs w:val="24"/>
        </w:rPr>
        <w:t>- общие размеры и размеры различных элементов;</w:t>
      </w:r>
    </w:p>
    <w:p w14:paraId="10F77EE3" w14:textId="77777777" w:rsidR="00B07AA7" w:rsidRPr="0045340A" w:rsidRDefault="00B07AA7" w:rsidP="00B07AA7">
      <w:pPr>
        <w:spacing w:line="360" w:lineRule="auto"/>
        <w:ind w:firstLine="567"/>
        <w:jc w:val="both"/>
        <w:rPr>
          <w:b w:val="0"/>
          <w:szCs w:val="24"/>
        </w:rPr>
      </w:pPr>
      <w:r w:rsidRPr="0045340A">
        <w:rPr>
          <w:b w:val="0"/>
          <w:szCs w:val="24"/>
        </w:rPr>
        <w:t>- монтажные и установочные размеры;</w:t>
      </w:r>
    </w:p>
    <w:p w14:paraId="01CB7DF2" w14:textId="77777777" w:rsidR="00B07AA7" w:rsidRPr="0045340A" w:rsidRDefault="00B07AA7" w:rsidP="00B07AA7">
      <w:pPr>
        <w:spacing w:line="360" w:lineRule="auto"/>
        <w:ind w:firstLine="567"/>
        <w:jc w:val="both"/>
        <w:rPr>
          <w:b w:val="0"/>
          <w:szCs w:val="24"/>
        </w:rPr>
      </w:pPr>
      <w:r w:rsidRPr="0045340A">
        <w:rPr>
          <w:b w:val="0"/>
          <w:szCs w:val="24"/>
        </w:rPr>
        <w:t>- габаритные размеры;</w:t>
      </w:r>
    </w:p>
    <w:p w14:paraId="76AB5838" w14:textId="77777777" w:rsidR="00B07AA7" w:rsidRPr="0045340A" w:rsidRDefault="00B07AA7" w:rsidP="00B07AA7">
      <w:pPr>
        <w:spacing w:line="360" w:lineRule="auto"/>
        <w:ind w:firstLine="567"/>
        <w:jc w:val="both"/>
        <w:rPr>
          <w:b w:val="0"/>
          <w:szCs w:val="24"/>
        </w:rPr>
      </w:pPr>
      <w:r w:rsidRPr="0045340A">
        <w:rPr>
          <w:b w:val="0"/>
          <w:szCs w:val="24"/>
        </w:rPr>
        <w:t>- базовые расчетные размеры;</w:t>
      </w:r>
    </w:p>
    <w:p w14:paraId="26645C1A" w14:textId="77777777" w:rsidR="00B07AA7" w:rsidRPr="0045340A" w:rsidRDefault="00B07AA7" w:rsidP="00B07AA7">
      <w:pPr>
        <w:spacing w:line="360" w:lineRule="auto"/>
        <w:ind w:firstLine="567"/>
        <w:jc w:val="both"/>
        <w:rPr>
          <w:b w:val="0"/>
          <w:szCs w:val="24"/>
        </w:rPr>
      </w:pPr>
      <w:r w:rsidRPr="0045340A">
        <w:rPr>
          <w:b w:val="0"/>
          <w:szCs w:val="24"/>
        </w:rPr>
        <w:t>- статические нагрузки на фундамент;</w:t>
      </w:r>
    </w:p>
    <w:p w14:paraId="732E104F" w14:textId="77777777" w:rsidR="00B07AA7" w:rsidRPr="0045340A" w:rsidRDefault="00B07AA7" w:rsidP="00B07AA7">
      <w:pPr>
        <w:spacing w:line="360" w:lineRule="auto"/>
        <w:ind w:firstLine="567"/>
        <w:jc w:val="both"/>
        <w:rPr>
          <w:b w:val="0"/>
          <w:szCs w:val="24"/>
        </w:rPr>
      </w:pPr>
      <w:r w:rsidRPr="0045340A">
        <w:rPr>
          <w:b w:val="0"/>
          <w:szCs w:val="24"/>
        </w:rPr>
        <w:t>- положение подъемных цапф или ушек;</w:t>
      </w:r>
    </w:p>
    <w:p w14:paraId="49348FC0" w14:textId="77777777" w:rsidR="00B07AA7" w:rsidRPr="0045340A" w:rsidRDefault="00B07AA7" w:rsidP="00B07AA7">
      <w:pPr>
        <w:spacing w:line="360" w:lineRule="auto"/>
        <w:ind w:firstLine="567"/>
        <w:jc w:val="both"/>
        <w:rPr>
          <w:b w:val="0"/>
          <w:szCs w:val="24"/>
        </w:rPr>
      </w:pPr>
      <w:r w:rsidRPr="0045340A">
        <w:rPr>
          <w:b w:val="0"/>
          <w:szCs w:val="24"/>
        </w:rPr>
        <w:t>- схема строповки;</w:t>
      </w:r>
    </w:p>
    <w:p w14:paraId="007B85B5" w14:textId="77777777" w:rsidR="00B07AA7" w:rsidRPr="0045340A" w:rsidRDefault="00B07AA7" w:rsidP="00B07AA7">
      <w:pPr>
        <w:spacing w:line="360" w:lineRule="auto"/>
        <w:ind w:firstLine="567"/>
        <w:jc w:val="both"/>
        <w:rPr>
          <w:b w:val="0"/>
          <w:szCs w:val="24"/>
        </w:rPr>
      </w:pPr>
      <w:r w:rsidRPr="0045340A">
        <w:rPr>
          <w:b w:val="0"/>
          <w:szCs w:val="24"/>
        </w:rPr>
        <w:t>- техническая характеристика;</w:t>
      </w:r>
    </w:p>
    <w:p w14:paraId="1DC512C6" w14:textId="77777777" w:rsidR="00B07AA7" w:rsidRPr="0045340A" w:rsidRDefault="00B07AA7" w:rsidP="00B07AA7">
      <w:pPr>
        <w:spacing w:line="360" w:lineRule="auto"/>
        <w:ind w:firstLine="567"/>
        <w:jc w:val="both"/>
        <w:rPr>
          <w:b w:val="0"/>
          <w:szCs w:val="24"/>
        </w:rPr>
      </w:pPr>
      <w:r w:rsidRPr="0045340A">
        <w:rPr>
          <w:b w:val="0"/>
          <w:szCs w:val="24"/>
        </w:rPr>
        <w:t>- место расположения точек подключения заземления, габаритные размеры элемента подключения.</w:t>
      </w:r>
    </w:p>
    <w:p w14:paraId="2C6DFB3E" w14:textId="77777777" w:rsidR="00B07AA7" w:rsidRPr="0045340A" w:rsidRDefault="00B07AA7" w:rsidP="00B07AA7">
      <w:pPr>
        <w:spacing w:line="360" w:lineRule="auto"/>
        <w:ind w:firstLine="567"/>
        <w:rPr>
          <w:szCs w:val="24"/>
        </w:rPr>
      </w:pPr>
    </w:p>
    <w:p w14:paraId="124C392E" w14:textId="77777777" w:rsidR="00B07AA7" w:rsidRPr="0045340A" w:rsidRDefault="00B07AA7" w:rsidP="00B07AA7">
      <w:pPr>
        <w:spacing w:line="360" w:lineRule="auto"/>
        <w:ind w:firstLine="567"/>
        <w:rPr>
          <w:b w:val="0"/>
          <w:bCs/>
          <w:szCs w:val="24"/>
        </w:rPr>
      </w:pPr>
      <w:r w:rsidRPr="0045340A">
        <w:rPr>
          <w:bCs/>
          <w:szCs w:val="24"/>
        </w:rPr>
        <w:t>4</w:t>
      </w:r>
      <w:r w:rsidRPr="0045340A">
        <w:rPr>
          <w:bCs/>
          <w:szCs w:val="24"/>
        </w:rPr>
        <w:tab/>
        <w:t>Технико-коммерческое предложение Поставщика</w:t>
      </w:r>
    </w:p>
    <w:p w14:paraId="113A45A9" w14:textId="77777777" w:rsidR="00B07AA7" w:rsidRDefault="00B07AA7" w:rsidP="00B07AA7">
      <w:pPr>
        <w:spacing w:line="360" w:lineRule="auto"/>
        <w:ind w:firstLine="567"/>
        <w:jc w:val="both"/>
        <w:rPr>
          <w:b w:val="0"/>
          <w:szCs w:val="24"/>
        </w:rPr>
      </w:pPr>
      <w:r w:rsidRPr="0045340A">
        <w:rPr>
          <w:b w:val="0"/>
          <w:szCs w:val="24"/>
        </w:rPr>
        <w:t>Технико-коммерческое предложение должно содержать информацию в соответствии с разделом 2 настоящего опросного листа и заполненную таблицу (формат «</w:t>
      </w:r>
      <w:r w:rsidRPr="0045340A">
        <w:rPr>
          <w:b w:val="0"/>
          <w:szCs w:val="24"/>
          <w:lang w:val="en-US"/>
        </w:rPr>
        <w:t>XLS</w:t>
      </w:r>
      <w:r w:rsidRPr="0045340A">
        <w:rPr>
          <w:b w:val="0"/>
          <w:szCs w:val="24"/>
        </w:rPr>
        <w:t>»).</w:t>
      </w:r>
    </w:p>
    <w:p w14:paraId="038F191C" w14:textId="77777777" w:rsidR="00B07AA7" w:rsidRPr="0045340A" w:rsidRDefault="00B07AA7" w:rsidP="00B07AA7">
      <w:pPr>
        <w:spacing w:line="360" w:lineRule="auto"/>
        <w:ind w:firstLine="567"/>
        <w:jc w:val="both"/>
        <w:rPr>
          <w:b w:val="0"/>
          <w:szCs w:val="24"/>
        </w:rPr>
      </w:pPr>
    </w:p>
    <w:p w14:paraId="23C3058D" w14:textId="77777777" w:rsidR="00B07AA7" w:rsidRPr="0045340A" w:rsidRDefault="00B07AA7" w:rsidP="00B07AA7">
      <w:pPr>
        <w:spacing w:line="360" w:lineRule="auto"/>
        <w:ind w:firstLine="567"/>
        <w:jc w:val="both"/>
        <w:rPr>
          <w:b w:val="0"/>
          <w:szCs w:val="24"/>
        </w:rPr>
      </w:pPr>
    </w:p>
    <w:p w14:paraId="0BB8C12A" w14:textId="77777777" w:rsidR="00B07AA7" w:rsidRPr="0045340A" w:rsidRDefault="00B07AA7" w:rsidP="00B07AA7">
      <w:pPr>
        <w:spacing w:line="360" w:lineRule="auto"/>
        <w:ind w:firstLine="567"/>
        <w:rPr>
          <w:b w:val="0"/>
          <w:bCs/>
          <w:szCs w:val="24"/>
        </w:rPr>
      </w:pPr>
      <w:r w:rsidRPr="0045340A">
        <w:rPr>
          <w:bCs/>
          <w:szCs w:val="24"/>
        </w:rPr>
        <w:t>5</w:t>
      </w:r>
      <w:r w:rsidRPr="0045340A">
        <w:rPr>
          <w:bCs/>
          <w:szCs w:val="24"/>
        </w:rPr>
        <w:tab/>
        <w:t>Особые требования</w:t>
      </w:r>
    </w:p>
    <w:p w14:paraId="49D7164D" w14:textId="77777777" w:rsidR="00B07AA7" w:rsidRPr="0045340A" w:rsidRDefault="00B07AA7" w:rsidP="00B07AA7">
      <w:pPr>
        <w:spacing w:line="360" w:lineRule="auto"/>
        <w:ind w:firstLine="567"/>
        <w:jc w:val="both"/>
        <w:rPr>
          <w:b w:val="0"/>
        </w:rPr>
      </w:pPr>
      <w:r w:rsidRPr="0045340A">
        <w:rPr>
          <w:b w:val="0"/>
          <w:szCs w:val="24"/>
        </w:rPr>
        <w:t>Поставщик должен разработать и представить Заказчику АО «НЗНП» комплект документации.</w:t>
      </w:r>
    </w:p>
    <w:p w14:paraId="5B7F6658" w14:textId="77777777" w:rsidR="00B07AA7" w:rsidRPr="0045340A" w:rsidRDefault="00B07AA7" w:rsidP="00B07AA7">
      <w:pPr>
        <w:spacing w:line="360" w:lineRule="auto"/>
        <w:ind w:firstLine="567"/>
        <w:jc w:val="both"/>
        <w:rPr>
          <w:b w:val="0"/>
        </w:rPr>
      </w:pPr>
      <w:r w:rsidRPr="0045340A">
        <w:rPr>
          <w:b w:val="0"/>
          <w:szCs w:val="24"/>
        </w:rPr>
        <w:t>Документация должна поставляться комплектно в соответствии с разделом «Перечень документов поставщика». Допускается отдельные документы объединять в один. Некомплектная документация и документы предварительных выпусков к рассмотрению приниматься не будут.</w:t>
      </w:r>
    </w:p>
    <w:p w14:paraId="4186225F" w14:textId="77777777" w:rsidR="00B07AA7" w:rsidRPr="0045340A" w:rsidRDefault="00B07AA7" w:rsidP="00B07AA7">
      <w:pPr>
        <w:spacing w:line="360" w:lineRule="auto"/>
        <w:ind w:firstLine="567"/>
        <w:jc w:val="both"/>
        <w:rPr>
          <w:b w:val="0"/>
        </w:rPr>
      </w:pPr>
      <w:r w:rsidRPr="0045340A">
        <w:rPr>
          <w:b w:val="0"/>
          <w:szCs w:val="24"/>
        </w:rPr>
        <w:t>Поставщик передает в АО «НЗНП» полный комплект документации на рассмотрение Заказчику.</w:t>
      </w:r>
    </w:p>
    <w:p w14:paraId="51E17FA3" w14:textId="77777777" w:rsidR="00B07AA7" w:rsidRPr="0045340A" w:rsidRDefault="00B07AA7" w:rsidP="00B07AA7">
      <w:pPr>
        <w:spacing w:line="360" w:lineRule="auto"/>
        <w:ind w:firstLine="567"/>
        <w:jc w:val="both"/>
        <w:rPr>
          <w:b w:val="0"/>
        </w:rPr>
      </w:pPr>
      <w:r w:rsidRPr="0045340A">
        <w:rPr>
          <w:b w:val="0"/>
          <w:szCs w:val="24"/>
        </w:rPr>
        <w:lastRenderedPageBreak/>
        <w:t>При наличии замечаний от АО «НЗНП» документация должна быть откорректирована Поставщиком и повторно представлена для рассмотрения.</w:t>
      </w:r>
    </w:p>
    <w:p w14:paraId="52EA63FC" w14:textId="77777777" w:rsidR="00B07AA7" w:rsidRPr="0045340A" w:rsidRDefault="00B07AA7" w:rsidP="00B07AA7">
      <w:pPr>
        <w:spacing w:line="360" w:lineRule="auto"/>
        <w:ind w:firstLine="567"/>
        <w:jc w:val="both"/>
        <w:rPr>
          <w:b w:val="0"/>
        </w:rPr>
      </w:pPr>
      <w:r w:rsidRPr="0045340A">
        <w:rPr>
          <w:b w:val="0"/>
          <w:szCs w:val="24"/>
        </w:rPr>
        <w:t>При отсутствии замечаний АО «НЗНП» сообщает, что документация имеет достаточно информации для привязки в проекте.</w:t>
      </w:r>
    </w:p>
    <w:p w14:paraId="050A973D" w14:textId="77777777" w:rsidR="00B07AA7" w:rsidRPr="0045340A" w:rsidRDefault="00B07AA7" w:rsidP="00B07AA7">
      <w:pPr>
        <w:spacing w:line="360" w:lineRule="auto"/>
        <w:ind w:firstLine="567"/>
        <w:jc w:val="both"/>
        <w:rPr>
          <w:b w:val="0"/>
        </w:rPr>
      </w:pPr>
      <w:r w:rsidRPr="0045340A">
        <w:rPr>
          <w:b w:val="0"/>
          <w:szCs w:val="24"/>
        </w:rPr>
        <w:t>Соответствие требованиям, отраженным в опросном листе, не освобождает Поставщика от его обязанностей по поставке должным образом спроектированного и изготовленного оборудования, предназначенного для использования в соответствии с указанными техническими данными.</w:t>
      </w:r>
    </w:p>
    <w:p w14:paraId="0258A6BA" w14:textId="77777777" w:rsidR="00B07AA7" w:rsidRPr="0045340A" w:rsidRDefault="00B07AA7" w:rsidP="00B07AA7">
      <w:pPr>
        <w:spacing w:line="360" w:lineRule="auto"/>
        <w:ind w:firstLine="567"/>
        <w:jc w:val="both"/>
        <w:rPr>
          <w:b w:val="0"/>
        </w:rPr>
      </w:pPr>
      <w:r w:rsidRPr="0045340A">
        <w:rPr>
          <w:b w:val="0"/>
          <w:szCs w:val="24"/>
        </w:rPr>
        <w:t>Если содержание опросного листа неясно или указанные требования вступают в противоречие с нормами Поставщика оборудования, то за запрос пояснений у</w:t>
      </w:r>
      <w:r w:rsidRPr="0045340A">
        <w:rPr>
          <w:b w:val="0"/>
          <w:color w:val="FF0000"/>
          <w:szCs w:val="24"/>
        </w:rPr>
        <w:t xml:space="preserve"> </w:t>
      </w:r>
      <w:r w:rsidRPr="0045340A">
        <w:rPr>
          <w:b w:val="0"/>
          <w:szCs w:val="24"/>
        </w:rPr>
        <w:t>ООО «</w:t>
      </w:r>
      <w:proofErr w:type="spellStart"/>
      <w:r w:rsidRPr="0045340A">
        <w:rPr>
          <w:b w:val="0"/>
          <w:szCs w:val="24"/>
        </w:rPr>
        <w:t>ПриволжскНИПИнефть</w:t>
      </w:r>
      <w:proofErr w:type="spellEnd"/>
      <w:r w:rsidRPr="0045340A">
        <w:rPr>
          <w:b w:val="0"/>
          <w:szCs w:val="24"/>
        </w:rPr>
        <w:t>» отвечает Поставщик.</w:t>
      </w:r>
    </w:p>
    <w:p w14:paraId="1E00DD74" w14:textId="77777777" w:rsidR="00B07AA7" w:rsidRPr="0045340A" w:rsidRDefault="00B07AA7" w:rsidP="00B07AA7">
      <w:pPr>
        <w:spacing w:line="360" w:lineRule="auto"/>
        <w:ind w:firstLine="567"/>
        <w:jc w:val="both"/>
        <w:rPr>
          <w:rStyle w:val="afffb"/>
          <w:b/>
        </w:rPr>
      </w:pPr>
      <w:r w:rsidRPr="0045340A">
        <w:rPr>
          <w:b w:val="0"/>
          <w:szCs w:val="24"/>
        </w:rPr>
        <w:t>Конструкторская документация на оборудование должна быть согласована между поставщиком и разработчиком рабочей документации. Изготовление оборудования (частей оборудования) без согласования конструкторской документации не допускается. Изготовитель не должен приступать к изготовлению до получения штампа «Согласовано для изготовления».</w:t>
      </w:r>
    </w:p>
    <w:p w14:paraId="223C613E" w14:textId="77777777" w:rsidR="00B07AA7" w:rsidRPr="0045340A" w:rsidRDefault="00B07AA7" w:rsidP="00B07AA7">
      <w:pPr>
        <w:jc w:val="both"/>
        <w:rPr>
          <w:rFonts w:ascii="Arial" w:hAnsi="Arial" w:cs="Arial"/>
        </w:rPr>
      </w:pPr>
    </w:p>
    <w:p w14:paraId="67907F56" w14:textId="77777777" w:rsidR="007428E8" w:rsidRPr="0045340A" w:rsidRDefault="007428E8" w:rsidP="00B07AA7">
      <w:pPr>
        <w:spacing w:line="360" w:lineRule="auto"/>
        <w:ind w:firstLine="567"/>
        <w:rPr>
          <w:rFonts w:ascii="Arial" w:hAnsi="Arial" w:cs="Arial"/>
        </w:rPr>
      </w:pPr>
    </w:p>
    <w:sectPr w:rsidR="007428E8" w:rsidRPr="0045340A" w:rsidSect="00B3023A">
      <w:footerReference w:type="first" r:id="rId14"/>
      <w:type w:val="continuous"/>
      <w:pgSz w:w="11907" w:h="16839" w:code="9"/>
      <w:pgMar w:top="154" w:right="425" w:bottom="1418" w:left="1418" w:header="284" w:footer="0"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3F8B94" w14:textId="77777777" w:rsidR="00522B69" w:rsidRDefault="00522B69" w:rsidP="00145E2C">
      <w:r>
        <w:separator/>
      </w:r>
    </w:p>
  </w:endnote>
  <w:endnote w:type="continuationSeparator" w:id="0">
    <w:p w14:paraId="75D0037E" w14:textId="77777777" w:rsidR="00522B69" w:rsidRDefault="00522B69" w:rsidP="00145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extBook">
    <w:altName w:val="Times New Roman"/>
    <w:charset w:val="00"/>
    <w:family w:val="auto"/>
    <w:pitch w:val="variable"/>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12C7A" w14:textId="77777777" w:rsidR="00522C23" w:rsidRDefault="00522C23">
    <w:pPr>
      <w:pStyle w:val="a5"/>
      <w:tabs>
        <w:tab w:val="left" w:pos="7655"/>
      </w:tabs>
    </w:pPr>
    <w:r>
      <w:rPr>
        <w:noProof/>
      </w:rPr>
      <mc:AlternateContent>
        <mc:Choice Requires="wps">
          <w:drawing>
            <wp:anchor distT="0" distB="0" distL="114300" distR="114300" simplePos="0" relativeHeight="251676672" behindDoc="0" locked="0" layoutInCell="1" allowOverlap="1" wp14:anchorId="7FDB1334" wp14:editId="127CBCF6">
              <wp:simplePos x="0" y="0"/>
              <wp:positionH relativeFrom="page">
                <wp:posOffset>737870</wp:posOffset>
              </wp:positionH>
              <wp:positionV relativeFrom="page">
                <wp:posOffset>9973310</wp:posOffset>
              </wp:positionV>
              <wp:extent cx="360045" cy="179705"/>
              <wp:effectExtent l="0" t="0" r="1905" b="0"/>
              <wp:wrapNone/>
              <wp:docPr id="259" name="Text Box 33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B7A0584" w14:textId="77777777" w:rsidR="00522C23" w:rsidRPr="00CA2394" w:rsidRDefault="00522C23">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DB1334" id="_x0000_t202" coordsize="21600,21600" o:spt="202" path="m,l,21600r21600,l21600,xe">
              <v:stroke joinstyle="miter"/>
              <v:path gradientshapeok="t" o:connecttype="rect"/>
            </v:shapetype>
            <v:shape id="Text Box 3380" o:spid="_x0000_s1026" type="#_x0000_t202" style="position:absolute;margin-left:58.1pt;margin-top:785.3pt;width:28.35pt;height:14.15pt;z-index:2516766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" filled="f" strokeweight=".5pt">
              <v:textbox inset="0,.5mm,0,0">
                <w:txbxContent>
                  <w:p w14:paraId="0B7A0584" w14:textId="77777777" w:rsidR="00522C23" w:rsidRPr="00CA2394" w:rsidRDefault="00522C23">
                    <w:pPr>
                      <w:pStyle w:val="a9"/>
                    </w:pPr>
                  </w:p>
                </w:txbxContent>
              </v:textbox>
              <w10:wrap anchorx="page" anchory="page"/>
            </v:shape>
          </w:pict>
        </mc:Fallback>
      </mc:AlternateContent>
    </w:r>
    <w:r>
      <w:rPr>
        <w:noProof/>
      </w:rPr>
      <mc:AlternateContent>
        <mc:Choice Requires="wps">
          <w:drawing>
            <wp:anchor distT="0" distB="0" distL="114300" distR="114300" simplePos="0" relativeHeight="251675648" behindDoc="0" locked="0" layoutInCell="1" allowOverlap="1" wp14:anchorId="5669E1A3" wp14:editId="370213DD">
              <wp:simplePos x="0" y="0"/>
              <wp:positionH relativeFrom="page">
                <wp:posOffset>2718435</wp:posOffset>
              </wp:positionH>
              <wp:positionV relativeFrom="page">
                <wp:posOffset>9793605</wp:posOffset>
              </wp:positionV>
              <wp:extent cx="360045" cy="179705"/>
              <wp:effectExtent l="0" t="0" r="1905" b="0"/>
              <wp:wrapNone/>
              <wp:docPr id="258" name="Text Box 33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E206D50" w14:textId="77777777" w:rsidR="00522C23" w:rsidRPr="00AF072F" w:rsidRDefault="00522C23">
                          <w:pPr>
                            <w:pStyle w:val="ab"/>
                            <w:rPr>
                              <w:szCs w:val="16"/>
                            </w:rPr>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69E1A3" id="Text Box 3379" o:spid="_x0000_s1027" type="#_x0000_t202" style="position:absolute;margin-left:214.05pt;margin-top:771.15pt;width:28.35pt;height:14.15pt;z-index:2516756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" filled="f" strokeweight=".5pt">
              <v:textbox inset="0,.5mm,0,0">
                <w:txbxContent>
                  <w:p w14:paraId="1E206D50" w14:textId="77777777" w:rsidR="00522C23" w:rsidRPr="00AF072F" w:rsidRDefault="00522C23">
                    <w:pPr>
                      <w:pStyle w:val="ab"/>
                      <w:rPr>
                        <w:szCs w:val="16"/>
                      </w:rPr>
                    </w:pPr>
                  </w:p>
                </w:txbxContent>
              </v:textbox>
              <w10:wrap anchorx="page" anchory="page"/>
            </v:shape>
          </w:pict>
        </mc:Fallback>
      </mc:AlternateContent>
    </w:r>
    <w:r>
      <w:rPr>
        <w:noProof/>
      </w:rPr>
      <mc:AlternateContent>
        <mc:Choice Requires="wps">
          <w:drawing>
            <wp:anchor distT="0" distB="0" distL="114300" distR="114300" simplePos="0" relativeHeight="251674624" behindDoc="0" locked="0" layoutInCell="1" allowOverlap="1" wp14:anchorId="65C0E378" wp14:editId="33E358CC">
              <wp:simplePos x="0" y="0"/>
              <wp:positionH relativeFrom="page">
                <wp:posOffset>2178050</wp:posOffset>
              </wp:positionH>
              <wp:positionV relativeFrom="page">
                <wp:posOffset>9793605</wp:posOffset>
              </wp:positionV>
              <wp:extent cx="539750" cy="179705"/>
              <wp:effectExtent l="0" t="0" r="0" b="0"/>
              <wp:wrapNone/>
              <wp:docPr id="257" name="Text Box 33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AD14628" w14:textId="77777777" w:rsidR="00522C23" w:rsidRDefault="00522C23">
                          <w:pPr>
                            <w:pStyle w:val="ab"/>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C0E378" id="Text Box 3378" o:spid="_x0000_s1028" type="#_x0000_t202" style="position:absolute;margin-left:171.5pt;margin-top:771.15pt;width:42.5pt;height:14.15pt;z-index:251674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" filled="f" strokeweight=".5pt">
              <v:textbox inset="0,.5mm,0,0">
                <w:txbxContent>
                  <w:p w14:paraId="0AD14628" w14:textId="77777777" w:rsidR="00522C23" w:rsidRDefault="00522C23">
                    <w:pPr>
                      <w:pStyle w:val="ab"/>
                    </w:pPr>
                  </w:p>
                </w:txbxContent>
              </v:textbox>
              <w10:wrap anchorx="page" anchory="page"/>
            </v:shape>
          </w:pict>
        </mc:Fallback>
      </mc:AlternateContent>
    </w:r>
    <w:r>
      <w:rPr>
        <w:noProof/>
      </w:rPr>
      <mc:AlternateContent>
        <mc:Choice Requires="wps">
          <w:drawing>
            <wp:anchor distT="0" distB="0" distL="114300" distR="114300" simplePos="0" relativeHeight="251673600" behindDoc="0" locked="0" layoutInCell="1" allowOverlap="1" wp14:anchorId="33D25AA9" wp14:editId="27ECC2FD">
              <wp:simplePos x="0" y="0"/>
              <wp:positionH relativeFrom="page">
                <wp:posOffset>1818005</wp:posOffset>
              </wp:positionH>
              <wp:positionV relativeFrom="page">
                <wp:posOffset>9793605</wp:posOffset>
              </wp:positionV>
              <wp:extent cx="360045" cy="179705"/>
              <wp:effectExtent l="0" t="0" r="1905" b="0"/>
              <wp:wrapNone/>
              <wp:docPr id="256" name="Text Box 33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34CBB59" w14:textId="77777777" w:rsidR="00522C23" w:rsidRPr="00DF2469" w:rsidRDefault="00522C23">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D25AA9" id="Text Box 3377" o:spid="_x0000_s1029" type="#_x0000_t202" style="position:absolute;margin-left:143.15pt;margin-top:771.15pt;width:28.35pt;height:14.15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" filled="f" strokeweight=".5pt">
              <v:textbox inset="0,.5mm,0,0">
                <w:txbxContent>
                  <w:p w14:paraId="734CBB59" w14:textId="77777777" w:rsidR="00522C23" w:rsidRPr="00DF2469" w:rsidRDefault="00522C23">
                    <w:pPr>
                      <w:pStyle w:val="a9"/>
                    </w:pPr>
                  </w:p>
                </w:txbxContent>
              </v:textbox>
              <w10:wrap anchorx="page" anchory="page"/>
            </v:shape>
          </w:pict>
        </mc:Fallback>
      </mc:AlternateContent>
    </w:r>
    <w:r>
      <w:rPr>
        <w:noProof/>
      </w:rPr>
      <mc:AlternateContent>
        <mc:Choice Requires="wps">
          <w:drawing>
            <wp:anchor distT="0" distB="0" distL="114300" distR="114300" simplePos="0" relativeHeight="251672576" behindDoc="0" locked="0" layoutInCell="1" allowOverlap="1" wp14:anchorId="4101233A" wp14:editId="63B12E34">
              <wp:simplePos x="0" y="0"/>
              <wp:positionH relativeFrom="page">
                <wp:posOffset>1457960</wp:posOffset>
              </wp:positionH>
              <wp:positionV relativeFrom="page">
                <wp:posOffset>9793605</wp:posOffset>
              </wp:positionV>
              <wp:extent cx="360045" cy="179705"/>
              <wp:effectExtent l="0" t="0" r="1905" b="0"/>
              <wp:wrapNone/>
              <wp:docPr id="191" name="Text Box 33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E0F5298" w14:textId="77777777" w:rsidR="00522C23" w:rsidRPr="00DF2469" w:rsidRDefault="00522C23">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01233A" id="Text Box 3376" o:spid="_x0000_s1030" type="#_x0000_t202" style="position:absolute;margin-left:114.8pt;margin-top:771.15pt;width:28.35pt;height:14.15pt;z-index:2516725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" filled="f" strokeweight=".5pt">
              <v:textbox inset="0,.5mm,0,0">
                <w:txbxContent>
                  <w:p w14:paraId="0E0F5298" w14:textId="77777777" w:rsidR="00522C23" w:rsidRPr="00DF2469" w:rsidRDefault="00522C23">
                    <w:pPr>
                      <w:pStyle w:val="a9"/>
                    </w:pPr>
                  </w:p>
                </w:txbxContent>
              </v:textbox>
              <w10:wrap anchorx="page" anchory="page"/>
            </v:shape>
          </w:pict>
        </mc:Fallback>
      </mc:AlternateContent>
    </w:r>
    <w:r>
      <w:rPr>
        <w:noProof/>
      </w:rPr>
      <mc:AlternateContent>
        <mc:Choice Requires="wps">
          <w:drawing>
            <wp:anchor distT="0" distB="0" distL="114300" distR="114300" simplePos="0" relativeHeight="251671552" behindDoc="0" locked="0" layoutInCell="1" allowOverlap="1" wp14:anchorId="1F465B55" wp14:editId="692A8892">
              <wp:simplePos x="0" y="0"/>
              <wp:positionH relativeFrom="page">
                <wp:posOffset>1097915</wp:posOffset>
              </wp:positionH>
              <wp:positionV relativeFrom="page">
                <wp:posOffset>9793605</wp:posOffset>
              </wp:positionV>
              <wp:extent cx="360045" cy="179705"/>
              <wp:effectExtent l="0" t="0" r="1905" b="0"/>
              <wp:wrapNone/>
              <wp:docPr id="190" name="Text Box 33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150E280" w14:textId="77777777" w:rsidR="00522C23" w:rsidRPr="00DF2469" w:rsidRDefault="00522C23">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465B55" id="Text Box 3375" o:spid="_x0000_s1031" type="#_x0000_t202" style="position:absolute;margin-left:86.45pt;margin-top:771.15pt;width:28.35pt;height:14.15pt;z-index:2516715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" filled="f" strokeweight=".5pt">
              <v:textbox inset="0,.5mm,0,0">
                <w:txbxContent>
                  <w:p w14:paraId="4150E280" w14:textId="77777777" w:rsidR="00522C23" w:rsidRPr="00DF2469" w:rsidRDefault="00522C23">
                    <w:pPr>
                      <w:pStyle w:val="a9"/>
                    </w:pPr>
                  </w:p>
                </w:txbxContent>
              </v:textbox>
              <w10:wrap anchorx="page" anchory="page"/>
            </v:shape>
          </w:pict>
        </mc:Fallback>
      </mc:AlternateContent>
    </w:r>
    <w:r>
      <w:rPr>
        <w:noProof/>
      </w:rPr>
      <mc:AlternateContent>
        <mc:Choice Requires="wps">
          <w:drawing>
            <wp:anchor distT="0" distB="0" distL="114300" distR="114300" simplePos="0" relativeHeight="251635712" behindDoc="0" locked="0" layoutInCell="1" allowOverlap="1" wp14:anchorId="1FC627D3" wp14:editId="0FF29AE1">
              <wp:simplePos x="0" y="0"/>
              <wp:positionH relativeFrom="page">
                <wp:posOffset>737870</wp:posOffset>
              </wp:positionH>
              <wp:positionV relativeFrom="page">
                <wp:posOffset>9793605</wp:posOffset>
              </wp:positionV>
              <wp:extent cx="360045" cy="179705"/>
              <wp:effectExtent l="0" t="0" r="1905" b="0"/>
              <wp:wrapNone/>
              <wp:docPr id="189" name="Text Box 33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6AF599A" w14:textId="77777777" w:rsidR="00522C23" w:rsidRPr="00CA2394" w:rsidRDefault="00522C23">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C627D3" id="Text Box 3340" o:spid="_x0000_s1032" type="#_x0000_t202" style="position:absolute;margin-left:58.1pt;margin-top:771.15pt;width:28.35pt;height:14.15pt;z-index:2516357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" filled="f" strokeweight=".5pt">
              <v:textbox inset="0,.5mm,0,0">
                <w:txbxContent>
                  <w:p w14:paraId="56AF599A" w14:textId="77777777" w:rsidR="00522C23" w:rsidRPr="00CA2394" w:rsidRDefault="00522C23">
                    <w:pPr>
                      <w:pStyle w:val="a9"/>
                    </w:pPr>
                  </w:p>
                </w:txbxContent>
              </v:textbox>
              <w10:wrap anchorx="page" anchory="page"/>
            </v:shape>
          </w:pict>
        </mc:Fallback>
      </mc:AlternateContent>
    </w:r>
    <w:r>
      <w:rPr>
        <w:noProof/>
      </w:rPr>
      <mc:AlternateContent>
        <mc:Choice Requires="wps">
          <w:drawing>
            <wp:anchor distT="0" distB="0" distL="114299" distR="114299" simplePos="0" relativeHeight="251670528" behindDoc="0" locked="0" layoutInCell="1" allowOverlap="1" wp14:anchorId="692C5951" wp14:editId="656B5F60">
              <wp:simplePos x="0" y="0"/>
              <wp:positionH relativeFrom="page">
                <wp:posOffset>7362824</wp:posOffset>
              </wp:positionH>
              <wp:positionV relativeFrom="page">
                <wp:posOffset>198120</wp:posOffset>
              </wp:positionV>
              <wp:extent cx="0" cy="10133965"/>
              <wp:effectExtent l="0" t="0" r="0" b="635"/>
              <wp:wrapNone/>
              <wp:docPr id="188" name="Line 33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13396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4E27A24E" id="Line 3374" o:spid="_x0000_s1026" style="position:absolute;z-index:251670528;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579.75pt,15.6pt" to="579.75pt,8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" strokeweight="1.5pt">
              <w10:wrap anchorx="page" anchory="page"/>
            </v:line>
          </w:pict>
        </mc:Fallback>
      </mc:AlternateContent>
    </w:r>
    <w:r>
      <w:rPr>
        <w:noProof/>
      </w:rPr>
      <mc:AlternateContent>
        <mc:Choice Requires="wps">
          <w:drawing>
            <wp:anchor distT="4294967295" distB="4294967295" distL="114300" distR="114300" simplePos="0" relativeHeight="251669504" behindDoc="0" locked="0" layoutInCell="1" allowOverlap="1" wp14:anchorId="6336D5BE" wp14:editId="49B2BB21">
              <wp:simplePos x="0" y="0"/>
              <wp:positionH relativeFrom="page">
                <wp:posOffset>737870</wp:posOffset>
              </wp:positionH>
              <wp:positionV relativeFrom="page">
                <wp:posOffset>198119</wp:posOffset>
              </wp:positionV>
              <wp:extent cx="6623685" cy="0"/>
              <wp:effectExtent l="0" t="0" r="5715" b="0"/>
              <wp:wrapNone/>
              <wp:docPr id="187" name="Line 33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368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16DC319D" id="Line 3373" o:spid="_x0000_s1026" style="position:absolute;z-index:251669504;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15.6pt" to="579.6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" strokeweight="1.5pt">
              <w10:wrap anchorx="page" anchory="page"/>
            </v:line>
          </w:pict>
        </mc:Fallback>
      </mc:AlternateContent>
    </w:r>
    <w:r>
      <w:rPr>
        <w:noProof/>
      </w:rPr>
      <mc:AlternateContent>
        <mc:Choice Requires="wps">
          <w:drawing>
            <wp:anchor distT="0" distB="0" distL="114299" distR="114299" simplePos="0" relativeHeight="251668480" behindDoc="0" locked="0" layoutInCell="1" allowOverlap="1" wp14:anchorId="68C1CA69" wp14:editId="6D7F0DC9">
              <wp:simplePos x="0" y="0"/>
              <wp:positionH relativeFrom="page">
                <wp:posOffset>737869</wp:posOffset>
              </wp:positionH>
              <wp:positionV relativeFrom="page">
                <wp:posOffset>198120</wp:posOffset>
              </wp:positionV>
              <wp:extent cx="0" cy="7272020"/>
              <wp:effectExtent l="0" t="0" r="0" b="5080"/>
              <wp:wrapNone/>
              <wp:docPr id="186" name="Line 33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27202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29E71CA7" id="Line 3372" o:spid="_x0000_s1026" style="position:absolute;z-index:251668480;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58.1pt,15.6pt" to="58.1pt,58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" strokeweight="1.5pt">
              <w10:wrap anchorx="page" anchory="page"/>
            </v:line>
          </w:pict>
        </mc:Fallback>
      </mc:AlternateContent>
    </w:r>
    <w:r>
      <w:rPr>
        <w:noProof/>
      </w:rPr>
      <mc:AlternateContent>
        <mc:Choice Requires="wps">
          <w:drawing>
            <wp:anchor distT="0" distB="0" distL="114300" distR="114300" simplePos="0" relativeHeight="251646976" behindDoc="0" locked="0" layoutInCell="1" allowOverlap="1" wp14:anchorId="3E40CA96" wp14:editId="56A8ABFD">
              <wp:simplePos x="0" y="0"/>
              <wp:positionH relativeFrom="page">
                <wp:posOffset>7002780</wp:posOffset>
              </wp:positionH>
              <wp:positionV relativeFrom="page">
                <wp:posOffset>9792970</wp:posOffset>
              </wp:positionV>
              <wp:extent cx="360045" cy="252095"/>
              <wp:effectExtent l="0" t="0" r="1905" b="0"/>
              <wp:wrapNone/>
              <wp:docPr id="185" name="Text Box 33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2520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7C7EAB1" w14:textId="77777777" w:rsidR="00522C23" w:rsidRPr="00DD329F" w:rsidRDefault="00522C23">
                          <w:pPr>
                            <w:pStyle w:val="af6"/>
                            <w:rPr>
                              <w:rFonts w:cs="Times New Roman"/>
                            </w:rPr>
                          </w:pPr>
                          <w:r w:rsidRPr="00DD329F">
                            <w:rPr>
                              <w:rFonts w:cs="Times New Roman"/>
                            </w:rPr>
                            <w:t>Лист</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40CA96" id="Text Box 3351" o:spid="_x0000_s1033" type="#_x0000_t202" style="position:absolute;margin-left:551.4pt;margin-top:771.1pt;width:28.35pt;height:19.85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" filled="f" strokeweight="1.5pt">
              <v:textbox inset="0,1mm,0,0">
                <w:txbxContent>
                  <w:p w14:paraId="37C7EAB1" w14:textId="77777777" w:rsidR="00522C23" w:rsidRPr="00DD329F" w:rsidRDefault="00522C23">
                    <w:pPr>
                      <w:pStyle w:val="af6"/>
                      <w:rPr>
                        <w:rFonts w:cs="Times New Roman"/>
                      </w:rPr>
                    </w:pPr>
                    <w:r w:rsidRPr="00DD329F">
                      <w:rPr>
                        <w:rFonts w:cs="Times New Roman"/>
                      </w:rPr>
                      <w:t>Лист</w:t>
                    </w:r>
                  </w:p>
                </w:txbxContent>
              </v:textbox>
              <w10:wrap anchorx="page" anchory="page"/>
            </v:shape>
          </w:pict>
        </mc:Fallback>
      </mc:AlternateContent>
    </w:r>
    <w:r>
      <w:rPr>
        <w:noProof/>
      </w:rPr>
      <mc:AlternateContent>
        <mc:Choice Requires="wps">
          <w:drawing>
            <wp:anchor distT="0" distB="0" distL="114300" distR="114300" simplePos="0" relativeHeight="251662336" behindDoc="0" locked="0" layoutInCell="1" allowOverlap="1" wp14:anchorId="1FDAFE66" wp14:editId="2F5E61B4">
              <wp:simplePos x="0" y="0"/>
              <wp:positionH relativeFrom="page">
                <wp:posOffset>6460490</wp:posOffset>
              </wp:positionH>
              <wp:positionV relativeFrom="page">
                <wp:posOffset>10333355</wp:posOffset>
              </wp:positionV>
              <wp:extent cx="539750" cy="179705"/>
              <wp:effectExtent l="0" t="0" r="0" b="0"/>
              <wp:wrapNone/>
              <wp:docPr id="184" name="Text Box 33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4A479187" w14:textId="77777777" w:rsidR="00522C23" w:rsidRPr="003A75B2" w:rsidRDefault="00522C23">
                          <w:pPr>
                            <w:pStyle w:val="ae"/>
                          </w:pPr>
                          <w:r>
                            <w:t>Формат</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DAFE66" id="Text Box 3366" o:spid="_x0000_s1034" type="#_x0000_t202" style="position:absolute;margin-left:508.7pt;margin-top:813.65pt;width:42.5pt;height:14.1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" filled="f" stroked="f" strokeweight="1.5pt">
              <v:textbox inset="0,0,0,0">
                <w:txbxContent>
                  <w:p w14:paraId="4A479187" w14:textId="77777777" w:rsidR="00522C23" w:rsidRPr="003A75B2" w:rsidRDefault="00522C23">
                    <w:pPr>
                      <w:pStyle w:val="ae"/>
                    </w:pPr>
                    <w:r>
                      <w:t>Формат</w:t>
                    </w:r>
                  </w:p>
                </w:txbxContent>
              </v:textbox>
              <w10:wrap anchorx="page" anchory="page"/>
            </v:shape>
          </w:pict>
        </mc:Fallback>
      </mc:AlternateContent>
    </w:r>
    <w:r>
      <w:rPr>
        <w:noProof/>
      </w:rPr>
      <mc:AlternateContent>
        <mc:Choice Requires="wps">
          <w:drawing>
            <wp:anchor distT="0" distB="0" distL="114300" distR="114300" simplePos="0" relativeHeight="251663360" behindDoc="0" locked="0" layoutInCell="1" allowOverlap="1" wp14:anchorId="52D6F747" wp14:editId="1BD9442C">
              <wp:simplePos x="0" y="0"/>
              <wp:positionH relativeFrom="page">
                <wp:posOffset>7000875</wp:posOffset>
              </wp:positionH>
              <wp:positionV relativeFrom="page">
                <wp:posOffset>10333355</wp:posOffset>
              </wp:positionV>
              <wp:extent cx="360045" cy="179705"/>
              <wp:effectExtent l="0" t="0" r="0" b="0"/>
              <wp:wrapNone/>
              <wp:docPr id="183" name="Text Box 33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344C6516" w14:textId="77777777" w:rsidR="00522C23" w:rsidRPr="003A75B2" w:rsidRDefault="00522C23">
                          <w:pPr>
                            <w:pStyle w:val="ae"/>
                          </w:pPr>
                          <w:r>
                            <w:t>А4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D6F747" id="Text Box 3367" o:spid="_x0000_s1035" type="#_x0000_t202" style="position:absolute;margin-left:551.25pt;margin-top:813.65pt;width:28.35pt;height:14.1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" filled="f" stroked="f" strokeweight="1.5pt">
              <v:textbox inset="0,0,0,0">
                <w:txbxContent>
                  <w:p w14:paraId="344C6516" w14:textId="77777777" w:rsidR="00522C23" w:rsidRPr="003A75B2" w:rsidRDefault="00522C23">
                    <w:pPr>
                      <w:pStyle w:val="ae"/>
                    </w:pPr>
                    <w:r>
                      <w:t>А4</w:t>
                    </w:r>
                  </w:p>
                </w:txbxContent>
              </v:textbox>
              <w10:wrap anchorx="page" anchory="page"/>
            </v:shape>
          </w:pict>
        </mc:Fallback>
      </mc:AlternateContent>
    </w:r>
    <w:r>
      <w:rPr>
        <w:noProof/>
      </w:rPr>
      <mc:AlternateContent>
        <mc:Choice Requires="wps">
          <w:drawing>
            <wp:anchor distT="0" distB="0" distL="114299" distR="114299" simplePos="0" relativeHeight="251667456" behindDoc="0" locked="0" layoutInCell="1" allowOverlap="1" wp14:anchorId="79191C9B" wp14:editId="536B513B">
              <wp:simplePos x="0" y="0"/>
              <wp:positionH relativeFrom="page">
                <wp:posOffset>1818004</wp:posOffset>
              </wp:positionH>
              <wp:positionV relativeFrom="page">
                <wp:posOffset>9792970</wp:posOffset>
              </wp:positionV>
              <wp:extent cx="0" cy="539750"/>
              <wp:effectExtent l="0" t="0" r="0" b="12700"/>
              <wp:wrapNone/>
              <wp:docPr id="182" name="Line 33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97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5D423487" id="Line 3371" o:spid="_x0000_s1026" style="position:absolute;z-index:251667456;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143.15pt,771.1pt" to="143.15pt,8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" strokeweight="1.5pt">
              <w10:wrap anchorx="page" anchory="page"/>
            </v:line>
          </w:pict>
        </mc:Fallback>
      </mc:AlternateContent>
    </w:r>
    <w:r>
      <w:rPr>
        <w:noProof/>
      </w:rPr>
      <mc:AlternateContent>
        <mc:Choice Requires="wps">
          <w:drawing>
            <wp:anchor distT="0" distB="0" distL="114300" distR="114300" simplePos="0" relativeHeight="251666432" behindDoc="0" locked="0" layoutInCell="1" allowOverlap="1" wp14:anchorId="57182610" wp14:editId="547927A7">
              <wp:simplePos x="0" y="0"/>
              <wp:positionH relativeFrom="page">
                <wp:posOffset>1457960</wp:posOffset>
              </wp:positionH>
              <wp:positionV relativeFrom="page">
                <wp:posOffset>10153015</wp:posOffset>
              </wp:positionV>
              <wp:extent cx="360045" cy="179705"/>
              <wp:effectExtent l="0" t="0" r="1905" b="0"/>
              <wp:wrapNone/>
              <wp:docPr id="181" name="Text Box 33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822AEE5" w14:textId="77777777" w:rsidR="00522C23" w:rsidRPr="00DD329F" w:rsidRDefault="00522C23">
                          <w:pPr>
                            <w:pStyle w:val="a9"/>
                          </w:pPr>
                          <w:r w:rsidRPr="00DD329F">
                            <w:t>Лист</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182610" id="Text Box 3370" o:spid="_x0000_s1036" type="#_x0000_t202" style="position:absolute;margin-left:114.8pt;margin-top:799.45pt;width:28.35pt;height:14.1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" filled="f" strokeweight=".5pt">
              <v:textbox inset="0,.5mm,0,0">
                <w:txbxContent>
                  <w:p w14:paraId="2822AEE5" w14:textId="77777777" w:rsidR="00522C23" w:rsidRPr="00DD329F" w:rsidRDefault="00522C23">
                    <w:pPr>
                      <w:pStyle w:val="a9"/>
                    </w:pPr>
                    <w:r w:rsidRPr="00DD329F">
                      <w:t>Лист</w:t>
                    </w:r>
                  </w:p>
                </w:txbxContent>
              </v:textbox>
              <w10:wrap anchorx="page" anchory="page"/>
            </v:shape>
          </w:pict>
        </mc:Fallback>
      </mc:AlternateContent>
    </w:r>
    <w:r>
      <w:rPr>
        <w:noProof/>
      </w:rPr>
      <mc:AlternateContent>
        <mc:Choice Requires="wps">
          <w:drawing>
            <wp:anchor distT="0" distB="0" distL="114300" distR="114300" simplePos="0" relativeHeight="251665408" behindDoc="0" locked="0" layoutInCell="1" allowOverlap="1" wp14:anchorId="46F30477" wp14:editId="73FF180D">
              <wp:simplePos x="0" y="0"/>
              <wp:positionH relativeFrom="page">
                <wp:posOffset>1457960</wp:posOffset>
              </wp:positionH>
              <wp:positionV relativeFrom="page">
                <wp:posOffset>9973310</wp:posOffset>
              </wp:positionV>
              <wp:extent cx="360045" cy="179705"/>
              <wp:effectExtent l="0" t="0" r="1905" b="0"/>
              <wp:wrapNone/>
              <wp:docPr id="180" name="Text Box 33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AA248D1" w14:textId="77777777" w:rsidR="00522C23" w:rsidRPr="00DF2469" w:rsidRDefault="00522C23">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F30477" id="Text Box 3369" o:spid="_x0000_s1037" type="#_x0000_t202" style="position:absolute;margin-left:114.8pt;margin-top:785.3pt;width:28.35pt;height:14.15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" filled="f" strokeweight=".5pt">
              <v:textbox inset="0,.5mm,0,0">
                <w:txbxContent>
                  <w:p w14:paraId="6AA248D1" w14:textId="77777777" w:rsidR="00522C23" w:rsidRPr="00DF2469" w:rsidRDefault="00522C23">
                    <w:pPr>
                      <w:pStyle w:val="a9"/>
                    </w:pPr>
                  </w:p>
                </w:txbxContent>
              </v:textbox>
              <w10:wrap anchorx="page" anchory="page"/>
            </v:shape>
          </w:pict>
        </mc:Fallback>
      </mc:AlternateContent>
    </w:r>
    <w:r>
      <w:rPr>
        <w:noProof/>
      </w:rPr>
      <mc:AlternateContent>
        <mc:Choice Requires="wps">
          <w:drawing>
            <wp:anchor distT="4294967295" distB="4294967295" distL="114300" distR="114300" simplePos="0" relativeHeight="251664384" behindDoc="0" locked="0" layoutInCell="1" allowOverlap="1" wp14:anchorId="1C4AAE39" wp14:editId="780A9227">
              <wp:simplePos x="0" y="0"/>
              <wp:positionH relativeFrom="page">
                <wp:posOffset>737870</wp:posOffset>
              </wp:positionH>
              <wp:positionV relativeFrom="page">
                <wp:posOffset>10153014</wp:posOffset>
              </wp:positionV>
              <wp:extent cx="2339975" cy="0"/>
              <wp:effectExtent l="0" t="0" r="3175" b="0"/>
              <wp:wrapNone/>
              <wp:docPr id="179" name="Line 33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997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78D1438E" id="Line 3368" o:spid="_x0000_s1026" style="position:absolute;z-index:251664384;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799.45pt" to="242.35pt,79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" strokeweight="1.5pt">
              <w10:wrap anchorx="page" anchory="page"/>
            </v:line>
          </w:pict>
        </mc:Fallback>
      </mc:AlternateContent>
    </w:r>
    <w:r>
      <w:rPr>
        <w:noProof/>
      </w:rPr>
      <mc:AlternateContent>
        <mc:Choice Requires="wps">
          <w:drawing>
            <wp:anchor distT="4294967295" distB="4294967295" distL="114300" distR="114300" simplePos="0" relativeHeight="251661312" behindDoc="0" locked="0" layoutInCell="1" allowOverlap="1" wp14:anchorId="4895CD04" wp14:editId="35E6ED31">
              <wp:simplePos x="0" y="0"/>
              <wp:positionH relativeFrom="page">
                <wp:posOffset>737870</wp:posOffset>
              </wp:positionH>
              <wp:positionV relativeFrom="page">
                <wp:posOffset>9792969</wp:posOffset>
              </wp:positionV>
              <wp:extent cx="6299835" cy="0"/>
              <wp:effectExtent l="0" t="0" r="5715" b="0"/>
              <wp:wrapNone/>
              <wp:docPr id="178" name="Line 33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4897EB33" id="Line 3365" o:spid="_x0000_s1026" style="position:absolute;z-index:251661312;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771.1pt" to="554.15pt,77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" strokeweight="1.5pt">
              <w10:wrap anchorx="page" anchory="page"/>
            </v:line>
          </w:pict>
        </mc:Fallback>
      </mc:AlternateContent>
    </w:r>
    <w:r>
      <w:rPr>
        <w:noProof/>
      </w:rPr>
      <mc:AlternateContent>
        <mc:Choice Requires="wps">
          <w:drawing>
            <wp:anchor distT="0" distB="0" distL="114299" distR="114299" simplePos="0" relativeHeight="251660288" behindDoc="0" locked="0" layoutInCell="1" allowOverlap="1" wp14:anchorId="7726495D" wp14:editId="12D96974">
              <wp:simplePos x="0" y="0"/>
              <wp:positionH relativeFrom="page">
                <wp:posOffset>3078479</wp:posOffset>
              </wp:positionH>
              <wp:positionV relativeFrom="page">
                <wp:posOffset>9792970</wp:posOffset>
              </wp:positionV>
              <wp:extent cx="0" cy="539750"/>
              <wp:effectExtent l="0" t="0" r="0" b="12700"/>
              <wp:wrapNone/>
              <wp:docPr id="177" name="Line 33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97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5F30CFC9" id="Line 3364" o:spid="_x0000_s1026" style="position:absolute;z-index:251660288;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242.4pt,771.1pt" to="242.4pt,8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" strokeweight="1.5pt">
              <w10:wrap anchorx="page" anchory="page"/>
            </v:line>
          </w:pict>
        </mc:Fallback>
      </mc:AlternateContent>
    </w:r>
    <w:r>
      <w:rPr>
        <w:noProof/>
      </w:rPr>
      <mc:AlternateContent>
        <mc:Choice Requires="wps">
          <w:drawing>
            <wp:anchor distT="0" distB="0" distL="114299" distR="114299" simplePos="0" relativeHeight="251659264" behindDoc="0" locked="0" layoutInCell="1" allowOverlap="1" wp14:anchorId="39AF3393" wp14:editId="115A5D3B">
              <wp:simplePos x="0" y="0"/>
              <wp:positionH relativeFrom="page">
                <wp:posOffset>2718434</wp:posOffset>
              </wp:positionH>
              <wp:positionV relativeFrom="page">
                <wp:posOffset>9792970</wp:posOffset>
              </wp:positionV>
              <wp:extent cx="0" cy="539750"/>
              <wp:effectExtent l="0" t="0" r="0" b="12700"/>
              <wp:wrapNone/>
              <wp:docPr id="175" name="Line 33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97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084BE663" id="Line 3363" o:spid="_x0000_s1026" style="position:absolute;z-index:251659264;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214.05pt,771.1pt" to="214.05pt,8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" strokeweight="1.5pt">
              <w10:wrap anchorx="page" anchory="page"/>
            </v:line>
          </w:pict>
        </mc:Fallback>
      </mc:AlternateContent>
    </w:r>
    <w:r>
      <w:rPr>
        <w:noProof/>
      </w:rPr>
      <mc:AlternateContent>
        <mc:Choice Requires="wps">
          <w:drawing>
            <wp:anchor distT="0" distB="0" distL="114299" distR="114299" simplePos="0" relativeHeight="251658240" behindDoc="0" locked="0" layoutInCell="1" allowOverlap="1" wp14:anchorId="52B75735" wp14:editId="5E995DA0">
              <wp:simplePos x="0" y="0"/>
              <wp:positionH relativeFrom="page">
                <wp:posOffset>2178049</wp:posOffset>
              </wp:positionH>
              <wp:positionV relativeFrom="page">
                <wp:posOffset>9792970</wp:posOffset>
              </wp:positionV>
              <wp:extent cx="0" cy="539750"/>
              <wp:effectExtent l="0" t="0" r="0" b="12700"/>
              <wp:wrapNone/>
              <wp:docPr id="174" name="Line 33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97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67F865AC" id="Line 3362" o:spid="_x0000_s1026" style="position:absolute;z-index:251658240;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171.5pt,771.1pt" to="171.5pt,8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" strokeweight="1.5pt">
              <w10:wrap anchorx="page" anchory="page"/>
            </v:line>
          </w:pict>
        </mc:Fallback>
      </mc:AlternateContent>
    </w:r>
    <w:r>
      <w:rPr>
        <w:noProof/>
      </w:rPr>
      <mc:AlternateContent>
        <mc:Choice Requires="wps">
          <w:drawing>
            <wp:anchor distT="0" distB="0" distL="114299" distR="114299" simplePos="0" relativeHeight="251657216" behindDoc="0" locked="0" layoutInCell="1" allowOverlap="1" wp14:anchorId="3CA9A701" wp14:editId="5378B012">
              <wp:simplePos x="0" y="0"/>
              <wp:positionH relativeFrom="page">
                <wp:posOffset>1457959</wp:posOffset>
              </wp:positionH>
              <wp:positionV relativeFrom="page">
                <wp:posOffset>9792970</wp:posOffset>
              </wp:positionV>
              <wp:extent cx="0" cy="539750"/>
              <wp:effectExtent l="0" t="0" r="0" b="12700"/>
              <wp:wrapNone/>
              <wp:docPr id="173" name="Line 33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97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028B9EEB" id="Line 3361" o:spid="_x0000_s1026" style="position:absolute;z-index:251657216;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114.8pt,771.1pt" to="114.8pt,8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" strokeweight="1.5pt">
              <w10:wrap anchorx="page" anchory="page"/>
            </v:line>
          </w:pict>
        </mc:Fallback>
      </mc:AlternateContent>
    </w:r>
    <w:r>
      <w:rPr>
        <w:noProof/>
      </w:rPr>
      <mc:AlternateContent>
        <mc:Choice Requires="wps">
          <w:drawing>
            <wp:anchor distT="0" distB="0" distL="114299" distR="114299" simplePos="0" relativeHeight="251656192" behindDoc="0" locked="0" layoutInCell="1" allowOverlap="1" wp14:anchorId="58079328" wp14:editId="35A53F99">
              <wp:simplePos x="0" y="0"/>
              <wp:positionH relativeFrom="page">
                <wp:posOffset>1097914</wp:posOffset>
              </wp:positionH>
              <wp:positionV relativeFrom="page">
                <wp:posOffset>9792970</wp:posOffset>
              </wp:positionV>
              <wp:extent cx="0" cy="539750"/>
              <wp:effectExtent l="0" t="0" r="0" b="12700"/>
              <wp:wrapNone/>
              <wp:docPr id="172" name="Line 33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97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114A4CB0" id="Line 3360" o:spid="_x0000_s1026" style="position:absolute;z-index:251656192;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86.45pt,771.1pt" to="86.45pt,8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" strokeweight="1.5pt">
              <w10:wrap anchorx="page" anchory="page"/>
            </v:line>
          </w:pict>
        </mc:Fallback>
      </mc:AlternateContent>
    </w:r>
    <w:r>
      <w:rPr>
        <w:noProof/>
      </w:rPr>
      <mc:AlternateContent>
        <mc:Choice Requires="wps">
          <w:drawing>
            <wp:anchor distT="4294967295" distB="4294967295" distL="114300" distR="114300" simplePos="0" relativeHeight="251655168" behindDoc="0" locked="0" layoutInCell="1" allowOverlap="1" wp14:anchorId="1F8590CC" wp14:editId="6210AF22">
              <wp:simplePos x="0" y="0"/>
              <wp:positionH relativeFrom="page">
                <wp:posOffset>737870</wp:posOffset>
              </wp:positionH>
              <wp:positionV relativeFrom="page">
                <wp:posOffset>10333354</wp:posOffset>
              </wp:positionV>
              <wp:extent cx="6299835" cy="0"/>
              <wp:effectExtent l="0" t="0" r="5715" b="0"/>
              <wp:wrapNone/>
              <wp:docPr id="171" name="Line 33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576B8878" id="Line 3359" o:spid="_x0000_s1026" style="position:absolute;z-index:25165516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813.65pt" to="554.15pt,8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" strokeweight="1.5pt">
              <w10:wrap anchorx="page" anchory="page"/>
            </v:line>
          </w:pict>
        </mc:Fallback>
      </mc:AlternateContent>
    </w:r>
    <w:r>
      <w:rPr>
        <w:noProof/>
      </w:rPr>
      <mc:AlternateContent>
        <mc:Choice Requires="wps">
          <w:drawing>
            <wp:anchor distT="0" distB="0" distL="114300" distR="114300" simplePos="0" relativeHeight="251654144" behindDoc="0" locked="0" layoutInCell="1" allowOverlap="1" wp14:anchorId="351BA111" wp14:editId="7FFECA5C">
              <wp:simplePos x="0" y="0"/>
              <wp:positionH relativeFrom="page">
                <wp:posOffset>306070</wp:posOffset>
              </wp:positionH>
              <wp:positionV relativeFrom="page">
                <wp:posOffset>7272655</wp:posOffset>
              </wp:positionV>
              <wp:extent cx="179705" cy="899795"/>
              <wp:effectExtent l="0" t="0" r="0" b="0"/>
              <wp:wrapNone/>
              <wp:docPr id="170" name="Text Box 33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899795"/>
                      </a:xfrm>
                      <a:prstGeom prst="rect">
                        <a:avLst/>
                      </a:prstGeom>
                      <a:solidFill>
                        <a:srgbClr val="FFFFFF"/>
                      </a:solidFill>
                      <a:ln w="19050">
                        <a:solidFill>
                          <a:srgbClr val="000000"/>
                        </a:solidFill>
                        <a:miter lim="800000"/>
                        <a:headEnd/>
                        <a:tailEnd/>
                      </a:ln>
                    </wps:spPr>
                    <wps:txbx>
                      <w:txbxContent>
                        <w:p w14:paraId="4EEFD567" w14:textId="77777777" w:rsidR="00522C23" w:rsidRPr="0032301C" w:rsidRDefault="00522C23">
                          <w:pPr>
                            <w:pStyle w:val="afa"/>
                            <w:rPr>
                              <w:rFonts w:ascii="Arial" w:hAnsi="Arial"/>
                              <w:sz w:val="18"/>
                            </w:rPr>
                          </w:pPr>
                          <w:proofErr w:type="spellStart"/>
                          <w:r w:rsidRPr="0032301C">
                            <w:rPr>
                              <w:rFonts w:ascii="Arial" w:hAnsi="Arial"/>
                              <w:sz w:val="18"/>
                            </w:rPr>
                            <w:t>Взаи</w:t>
                          </w:r>
                          <w:proofErr w:type="spellEnd"/>
                          <w:r w:rsidRPr="0032301C">
                            <w:rPr>
                              <w:rFonts w:ascii="Arial" w:hAnsi="Arial"/>
                              <w:sz w:val="18"/>
                            </w:rPr>
                            <w:t>. инв. №</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1BA111" id="Text Box 3358" o:spid="_x0000_s1038" type="#_x0000_t202" style="position:absolute;margin-left:24.1pt;margin-top:572.65pt;width:14.15pt;height:70.8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" strokeweight="1.5pt">
              <v:textbox style="layout-flow:vertical;mso-layout-flow-alt:bottom-to-top" inset="0,0,0,0">
                <w:txbxContent>
                  <w:p w14:paraId="4EEFD567" w14:textId="77777777" w:rsidR="00522C23" w:rsidRPr="0032301C" w:rsidRDefault="00522C23">
                    <w:pPr>
                      <w:pStyle w:val="afa"/>
                      <w:rPr>
                        <w:rFonts w:ascii="Arial" w:hAnsi="Arial"/>
                        <w:sz w:val="18"/>
                      </w:rPr>
                    </w:pPr>
                    <w:proofErr w:type="spellStart"/>
                    <w:r w:rsidRPr="0032301C">
                      <w:rPr>
                        <w:rFonts w:ascii="Arial" w:hAnsi="Arial"/>
                        <w:sz w:val="18"/>
                      </w:rPr>
                      <w:t>Взаи</w:t>
                    </w:r>
                    <w:proofErr w:type="spellEnd"/>
                    <w:r w:rsidRPr="0032301C">
                      <w:rPr>
                        <w:rFonts w:ascii="Arial" w:hAnsi="Arial"/>
                        <w:sz w:val="18"/>
                      </w:rPr>
                      <w:t>. инв. №</w:t>
                    </w:r>
                  </w:p>
                </w:txbxContent>
              </v:textbox>
              <w10:wrap anchorx="page" anchory="page"/>
            </v:shape>
          </w:pict>
        </mc:Fallback>
      </mc:AlternateContent>
    </w:r>
    <w:r>
      <w:rPr>
        <w:noProof/>
      </w:rPr>
      <mc:AlternateContent>
        <mc:Choice Requires="wps">
          <w:drawing>
            <wp:anchor distT="0" distB="0" distL="114300" distR="114300" simplePos="0" relativeHeight="251653120" behindDoc="0" locked="0" layoutInCell="1" allowOverlap="1" wp14:anchorId="6CA62CAC" wp14:editId="3E0CA910">
              <wp:simplePos x="0" y="0"/>
              <wp:positionH relativeFrom="page">
                <wp:posOffset>485775</wp:posOffset>
              </wp:positionH>
              <wp:positionV relativeFrom="page">
                <wp:posOffset>7272655</wp:posOffset>
              </wp:positionV>
              <wp:extent cx="252095" cy="899795"/>
              <wp:effectExtent l="0" t="0" r="0" b="0"/>
              <wp:wrapNone/>
              <wp:docPr id="169" name="Text Box 33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 cy="899795"/>
                      </a:xfrm>
                      <a:prstGeom prst="rect">
                        <a:avLst/>
                      </a:prstGeom>
                      <a:solidFill>
                        <a:srgbClr val="FFFFFF"/>
                      </a:solidFill>
                      <a:ln w="19050">
                        <a:solidFill>
                          <a:srgbClr val="000000"/>
                        </a:solidFill>
                        <a:miter lim="800000"/>
                        <a:headEnd/>
                        <a:tailEnd/>
                      </a:ln>
                    </wps:spPr>
                    <wps:txbx>
                      <w:txbxContent>
                        <w:p w14:paraId="1B7506A7" w14:textId="77777777" w:rsidR="00522C23" w:rsidRPr="000141B0" w:rsidRDefault="00522C23">
                          <w:pPr>
                            <w:rPr>
                              <w:sz w:val="20"/>
                            </w:rPr>
                          </w:pPr>
                        </w:p>
                      </w:txbxContent>
                    </wps:txbx>
                    <wps:bodyPr rot="0" vert="vert270" wrap="square" lIns="3600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A62CAC" id="Text Box 3357" o:spid="_x0000_s1039" type="#_x0000_t202" style="position:absolute;margin-left:38.25pt;margin-top:572.65pt;width:19.85pt;height:70.8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" strokeweight="1.5pt">
              <v:textbox style="layout-flow:vertical;mso-layout-flow-alt:bottom-to-top" inset="1mm,1mm,0,0">
                <w:txbxContent>
                  <w:p w14:paraId="1B7506A7" w14:textId="77777777" w:rsidR="00522C23" w:rsidRPr="000141B0" w:rsidRDefault="00522C23">
                    <w:pPr>
                      <w:rPr>
                        <w:sz w:val="20"/>
                      </w:rPr>
                    </w:pPr>
                  </w:p>
                </w:txbxContent>
              </v:textbox>
              <w10:wrap anchorx="page" anchory="page"/>
            </v:shape>
          </w:pict>
        </mc:Fallback>
      </mc:AlternateContent>
    </w:r>
    <w:r>
      <w:rPr>
        <w:noProof/>
      </w:rPr>
      <mc:AlternateContent>
        <mc:Choice Requires="wps">
          <w:drawing>
            <wp:anchor distT="0" distB="0" distL="114300" distR="114300" simplePos="0" relativeHeight="251652096" behindDoc="0" locked="0" layoutInCell="1" allowOverlap="1" wp14:anchorId="06BE97EB" wp14:editId="58D6C253">
              <wp:simplePos x="0" y="0"/>
              <wp:positionH relativeFrom="page">
                <wp:posOffset>306070</wp:posOffset>
              </wp:positionH>
              <wp:positionV relativeFrom="page">
                <wp:posOffset>8173085</wp:posOffset>
              </wp:positionV>
              <wp:extent cx="179705" cy="1259840"/>
              <wp:effectExtent l="0" t="0" r="0" b="0"/>
              <wp:wrapNone/>
              <wp:docPr id="168" name="Text Box 33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1259840"/>
                      </a:xfrm>
                      <a:prstGeom prst="rect">
                        <a:avLst/>
                      </a:prstGeom>
                      <a:solidFill>
                        <a:srgbClr val="FFFFFF"/>
                      </a:solidFill>
                      <a:ln w="19050">
                        <a:solidFill>
                          <a:srgbClr val="000000"/>
                        </a:solidFill>
                        <a:miter lim="800000"/>
                        <a:headEnd/>
                        <a:tailEnd/>
                      </a:ln>
                    </wps:spPr>
                    <wps:txbx>
                      <w:txbxContent>
                        <w:p w14:paraId="0247C75F" w14:textId="77777777" w:rsidR="00522C23" w:rsidRPr="0032301C" w:rsidRDefault="00522C23">
                          <w:pPr>
                            <w:pStyle w:val="afa"/>
                            <w:rPr>
                              <w:rFonts w:ascii="Arial" w:hAnsi="Arial"/>
                              <w:sz w:val="18"/>
                            </w:rPr>
                          </w:pPr>
                          <w:r w:rsidRPr="0032301C">
                            <w:rPr>
                              <w:rFonts w:ascii="Arial" w:hAnsi="Arial"/>
                              <w:sz w:val="18"/>
                            </w:rPr>
                            <w:t>Подп. и дата</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BE97EB" id="Text Box 3356" o:spid="_x0000_s1040" type="#_x0000_t202" style="position:absolute;margin-left:24.1pt;margin-top:643.55pt;width:14.15pt;height:99.2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" strokeweight="1.5pt">
              <v:textbox style="layout-flow:vertical;mso-layout-flow-alt:bottom-to-top" inset="0,0,0,0">
                <w:txbxContent>
                  <w:p w14:paraId="0247C75F" w14:textId="77777777" w:rsidR="00522C23" w:rsidRPr="0032301C" w:rsidRDefault="00522C23">
                    <w:pPr>
                      <w:pStyle w:val="afa"/>
                      <w:rPr>
                        <w:rFonts w:ascii="Arial" w:hAnsi="Arial"/>
                        <w:sz w:val="18"/>
                      </w:rPr>
                    </w:pPr>
                    <w:r w:rsidRPr="0032301C">
                      <w:rPr>
                        <w:rFonts w:ascii="Arial" w:hAnsi="Arial"/>
                        <w:sz w:val="18"/>
                      </w:rPr>
                      <w:t>Подп. и дата</w:t>
                    </w:r>
                  </w:p>
                </w:txbxContent>
              </v:textbox>
              <w10:wrap anchorx="page" anchory="page"/>
            </v:shape>
          </w:pict>
        </mc:Fallback>
      </mc:AlternateContent>
    </w:r>
    <w:r>
      <w:rPr>
        <w:noProof/>
      </w:rPr>
      <mc:AlternateContent>
        <mc:Choice Requires="wps">
          <w:drawing>
            <wp:anchor distT="0" distB="0" distL="114300" distR="114300" simplePos="0" relativeHeight="251651072" behindDoc="0" locked="0" layoutInCell="1" allowOverlap="1" wp14:anchorId="41E9CD95" wp14:editId="4180A864">
              <wp:simplePos x="0" y="0"/>
              <wp:positionH relativeFrom="page">
                <wp:posOffset>485775</wp:posOffset>
              </wp:positionH>
              <wp:positionV relativeFrom="page">
                <wp:posOffset>8173085</wp:posOffset>
              </wp:positionV>
              <wp:extent cx="252095" cy="1259840"/>
              <wp:effectExtent l="0" t="0" r="0" b="0"/>
              <wp:wrapNone/>
              <wp:docPr id="167" name="Text Box 33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 cy="1259840"/>
                      </a:xfrm>
                      <a:prstGeom prst="rect">
                        <a:avLst/>
                      </a:prstGeom>
                      <a:solidFill>
                        <a:srgbClr val="FFFFFF"/>
                      </a:solidFill>
                      <a:ln w="19050">
                        <a:solidFill>
                          <a:srgbClr val="000000"/>
                        </a:solidFill>
                        <a:miter lim="800000"/>
                        <a:headEnd/>
                        <a:tailEnd/>
                      </a:ln>
                    </wps:spPr>
                    <wps:txbx>
                      <w:txbxContent>
                        <w:p w14:paraId="3659BAF6" w14:textId="77777777" w:rsidR="00522C23" w:rsidRPr="000141B0" w:rsidRDefault="00522C23">
                          <w:pPr>
                            <w:pStyle w:val="af"/>
                            <w:jc w:val="center"/>
                            <w:rPr>
                              <w:sz w:val="20"/>
                              <w:szCs w:val="20"/>
                            </w:rPr>
                          </w:pPr>
                        </w:p>
                      </w:txbxContent>
                    </wps:txbx>
                    <wps:bodyPr rot="0" vert="vert270" wrap="square" lIns="3600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E9CD95" id="Text Box 3355" o:spid="_x0000_s1041" type="#_x0000_t202" style="position:absolute;margin-left:38.25pt;margin-top:643.55pt;width:19.85pt;height:99.2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" strokeweight="1.5pt">
              <v:textbox style="layout-flow:vertical;mso-layout-flow-alt:bottom-to-top" inset="1mm,1mm,0,0">
                <w:txbxContent>
                  <w:p w14:paraId="3659BAF6" w14:textId="77777777" w:rsidR="00522C23" w:rsidRPr="000141B0" w:rsidRDefault="00522C23">
                    <w:pPr>
                      <w:pStyle w:val="af"/>
                      <w:jc w:val="center"/>
                      <w:rPr>
                        <w:sz w:val="20"/>
                        <w:szCs w:val="20"/>
                      </w:rPr>
                    </w:pPr>
                  </w:p>
                </w:txbxContent>
              </v:textbox>
              <w10:wrap anchorx="page" anchory="page"/>
            </v:shape>
          </w:pict>
        </mc:Fallback>
      </mc:AlternateContent>
    </w:r>
    <w:r>
      <w:rPr>
        <w:noProof/>
      </w:rPr>
      <mc:AlternateContent>
        <mc:Choice Requires="wps">
          <w:drawing>
            <wp:anchor distT="0" distB="0" distL="114300" distR="114300" simplePos="0" relativeHeight="251650048" behindDoc="0" locked="0" layoutInCell="1" allowOverlap="1" wp14:anchorId="7FC8E74E" wp14:editId="595E9984">
              <wp:simplePos x="0" y="0"/>
              <wp:positionH relativeFrom="page">
                <wp:posOffset>306070</wp:posOffset>
              </wp:positionH>
              <wp:positionV relativeFrom="page">
                <wp:posOffset>9432925</wp:posOffset>
              </wp:positionV>
              <wp:extent cx="179705" cy="899795"/>
              <wp:effectExtent l="0" t="0" r="0" b="0"/>
              <wp:wrapNone/>
              <wp:docPr id="166" name="Text Box 33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8997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EC2A00A" w14:textId="77777777" w:rsidR="00522C23" w:rsidRPr="0032301C" w:rsidRDefault="00522C23">
                          <w:pPr>
                            <w:pStyle w:val="afa"/>
                            <w:rPr>
                              <w:rFonts w:ascii="Arial" w:hAnsi="Arial"/>
                              <w:sz w:val="18"/>
                            </w:rPr>
                          </w:pPr>
                          <w:r w:rsidRPr="0032301C">
                            <w:rPr>
                              <w:rFonts w:ascii="Arial" w:hAnsi="Arial"/>
                              <w:sz w:val="18"/>
                            </w:rPr>
                            <w:t>Инв. № подл.</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C8E74E" id="Text Box 3354" o:spid="_x0000_s1042" type="#_x0000_t202" style="position:absolute;margin-left:24.1pt;margin-top:742.75pt;width:14.15pt;height:70.85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" filled="f" strokeweight="1.5pt">
              <v:textbox style="layout-flow:vertical;mso-layout-flow-alt:bottom-to-top" inset="0,0,0,0">
                <w:txbxContent>
                  <w:p w14:paraId="0EC2A00A" w14:textId="77777777" w:rsidR="00522C23" w:rsidRPr="0032301C" w:rsidRDefault="00522C23">
                    <w:pPr>
                      <w:pStyle w:val="afa"/>
                      <w:rPr>
                        <w:rFonts w:ascii="Arial" w:hAnsi="Arial"/>
                        <w:sz w:val="18"/>
                      </w:rPr>
                    </w:pPr>
                    <w:r w:rsidRPr="0032301C">
                      <w:rPr>
                        <w:rFonts w:ascii="Arial" w:hAnsi="Arial"/>
                        <w:sz w:val="18"/>
                      </w:rPr>
                      <w:t>Инв. № подл.</w:t>
                    </w:r>
                  </w:p>
                </w:txbxContent>
              </v:textbox>
              <w10:wrap anchorx="page" anchory="page"/>
            </v:shape>
          </w:pict>
        </mc:Fallback>
      </mc:AlternateContent>
    </w:r>
    <w:r>
      <w:rPr>
        <w:noProof/>
      </w:rPr>
      <mc:AlternateContent>
        <mc:Choice Requires="wps">
          <w:drawing>
            <wp:anchor distT="0" distB="0" distL="114300" distR="114300" simplePos="0" relativeHeight="251649024" behindDoc="0" locked="0" layoutInCell="1" allowOverlap="1" wp14:anchorId="1D34324D" wp14:editId="767A632D">
              <wp:simplePos x="0" y="0"/>
              <wp:positionH relativeFrom="page">
                <wp:posOffset>485775</wp:posOffset>
              </wp:positionH>
              <wp:positionV relativeFrom="page">
                <wp:posOffset>9432925</wp:posOffset>
              </wp:positionV>
              <wp:extent cx="252095" cy="899795"/>
              <wp:effectExtent l="0" t="0" r="0" b="0"/>
              <wp:wrapNone/>
              <wp:docPr id="165" name="Text Box 33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 cy="899795"/>
                      </a:xfrm>
                      <a:prstGeom prst="rect">
                        <a:avLst/>
                      </a:prstGeom>
                      <a:solidFill>
                        <a:srgbClr val="FFFFFF"/>
                      </a:solidFill>
                      <a:ln w="19050">
                        <a:solidFill>
                          <a:srgbClr val="000000"/>
                        </a:solidFill>
                        <a:miter lim="800000"/>
                        <a:headEnd/>
                        <a:tailEnd/>
                      </a:ln>
                    </wps:spPr>
                    <wps:txbx>
                      <w:txbxContent>
                        <w:p w14:paraId="343C2E01" w14:textId="77777777" w:rsidR="00522C23" w:rsidRPr="00901D73" w:rsidRDefault="00522C23">
                          <w:pPr>
                            <w:rPr>
                              <w:rFonts w:cs="Arial"/>
                              <w:i/>
                              <w:sz w:val="20"/>
                              <w:szCs w:val="20"/>
                              <w:lang w:val="en-US"/>
                            </w:rPr>
                          </w:pPr>
                        </w:p>
                      </w:txbxContent>
                    </wps:txbx>
                    <wps:bodyPr rot="0" vert="vert270" wrap="square" lIns="3600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34324D" id="Text Box 3353" o:spid="_x0000_s1043" type="#_x0000_t202" style="position:absolute;margin-left:38.25pt;margin-top:742.75pt;width:19.85pt;height:70.85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" strokeweight="1.5pt">
              <v:textbox style="layout-flow:vertical;mso-layout-flow-alt:bottom-to-top" inset="1mm,1mm,0,0">
                <w:txbxContent>
                  <w:p w14:paraId="343C2E01" w14:textId="77777777" w:rsidR="00522C23" w:rsidRPr="00901D73" w:rsidRDefault="00522C23">
                    <w:pPr>
                      <w:rPr>
                        <w:rFonts w:cs="Arial"/>
                        <w:i/>
                        <w:sz w:val="20"/>
                        <w:szCs w:val="20"/>
                        <w:lang w:val="en-US"/>
                      </w:rPr>
                    </w:pPr>
                  </w:p>
                </w:txbxContent>
              </v:textbox>
              <w10:wrap anchorx="page" anchory="page"/>
            </v:shape>
          </w:pict>
        </mc:Fallback>
      </mc:AlternateContent>
    </w:r>
    <w:r>
      <w:rPr>
        <w:noProof/>
      </w:rPr>
      <mc:AlternateContent>
        <mc:Choice Requires="wps">
          <w:drawing>
            <wp:anchor distT="0" distB="0" distL="114300" distR="114300" simplePos="0" relativeHeight="251645952" behindDoc="0" locked="0" layoutInCell="1" allowOverlap="1" wp14:anchorId="503B9FD2" wp14:editId="1A6F197A">
              <wp:simplePos x="0" y="0"/>
              <wp:positionH relativeFrom="page">
                <wp:posOffset>3294380</wp:posOffset>
              </wp:positionH>
              <wp:positionV relativeFrom="page">
                <wp:posOffset>9937115</wp:posOffset>
              </wp:positionV>
              <wp:extent cx="3618230" cy="269875"/>
              <wp:effectExtent l="0" t="0" r="0" b="0"/>
              <wp:wrapNone/>
              <wp:docPr id="164" name="Text Box 33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8230"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34985E" w14:textId="197EDD3A" w:rsidR="00522C23" w:rsidRPr="00DC5B3C" w:rsidRDefault="00522C23" w:rsidP="00A67F00">
                          <w:pPr>
                            <w:pStyle w:val="af0"/>
                            <w:rPr>
                              <w:rFonts w:cs="Times New Roman"/>
                            </w:rPr>
                          </w:pPr>
                          <w:r>
                            <w:rPr>
                              <w:rFonts w:cs="Times New Roman"/>
                              <w:caps w:val="0"/>
                              <w:sz w:val="32"/>
                              <w:szCs w:val="32"/>
                            </w:rPr>
                            <w:t>41024-К-ЭМ.ОЛ-008</w:t>
                          </w:r>
                        </w:p>
                        <w:p w14:paraId="1CC607D8" w14:textId="77777777" w:rsidR="00522C23" w:rsidRPr="00DC5B3C" w:rsidRDefault="00522C23" w:rsidP="009D3452">
                          <w:pPr>
                            <w:pStyle w:val="af0"/>
                            <w:rPr>
                              <w:rFonts w:cs="Times New Roman"/>
                            </w:rPr>
                          </w:pPr>
                        </w:p>
                        <w:p w14:paraId="7427BE0F" w14:textId="77777777" w:rsidR="00522C23" w:rsidRPr="0032301C" w:rsidRDefault="00522C23" w:rsidP="005F2109">
                          <w:pPr>
                            <w:rPr>
                              <w:rFonts w:ascii="Arial" w:hAnsi="Arial" w:cs="Arial"/>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3B9FD2" id="Text Box 3350" o:spid="_x0000_s1044" type="#_x0000_t202" style="position:absolute;margin-left:259.4pt;margin-top:782.45pt;width:284.9pt;height:21.25pt;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" filled="f" stroked="f">
              <v:textbox inset=",0,,0">
                <w:txbxContent>
                  <w:p w14:paraId="2034985E" w14:textId="197EDD3A" w:rsidR="00522C23" w:rsidRPr="00DC5B3C" w:rsidRDefault="00522C23" w:rsidP="00A67F00">
                    <w:pPr>
                      <w:pStyle w:val="af0"/>
                      <w:rPr>
                        <w:rFonts w:cs="Times New Roman"/>
                      </w:rPr>
                    </w:pPr>
                    <w:r>
                      <w:rPr>
                        <w:rFonts w:cs="Times New Roman"/>
                        <w:caps w:val="0"/>
                        <w:sz w:val="32"/>
                        <w:szCs w:val="32"/>
                      </w:rPr>
                      <w:t>41024-К-ЭМ.ОЛ-008</w:t>
                    </w:r>
                  </w:p>
                  <w:p w14:paraId="1CC607D8" w14:textId="77777777" w:rsidR="00522C23" w:rsidRPr="00DC5B3C" w:rsidRDefault="00522C23" w:rsidP="009D3452">
                    <w:pPr>
                      <w:pStyle w:val="af0"/>
                      <w:rPr>
                        <w:rFonts w:cs="Times New Roman"/>
                      </w:rPr>
                    </w:pPr>
                  </w:p>
                  <w:p w14:paraId="7427BE0F" w14:textId="77777777" w:rsidR="00522C23" w:rsidRPr="0032301C" w:rsidRDefault="00522C23" w:rsidP="005F2109">
                    <w:pPr>
                      <w:rPr>
                        <w:rFonts w:ascii="Arial" w:hAnsi="Arial" w:cs="Arial"/>
                      </w:rPr>
                    </w:pPr>
                  </w:p>
                </w:txbxContent>
              </v:textbox>
              <w10:wrap anchorx="page" anchory="page"/>
            </v:shape>
          </w:pict>
        </mc:Fallback>
      </mc:AlternateContent>
    </w:r>
    <w:r>
      <w:rPr>
        <w:noProof/>
      </w:rPr>
      <mc:AlternateContent>
        <mc:Choice Requires="wps">
          <w:drawing>
            <wp:anchor distT="0" distB="0" distL="114300" distR="114300" simplePos="0" relativeHeight="251644928" behindDoc="0" locked="0" layoutInCell="1" allowOverlap="1" wp14:anchorId="33311D29" wp14:editId="7E387E70">
              <wp:simplePos x="0" y="0"/>
              <wp:positionH relativeFrom="page">
                <wp:posOffset>2718435</wp:posOffset>
              </wp:positionH>
              <wp:positionV relativeFrom="page">
                <wp:posOffset>10153015</wp:posOffset>
              </wp:positionV>
              <wp:extent cx="360045" cy="179705"/>
              <wp:effectExtent l="0" t="0" r="1905" b="0"/>
              <wp:wrapNone/>
              <wp:docPr id="163" name="Text Box 33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FEE448D" w14:textId="77777777" w:rsidR="00522C23" w:rsidRPr="00DD329F" w:rsidRDefault="00522C23">
                          <w:pPr>
                            <w:pStyle w:val="a9"/>
                          </w:pPr>
                          <w:r w:rsidRPr="00DD329F">
                            <w:t>Дата</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311D29" id="Text Box 3349" o:spid="_x0000_s1045" type="#_x0000_t202" style="position:absolute;margin-left:214.05pt;margin-top:799.45pt;width:28.35pt;height:14.15p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" filled="f" strokeweight=".5pt">
              <v:textbox inset="0,.5mm,0,0">
                <w:txbxContent>
                  <w:p w14:paraId="7FEE448D" w14:textId="77777777" w:rsidR="00522C23" w:rsidRPr="00DD329F" w:rsidRDefault="00522C23">
                    <w:pPr>
                      <w:pStyle w:val="a9"/>
                    </w:pPr>
                    <w:r w:rsidRPr="00DD329F">
                      <w:t>Дата</w:t>
                    </w:r>
                  </w:p>
                </w:txbxContent>
              </v:textbox>
              <w10:wrap anchorx="page" anchory="page"/>
            </v:shape>
          </w:pict>
        </mc:Fallback>
      </mc:AlternateContent>
    </w:r>
    <w:r>
      <w:rPr>
        <w:noProof/>
      </w:rPr>
      <mc:AlternateContent>
        <mc:Choice Requires="wps">
          <w:drawing>
            <wp:anchor distT="0" distB="0" distL="114300" distR="114300" simplePos="0" relativeHeight="251643904" behindDoc="0" locked="0" layoutInCell="1" allowOverlap="1" wp14:anchorId="58579901" wp14:editId="3395A131">
              <wp:simplePos x="0" y="0"/>
              <wp:positionH relativeFrom="page">
                <wp:posOffset>2718435</wp:posOffset>
              </wp:positionH>
              <wp:positionV relativeFrom="page">
                <wp:posOffset>9973310</wp:posOffset>
              </wp:positionV>
              <wp:extent cx="360045" cy="179705"/>
              <wp:effectExtent l="0" t="0" r="1905" b="0"/>
              <wp:wrapNone/>
              <wp:docPr id="162" name="Text Box 33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DC4A784" w14:textId="77777777" w:rsidR="00522C23" w:rsidRPr="00AF072F" w:rsidRDefault="00522C23">
                          <w:pPr>
                            <w:pStyle w:val="ab"/>
                            <w:rPr>
                              <w:szCs w:val="16"/>
                            </w:rPr>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579901" id="Text Box 3348" o:spid="_x0000_s1046" type="#_x0000_t202" style="position:absolute;margin-left:214.05pt;margin-top:785.3pt;width:28.35pt;height:14.15p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" filled="f" strokeweight=".5pt">
              <v:textbox inset="0,.5mm,0,0">
                <w:txbxContent>
                  <w:p w14:paraId="1DC4A784" w14:textId="77777777" w:rsidR="00522C23" w:rsidRPr="00AF072F" w:rsidRDefault="00522C23">
                    <w:pPr>
                      <w:pStyle w:val="ab"/>
                      <w:rPr>
                        <w:szCs w:val="16"/>
                      </w:rPr>
                    </w:pPr>
                  </w:p>
                </w:txbxContent>
              </v:textbox>
              <w10:wrap anchorx="page" anchory="page"/>
            </v:shape>
          </w:pict>
        </mc:Fallback>
      </mc:AlternateContent>
    </w:r>
    <w:r>
      <w:rPr>
        <w:noProof/>
      </w:rPr>
      <mc:AlternateContent>
        <mc:Choice Requires="wps">
          <w:drawing>
            <wp:anchor distT="0" distB="0" distL="114300" distR="114300" simplePos="0" relativeHeight="251642880" behindDoc="0" locked="0" layoutInCell="1" allowOverlap="1" wp14:anchorId="0E55A8E0" wp14:editId="073C4536">
              <wp:simplePos x="0" y="0"/>
              <wp:positionH relativeFrom="page">
                <wp:posOffset>2178050</wp:posOffset>
              </wp:positionH>
              <wp:positionV relativeFrom="page">
                <wp:posOffset>10153015</wp:posOffset>
              </wp:positionV>
              <wp:extent cx="539750" cy="179705"/>
              <wp:effectExtent l="0" t="0" r="0" b="0"/>
              <wp:wrapNone/>
              <wp:docPr id="161" name="Text Box 33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35373CC" w14:textId="77777777" w:rsidR="00522C23" w:rsidRPr="00DD329F" w:rsidRDefault="00522C23">
                          <w:pPr>
                            <w:pStyle w:val="a9"/>
                          </w:pPr>
                          <w:r w:rsidRPr="00DD329F">
                            <w:t>Подп.</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55A8E0" id="Text Box 3347" o:spid="_x0000_s1047" type="#_x0000_t202" style="position:absolute;margin-left:171.5pt;margin-top:799.45pt;width:42.5pt;height:14.15pt;z-index:251642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" filled="f" strokeweight=".5pt">
              <v:textbox inset="0,.5mm,0,0">
                <w:txbxContent>
                  <w:p w14:paraId="735373CC" w14:textId="77777777" w:rsidR="00522C23" w:rsidRPr="00DD329F" w:rsidRDefault="00522C23">
                    <w:pPr>
                      <w:pStyle w:val="a9"/>
                    </w:pPr>
                    <w:r w:rsidRPr="00DD329F">
                      <w:t>Подп.</w:t>
                    </w:r>
                  </w:p>
                </w:txbxContent>
              </v:textbox>
              <w10:wrap anchorx="page" anchory="page"/>
            </v:shape>
          </w:pict>
        </mc:Fallback>
      </mc:AlternateContent>
    </w:r>
    <w:r>
      <w:rPr>
        <w:noProof/>
      </w:rPr>
      <mc:AlternateContent>
        <mc:Choice Requires="wps">
          <w:drawing>
            <wp:anchor distT="0" distB="0" distL="114300" distR="114300" simplePos="0" relativeHeight="251641856" behindDoc="0" locked="0" layoutInCell="1" allowOverlap="1" wp14:anchorId="2E37E60F" wp14:editId="3181A531">
              <wp:simplePos x="0" y="0"/>
              <wp:positionH relativeFrom="page">
                <wp:posOffset>2178050</wp:posOffset>
              </wp:positionH>
              <wp:positionV relativeFrom="page">
                <wp:posOffset>9973310</wp:posOffset>
              </wp:positionV>
              <wp:extent cx="539750" cy="179705"/>
              <wp:effectExtent l="0" t="0" r="0" b="0"/>
              <wp:wrapNone/>
              <wp:docPr id="160" name="Text Box 33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6756A46" w14:textId="77777777" w:rsidR="00522C23" w:rsidRDefault="00522C23">
                          <w:pPr>
                            <w:pStyle w:val="ab"/>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37E60F" id="Text Box 3346" o:spid="_x0000_s1048" type="#_x0000_t202" style="position:absolute;margin-left:171.5pt;margin-top:785.3pt;width:42.5pt;height:14.15pt;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" filled="f" strokeweight=".5pt">
              <v:textbox inset="0,.5mm,0,0">
                <w:txbxContent>
                  <w:p w14:paraId="66756A46" w14:textId="77777777" w:rsidR="00522C23" w:rsidRDefault="00522C23">
                    <w:pPr>
                      <w:pStyle w:val="ab"/>
                    </w:pPr>
                  </w:p>
                </w:txbxContent>
              </v:textbox>
              <w10:wrap anchorx="page" anchory="page"/>
            </v:shape>
          </w:pict>
        </mc:Fallback>
      </mc:AlternateContent>
    </w:r>
    <w:r>
      <w:rPr>
        <w:noProof/>
      </w:rPr>
      <mc:AlternateContent>
        <mc:Choice Requires="wps">
          <w:drawing>
            <wp:anchor distT="0" distB="0" distL="114300" distR="114300" simplePos="0" relativeHeight="251640832" behindDoc="0" locked="0" layoutInCell="1" allowOverlap="1" wp14:anchorId="55AB172D" wp14:editId="1FA4F30A">
              <wp:simplePos x="0" y="0"/>
              <wp:positionH relativeFrom="page">
                <wp:posOffset>1818005</wp:posOffset>
              </wp:positionH>
              <wp:positionV relativeFrom="page">
                <wp:posOffset>10153015</wp:posOffset>
              </wp:positionV>
              <wp:extent cx="360045" cy="179705"/>
              <wp:effectExtent l="0" t="0" r="1905" b="0"/>
              <wp:wrapNone/>
              <wp:docPr id="159" name="Text Box 33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40A39EB" w14:textId="77777777" w:rsidR="00522C23" w:rsidRPr="0032301C" w:rsidRDefault="00522C23">
                          <w:pPr>
                            <w:pStyle w:val="a9"/>
                            <w:rPr>
                              <w:rFonts w:ascii="Arial" w:hAnsi="Arial" w:cs="Arial"/>
                            </w:rPr>
                          </w:pPr>
                          <w:r w:rsidRPr="00DD329F">
                            <w:t>№ док</w:t>
                          </w:r>
                          <w:r w:rsidRPr="0032301C">
                            <w:rPr>
                              <w:rFonts w:ascii="Arial" w:hAnsi="Arial" w:cs="Arial"/>
                            </w:rPr>
                            <w:t>.</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AB172D" id="Text Box 3345" o:spid="_x0000_s1049" type="#_x0000_t202" style="position:absolute;margin-left:143.15pt;margin-top:799.45pt;width:28.35pt;height:14.15pt;z-index:2516408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" filled="f" strokeweight=".5pt">
              <v:textbox inset="0,.5mm,0,0">
                <w:txbxContent>
                  <w:p w14:paraId="240A39EB" w14:textId="77777777" w:rsidR="00522C23" w:rsidRPr="0032301C" w:rsidRDefault="00522C23">
                    <w:pPr>
                      <w:pStyle w:val="a9"/>
                      <w:rPr>
                        <w:rFonts w:ascii="Arial" w:hAnsi="Arial" w:cs="Arial"/>
                      </w:rPr>
                    </w:pPr>
                    <w:r w:rsidRPr="00DD329F">
                      <w:t>№ док</w:t>
                    </w:r>
                    <w:r w:rsidRPr="0032301C">
                      <w:rPr>
                        <w:rFonts w:ascii="Arial" w:hAnsi="Arial" w:cs="Arial"/>
                      </w:rPr>
                      <w:t>.</w:t>
                    </w:r>
                  </w:p>
                </w:txbxContent>
              </v:textbox>
              <w10:wrap anchorx="page" anchory="page"/>
            </v:shape>
          </w:pict>
        </mc:Fallback>
      </mc:AlternateContent>
    </w:r>
    <w:r>
      <w:rPr>
        <w:noProof/>
      </w:rPr>
      <mc:AlternateContent>
        <mc:Choice Requires="wps">
          <w:drawing>
            <wp:anchor distT="0" distB="0" distL="114300" distR="114300" simplePos="0" relativeHeight="251639808" behindDoc="0" locked="0" layoutInCell="1" allowOverlap="1" wp14:anchorId="160C8A5F" wp14:editId="7A2519C7">
              <wp:simplePos x="0" y="0"/>
              <wp:positionH relativeFrom="page">
                <wp:posOffset>1818005</wp:posOffset>
              </wp:positionH>
              <wp:positionV relativeFrom="page">
                <wp:posOffset>9973310</wp:posOffset>
              </wp:positionV>
              <wp:extent cx="360045" cy="179705"/>
              <wp:effectExtent l="0" t="0" r="1905" b="0"/>
              <wp:wrapNone/>
              <wp:docPr id="158" name="Text Box 33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8C32A1C" w14:textId="77777777" w:rsidR="00522C23" w:rsidRPr="00DF2469" w:rsidRDefault="00522C23">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0C8A5F" id="Text Box 3344" o:spid="_x0000_s1050" type="#_x0000_t202" style="position:absolute;margin-left:143.15pt;margin-top:785.3pt;width:28.35pt;height:14.15pt;z-index:251639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" filled="f" strokeweight=".5pt">
              <v:textbox inset="0,.5mm,0,0">
                <w:txbxContent>
                  <w:p w14:paraId="78C32A1C" w14:textId="77777777" w:rsidR="00522C23" w:rsidRPr="00DF2469" w:rsidRDefault="00522C23">
                    <w:pPr>
                      <w:pStyle w:val="a9"/>
                    </w:pPr>
                  </w:p>
                </w:txbxContent>
              </v:textbox>
              <w10:wrap anchorx="page" anchory="page"/>
            </v:shape>
          </w:pict>
        </mc:Fallback>
      </mc:AlternateContent>
    </w:r>
    <w:r>
      <w:rPr>
        <w:noProof/>
      </w:rPr>
      <mc:AlternateContent>
        <mc:Choice Requires="wps">
          <w:drawing>
            <wp:anchor distT="0" distB="0" distL="114300" distR="114300" simplePos="0" relativeHeight="251638784" behindDoc="0" locked="0" layoutInCell="1" allowOverlap="1" wp14:anchorId="7C5ADB21" wp14:editId="44957A4C">
              <wp:simplePos x="0" y="0"/>
              <wp:positionH relativeFrom="page">
                <wp:posOffset>1097915</wp:posOffset>
              </wp:positionH>
              <wp:positionV relativeFrom="page">
                <wp:posOffset>10153015</wp:posOffset>
              </wp:positionV>
              <wp:extent cx="360045" cy="179705"/>
              <wp:effectExtent l="0" t="0" r="1905" b="0"/>
              <wp:wrapNone/>
              <wp:docPr id="157" name="Text Box 33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C322AF8" w14:textId="77777777" w:rsidR="00522C23" w:rsidRPr="00EA570D" w:rsidRDefault="00522C23">
                          <w:pPr>
                            <w:pStyle w:val="a9"/>
                          </w:pPr>
                          <w:proofErr w:type="spellStart"/>
                          <w:r w:rsidRPr="00EA570D">
                            <w:t>Кол.уч</w:t>
                          </w:r>
                          <w:proofErr w:type="spellEnd"/>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5ADB21" id="Text Box 3343" o:spid="_x0000_s1051" type="#_x0000_t202" style="position:absolute;margin-left:86.45pt;margin-top:799.45pt;width:28.35pt;height:14.15pt;z-index:2516387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" filled="f" strokeweight=".5pt">
              <v:textbox inset="0,.5mm,0,0">
                <w:txbxContent>
                  <w:p w14:paraId="3C322AF8" w14:textId="77777777" w:rsidR="00522C23" w:rsidRPr="00EA570D" w:rsidRDefault="00522C23">
                    <w:pPr>
                      <w:pStyle w:val="a9"/>
                    </w:pPr>
                    <w:proofErr w:type="spellStart"/>
                    <w:r w:rsidRPr="00EA570D">
                      <w:t>Кол.уч</w:t>
                    </w:r>
                    <w:proofErr w:type="spellEnd"/>
                  </w:p>
                </w:txbxContent>
              </v:textbox>
              <w10:wrap anchorx="page" anchory="page"/>
            </v:shape>
          </w:pict>
        </mc:Fallback>
      </mc:AlternateContent>
    </w:r>
    <w:r>
      <w:rPr>
        <w:noProof/>
      </w:rPr>
      <mc:AlternateContent>
        <mc:Choice Requires="wps">
          <w:drawing>
            <wp:anchor distT="0" distB="0" distL="114300" distR="114300" simplePos="0" relativeHeight="251637760" behindDoc="0" locked="0" layoutInCell="1" allowOverlap="1" wp14:anchorId="35819272" wp14:editId="46DBFB47">
              <wp:simplePos x="0" y="0"/>
              <wp:positionH relativeFrom="page">
                <wp:posOffset>1097915</wp:posOffset>
              </wp:positionH>
              <wp:positionV relativeFrom="page">
                <wp:posOffset>9973310</wp:posOffset>
              </wp:positionV>
              <wp:extent cx="360045" cy="179705"/>
              <wp:effectExtent l="0" t="0" r="1905" b="0"/>
              <wp:wrapNone/>
              <wp:docPr id="156" name="Text Box 33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98946A4" w14:textId="77777777" w:rsidR="00522C23" w:rsidRPr="00DF2469" w:rsidRDefault="00522C23">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819272" id="Text Box 3342" o:spid="_x0000_s1052" type="#_x0000_t202" style="position:absolute;margin-left:86.45pt;margin-top:785.3pt;width:28.35pt;height:14.15pt;z-index:2516377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" filled="f" strokeweight=".5pt">
              <v:textbox inset="0,.5mm,0,0">
                <w:txbxContent>
                  <w:p w14:paraId="098946A4" w14:textId="77777777" w:rsidR="00522C23" w:rsidRPr="00DF2469" w:rsidRDefault="00522C23">
                    <w:pPr>
                      <w:pStyle w:val="a9"/>
                    </w:pPr>
                  </w:p>
                </w:txbxContent>
              </v:textbox>
              <w10:wrap anchorx="page" anchory="page"/>
            </v:shape>
          </w:pict>
        </mc:Fallback>
      </mc:AlternateContent>
    </w:r>
    <w:r>
      <w:rPr>
        <w:noProof/>
      </w:rPr>
      <mc:AlternateContent>
        <mc:Choice Requires="wps">
          <w:drawing>
            <wp:anchor distT="0" distB="0" distL="114300" distR="114300" simplePos="0" relativeHeight="251636736" behindDoc="0" locked="0" layoutInCell="1" allowOverlap="1" wp14:anchorId="0043A0CC" wp14:editId="3D7C68F5">
              <wp:simplePos x="0" y="0"/>
              <wp:positionH relativeFrom="page">
                <wp:posOffset>737870</wp:posOffset>
              </wp:positionH>
              <wp:positionV relativeFrom="page">
                <wp:posOffset>10153015</wp:posOffset>
              </wp:positionV>
              <wp:extent cx="360045" cy="179705"/>
              <wp:effectExtent l="0" t="0" r="1905" b="0"/>
              <wp:wrapNone/>
              <wp:docPr id="155" name="Text Box 33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EF8B301" w14:textId="77777777" w:rsidR="00522C23" w:rsidRPr="00EA570D" w:rsidRDefault="00522C23">
                          <w:pPr>
                            <w:pStyle w:val="a9"/>
                          </w:pPr>
                          <w:r w:rsidRPr="00EA570D">
                            <w:t>Изм.</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43A0CC" id="Text Box 3341" o:spid="_x0000_s1053" type="#_x0000_t202" style="position:absolute;margin-left:58.1pt;margin-top:799.45pt;width:28.35pt;height:14.15pt;z-index:2516367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" filled="f" strokeweight=".5pt">
              <v:textbox inset="0,.5mm,0,0">
                <w:txbxContent>
                  <w:p w14:paraId="0EF8B301" w14:textId="77777777" w:rsidR="00522C23" w:rsidRPr="00EA570D" w:rsidRDefault="00522C23">
                    <w:pPr>
                      <w:pStyle w:val="a9"/>
                    </w:pPr>
                    <w:r w:rsidRPr="00EA570D">
                      <w:t>Изм.</w:t>
                    </w:r>
                  </w:p>
                </w:txbxContent>
              </v:textbox>
              <w10:wrap anchorx="page" anchory="page"/>
            </v:shape>
          </w:pict>
        </mc:Fallback>
      </mc:AlternateContent>
    </w:r>
  </w:p>
  <w:p w14:paraId="441407D5" w14:textId="77777777" w:rsidR="00522C23" w:rsidRDefault="00522C23" w:rsidP="001E7614">
    <w:pPr>
      <w:pStyle w:val="a5"/>
      <w:tabs>
        <w:tab w:val="left" w:pos="7655"/>
      </w:tabs>
      <w:jc w:val="both"/>
    </w:pPr>
    <w:r>
      <w:rPr>
        <w:noProof/>
      </w:rPr>
      <mc:AlternateContent>
        <mc:Choice Requires="wps">
          <w:drawing>
            <wp:anchor distT="0" distB="0" distL="114300" distR="114300" simplePos="0" relativeHeight="251648000" behindDoc="0" locked="0" layoutInCell="1" allowOverlap="1" wp14:anchorId="68D35758" wp14:editId="0ECAB91E">
              <wp:simplePos x="0" y="0"/>
              <wp:positionH relativeFrom="page">
                <wp:posOffset>7005320</wp:posOffset>
              </wp:positionH>
              <wp:positionV relativeFrom="page">
                <wp:posOffset>10043795</wp:posOffset>
              </wp:positionV>
              <wp:extent cx="351155" cy="288290"/>
              <wp:effectExtent l="0" t="0" r="0" b="0"/>
              <wp:wrapNone/>
              <wp:docPr id="176" name="Text Box 33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1155" cy="28829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184E943" w14:textId="3D3D2290" w:rsidR="00522C23" w:rsidRPr="00DD329F" w:rsidRDefault="00522C23" w:rsidP="00FA0E9F">
                          <w:pPr>
                            <w:pStyle w:val="af7"/>
                            <w:ind w:left="142"/>
                            <w:rPr>
                              <w:rFonts w:cs="Times New Roman"/>
                              <w:sz w:val="24"/>
                              <w:szCs w:val="24"/>
                              <w:lang w:val="ru-RU"/>
                            </w:rPr>
                          </w:pPr>
                          <w:r w:rsidRPr="00DD329F">
                            <w:rPr>
                              <w:rFonts w:cs="Times New Roman"/>
                              <w:sz w:val="24"/>
                              <w:szCs w:val="24"/>
                              <w:lang w:val="ru-RU"/>
                            </w:rPr>
                            <w:fldChar w:fldCharType="begin"/>
                          </w:r>
                          <w:r w:rsidRPr="00DD329F">
                            <w:rPr>
                              <w:rFonts w:cs="Times New Roman"/>
                              <w:sz w:val="24"/>
                              <w:szCs w:val="24"/>
                            </w:rPr>
                            <w:instrText>=</w:instrText>
                          </w:r>
                          <w:r w:rsidRPr="00DD329F">
                            <w:rPr>
                              <w:rFonts w:cs="Times New Roman"/>
                              <w:sz w:val="24"/>
                              <w:szCs w:val="24"/>
                              <w:lang w:val="ru-RU"/>
                            </w:rPr>
                            <w:instrText xml:space="preserve"> </w:instrText>
                          </w:r>
                          <w:r w:rsidRPr="00DD329F">
                            <w:rPr>
                              <w:rFonts w:cs="Times New Roman"/>
                              <w:sz w:val="24"/>
                              <w:szCs w:val="24"/>
                              <w:lang w:val="ru-RU"/>
                            </w:rPr>
                            <w:fldChar w:fldCharType="begin"/>
                          </w:r>
                          <w:r w:rsidRPr="00DD329F">
                            <w:rPr>
                              <w:rFonts w:cs="Times New Roman"/>
                              <w:sz w:val="24"/>
                              <w:szCs w:val="24"/>
                            </w:rPr>
                            <w:instrText>page</w:instrText>
                          </w:r>
                          <w:r w:rsidRPr="00DD329F">
                            <w:rPr>
                              <w:rFonts w:cs="Times New Roman"/>
                              <w:sz w:val="24"/>
                              <w:szCs w:val="24"/>
                              <w:lang w:val="ru-RU"/>
                            </w:rPr>
                            <w:fldChar w:fldCharType="separate"/>
                          </w:r>
                          <w:r w:rsidR="00050A26">
                            <w:rPr>
                              <w:rFonts w:cs="Times New Roman"/>
                              <w:noProof/>
                              <w:sz w:val="24"/>
                              <w:szCs w:val="24"/>
                            </w:rPr>
                            <w:instrText>15</w:instrText>
                          </w:r>
                          <w:r w:rsidRPr="00DD329F">
                            <w:rPr>
                              <w:rFonts w:cs="Times New Roman"/>
                              <w:sz w:val="24"/>
                              <w:szCs w:val="24"/>
                              <w:lang w:val="ru-RU"/>
                            </w:rPr>
                            <w:fldChar w:fldCharType="end"/>
                          </w:r>
                          <w:r w:rsidRPr="00DD329F">
                            <w:rPr>
                              <w:rFonts w:cs="Times New Roman"/>
                              <w:sz w:val="24"/>
                              <w:szCs w:val="24"/>
                              <w:lang w:val="ru-RU"/>
                            </w:rPr>
                            <w:instrText xml:space="preserve"> </w:instrText>
                          </w:r>
                          <w:r w:rsidRPr="00DD329F">
                            <w:rPr>
                              <w:rFonts w:cs="Times New Roman"/>
                              <w:sz w:val="24"/>
                              <w:szCs w:val="24"/>
                            </w:rPr>
                            <w:instrText>-1</w:instrText>
                          </w:r>
                          <w:r w:rsidRPr="00DD329F">
                            <w:rPr>
                              <w:rFonts w:cs="Times New Roman"/>
                              <w:sz w:val="24"/>
                              <w:szCs w:val="24"/>
                              <w:lang w:val="ru-RU"/>
                            </w:rPr>
                            <w:fldChar w:fldCharType="separate"/>
                          </w:r>
                          <w:r w:rsidR="00050A26">
                            <w:rPr>
                              <w:rFonts w:cs="Times New Roman"/>
                              <w:noProof/>
                              <w:sz w:val="24"/>
                              <w:szCs w:val="24"/>
                            </w:rPr>
                            <w:t>14</w:t>
                          </w:r>
                          <w:r w:rsidRPr="00DD329F">
                            <w:rPr>
                              <w:rFonts w:cs="Times New Roman"/>
                              <w:sz w:val="24"/>
                              <w:szCs w:val="24"/>
                              <w:lang w:val="ru-RU"/>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D35758" id="_x0000_t202" coordsize="21600,21600" o:spt="202" path="m,l,21600r21600,l21600,xe">
              <v:stroke joinstyle="miter"/>
              <v:path gradientshapeok="t" o:connecttype="rect"/>
            </v:shapetype>
            <v:shape id="Text Box 3352" o:spid="_x0000_s1054" type="#_x0000_t202" style="position:absolute;left:0;text-align:left;margin-left:551.6pt;margin-top:790.85pt;width:27.65pt;height:22.7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" filled="f" strokeweight="1.5pt">
              <v:textbox inset="0,0,0,0">
                <w:txbxContent>
                  <w:p w14:paraId="4184E943" w14:textId="3D3D2290" w:rsidR="00522C23" w:rsidRPr="00DD329F" w:rsidRDefault="00522C23" w:rsidP="00FA0E9F">
                    <w:pPr>
                      <w:pStyle w:val="af7"/>
                      <w:ind w:left="142"/>
                      <w:rPr>
                        <w:rFonts w:cs="Times New Roman"/>
                        <w:sz w:val="24"/>
                        <w:szCs w:val="24"/>
                        <w:lang w:val="ru-RU"/>
                      </w:rPr>
                    </w:pPr>
                    <w:r w:rsidRPr="00DD329F">
                      <w:rPr>
                        <w:rFonts w:cs="Times New Roman"/>
                        <w:sz w:val="24"/>
                        <w:szCs w:val="24"/>
                        <w:lang w:val="ru-RU"/>
                      </w:rPr>
                      <w:fldChar w:fldCharType="begin"/>
                    </w:r>
                    <w:r w:rsidRPr="00DD329F">
                      <w:rPr>
                        <w:rFonts w:cs="Times New Roman"/>
                        <w:sz w:val="24"/>
                        <w:szCs w:val="24"/>
                      </w:rPr>
                      <w:instrText>=</w:instrText>
                    </w:r>
                    <w:r w:rsidRPr="00DD329F">
                      <w:rPr>
                        <w:rFonts w:cs="Times New Roman"/>
                        <w:sz w:val="24"/>
                        <w:szCs w:val="24"/>
                        <w:lang w:val="ru-RU"/>
                      </w:rPr>
                      <w:instrText xml:space="preserve"> </w:instrText>
                    </w:r>
                    <w:r w:rsidRPr="00DD329F">
                      <w:rPr>
                        <w:rFonts w:cs="Times New Roman"/>
                        <w:sz w:val="24"/>
                        <w:szCs w:val="24"/>
                        <w:lang w:val="ru-RU"/>
                      </w:rPr>
                      <w:fldChar w:fldCharType="begin"/>
                    </w:r>
                    <w:r w:rsidRPr="00DD329F">
                      <w:rPr>
                        <w:rFonts w:cs="Times New Roman"/>
                        <w:sz w:val="24"/>
                        <w:szCs w:val="24"/>
                      </w:rPr>
                      <w:instrText>page</w:instrText>
                    </w:r>
                    <w:r w:rsidRPr="00DD329F">
                      <w:rPr>
                        <w:rFonts w:cs="Times New Roman"/>
                        <w:sz w:val="24"/>
                        <w:szCs w:val="24"/>
                        <w:lang w:val="ru-RU"/>
                      </w:rPr>
                      <w:fldChar w:fldCharType="separate"/>
                    </w:r>
                    <w:r w:rsidR="00050A26">
                      <w:rPr>
                        <w:rFonts w:cs="Times New Roman"/>
                        <w:noProof/>
                        <w:sz w:val="24"/>
                        <w:szCs w:val="24"/>
                      </w:rPr>
                      <w:instrText>15</w:instrText>
                    </w:r>
                    <w:r w:rsidRPr="00DD329F">
                      <w:rPr>
                        <w:rFonts w:cs="Times New Roman"/>
                        <w:sz w:val="24"/>
                        <w:szCs w:val="24"/>
                        <w:lang w:val="ru-RU"/>
                      </w:rPr>
                      <w:fldChar w:fldCharType="end"/>
                    </w:r>
                    <w:r w:rsidRPr="00DD329F">
                      <w:rPr>
                        <w:rFonts w:cs="Times New Roman"/>
                        <w:sz w:val="24"/>
                        <w:szCs w:val="24"/>
                        <w:lang w:val="ru-RU"/>
                      </w:rPr>
                      <w:instrText xml:space="preserve"> </w:instrText>
                    </w:r>
                    <w:r w:rsidRPr="00DD329F">
                      <w:rPr>
                        <w:rFonts w:cs="Times New Roman"/>
                        <w:sz w:val="24"/>
                        <w:szCs w:val="24"/>
                      </w:rPr>
                      <w:instrText>-1</w:instrText>
                    </w:r>
                    <w:r w:rsidRPr="00DD329F">
                      <w:rPr>
                        <w:rFonts w:cs="Times New Roman"/>
                        <w:sz w:val="24"/>
                        <w:szCs w:val="24"/>
                        <w:lang w:val="ru-RU"/>
                      </w:rPr>
                      <w:fldChar w:fldCharType="separate"/>
                    </w:r>
                    <w:r w:rsidR="00050A26">
                      <w:rPr>
                        <w:rFonts w:cs="Times New Roman"/>
                        <w:noProof/>
                        <w:sz w:val="24"/>
                        <w:szCs w:val="24"/>
                      </w:rPr>
                      <w:t>14</w:t>
                    </w:r>
                    <w:r w:rsidRPr="00DD329F">
                      <w:rPr>
                        <w:rFonts w:cs="Times New Roman"/>
                        <w:sz w:val="24"/>
                        <w:szCs w:val="24"/>
                        <w:lang w:val="ru-RU"/>
                      </w:rPr>
                      <w:fldChar w:fldCharType="end"/>
                    </w:r>
                  </w:p>
                </w:txbxContent>
              </v:textbox>
              <w10:wrap anchorx="page" anchory="page"/>
            </v:shape>
          </w:pict>
        </mc:Fallback>
      </mc:AlternateContent>
    </w:r>
  </w:p>
  <w:p w14:paraId="4F7D431B" w14:textId="77777777" w:rsidR="00522C23" w:rsidRDefault="00522C23" w:rsidP="001E7614">
    <w:pPr>
      <w:pStyle w:val="a5"/>
      <w:tabs>
        <w:tab w:val="left" w:pos="7655"/>
      </w:tabs>
      <w:jc w:val="both"/>
    </w:pPr>
  </w:p>
  <w:p w14:paraId="13843CA7" w14:textId="77777777" w:rsidR="00522C23" w:rsidRDefault="00522C23" w:rsidP="001E7614">
    <w:pPr>
      <w:pStyle w:val="a5"/>
      <w:tabs>
        <w:tab w:val="left" w:pos="7655"/>
      </w:tabs>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6F8D2" w14:textId="77777777" w:rsidR="00522C23" w:rsidRDefault="00522C23" w:rsidP="0006325D">
    <w:pPr>
      <w:pStyle w:val="a5"/>
    </w:pPr>
  </w:p>
  <w:p w14:paraId="475481BB" w14:textId="5EC49F22" w:rsidR="00522C23" w:rsidRDefault="00522C23" w:rsidP="00145E2C">
    <w:pPr>
      <w:pStyle w:val="a5"/>
      <w:tabs>
        <w:tab w:val="clear" w:pos="4677"/>
        <w:tab w:val="clear" w:pos="9355"/>
        <w:tab w:val="left" w:pos="2142"/>
      </w:tabs>
    </w:pPr>
    <w:r>
      <w:tab/>
    </w:r>
  </w:p>
  <w:p w14:paraId="1001BD13" w14:textId="0380A41D" w:rsidR="00522C23" w:rsidRDefault="00522C23" w:rsidP="0006325D">
    <w:pPr>
      <w:pStyle w:val="a5"/>
    </w:pPr>
    <w:r>
      <w:rPr>
        <w:noProof/>
      </w:rPr>
      <mc:AlternateContent>
        <mc:Choice Requires="wps">
          <w:drawing>
            <wp:anchor distT="0" distB="0" distL="114300" distR="114300" simplePos="0" relativeHeight="251567104" behindDoc="0" locked="0" layoutInCell="1" allowOverlap="1" wp14:anchorId="122C67D4" wp14:editId="5D992895">
              <wp:simplePos x="0" y="0"/>
              <wp:positionH relativeFrom="page">
                <wp:posOffset>1456420</wp:posOffset>
              </wp:positionH>
              <wp:positionV relativeFrom="page">
                <wp:posOffset>9611544</wp:posOffset>
              </wp:positionV>
              <wp:extent cx="1260475" cy="179705"/>
              <wp:effectExtent l="0" t="0" r="15875" b="10795"/>
              <wp:wrapThrough wrapText="bothSides">
                <wp:wrapPolygon edited="0">
                  <wp:start x="0" y="0"/>
                  <wp:lineTo x="0" y="20608"/>
                  <wp:lineTo x="21546" y="20608"/>
                  <wp:lineTo x="21546" y="0"/>
                  <wp:lineTo x="0" y="0"/>
                </wp:wrapPolygon>
              </wp:wrapThrough>
              <wp:docPr id="154" name="Text Box 32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047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E18985A" w14:textId="6E121401" w:rsidR="00522C23" w:rsidRPr="00DC5B3C" w:rsidRDefault="00522C23" w:rsidP="009216F8">
                          <w:pPr>
                            <w:pStyle w:val="af9"/>
                            <w:jc w:val="left"/>
                          </w:pPr>
                          <w:r>
                            <w:t xml:space="preserve">Билобровец    </w:t>
                          </w:r>
                          <w:r w:rsidRPr="008B3B32">
                            <w:rPr>
                              <w:noProof/>
                            </w:rPr>
                            <w:drawing>
                              <wp:inline distT="0" distB="0" distL="0" distR="0" wp14:anchorId="4F9ECF92" wp14:editId="1A8E069B">
                                <wp:extent cx="320403" cy="115101"/>
                                <wp:effectExtent l="0" t="0" r="3810" b="0"/>
                                <wp:docPr id="260" name="Рисунок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9655" cy="122017"/>
                                        </a:xfrm>
                                        <a:prstGeom prst="rect">
                                          <a:avLst/>
                                        </a:prstGeom>
                                        <a:noFill/>
                                        <a:ln>
                                          <a:noFill/>
                                        </a:ln>
                                      </pic:spPr>
                                    </pic:pic>
                                  </a:graphicData>
                                </a:graphic>
                              </wp:inline>
                            </w:drawing>
                          </w: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2C67D4" id="_x0000_t202" coordsize="21600,21600" o:spt="202" path="m,l,21600r21600,l21600,xe">
              <v:stroke joinstyle="miter"/>
              <v:path gradientshapeok="t" o:connecttype="rect"/>
            </v:shapetype>
            <v:shape id="Text Box 3268" o:spid="_x0000_s1055" type="#_x0000_t202" style="position:absolute;margin-left:114.7pt;margin-top:756.8pt;width:99.25pt;height:14.15pt;z-index:2515671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" filled="f" strokeweight=".5pt">
              <v:textbox inset=".5mm,0,0,0">
                <w:txbxContent>
                  <w:p w14:paraId="3E18985A" w14:textId="6E121401" w:rsidR="00522C23" w:rsidRPr="00DC5B3C" w:rsidRDefault="00522C23" w:rsidP="009216F8">
                    <w:pPr>
                      <w:pStyle w:val="af9"/>
                      <w:jc w:val="left"/>
                    </w:pPr>
                    <w:r>
                      <w:t xml:space="preserve">Билобровец    </w:t>
                    </w:r>
                    <w:r w:rsidRPr="008B3B32">
                      <w:rPr>
                        <w:noProof/>
                      </w:rPr>
                      <w:drawing>
                        <wp:inline distT="0" distB="0" distL="0" distR="0" wp14:anchorId="4F9ECF92" wp14:editId="1A8E069B">
                          <wp:extent cx="320403" cy="115101"/>
                          <wp:effectExtent l="0" t="0" r="3810" b="0"/>
                          <wp:docPr id="260" name="Рисунок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39655" cy="122017"/>
                                  </a:xfrm>
                                  <a:prstGeom prst="rect">
                                    <a:avLst/>
                                  </a:prstGeom>
                                  <a:noFill/>
                                  <a:ln>
                                    <a:noFill/>
                                  </a:ln>
                                </pic:spPr>
                              </pic:pic>
                            </a:graphicData>
                          </a:graphic>
                        </wp:inline>
                      </w:drawing>
                    </w:r>
                  </w:p>
                </w:txbxContent>
              </v:textbox>
              <w10:wrap type="through" anchorx="page" anchory="page"/>
            </v:shape>
          </w:pict>
        </mc:Fallback>
      </mc:AlternateContent>
    </w:r>
  </w:p>
  <w:p w14:paraId="2DBF4916" w14:textId="77777777" w:rsidR="00522C23" w:rsidRDefault="00522C23" w:rsidP="003C6597">
    <w:pPr>
      <w:pStyle w:val="a5"/>
      <w:tabs>
        <w:tab w:val="clear" w:pos="4677"/>
        <w:tab w:val="clear" w:pos="9355"/>
        <w:tab w:val="left" w:pos="2145"/>
      </w:tabs>
    </w:pPr>
    <w:r>
      <w:rPr>
        <w:noProof/>
      </w:rPr>
      <mc:AlternateContent>
        <mc:Choice Requires="wps">
          <w:drawing>
            <wp:anchor distT="0" distB="0" distL="114300" distR="114300" simplePos="0" relativeHeight="251756544" behindDoc="0" locked="0" layoutInCell="1" allowOverlap="1" wp14:anchorId="17F16070" wp14:editId="220D7A10">
              <wp:simplePos x="0" y="0"/>
              <wp:positionH relativeFrom="page">
                <wp:posOffset>2178050</wp:posOffset>
              </wp:positionH>
              <wp:positionV relativeFrom="page">
                <wp:posOffset>9792335</wp:posOffset>
              </wp:positionV>
              <wp:extent cx="540385" cy="179705"/>
              <wp:effectExtent l="0" t="0" r="0" b="0"/>
              <wp:wrapNone/>
              <wp:docPr id="153" name="Text Box 32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38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E48AC15" w14:textId="77777777" w:rsidR="00522C23" w:rsidRPr="004C30A9" w:rsidRDefault="00522C23" w:rsidP="009216F8">
                          <w:pPr>
                            <w:pStyle w:val="af9"/>
                          </w:pP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F16070" id="_x0000_s1056" type="#_x0000_t202" style="position:absolute;margin-left:171.5pt;margin-top:771.05pt;width:42.55pt;height:14.15pt;z-index:251756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" filled="f" strokeweight=".5pt">
              <v:textbox inset=".5mm,0,0,0">
                <w:txbxContent>
                  <w:p w14:paraId="2E48AC15" w14:textId="77777777" w:rsidR="00522C23" w:rsidRPr="004C30A9" w:rsidRDefault="00522C23" w:rsidP="009216F8">
                    <w:pPr>
                      <w:pStyle w:val="af9"/>
                    </w:pPr>
                  </w:p>
                </w:txbxContent>
              </v:textbox>
              <w10:wrap anchorx="page" anchory="page"/>
            </v:shape>
          </w:pict>
        </mc:Fallback>
      </mc:AlternateContent>
    </w:r>
    <w:r>
      <w:rPr>
        <w:noProof/>
      </w:rPr>
      <mc:AlternateContent>
        <mc:Choice Requires="wps">
          <w:drawing>
            <wp:anchor distT="0" distB="0" distL="114300" distR="114300" simplePos="0" relativeHeight="251566080" behindDoc="0" locked="0" layoutInCell="1" allowOverlap="1" wp14:anchorId="7A107553" wp14:editId="6471F639">
              <wp:simplePos x="0" y="0"/>
              <wp:positionH relativeFrom="page">
                <wp:posOffset>1457960</wp:posOffset>
              </wp:positionH>
              <wp:positionV relativeFrom="page">
                <wp:posOffset>9612630</wp:posOffset>
              </wp:positionV>
              <wp:extent cx="720090" cy="179705"/>
              <wp:effectExtent l="0" t="0" r="3810" b="0"/>
              <wp:wrapNone/>
              <wp:docPr id="152" name="Text Box 32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D33318D" w14:textId="77777777" w:rsidR="00522C23" w:rsidRDefault="00522C23" w:rsidP="00D34D3E">
                          <w:pPr>
                            <w:pStyle w:val="af9"/>
                          </w:pP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107553" id="Text Box 3267" o:spid="_x0000_s1057" type="#_x0000_t202" style="position:absolute;margin-left:114.8pt;margin-top:756.9pt;width:56.7pt;height:14.15pt;z-index:2515660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" filled="f" strokeweight=".5pt">
              <v:textbox inset=".5mm,0,0,0">
                <w:txbxContent>
                  <w:p w14:paraId="1D33318D" w14:textId="77777777" w:rsidR="00522C23" w:rsidRDefault="00522C23" w:rsidP="00D34D3E">
                    <w:pPr>
                      <w:pStyle w:val="af9"/>
                    </w:pPr>
                  </w:p>
                </w:txbxContent>
              </v:textbox>
              <w10:wrap anchorx="page" anchory="page"/>
            </v:shape>
          </w:pict>
        </mc:Fallback>
      </mc:AlternateContent>
    </w:r>
    <w:r>
      <w:tab/>
    </w:r>
  </w:p>
  <w:p w14:paraId="1E6399E6" w14:textId="3A25D4F3" w:rsidR="00522C23" w:rsidRDefault="00522C23" w:rsidP="00BA3954">
    <w:pPr>
      <w:pStyle w:val="a5"/>
      <w:tabs>
        <w:tab w:val="clear" w:pos="4677"/>
        <w:tab w:val="clear" w:pos="9355"/>
        <w:tab w:val="left" w:pos="2145"/>
      </w:tabs>
    </w:pPr>
    <w:r>
      <w:tab/>
    </w:r>
  </w:p>
  <w:p w14:paraId="6E13DC47" w14:textId="77777777" w:rsidR="00522C23" w:rsidRDefault="00522C23" w:rsidP="00BA3954">
    <w:pPr>
      <w:pStyle w:val="a5"/>
      <w:tabs>
        <w:tab w:val="clear" w:pos="4677"/>
        <w:tab w:val="clear" w:pos="9355"/>
        <w:tab w:val="left" w:pos="2145"/>
      </w:tabs>
    </w:pPr>
    <w:r>
      <w:tab/>
    </w:r>
  </w:p>
  <w:p w14:paraId="0AF673D3" w14:textId="77777777" w:rsidR="00522C23" w:rsidRDefault="00522C23" w:rsidP="0006325D">
    <w:pPr>
      <w:pStyle w:val="a5"/>
    </w:pPr>
  </w:p>
  <w:p w14:paraId="2BC62C03" w14:textId="77777777" w:rsidR="00522C23" w:rsidRDefault="00522C23" w:rsidP="00E2118E">
    <w:pPr>
      <w:pStyle w:val="a5"/>
    </w:pPr>
    <w:r>
      <w:rPr>
        <w:noProof/>
      </w:rPr>
      <mc:AlternateContent>
        <mc:Choice Requires="wps">
          <w:drawing>
            <wp:anchor distT="0" distB="0" distL="114300" distR="114300" simplePos="0" relativeHeight="251631616" behindDoc="0" locked="0" layoutInCell="1" allowOverlap="1" wp14:anchorId="5957678F" wp14:editId="092CBCFB">
              <wp:simplePos x="0" y="0"/>
              <wp:positionH relativeFrom="page">
                <wp:posOffset>2718435</wp:posOffset>
              </wp:positionH>
              <wp:positionV relativeFrom="page">
                <wp:posOffset>8893175</wp:posOffset>
              </wp:positionV>
              <wp:extent cx="360045" cy="179705"/>
              <wp:effectExtent l="0" t="0" r="1905" b="0"/>
              <wp:wrapNone/>
              <wp:docPr id="151" name="Text Box 33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4B25167" w14:textId="77777777" w:rsidR="00522C23" w:rsidRPr="002D1728" w:rsidRDefault="00522C23" w:rsidP="002D1728">
                          <w:pPr>
                            <w:pStyle w:val="a9"/>
                            <w:rPr>
                              <w:rFonts w:cs="Arial"/>
                            </w:rPr>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57678F" id="Text Box 3336" o:spid="_x0000_s1058" type="#_x0000_t202" style="position:absolute;margin-left:214.05pt;margin-top:700.25pt;width:28.35pt;height:14.15pt;z-index:2516316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" filled="f" strokeweight=".5pt">
              <v:textbox inset="0,.5mm,0,0">
                <w:txbxContent>
                  <w:p w14:paraId="44B25167" w14:textId="77777777" w:rsidR="00522C23" w:rsidRPr="002D1728" w:rsidRDefault="00522C23" w:rsidP="002D1728">
                    <w:pPr>
                      <w:pStyle w:val="a9"/>
                      <w:rPr>
                        <w:rFonts w:cs="Arial"/>
                      </w:rPr>
                    </w:pPr>
                  </w:p>
                </w:txbxContent>
              </v:textbox>
              <w10:wrap anchorx="page" anchory="page"/>
            </v:shape>
          </w:pict>
        </mc:Fallback>
      </mc:AlternateContent>
    </w:r>
    <w:r>
      <w:rPr>
        <w:noProof/>
      </w:rPr>
      <mc:AlternateContent>
        <mc:Choice Requires="wps">
          <w:drawing>
            <wp:anchor distT="0" distB="0" distL="114300" distR="114300" simplePos="0" relativeHeight="251630592" behindDoc="0" locked="0" layoutInCell="1" allowOverlap="1" wp14:anchorId="145AAF78" wp14:editId="760A509A">
              <wp:simplePos x="0" y="0"/>
              <wp:positionH relativeFrom="page">
                <wp:posOffset>2178050</wp:posOffset>
              </wp:positionH>
              <wp:positionV relativeFrom="page">
                <wp:posOffset>8893175</wp:posOffset>
              </wp:positionV>
              <wp:extent cx="539750" cy="179705"/>
              <wp:effectExtent l="0" t="0" r="0" b="0"/>
              <wp:wrapNone/>
              <wp:docPr id="150" name="Text Box 33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E9CB5A5" w14:textId="77777777" w:rsidR="00522C23" w:rsidRDefault="00522C23" w:rsidP="002D1728">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5AAF78" id="Text Box 3335" o:spid="_x0000_s1059" type="#_x0000_t202" style="position:absolute;margin-left:171.5pt;margin-top:700.25pt;width:42.5pt;height:14.15pt;z-index:2516305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" filled="f" strokeweight=".5pt">
              <v:textbox inset="0,.5mm,0,0">
                <w:txbxContent>
                  <w:p w14:paraId="2E9CB5A5" w14:textId="77777777" w:rsidR="00522C23" w:rsidRDefault="00522C23" w:rsidP="002D1728">
                    <w:pPr>
                      <w:pStyle w:val="a9"/>
                    </w:pPr>
                  </w:p>
                </w:txbxContent>
              </v:textbox>
              <w10:wrap anchorx="page" anchory="page"/>
            </v:shape>
          </w:pict>
        </mc:Fallback>
      </mc:AlternateContent>
    </w:r>
    <w:r>
      <w:rPr>
        <w:noProof/>
      </w:rPr>
      <mc:AlternateContent>
        <mc:Choice Requires="wps">
          <w:drawing>
            <wp:anchor distT="0" distB="0" distL="114300" distR="114300" simplePos="0" relativeHeight="251629568" behindDoc="0" locked="0" layoutInCell="1" allowOverlap="1" wp14:anchorId="04C32520" wp14:editId="4D73F5CB">
              <wp:simplePos x="0" y="0"/>
              <wp:positionH relativeFrom="page">
                <wp:posOffset>1818005</wp:posOffset>
              </wp:positionH>
              <wp:positionV relativeFrom="page">
                <wp:posOffset>8893175</wp:posOffset>
              </wp:positionV>
              <wp:extent cx="360045" cy="179705"/>
              <wp:effectExtent l="0" t="0" r="1905" b="0"/>
              <wp:wrapNone/>
              <wp:docPr id="149" name="Text Box 33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1B009EE" w14:textId="77777777" w:rsidR="00522C23" w:rsidRPr="002D1728" w:rsidRDefault="00522C23" w:rsidP="0069384D">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C32520" id="Text Box 3334" o:spid="_x0000_s1060" type="#_x0000_t202" style="position:absolute;margin-left:143.15pt;margin-top:700.25pt;width:28.35pt;height:14.15pt;z-index:2516295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" filled="f" strokeweight=".5pt">
              <v:textbox inset="0,.5mm,0,0">
                <w:txbxContent>
                  <w:p w14:paraId="61B009EE" w14:textId="77777777" w:rsidR="00522C23" w:rsidRPr="002D1728" w:rsidRDefault="00522C23" w:rsidP="0069384D">
                    <w:pPr>
                      <w:pStyle w:val="a9"/>
                    </w:pPr>
                  </w:p>
                </w:txbxContent>
              </v:textbox>
              <w10:wrap anchorx="page" anchory="page"/>
            </v:shape>
          </w:pict>
        </mc:Fallback>
      </mc:AlternateContent>
    </w:r>
    <w:r>
      <w:rPr>
        <w:noProof/>
      </w:rPr>
      <mc:AlternateContent>
        <mc:Choice Requires="wps">
          <w:drawing>
            <wp:anchor distT="0" distB="0" distL="114300" distR="114300" simplePos="0" relativeHeight="251628544" behindDoc="0" locked="0" layoutInCell="1" allowOverlap="1" wp14:anchorId="74A95D49" wp14:editId="206CB2FB">
              <wp:simplePos x="0" y="0"/>
              <wp:positionH relativeFrom="page">
                <wp:posOffset>1457960</wp:posOffset>
              </wp:positionH>
              <wp:positionV relativeFrom="page">
                <wp:posOffset>8893175</wp:posOffset>
              </wp:positionV>
              <wp:extent cx="360045" cy="179705"/>
              <wp:effectExtent l="0" t="0" r="1905" b="0"/>
              <wp:wrapNone/>
              <wp:docPr id="148" name="Text Box 33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solidFill>
                        <a:srgbClr val="FFFFFF"/>
                      </a:solidFill>
                      <a:ln w="6350">
                        <a:solidFill>
                          <a:srgbClr val="000000"/>
                        </a:solidFill>
                        <a:miter lim="800000"/>
                        <a:headEnd/>
                        <a:tailEnd/>
                      </a:ln>
                    </wps:spPr>
                    <wps:txbx>
                      <w:txbxContent>
                        <w:p w14:paraId="121ACA67" w14:textId="77777777" w:rsidR="00522C23" w:rsidRPr="00725535" w:rsidRDefault="00522C23" w:rsidP="0069384D">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A95D49" id="Text Box 3333" o:spid="_x0000_s1061" type="#_x0000_t202" style="position:absolute;margin-left:114.8pt;margin-top:700.25pt;width:28.35pt;height:14.15pt;z-index:251628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" strokeweight=".5pt">
              <v:textbox inset="0,.5mm,0,0">
                <w:txbxContent>
                  <w:p w14:paraId="121ACA67" w14:textId="77777777" w:rsidR="00522C23" w:rsidRPr="00725535" w:rsidRDefault="00522C23" w:rsidP="0069384D">
                    <w:pPr>
                      <w:pStyle w:val="a9"/>
                    </w:pPr>
                  </w:p>
                </w:txbxContent>
              </v:textbox>
              <w10:wrap anchorx="page" anchory="page"/>
            </v:shape>
          </w:pict>
        </mc:Fallback>
      </mc:AlternateContent>
    </w:r>
    <w:r>
      <w:rPr>
        <w:noProof/>
      </w:rPr>
      <mc:AlternateContent>
        <mc:Choice Requires="wps">
          <w:drawing>
            <wp:anchor distT="0" distB="0" distL="114300" distR="114300" simplePos="0" relativeHeight="251627520" behindDoc="0" locked="0" layoutInCell="1" allowOverlap="1" wp14:anchorId="051B0B99" wp14:editId="799899D6">
              <wp:simplePos x="0" y="0"/>
              <wp:positionH relativeFrom="page">
                <wp:posOffset>1097915</wp:posOffset>
              </wp:positionH>
              <wp:positionV relativeFrom="page">
                <wp:posOffset>8893175</wp:posOffset>
              </wp:positionV>
              <wp:extent cx="360045" cy="179705"/>
              <wp:effectExtent l="0" t="0" r="1905" b="0"/>
              <wp:wrapNone/>
              <wp:docPr id="147" name="Text Box 33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solidFill>
                        <a:srgbClr val="FFFFFF"/>
                      </a:solidFill>
                      <a:ln w="6350">
                        <a:solidFill>
                          <a:srgbClr val="000000"/>
                        </a:solidFill>
                        <a:miter lim="800000"/>
                        <a:headEnd/>
                        <a:tailEnd/>
                      </a:ln>
                    </wps:spPr>
                    <wps:txbx>
                      <w:txbxContent>
                        <w:p w14:paraId="588F34FB" w14:textId="77777777" w:rsidR="00522C23" w:rsidRPr="001C2705" w:rsidRDefault="00522C23" w:rsidP="0069384D">
                          <w:pPr>
                            <w:pStyle w:val="a9"/>
                            <w:rPr>
                              <w:lang w:val="en-US"/>
                            </w:rPr>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1B0B99" id="Text Box 3332" o:spid="_x0000_s1062" type="#_x0000_t202" style="position:absolute;margin-left:86.45pt;margin-top:700.25pt;width:28.35pt;height:14.15pt;z-index:2516275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" strokeweight=".5pt">
              <v:textbox inset="0,.5mm,0,0">
                <w:txbxContent>
                  <w:p w14:paraId="588F34FB" w14:textId="77777777" w:rsidR="00522C23" w:rsidRPr="001C2705" w:rsidRDefault="00522C23" w:rsidP="0069384D">
                    <w:pPr>
                      <w:pStyle w:val="a9"/>
                      <w:rPr>
                        <w:lang w:val="en-US"/>
                      </w:rPr>
                    </w:pPr>
                  </w:p>
                </w:txbxContent>
              </v:textbox>
              <w10:wrap anchorx="page" anchory="page"/>
            </v:shape>
          </w:pict>
        </mc:Fallback>
      </mc:AlternateContent>
    </w:r>
    <w:r>
      <w:rPr>
        <w:noProof/>
      </w:rPr>
      <mc:AlternateContent>
        <mc:Choice Requires="wps">
          <w:drawing>
            <wp:anchor distT="0" distB="0" distL="114300" distR="114300" simplePos="0" relativeHeight="251626496" behindDoc="0" locked="0" layoutInCell="1" allowOverlap="1" wp14:anchorId="6E529BDA" wp14:editId="7231F6CC">
              <wp:simplePos x="0" y="0"/>
              <wp:positionH relativeFrom="page">
                <wp:posOffset>737870</wp:posOffset>
              </wp:positionH>
              <wp:positionV relativeFrom="page">
                <wp:posOffset>8893175</wp:posOffset>
              </wp:positionV>
              <wp:extent cx="360045" cy="179705"/>
              <wp:effectExtent l="0" t="0" r="1905" b="0"/>
              <wp:wrapNone/>
              <wp:docPr id="145" name="Text Box 33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6FAD134" w14:textId="77777777" w:rsidR="00522C23" w:rsidRPr="004C30A9" w:rsidRDefault="00522C23" w:rsidP="0069384D">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529BDA" id="Text Box 3331" o:spid="_x0000_s1063" type="#_x0000_t202" style="position:absolute;margin-left:58.1pt;margin-top:700.25pt;width:28.35pt;height:14.15pt;z-index:2516264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" filled="f" strokeweight=".5pt">
              <v:textbox inset="0,.5mm,0,0">
                <w:txbxContent>
                  <w:p w14:paraId="06FAD134" w14:textId="77777777" w:rsidR="00522C23" w:rsidRPr="004C30A9" w:rsidRDefault="00522C23" w:rsidP="0069384D">
                    <w:pPr>
                      <w:pStyle w:val="a9"/>
                    </w:pPr>
                  </w:p>
                </w:txbxContent>
              </v:textbox>
              <w10:wrap anchorx="page" anchory="page"/>
            </v:shape>
          </w:pict>
        </mc:Fallback>
      </mc:AlternateContent>
    </w:r>
    <w:r>
      <w:rPr>
        <w:noProof/>
      </w:rPr>
      <mc:AlternateContent>
        <mc:Choice Requires="wps">
          <w:drawing>
            <wp:anchor distT="0" distB="0" distL="114300" distR="114300" simplePos="0" relativeHeight="251592704" behindDoc="0" locked="0" layoutInCell="1" allowOverlap="1" wp14:anchorId="01D5F303" wp14:editId="07D87A28">
              <wp:simplePos x="0" y="0"/>
              <wp:positionH relativeFrom="page">
                <wp:posOffset>3078480</wp:posOffset>
              </wp:positionH>
              <wp:positionV relativeFrom="page">
                <wp:posOffset>9432925</wp:posOffset>
              </wp:positionV>
              <wp:extent cx="2520315" cy="899795"/>
              <wp:effectExtent l="0" t="0" r="0" b="0"/>
              <wp:wrapNone/>
              <wp:docPr id="82" name="Text Box 32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315" cy="899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00"/>
                            </a:solidFill>
                            <a:miter lim="800000"/>
                            <a:headEnd/>
                            <a:tailEnd/>
                          </a14:hiddenLine>
                        </a:ext>
                      </a:extLst>
                    </wps:spPr>
                    <wps:txbx>
                      <w:txbxContent>
                        <w:p w14:paraId="1014A280" w14:textId="77777777" w:rsidR="00522C23" w:rsidRDefault="00522C23" w:rsidP="009A1462">
                          <w:pPr>
                            <w:pStyle w:val="af1"/>
                            <w:rPr>
                              <w:sz w:val="28"/>
                            </w:rPr>
                          </w:pPr>
                        </w:p>
                        <w:p w14:paraId="02AABB15" w14:textId="77777777" w:rsidR="00522C23" w:rsidRDefault="00522C23" w:rsidP="00E915DA">
                          <w:pPr>
                            <w:pStyle w:val="af1"/>
                            <w:rPr>
                              <w:rFonts w:cs="Times New Roman"/>
                              <w:sz w:val="28"/>
                            </w:rPr>
                          </w:pPr>
                          <w:r w:rsidRPr="00DC5B3C">
                            <w:rPr>
                              <w:rFonts w:cs="Times New Roman"/>
                              <w:sz w:val="28"/>
                            </w:rPr>
                            <w:t xml:space="preserve">Опросный лист </w:t>
                          </w:r>
                          <w:r>
                            <w:rPr>
                              <w:rFonts w:cs="Times New Roman"/>
                              <w:sz w:val="28"/>
                            </w:rPr>
                            <w:t>на</w:t>
                          </w:r>
                        </w:p>
                        <w:p w14:paraId="233E6C62" w14:textId="51201E37" w:rsidR="00522C23" w:rsidRDefault="00522C23" w:rsidP="00FA76E8">
                          <w:pPr>
                            <w:pStyle w:val="af1"/>
                            <w:rPr>
                              <w:rFonts w:cs="Times New Roman"/>
                              <w:sz w:val="28"/>
                            </w:rPr>
                          </w:pPr>
                          <w:r>
                            <w:rPr>
                              <w:rFonts w:cs="Times New Roman"/>
                              <w:sz w:val="28"/>
                            </w:rPr>
                            <w:t>ШУНН4402</w:t>
                          </w:r>
                        </w:p>
                        <w:p w14:paraId="6AD7B90B" w14:textId="47E47A8E" w:rsidR="00522C23" w:rsidRPr="00677E20" w:rsidRDefault="00522C23" w:rsidP="00FA76E8">
                          <w:pPr>
                            <w:pStyle w:val="af1"/>
                            <w:rPr>
                              <w:rFonts w:cs="Times New Roman"/>
                              <w:sz w:val="28"/>
                            </w:rPr>
                          </w:pPr>
                          <w:r w:rsidRPr="00FA76E8">
                            <w:rPr>
                              <w:rFonts w:cs="Times New Roman"/>
                              <w:sz w:val="28"/>
                            </w:rPr>
                            <w:t xml:space="preserve"> </w:t>
                          </w:r>
                          <w:r>
                            <w:rPr>
                              <w:rFonts w:cs="Times New Roman"/>
                              <w:sz w:val="28"/>
                            </w:rPr>
                            <w:t>Котельная</w:t>
                          </w:r>
                          <w:r w:rsidRPr="00FA76E8">
                            <w:rPr>
                              <w:rFonts w:cs="Times New Roman"/>
                              <w:sz w:val="28"/>
                            </w:rPr>
                            <w:t xml:space="preserve"> тит.4</w:t>
                          </w:r>
                          <w:r>
                            <w:rPr>
                              <w:rFonts w:cs="Times New Roman"/>
                              <w:sz w:val="28"/>
                            </w:rPr>
                            <w:t>3</w:t>
                          </w:r>
                          <w:r w:rsidRPr="00FA76E8">
                            <w:rPr>
                              <w:rFonts w:cs="Times New Roman"/>
                              <w:sz w:val="28"/>
                            </w:rPr>
                            <w:t>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D5F303" id="Text Box 3298" o:spid="_x0000_s1064" type="#_x0000_t202" style="position:absolute;margin-left:242.4pt;margin-top:742.75pt;width:198.45pt;height:70.85pt;z-index:251592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" filled="f" stroked="f" strokecolor="red">
              <v:textbox inset="0,0,0,0">
                <w:txbxContent>
                  <w:p w14:paraId="1014A280" w14:textId="77777777" w:rsidR="00522C23" w:rsidRDefault="00522C23" w:rsidP="009A1462">
                    <w:pPr>
                      <w:pStyle w:val="af1"/>
                      <w:rPr>
                        <w:sz w:val="28"/>
                      </w:rPr>
                    </w:pPr>
                  </w:p>
                  <w:p w14:paraId="02AABB15" w14:textId="77777777" w:rsidR="00522C23" w:rsidRDefault="00522C23" w:rsidP="00E915DA">
                    <w:pPr>
                      <w:pStyle w:val="af1"/>
                      <w:rPr>
                        <w:rFonts w:cs="Times New Roman"/>
                        <w:sz w:val="28"/>
                      </w:rPr>
                    </w:pPr>
                    <w:r w:rsidRPr="00DC5B3C">
                      <w:rPr>
                        <w:rFonts w:cs="Times New Roman"/>
                        <w:sz w:val="28"/>
                      </w:rPr>
                      <w:t xml:space="preserve">Опросный лист </w:t>
                    </w:r>
                    <w:r>
                      <w:rPr>
                        <w:rFonts w:cs="Times New Roman"/>
                        <w:sz w:val="28"/>
                      </w:rPr>
                      <w:t>на</w:t>
                    </w:r>
                  </w:p>
                  <w:p w14:paraId="233E6C62" w14:textId="51201E37" w:rsidR="00522C23" w:rsidRDefault="00522C23" w:rsidP="00FA76E8">
                    <w:pPr>
                      <w:pStyle w:val="af1"/>
                      <w:rPr>
                        <w:rFonts w:cs="Times New Roman"/>
                        <w:sz w:val="28"/>
                      </w:rPr>
                    </w:pPr>
                    <w:r>
                      <w:rPr>
                        <w:rFonts w:cs="Times New Roman"/>
                        <w:sz w:val="28"/>
                      </w:rPr>
                      <w:t>ШУНН4402</w:t>
                    </w:r>
                  </w:p>
                  <w:p w14:paraId="6AD7B90B" w14:textId="47E47A8E" w:rsidR="00522C23" w:rsidRPr="00677E20" w:rsidRDefault="00522C23" w:rsidP="00FA76E8">
                    <w:pPr>
                      <w:pStyle w:val="af1"/>
                      <w:rPr>
                        <w:rFonts w:cs="Times New Roman"/>
                        <w:sz w:val="28"/>
                      </w:rPr>
                    </w:pPr>
                    <w:r w:rsidRPr="00FA76E8">
                      <w:rPr>
                        <w:rFonts w:cs="Times New Roman"/>
                        <w:sz w:val="28"/>
                      </w:rPr>
                      <w:t xml:space="preserve"> </w:t>
                    </w:r>
                    <w:r>
                      <w:rPr>
                        <w:rFonts w:cs="Times New Roman"/>
                        <w:sz w:val="28"/>
                      </w:rPr>
                      <w:t>Котельная</w:t>
                    </w:r>
                    <w:r w:rsidRPr="00FA76E8">
                      <w:rPr>
                        <w:rFonts w:cs="Times New Roman"/>
                        <w:sz w:val="28"/>
                      </w:rPr>
                      <w:t xml:space="preserve"> тит.4</w:t>
                    </w:r>
                    <w:r>
                      <w:rPr>
                        <w:rFonts w:cs="Times New Roman"/>
                        <w:sz w:val="28"/>
                      </w:rPr>
                      <w:t>3</w:t>
                    </w:r>
                    <w:r w:rsidRPr="00FA76E8">
                      <w:rPr>
                        <w:rFonts w:cs="Times New Roman"/>
                        <w:sz w:val="28"/>
                      </w:rPr>
                      <w:t>0</w:t>
                    </w:r>
                  </w:p>
                </w:txbxContent>
              </v:textbox>
              <w10:wrap anchorx="page" anchory="page"/>
            </v:shape>
          </w:pict>
        </mc:Fallback>
      </mc:AlternateContent>
    </w:r>
    <w:r>
      <w:rPr>
        <w:noProof/>
      </w:rPr>
      <mc:AlternateContent>
        <mc:Choice Requires="wps">
          <w:drawing>
            <wp:anchor distT="4294967295" distB="4294967295" distL="114300" distR="114300" simplePos="0" relativeHeight="251617280" behindDoc="0" locked="0" layoutInCell="1" allowOverlap="1" wp14:anchorId="16D30FA0" wp14:editId="3A0B3559">
              <wp:simplePos x="0" y="0"/>
              <wp:positionH relativeFrom="page">
                <wp:posOffset>737870</wp:posOffset>
              </wp:positionH>
              <wp:positionV relativeFrom="page">
                <wp:posOffset>198119</wp:posOffset>
              </wp:positionV>
              <wp:extent cx="6623685" cy="0"/>
              <wp:effectExtent l="0" t="0" r="5715" b="0"/>
              <wp:wrapNone/>
              <wp:docPr id="71" name="Line 33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368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633059B9" id="Line 3322" o:spid="_x0000_s1026" style="position:absolute;z-index:25161728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15.6pt" to="579.6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" strokeweight="1.5pt">
              <w10:wrap anchorx="page" anchory="page"/>
            </v:line>
          </w:pict>
        </mc:Fallback>
      </mc:AlternateContent>
    </w:r>
    <w:r>
      <w:rPr>
        <w:noProof/>
      </w:rPr>
      <mc:AlternateContent>
        <mc:Choice Requires="wps">
          <w:drawing>
            <wp:anchor distT="0" distB="0" distL="114300" distR="114300" simplePos="0" relativeHeight="251625472" behindDoc="0" locked="0" layoutInCell="1" allowOverlap="1" wp14:anchorId="5B0A65D1" wp14:editId="38F0FA36">
              <wp:simplePos x="0" y="0"/>
              <wp:positionH relativeFrom="page">
                <wp:posOffset>377825</wp:posOffset>
              </wp:positionH>
              <wp:positionV relativeFrom="page">
                <wp:posOffset>4932680</wp:posOffset>
              </wp:positionV>
              <wp:extent cx="179705" cy="360045"/>
              <wp:effectExtent l="0" t="0" r="0" b="1905"/>
              <wp:wrapNone/>
              <wp:docPr id="69" name="Text Box 33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360045"/>
                      </a:xfrm>
                      <a:prstGeom prst="rect">
                        <a:avLst/>
                      </a:prstGeom>
                      <a:solidFill>
                        <a:srgbClr val="FFFFFF"/>
                      </a:solidFill>
                      <a:ln w="19050">
                        <a:solidFill>
                          <a:srgbClr val="000000"/>
                        </a:solidFill>
                        <a:miter lim="800000"/>
                        <a:headEnd/>
                        <a:tailEnd/>
                      </a:ln>
                    </wps:spPr>
                    <wps:txbx>
                      <w:txbxContent>
                        <w:p w14:paraId="45D88C0D" w14:textId="77777777" w:rsidR="00522C23" w:rsidRPr="000141B0" w:rsidRDefault="00522C23" w:rsidP="0006325D">
                          <w:pPr>
                            <w:pStyle w:val="ab"/>
                            <w:rPr>
                              <w:sz w:val="14"/>
                              <w:lang w:val="en-US"/>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0A65D1" id="Text Box 3330" o:spid="_x0000_s1065" type="#_x0000_t202" style="position:absolute;margin-left:29.75pt;margin-top:388.4pt;width:14.15pt;height:28.35pt;z-index:2516254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" strokeweight="1.5pt">
              <v:textbox style="layout-flow:vertical;mso-layout-flow-alt:bottom-to-top" inset="0,0,0,0">
                <w:txbxContent>
                  <w:p w14:paraId="45D88C0D" w14:textId="77777777" w:rsidR="00522C23" w:rsidRPr="000141B0" w:rsidRDefault="00522C23" w:rsidP="0006325D">
                    <w:pPr>
                      <w:pStyle w:val="ab"/>
                      <w:rPr>
                        <w:sz w:val="14"/>
                        <w:lang w:val="en-US"/>
                      </w:rPr>
                    </w:pPr>
                  </w:p>
                </w:txbxContent>
              </v:textbox>
              <w10:wrap anchorx="page" anchory="page"/>
            </v:shape>
          </w:pict>
        </mc:Fallback>
      </mc:AlternateContent>
    </w:r>
    <w:r>
      <w:rPr>
        <w:noProof/>
      </w:rPr>
      <mc:AlternateContent>
        <mc:Choice Requires="wps">
          <w:drawing>
            <wp:anchor distT="0" distB="0" distL="114300" distR="114300" simplePos="0" relativeHeight="251624448" behindDoc="0" locked="0" layoutInCell="1" allowOverlap="1" wp14:anchorId="0FBBCA0E" wp14:editId="324325CC">
              <wp:simplePos x="0" y="0"/>
              <wp:positionH relativeFrom="page">
                <wp:posOffset>198120</wp:posOffset>
              </wp:positionH>
              <wp:positionV relativeFrom="page">
                <wp:posOffset>4932680</wp:posOffset>
              </wp:positionV>
              <wp:extent cx="179705" cy="360045"/>
              <wp:effectExtent l="0" t="0" r="0" b="1905"/>
              <wp:wrapNone/>
              <wp:docPr id="68" name="Text Box 33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360045"/>
                      </a:xfrm>
                      <a:prstGeom prst="rect">
                        <a:avLst/>
                      </a:prstGeom>
                      <a:solidFill>
                        <a:srgbClr val="FFFFFF"/>
                      </a:solidFill>
                      <a:ln w="19050">
                        <a:solidFill>
                          <a:srgbClr val="000000"/>
                        </a:solidFill>
                        <a:miter lim="800000"/>
                        <a:headEnd/>
                        <a:tailEnd/>
                      </a:ln>
                    </wps:spPr>
                    <wps:txbx>
                      <w:txbxContent>
                        <w:p w14:paraId="4F0C4CE0" w14:textId="77777777" w:rsidR="00522C23" w:rsidRPr="000141B0" w:rsidRDefault="00522C23" w:rsidP="0006325D">
                          <w:pPr>
                            <w:pStyle w:val="ab"/>
                            <w:rPr>
                              <w:sz w:val="14"/>
                              <w:lang w:val="en-US"/>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BBCA0E" id="Text Box 3329" o:spid="_x0000_s1066" type="#_x0000_t202" style="position:absolute;margin-left:15.6pt;margin-top:388.4pt;width:14.15pt;height:28.35pt;z-index:251624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" strokeweight="1.5pt">
              <v:textbox style="layout-flow:vertical;mso-layout-flow-alt:bottom-to-top" inset="0,0,0,0">
                <w:txbxContent>
                  <w:p w14:paraId="4F0C4CE0" w14:textId="77777777" w:rsidR="00522C23" w:rsidRPr="000141B0" w:rsidRDefault="00522C23" w:rsidP="0006325D">
                    <w:pPr>
                      <w:pStyle w:val="ab"/>
                      <w:rPr>
                        <w:sz w:val="14"/>
                        <w:lang w:val="en-US"/>
                      </w:rPr>
                    </w:pPr>
                  </w:p>
                </w:txbxContent>
              </v:textbox>
              <w10:wrap anchorx="page" anchory="page"/>
            </v:shape>
          </w:pict>
        </mc:Fallback>
      </mc:AlternateContent>
    </w:r>
    <w:r>
      <w:rPr>
        <w:noProof/>
      </w:rPr>
      <mc:AlternateContent>
        <mc:Choice Requires="wps">
          <w:drawing>
            <wp:anchor distT="0" distB="0" distL="114300" distR="114300" simplePos="0" relativeHeight="251623424" behindDoc="0" locked="0" layoutInCell="1" allowOverlap="1" wp14:anchorId="550DCB1D" wp14:editId="0D3606BB">
              <wp:simplePos x="0" y="0"/>
              <wp:positionH relativeFrom="page">
                <wp:posOffset>558165</wp:posOffset>
              </wp:positionH>
              <wp:positionV relativeFrom="page">
                <wp:posOffset>4932680</wp:posOffset>
              </wp:positionV>
              <wp:extent cx="179705" cy="360045"/>
              <wp:effectExtent l="0" t="0" r="0" b="1905"/>
              <wp:wrapNone/>
              <wp:docPr id="65" name="Text Box 33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360045"/>
                      </a:xfrm>
                      <a:prstGeom prst="rect">
                        <a:avLst/>
                      </a:prstGeom>
                      <a:solidFill>
                        <a:srgbClr val="FFFFFF"/>
                      </a:solidFill>
                      <a:ln w="19050">
                        <a:solidFill>
                          <a:srgbClr val="000000"/>
                        </a:solidFill>
                        <a:miter lim="800000"/>
                        <a:headEnd/>
                        <a:tailEnd/>
                      </a:ln>
                    </wps:spPr>
                    <wps:txbx>
                      <w:txbxContent>
                        <w:p w14:paraId="3A663A52" w14:textId="77777777" w:rsidR="00522C23" w:rsidRPr="000141B0" w:rsidRDefault="00522C23" w:rsidP="0006325D">
                          <w:pPr>
                            <w:pStyle w:val="ab"/>
                            <w:rPr>
                              <w:sz w:val="14"/>
                              <w:lang w:val="en-US"/>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0DCB1D" id="Text Box 3328" o:spid="_x0000_s1067" type="#_x0000_t202" style="position:absolute;margin-left:43.95pt;margin-top:388.4pt;width:14.15pt;height:28.35pt;z-index:2516234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" strokeweight="1.5pt">
              <v:textbox style="layout-flow:vertical;mso-layout-flow-alt:bottom-to-top" inset="0,0,0,0">
                <w:txbxContent>
                  <w:p w14:paraId="3A663A52" w14:textId="77777777" w:rsidR="00522C23" w:rsidRPr="000141B0" w:rsidRDefault="00522C23" w:rsidP="0006325D">
                    <w:pPr>
                      <w:pStyle w:val="ab"/>
                      <w:rPr>
                        <w:sz w:val="14"/>
                        <w:lang w:val="en-US"/>
                      </w:rPr>
                    </w:pPr>
                  </w:p>
                </w:txbxContent>
              </v:textbox>
              <w10:wrap anchorx="page" anchory="page"/>
            </v:shape>
          </w:pict>
        </mc:Fallback>
      </mc:AlternateContent>
    </w:r>
    <w:r>
      <w:rPr>
        <w:noProof/>
      </w:rPr>
      <mc:AlternateContent>
        <mc:Choice Requires="wps">
          <w:drawing>
            <wp:anchor distT="0" distB="0" distL="114300" distR="114300" simplePos="0" relativeHeight="251622400" behindDoc="0" locked="0" layoutInCell="1" allowOverlap="1" wp14:anchorId="6CACFCB0" wp14:editId="4366D417">
              <wp:simplePos x="0" y="0"/>
              <wp:positionH relativeFrom="page">
                <wp:posOffset>377825</wp:posOffset>
              </wp:positionH>
              <wp:positionV relativeFrom="page">
                <wp:posOffset>5292725</wp:posOffset>
              </wp:positionV>
              <wp:extent cx="179705" cy="539750"/>
              <wp:effectExtent l="0" t="0" r="0" b="0"/>
              <wp:wrapNone/>
              <wp:docPr id="64" name="Text Box 33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539750"/>
                      </a:xfrm>
                      <a:prstGeom prst="rect">
                        <a:avLst/>
                      </a:prstGeom>
                      <a:solidFill>
                        <a:srgbClr val="FFFFFF"/>
                      </a:solidFill>
                      <a:ln w="19050">
                        <a:solidFill>
                          <a:srgbClr val="000000"/>
                        </a:solidFill>
                        <a:miter lim="800000"/>
                        <a:headEnd/>
                        <a:tailEnd/>
                      </a:ln>
                    </wps:spPr>
                    <wps:txbx>
                      <w:txbxContent>
                        <w:p w14:paraId="4851AA5E" w14:textId="77777777" w:rsidR="00522C23" w:rsidRPr="000141B0" w:rsidRDefault="00522C23" w:rsidP="0006325D">
                          <w:pPr>
                            <w:rPr>
                              <w:sz w:val="20"/>
                              <w:lang w:val="en-US"/>
                            </w:rPr>
                          </w:pPr>
                        </w:p>
                        <w:p w14:paraId="0001A601" w14:textId="77777777" w:rsidR="00522C23" w:rsidRPr="000141B0" w:rsidRDefault="00522C23" w:rsidP="0006325D">
                          <w:pPr>
                            <w:rPr>
                              <w:sz w:val="20"/>
                            </w:rPr>
                          </w:pPr>
                        </w:p>
                        <w:p w14:paraId="5A4A1D46" w14:textId="77777777" w:rsidR="00522C23" w:rsidRPr="000141B0" w:rsidRDefault="00522C23" w:rsidP="0006325D">
                          <w:pPr>
                            <w:rPr>
                              <w:sz w:val="20"/>
                              <w:lang w:val="en-US"/>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ACFCB0" id="Text Box 3327" o:spid="_x0000_s1068" type="#_x0000_t202" style="position:absolute;margin-left:29.75pt;margin-top:416.75pt;width:14.15pt;height:42.5pt;z-index:2516224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" strokeweight="1.5pt">
              <v:textbox style="layout-flow:vertical;mso-layout-flow-alt:bottom-to-top">
                <w:txbxContent>
                  <w:p w14:paraId="4851AA5E" w14:textId="77777777" w:rsidR="00522C23" w:rsidRPr="000141B0" w:rsidRDefault="00522C23" w:rsidP="0006325D">
                    <w:pPr>
                      <w:rPr>
                        <w:sz w:val="20"/>
                        <w:lang w:val="en-US"/>
                      </w:rPr>
                    </w:pPr>
                  </w:p>
                  <w:p w14:paraId="0001A601" w14:textId="77777777" w:rsidR="00522C23" w:rsidRPr="000141B0" w:rsidRDefault="00522C23" w:rsidP="0006325D">
                    <w:pPr>
                      <w:rPr>
                        <w:sz w:val="20"/>
                      </w:rPr>
                    </w:pPr>
                  </w:p>
                  <w:p w14:paraId="5A4A1D46" w14:textId="77777777" w:rsidR="00522C23" w:rsidRPr="000141B0" w:rsidRDefault="00522C23" w:rsidP="0006325D">
                    <w:pPr>
                      <w:rPr>
                        <w:sz w:val="20"/>
                        <w:lang w:val="en-US"/>
                      </w:rPr>
                    </w:pPr>
                  </w:p>
                </w:txbxContent>
              </v:textbox>
              <w10:wrap anchorx="page" anchory="page"/>
            </v:shape>
          </w:pict>
        </mc:Fallback>
      </mc:AlternateContent>
    </w:r>
    <w:r>
      <w:rPr>
        <w:noProof/>
      </w:rPr>
      <mc:AlternateContent>
        <mc:Choice Requires="wps">
          <w:drawing>
            <wp:anchor distT="0" distB="0" distL="114300" distR="114300" simplePos="0" relativeHeight="251621376" behindDoc="0" locked="0" layoutInCell="1" allowOverlap="1" wp14:anchorId="5AE33C69" wp14:editId="5A9181FA">
              <wp:simplePos x="0" y="0"/>
              <wp:positionH relativeFrom="page">
                <wp:posOffset>198120</wp:posOffset>
              </wp:positionH>
              <wp:positionV relativeFrom="page">
                <wp:posOffset>5292725</wp:posOffset>
              </wp:positionV>
              <wp:extent cx="179705" cy="539750"/>
              <wp:effectExtent l="0" t="0" r="0" b="0"/>
              <wp:wrapNone/>
              <wp:docPr id="63" name="Text Box 33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539750"/>
                      </a:xfrm>
                      <a:prstGeom prst="rect">
                        <a:avLst/>
                      </a:prstGeom>
                      <a:solidFill>
                        <a:srgbClr val="FFFFFF"/>
                      </a:solidFill>
                      <a:ln w="19050">
                        <a:solidFill>
                          <a:srgbClr val="000000"/>
                        </a:solidFill>
                        <a:miter lim="800000"/>
                        <a:headEnd/>
                        <a:tailEnd/>
                      </a:ln>
                    </wps:spPr>
                    <wps:txbx>
                      <w:txbxContent>
                        <w:p w14:paraId="29184AF6" w14:textId="77777777" w:rsidR="00522C23" w:rsidRPr="000141B0" w:rsidRDefault="00522C23" w:rsidP="0006325D">
                          <w:pPr>
                            <w:rPr>
                              <w:sz w:val="20"/>
                              <w:lang w:val="en-US"/>
                            </w:rPr>
                          </w:pPr>
                        </w:p>
                        <w:p w14:paraId="24009649" w14:textId="77777777" w:rsidR="00522C23" w:rsidRPr="000141B0" w:rsidRDefault="00522C23" w:rsidP="0006325D">
                          <w:pPr>
                            <w:rPr>
                              <w:sz w:val="20"/>
                            </w:rPr>
                          </w:pPr>
                        </w:p>
                        <w:p w14:paraId="45923CF8" w14:textId="77777777" w:rsidR="00522C23" w:rsidRPr="000141B0" w:rsidRDefault="00522C23" w:rsidP="0006325D">
                          <w:pPr>
                            <w:rPr>
                              <w:sz w:val="20"/>
                              <w:lang w:val="en-US"/>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E33C69" id="Text Box 3326" o:spid="_x0000_s1069" type="#_x0000_t202" style="position:absolute;margin-left:15.6pt;margin-top:416.75pt;width:14.15pt;height:42.5pt;z-index:2516213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" strokeweight="1.5pt">
              <v:textbox style="layout-flow:vertical;mso-layout-flow-alt:bottom-to-top">
                <w:txbxContent>
                  <w:p w14:paraId="29184AF6" w14:textId="77777777" w:rsidR="00522C23" w:rsidRPr="000141B0" w:rsidRDefault="00522C23" w:rsidP="0006325D">
                    <w:pPr>
                      <w:rPr>
                        <w:sz w:val="20"/>
                        <w:lang w:val="en-US"/>
                      </w:rPr>
                    </w:pPr>
                  </w:p>
                  <w:p w14:paraId="24009649" w14:textId="77777777" w:rsidR="00522C23" w:rsidRPr="000141B0" w:rsidRDefault="00522C23" w:rsidP="0006325D">
                    <w:pPr>
                      <w:rPr>
                        <w:sz w:val="20"/>
                      </w:rPr>
                    </w:pPr>
                  </w:p>
                  <w:p w14:paraId="45923CF8" w14:textId="77777777" w:rsidR="00522C23" w:rsidRPr="000141B0" w:rsidRDefault="00522C23" w:rsidP="0006325D">
                    <w:pPr>
                      <w:rPr>
                        <w:sz w:val="20"/>
                        <w:lang w:val="en-US"/>
                      </w:rPr>
                    </w:pPr>
                  </w:p>
                </w:txbxContent>
              </v:textbox>
              <w10:wrap anchorx="page" anchory="page"/>
            </v:shape>
          </w:pict>
        </mc:Fallback>
      </mc:AlternateContent>
    </w:r>
    <w:r>
      <w:rPr>
        <w:noProof/>
      </w:rPr>
      <mc:AlternateContent>
        <mc:Choice Requires="wps">
          <w:drawing>
            <wp:anchor distT="0" distB="0" distL="114300" distR="114300" simplePos="0" relativeHeight="251620352" behindDoc="0" locked="0" layoutInCell="1" allowOverlap="1" wp14:anchorId="1B343B00" wp14:editId="3DC8270C">
              <wp:simplePos x="0" y="0"/>
              <wp:positionH relativeFrom="page">
                <wp:posOffset>558165</wp:posOffset>
              </wp:positionH>
              <wp:positionV relativeFrom="page">
                <wp:posOffset>5292725</wp:posOffset>
              </wp:positionV>
              <wp:extent cx="179705" cy="539750"/>
              <wp:effectExtent l="0" t="0" r="0" b="0"/>
              <wp:wrapNone/>
              <wp:docPr id="62" name="Text Box 33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539750"/>
                      </a:xfrm>
                      <a:prstGeom prst="rect">
                        <a:avLst/>
                      </a:prstGeom>
                      <a:solidFill>
                        <a:srgbClr val="FFFFFF"/>
                      </a:solidFill>
                      <a:ln w="19050">
                        <a:solidFill>
                          <a:srgbClr val="000000"/>
                        </a:solidFill>
                        <a:miter lim="800000"/>
                        <a:headEnd/>
                        <a:tailEnd/>
                      </a:ln>
                    </wps:spPr>
                    <wps:txbx>
                      <w:txbxContent>
                        <w:p w14:paraId="43F069BA" w14:textId="77777777" w:rsidR="00522C23" w:rsidRPr="000141B0" w:rsidRDefault="00522C23" w:rsidP="0006325D">
                          <w:pPr>
                            <w:ind w:left="-340"/>
                            <w:rPr>
                              <w:sz w:val="20"/>
                            </w:rPr>
                          </w:pPr>
                        </w:p>
                        <w:p w14:paraId="7914E693" w14:textId="77777777" w:rsidR="00522C23" w:rsidRPr="000141B0" w:rsidRDefault="00522C23" w:rsidP="0006325D">
                          <w:pPr>
                            <w:rPr>
                              <w:sz w:val="20"/>
                            </w:rPr>
                          </w:pPr>
                        </w:p>
                        <w:p w14:paraId="31DE85B9" w14:textId="77777777" w:rsidR="00522C23" w:rsidRPr="000141B0" w:rsidRDefault="00522C23" w:rsidP="0006325D">
                          <w:pPr>
                            <w:ind w:left="-340"/>
                            <w:rPr>
                              <w:sz w:val="20"/>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343B00" id="Text Box 3325" o:spid="_x0000_s1070" type="#_x0000_t202" style="position:absolute;margin-left:43.95pt;margin-top:416.75pt;width:14.15pt;height:42.5pt;z-index:2516203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" strokeweight="1.5pt">
              <v:textbox style="layout-flow:vertical;mso-layout-flow-alt:bottom-to-top">
                <w:txbxContent>
                  <w:p w14:paraId="43F069BA" w14:textId="77777777" w:rsidR="00522C23" w:rsidRPr="000141B0" w:rsidRDefault="00522C23" w:rsidP="0006325D">
                    <w:pPr>
                      <w:ind w:left="-340"/>
                      <w:rPr>
                        <w:sz w:val="20"/>
                      </w:rPr>
                    </w:pPr>
                  </w:p>
                  <w:p w14:paraId="7914E693" w14:textId="77777777" w:rsidR="00522C23" w:rsidRPr="000141B0" w:rsidRDefault="00522C23" w:rsidP="0006325D">
                    <w:pPr>
                      <w:rPr>
                        <w:sz w:val="20"/>
                      </w:rPr>
                    </w:pPr>
                  </w:p>
                  <w:p w14:paraId="31DE85B9" w14:textId="77777777" w:rsidR="00522C23" w:rsidRPr="000141B0" w:rsidRDefault="00522C23" w:rsidP="0006325D">
                    <w:pPr>
                      <w:ind w:left="-340"/>
                      <w:rPr>
                        <w:sz w:val="20"/>
                      </w:rPr>
                    </w:pPr>
                  </w:p>
                </w:txbxContent>
              </v:textbox>
              <w10:wrap anchorx="page" anchory="page"/>
            </v:shape>
          </w:pict>
        </mc:Fallback>
      </mc:AlternateContent>
    </w:r>
    <w:r>
      <w:rPr>
        <w:noProof/>
      </w:rPr>
      <mc:AlternateContent>
        <mc:Choice Requires="wps">
          <w:drawing>
            <wp:anchor distT="0" distB="0" distL="114300" distR="114300" simplePos="0" relativeHeight="251619328" behindDoc="0" locked="0" layoutInCell="1" allowOverlap="1" wp14:anchorId="428ECC1A" wp14:editId="7B38EBFD">
              <wp:simplePos x="0" y="0"/>
              <wp:positionH relativeFrom="page">
                <wp:posOffset>17780</wp:posOffset>
              </wp:positionH>
              <wp:positionV relativeFrom="page">
                <wp:posOffset>4932680</wp:posOffset>
              </wp:positionV>
              <wp:extent cx="179705" cy="2339975"/>
              <wp:effectExtent l="0" t="0" r="0" b="3175"/>
              <wp:wrapNone/>
              <wp:docPr id="61" name="Text Box 33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2339975"/>
                      </a:xfrm>
                      <a:prstGeom prst="rect">
                        <a:avLst/>
                      </a:prstGeom>
                      <a:solidFill>
                        <a:srgbClr val="FFFFFF"/>
                      </a:solidFill>
                      <a:ln w="19050">
                        <a:solidFill>
                          <a:srgbClr val="000000"/>
                        </a:solidFill>
                        <a:miter lim="800000"/>
                        <a:headEnd/>
                        <a:tailEnd/>
                      </a:ln>
                    </wps:spPr>
                    <wps:txbx>
                      <w:txbxContent>
                        <w:p w14:paraId="2563A1A0" w14:textId="77777777" w:rsidR="00522C23" w:rsidRPr="0032301C" w:rsidRDefault="00522C23" w:rsidP="0006325D">
                          <w:pPr>
                            <w:rPr>
                              <w:rFonts w:ascii="Arial" w:hAnsi="Arial" w:cs="Arial"/>
                              <w:sz w:val="20"/>
                            </w:rPr>
                          </w:pPr>
                          <w:r w:rsidRPr="0032301C">
                            <w:rPr>
                              <w:rFonts w:ascii="Arial" w:hAnsi="Arial" w:cs="Arial"/>
                              <w:sz w:val="20"/>
                            </w:rPr>
                            <w:t>Согласовано</w:t>
                          </w:r>
                        </w:p>
                        <w:p w14:paraId="7A3C3E87" w14:textId="77777777" w:rsidR="00522C23" w:rsidRPr="000141B0" w:rsidRDefault="00522C23" w:rsidP="0006325D">
                          <w:pPr>
                            <w:rPr>
                              <w:sz w:val="20"/>
                            </w:rPr>
                          </w:pPr>
                        </w:p>
                        <w:p w14:paraId="7437C537" w14:textId="77777777" w:rsidR="00522C23" w:rsidRPr="000141B0" w:rsidRDefault="00522C23" w:rsidP="0006325D">
                          <w:pPr>
                            <w:rPr>
                              <w:sz w:val="20"/>
                            </w:rPr>
                          </w:pPr>
                          <w:r w:rsidRPr="000141B0">
                            <w:rPr>
                              <w:sz w:val="20"/>
                            </w:rPr>
                            <w:t>Согласовано</w:t>
                          </w: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8ECC1A" id="Text Box 3324" o:spid="_x0000_s1071" type="#_x0000_t202" style="position:absolute;margin-left:1.4pt;margin-top:388.4pt;width:14.15pt;height:184.25pt;z-index:2516193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" strokeweight="1.5pt">
              <v:textbox style="layout-flow:vertical;mso-layout-flow-alt:bottom-to-top" inset=".5mm,0,0,0">
                <w:txbxContent>
                  <w:p w14:paraId="2563A1A0" w14:textId="77777777" w:rsidR="00522C23" w:rsidRPr="0032301C" w:rsidRDefault="00522C23" w:rsidP="0006325D">
                    <w:pPr>
                      <w:rPr>
                        <w:rFonts w:ascii="Arial" w:hAnsi="Arial" w:cs="Arial"/>
                        <w:sz w:val="20"/>
                      </w:rPr>
                    </w:pPr>
                    <w:r w:rsidRPr="0032301C">
                      <w:rPr>
                        <w:rFonts w:ascii="Arial" w:hAnsi="Arial" w:cs="Arial"/>
                        <w:sz w:val="20"/>
                      </w:rPr>
                      <w:t>Согласовано</w:t>
                    </w:r>
                  </w:p>
                  <w:p w14:paraId="7A3C3E87" w14:textId="77777777" w:rsidR="00522C23" w:rsidRPr="000141B0" w:rsidRDefault="00522C23" w:rsidP="0006325D">
                    <w:pPr>
                      <w:rPr>
                        <w:sz w:val="20"/>
                      </w:rPr>
                    </w:pPr>
                  </w:p>
                  <w:p w14:paraId="7437C537" w14:textId="77777777" w:rsidR="00522C23" w:rsidRPr="000141B0" w:rsidRDefault="00522C23" w:rsidP="0006325D">
                    <w:pPr>
                      <w:rPr>
                        <w:sz w:val="20"/>
                      </w:rPr>
                    </w:pPr>
                    <w:r w:rsidRPr="000141B0">
                      <w:rPr>
                        <w:sz w:val="20"/>
                      </w:rPr>
                      <w:t>Согласовано</w:t>
                    </w:r>
                  </w:p>
                </w:txbxContent>
              </v:textbox>
              <w10:wrap anchorx="page" anchory="page"/>
            </v:shape>
          </w:pict>
        </mc:Fallback>
      </mc:AlternateContent>
    </w:r>
    <w:r>
      <w:rPr>
        <w:noProof/>
      </w:rPr>
      <mc:AlternateContent>
        <mc:Choice Requires="wps">
          <w:drawing>
            <wp:anchor distT="0" distB="0" distL="114299" distR="114299" simplePos="0" relativeHeight="251618304" behindDoc="0" locked="0" layoutInCell="1" allowOverlap="1" wp14:anchorId="51C2545A" wp14:editId="272ADBE3">
              <wp:simplePos x="0" y="0"/>
              <wp:positionH relativeFrom="page">
                <wp:posOffset>7362824</wp:posOffset>
              </wp:positionH>
              <wp:positionV relativeFrom="page">
                <wp:posOffset>198120</wp:posOffset>
              </wp:positionV>
              <wp:extent cx="0" cy="9432290"/>
              <wp:effectExtent l="0" t="0" r="0" b="16510"/>
              <wp:wrapNone/>
              <wp:docPr id="60" name="Line 33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43229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59155D5D" id="Line 3323" o:spid="_x0000_s1026" style="position:absolute;z-index:251618304;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579.75pt,15.6pt" to="579.75pt,75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" strokeweight="1.5pt">
              <w10:wrap anchorx="page" anchory="page"/>
            </v:line>
          </w:pict>
        </mc:Fallback>
      </mc:AlternateContent>
    </w:r>
    <w:r>
      <w:rPr>
        <w:noProof/>
      </w:rPr>
      <mc:AlternateContent>
        <mc:Choice Requires="wps">
          <w:drawing>
            <wp:anchor distT="0" distB="0" distL="114299" distR="114299" simplePos="0" relativeHeight="251616256" behindDoc="0" locked="0" layoutInCell="1" allowOverlap="1" wp14:anchorId="3242491D" wp14:editId="33FBB979">
              <wp:simplePos x="0" y="0"/>
              <wp:positionH relativeFrom="page">
                <wp:posOffset>737869</wp:posOffset>
              </wp:positionH>
              <wp:positionV relativeFrom="page">
                <wp:posOffset>198120</wp:posOffset>
              </wp:positionV>
              <wp:extent cx="0" cy="7272020"/>
              <wp:effectExtent l="0" t="0" r="0" b="5080"/>
              <wp:wrapNone/>
              <wp:docPr id="59" name="Line 33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27202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5890FA6B" id="Line 3321" o:spid="_x0000_s1026" style="position:absolute;z-index:251616256;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58.1pt,15.6pt" to="58.1pt,58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" strokeweight="1.5pt">
              <w10:wrap anchorx="page" anchory="page"/>
            </v:line>
          </w:pict>
        </mc:Fallback>
      </mc:AlternateContent>
    </w:r>
    <w:r>
      <w:rPr>
        <w:noProof/>
      </w:rPr>
      <mc:AlternateContent>
        <mc:Choice Requires="wps">
          <w:drawing>
            <wp:anchor distT="0" distB="0" distL="114300" distR="114300" simplePos="0" relativeHeight="251574272" behindDoc="0" locked="0" layoutInCell="1" allowOverlap="1" wp14:anchorId="5B072BED" wp14:editId="3D2CFC30">
              <wp:simplePos x="0" y="0"/>
              <wp:positionH relativeFrom="page">
                <wp:posOffset>2178050</wp:posOffset>
              </wp:positionH>
              <wp:positionV relativeFrom="page">
                <wp:posOffset>9072880</wp:posOffset>
              </wp:positionV>
              <wp:extent cx="539750" cy="179705"/>
              <wp:effectExtent l="0" t="0" r="0" b="0"/>
              <wp:wrapNone/>
              <wp:docPr id="58" name="Text Box 32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CDBB69E" w14:textId="77777777" w:rsidR="00522C23" w:rsidRDefault="00522C23" w:rsidP="002D1728">
                          <w:pPr>
                            <w:pStyle w:val="a9"/>
                          </w:pPr>
                        </w:p>
                        <w:p w14:paraId="13F9B473" w14:textId="77777777" w:rsidR="00522C23" w:rsidRDefault="00522C23" w:rsidP="002D1728">
                          <w:pPr>
                            <w:pStyle w:val="a9"/>
                          </w:pPr>
                        </w:p>
                        <w:p w14:paraId="6D8C6CBA" w14:textId="77777777" w:rsidR="00522C23" w:rsidRPr="00BA3954" w:rsidRDefault="00522C23" w:rsidP="002D1728">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072BED" id="Text Box 3276" o:spid="_x0000_s1072" type="#_x0000_t202" style="position:absolute;margin-left:171.5pt;margin-top:714.4pt;width:42.5pt;height:14.15pt;z-index:2515742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" filled="f" strokeweight=".5pt">
              <v:textbox inset="0,.5mm,0,0">
                <w:txbxContent>
                  <w:p w14:paraId="7CDBB69E" w14:textId="77777777" w:rsidR="00522C23" w:rsidRDefault="00522C23" w:rsidP="002D1728">
                    <w:pPr>
                      <w:pStyle w:val="a9"/>
                    </w:pPr>
                  </w:p>
                  <w:p w14:paraId="13F9B473" w14:textId="77777777" w:rsidR="00522C23" w:rsidRDefault="00522C23" w:rsidP="002D1728">
                    <w:pPr>
                      <w:pStyle w:val="a9"/>
                    </w:pPr>
                  </w:p>
                  <w:p w14:paraId="6D8C6CBA" w14:textId="77777777" w:rsidR="00522C23" w:rsidRPr="00BA3954" w:rsidRDefault="00522C23" w:rsidP="002D1728">
                    <w:pPr>
                      <w:pStyle w:val="a9"/>
                    </w:pPr>
                  </w:p>
                </w:txbxContent>
              </v:textbox>
              <w10:wrap anchorx="page" anchory="page"/>
            </v:shape>
          </w:pict>
        </mc:Fallback>
      </mc:AlternateContent>
    </w:r>
    <w:r>
      <w:rPr>
        <w:noProof/>
      </w:rPr>
      <mc:AlternateContent>
        <mc:Choice Requires="wps">
          <w:drawing>
            <wp:anchor distT="0" distB="0" distL="114300" distR="114300" simplePos="0" relativeHeight="251585536" behindDoc="0" locked="0" layoutInCell="1" allowOverlap="1" wp14:anchorId="01D39628" wp14:editId="2D343268">
              <wp:simplePos x="0" y="0"/>
              <wp:positionH relativeFrom="page">
                <wp:posOffset>5598795</wp:posOffset>
              </wp:positionH>
              <wp:positionV relativeFrom="page">
                <wp:posOffset>9792970</wp:posOffset>
              </wp:positionV>
              <wp:extent cx="1764030" cy="539750"/>
              <wp:effectExtent l="0" t="0" r="7620" b="0"/>
              <wp:wrapNone/>
              <wp:docPr id="57" name="Text Box 32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4030" cy="53975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A7C8AE2" w14:textId="77777777" w:rsidR="00522C23" w:rsidRPr="00721463" w:rsidRDefault="00522C23" w:rsidP="002A4341">
                          <w:pPr>
                            <w:pStyle w:val="af4"/>
                            <w:rPr>
                              <w:rFonts w:ascii="Arial" w:hAnsi="Arial" w:cs="Arial"/>
                              <w:b/>
                              <w:sz w:val="18"/>
                              <w:szCs w:val="18"/>
                            </w:rPr>
                          </w:pPr>
                        </w:p>
                        <w:p w14:paraId="26E8E88E" w14:textId="77777777" w:rsidR="00522C23" w:rsidRPr="00921EC5" w:rsidRDefault="00522C23" w:rsidP="00DC5B3C">
                          <w:pPr>
                            <w:spacing w:before="20"/>
                            <w:ind w:left="28"/>
                            <w:rPr>
                              <w:sz w:val="18"/>
                              <w:szCs w:val="18"/>
                            </w:rPr>
                          </w:pPr>
                          <w:r>
                            <w:rPr>
                              <w:sz w:val="18"/>
                              <w:szCs w:val="18"/>
                            </w:rPr>
                            <w:t xml:space="preserve">ООО </w:t>
                          </w:r>
                          <w:r w:rsidRPr="00921EC5">
                            <w:rPr>
                              <w:sz w:val="18"/>
                              <w:szCs w:val="18"/>
                            </w:rPr>
                            <w:t>«</w:t>
                          </w:r>
                          <w:proofErr w:type="spellStart"/>
                          <w:r w:rsidRPr="00921EC5">
                            <w:rPr>
                              <w:sz w:val="18"/>
                              <w:szCs w:val="18"/>
                            </w:rPr>
                            <w:t>ПриволжскНИПИнефть</w:t>
                          </w:r>
                          <w:proofErr w:type="spellEnd"/>
                          <w:r w:rsidRPr="00921EC5">
                            <w:rPr>
                              <w:sz w:val="18"/>
                              <w:szCs w:val="18"/>
                            </w:rPr>
                            <w:t xml:space="preserve">» </w:t>
                          </w:r>
                        </w:p>
                        <w:p w14:paraId="502E4B01" w14:textId="77777777" w:rsidR="00522C23" w:rsidRPr="00921EC5" w:rsidRDefault="00522C23" w:rsidP="00DC5B3C">
                          <w:pPr>
                            <w:pStyle w:val="af4"/>
                            <w:rPr>
                              <w:b/>
                              <w:sz w:val="18"/>
                              <w:szCs w:val="18"/>
                            </w:rPr>
                          </w:pPr>
                          <w:r w:rsidRPr="00921EC5">
                            <w:rPr>
                              <w:b/>
                              <w:sz w:val="18"/>
                              <w:szCs w:val="18"/>
                            </w:rPr>
                            <w:t>г. Самара</w:t>
                          </w:r>
                        </w:p>
                        <w:p w14:paraId="1B0040C7" w14:textId="77777777" w:rsidR="00522C23" w:rsidRPr="00721463" w:rsidRDefault="00522C23" w:rsidP="00DC5B3C">
                          <w:pPr>
                            <w:pStyle w:val="af4"/>
                            <w:rPr>
                              <w:rFonts w:ascii="Arial" w:hAnsi="Arial" w:cs="Arial"/>
                              <w:b/>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D39628" id="Text Box 3291" o:spid="_x0000_s1073" type="#_x0000_t202" style="position:absolute;margin-left:440.85pt;margin-top:771.1pt;width:138.9pt;height:42.5pt;z-index:2515855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" filled="f" strokeweight="1.5pt">
              <v:textbox inset="0,0,0,0">
                <w:txbxContent>
                  <w:p w14:paraId="4A7C8AE2" w14:textId="77777777" w:rsidR="00522C23" w:rsidRPr="00721463" w:rsidRDefault="00522C23" w:rsidP="002A4341">
                    <w:pPr>
                      <w:pStyle w:val="af4"/>
                      <w:rPr>
                        <w:rFonts w:ascii="Arial" w:hAnsi="Arial" w:cs="Arial"/>
                        <w:b/>
                        <w:sz w:val="18"/>
                        <w:szCs w:val="18"/>
                      </w:rPr>
                    </w:pPr>
                  </w:p>
                  <w:p w14:paraId="26E8E88E" w14:textId="77777777" w:rsidR="00522C23" w:rsidRPr="00921EC5" w:rsidRDefault="00522C23" w:rsidP="00DC5B3C">
                    <w:pPr>
                      <w:spacing w:before="20"/>
                      <w:ind w:left="28"/>
                      <w:rPr>
                        <w:sz w:val="18"/>
                        <w:szCs w:val="18"/>
                      </w:rPr>
                    </w:pPr>
                    <w:r>
                      <w:rPr>
                        <w:sz w:val="18"/>
                        <w:szCs w:val="18"/>
                      </w:rPr>
                      <w:t xml:space="preserve">ООО </w:t>
                    </w:r>
                    <w:r w:rsidRPr="00921EC5">
                      <w:rPr>
                        <w:sz w:val="18"/>
                        <w:szCs w:val="18"/>
                      </w:rPr>
                      <w:t>«</w:t>
                    </w:r>
                    <w:proofErr w:type="spellStart"/>
                    <w:r w:rsidRPr="00921EC5">
                      <w:rPr>
                        <w:sz w:val="18"/>
                        <w:szCs w:val="18"/>
                      </w:rPr>
                      <w:t>ПриволжскНИПИнефть</w:t>
                    </w:r>
                    <w:proofErr w:type="spellEnd"/>
                    <w:r w:rsidRPr="00921EC5">
                      <w:rPr>
                        <w:sz w:val="18"/>
                        <w:szCs w:val="18"/>
                      </w:rPr>
                      <w:t xml:space="preserve">» </w:t>
                    </w:r>
                  </w:p>
                  <w:p w14:paraId="502E4B01" w14:textId="77777777" w:rsidR="00522C23" w:rsidRPr="00921EC5" w:rsidRDefault="00522C23" w:rsidP="00DC5B3C">
                    <w:pPr>
                      <w:pStyle w:val="af4"/>
                      <w:rPr>
                        <w:b/>
                        <w:sz w:val="18"/>
                        <w:szCs w:val="18"/>
                      </w:rPr>
                    </w:pPr>
                    <w:r w:rsidRPr="00921EC5">
                      <w:rPr>
                        <w:b/>
                        <w:sz w:val="18"/>
                        <w:szCs w:val="18"/>
                      </w:rPr>
                      <w:t>г. Самара</w:t>
                    </w:r>
                  </w:p>
                  <w:p w14:paraId="1B0040C7" w14:textId="77777777" w:rsidR="00522C23" w:rsidRPr="00721463" w:rsidRDefault="00522C23" w:rsidP="00DC5B3C">
                    <w:pPr>
                      <w:pStyle w:val="af4"/>
                      <w:rPr>
                        <w:rFonts w:ascii="Arial" w:hAnsi="Arial" w:cs="Arial"/>
                        <w:b/>
                        <w:sz w:val="18"/>
                        <w:szCs w:val="18"/>
                      </w:rPr>
                    </w:pPr>
                  </w:p>
                </w:txbxContent>
              </v:textbox>
              <w10:wrap anchorx="page" anchory="page"/>
            </v:shape>
          </w:pict>
        </mc:Fallback>
      </mc:AlternateContent>
    </w:r>
    <w:r>
      <w:rPr>
        <w:noProof/>
      </w:rPr>
      <mc:AlternateContent>
        <mc:Choice Requires="wps">
          <w:drawing>
            <wp:anchor distT="0" distB="0" distL="114300" distR="114300" simplePos="0" relativeHeight="251589632" behindDoc="0" locked="0" layoutInCell="1" allowOverlap="1" wp14:anchorId="467E8A43" wp14:editId="7F8B0BF2">
              <wp:simplePos x="0" y="0"/>
              <wp:positionH relativeFrom="page">
                <wp:posOffset>6678930</wp:posOffset>
              </wp:positionH>
              <wp:positionV relativeFrom="page">
                <wp:posOffset>9613265</wp:posOffset>
              </wp:positionV>
              <wp:extent cx="683895" cy="179705"/>
              <wp:effectExtent l="0" t="0" r="1905" b="0"/>
              <wp:wrapNone/>
              <wp:docPr id="56" name="Text Box 32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895" cy="17970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F424067" w14:textId="5312F5BE" w:rsidR="00522C23" w:rsidRPr="00DC5B3C" w:rsidRDefault="00522C23" w:rsidP="00DC5B3C">
                          <w:pPr>
                            <w:pStyle w:val="af6"/>
                            <w:rPr>
                              <w:rFonts w:cs="Times New Roman"/>
                            </w:rPr>
                          </w:pPr>
                          <w:r>
                            <w:rPr>
                              <w:rFonts w:cs="Times New Roman"/>
                            </w:rPr>
                            <w:t>14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7E8A43" id="Text Box 3295" o:spid="_x0000_s1074" type="#_x0000_t202" style="position:absolute;margin-left:525.9pt;margin-top:756.95pt;width:53.85pt;height:14.15pt;z-index:251589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" filled="f" strokeweight="1.5pt">
              <v:textbox inset="0,0,0,0">
                <w:txbxContent>
                  <w:p w14:paraId="6F424067" w14:textId="5312F5BE" w:rsidR="00522C23" w:rsidRPr="00DC5B3C" w:rsidRDefault="00522C23" w:rsidP="00DC5B3C">
                    <w:pPr>
                      <w:pStyle w:val="af6"/>
                      <w:rPr>
                        <w:rFonts w:cs="Times New Roman"/>
                      </w:rPr>
                    </w:pPr>
                    <w:r>
                      <w:rPr>
                        <w:rFonts w:cs="Times New Roman"/>
                      </w:rPr>
                      <w:t>14</w:t>
                    </w:r>
                  </w:p>
                </w:txbxContent>
              </v:textbox>
              <w10:wrap anchorx="page" anchory="page"/>
            </v:shape>
          </w:pict>
        </mc:Fallback>
      </mc:AlternateContent>
    </w:r>
    <w:r>
      <w:rPr>
        <w:noProof/>
      </w:rPr>
      <mc:AlternateContent>
        <mc:Choice Requires="wps">
          <w:drawing>
            <wp:anchor distT="0" distB="0" distL="114300" distR="114300" simplePos="0" relativeHeight="251588608" behindDoc="0" locked="0" layoutInCell="1" allowOverlap="1" wp14:anchorId="14563A6D" wp14:editId="4B0C36A6">
              <wp:simplePos x="0" y="0"/>
              <wp:positionH relativeFrom="page">
                <wp:posOffset>6678930</wp:posOffset>
              </wp:positionH>
              <wp:positionV relativeFrom="page">
                <wp:posOffset>9432925</wp:posOffset>
              </wp:positionV>
              <wp:extent cx="683895" cy="179705"/>
              <wp:effectExtent l="0" t="0" r="1905" b="0"/>
              <wp:wrapNone/>
              <wp:docPr id="55" name="Text Box 32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895" cy="17970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0AD3EB8" w14:textId="77777777" w:rsidR="00522C23" w:rsidRPr="00DC5B3C" w:rsidRDefault="00522C23" w:rsidP="0069384D">
                          <w:pPr>
                            <w:pStyle w:val="af6"/>
                            <w:rPr>
                              <w:rFonts w:cs="Times New Roman"/>
                            </w:rPr>
                          </w:pPr>
                          <w:r w:rsidRPr="00DC5B3C">
                            <w:rPr>
                              <w:rFonts w:cs="Times New Roman"/>
                            </w:rPr>
                            <w:t>Листов</w:t>
                          </w:r>
                        </w:p>
                        <w:p w14:paraId="014BD8D6" w14:textId="77777777" w:rsidR="00522C23" w:rsidRDefault="00522C23"/>
                        <w:p w14:paraId="55CA41DD" w14:textId="77777777" w:rsidR="00522C23" w:rsidRPr="003A75B2" w:rsidRDefault="00522C23" w:rsidP="0069384D">
                          <w:pPr>
                            <w:pStyle w:val="af6"/>
                          </w:pPr>
                          <w:r>
                            <w:t>Листов</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563A6D" id="Text Box 3294" o:spid="_x0000_s1075" type="#_x0000_t202" style="position:absolute;margin-left:525.9pt;margin-top:742.75pt;width:53.85pt;height:14.15pt;z-index:251588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" filled="f" strokeweight="1.5pt">
              <v:textbox inset="0,0,0,0">
                <w:txbxContent>
                  <w:p w14:paraId="30AD3EB8" w14:textId="77777777" w:rsidR="00522C23" w:rsidRPr="00DC5B3C" w:rsidRDefault="00522C23" w:rsidP="0069384D">
                    <w:pPr>
                      <w:pStyle w:val="af6"/>
                      <w:rPr>
                        <w:rFonts w:cs="Times New Roman"/>
                      </w:rPr>
                    </w:pPr>
                    <w:r w:rsidRPr="00DC5B3C">
                      <w:rPr>
                        <w:rFonts w:cs="Times New Roman"/>
                      </w:rPr>
                      <w:t>Листов</w:t>
                    </w:r>
                  </w:p>
                  <w:p w14:paraId="014BD8D6" w14:textId="77777777" w:rsidR="00522C23" w:rsidRDefault="00522C23"/>
                  <w:p w14:paraId="55CA41DD" w14:textId="77777777" w:rsidR="00522C23" w:rsidRPr="003A75B2" w:rsidRDefault="00522C23" w:rsidP="0069384D">
                    <w:pPr>
                      <w:pStyle w:val="af6"/>
                    </w:pPr>
                    <w:r>
                      <w:t>Листов</w:t>
                    </w:r>
                  </w:p>
                </w:txbxContent>
              </v:textbox>
              <w10:wrap anchorx="page" anchory="page"/>
            </v:shape>
          </w:pict>
        </mc:Fallback>
      </mc:AlternateContent>
    </w:r>
    <w:r>
      <w:rPr>
        <w:noProof/>
      </w:rPr>
      <mc:AlternateContent>
        <mc:Choice Requires="wps">
          <w:drawing>
            <wp:anchor distT="4294967295" distB="4294967295" distL="114300" distR="114300" simplePos="0" relativeHeight="251632640" behindDoc="0" locked="0" layoutInCell="1" allowOverlap="1" wp14:anchorId="2E9949FC" wp14:editId="49B80D8E">
              <wp:simplePos x="0" y="0"/>
              <wp:positionH relativeFrom="page">
                <wp:posOffset>737870</wp:posOffset>
              </wp:positionH>
              <wp:positionV relativeFrom="page">
                <wp:posOffset>8893174</wp:posOffset>
              </wp:positionV>
              <wp:extent cx="6623685" cy="0"/>
              <wp:effectExtent l="0" t="0" r="5715" b="0"/>
              <wp:wrapNone/>
              <wp:docPr id="54" name="Line 33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368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0CC7B8CE" id="Line 3337" o:spid="_x0000_s1026" style="position:absolute;z-index:25163264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700.25pt" to="579.65pt,70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" strokeweight="1.5pt">
              <w10:wrap anchorx="page" anchory="page"/>
            </v:line>
          </w:pict>
        </mc:Fallback>
      </mc:AlternateContent>
    </w:r>
    <w:r>
      <w:rPr>
        <w:noProof/>
      </w:rPr>
      <mc:AlternateContent>
        <mc:Choice Requires="wps">
          <w:drawing>
            <wp:anchor distT="0" distB="0" distL="114300" distR="114300" simplePos="0" relativeHeight="251615232" behindDoc="0" locked="0" layoutInCell="1" allowOverlap="1" wp14:anchorId="34ECE597" wp14:editId="7F30A5FF">
              <wp:simplePos x="0" y="0"/>
              <wp:positionH relativeFrom="page">
                <wp:posOffset>377825</wp:posOffset>
              </wp:positionH>
              <wp:positionV relativeFrom="page">
                <wp:posOffset>5832475</wp:posOffset>
              </wp:positionV>
              <wp:extent cx="179705" cy="720090"/>
              <wp:effectExtent l="0" t="0" r="0" b="3810"/>
              <wp:wrapNone/>
              <wp:docPr id="53" name="Text Box 33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720090"/>
                      </a:xfrm>
                      <a:prstGeom prst="rect">
                        <a:avLst/>
                      </a:prstGeom>
                      <a:solidFill>
                        <a:srgbClr val="FFFFFF"/>
                      </a:solidFill>
                      <a:ln w="19050">
                        <a:solidFill>
                          <a:srgbClr val="000000"/>
                        </a:solidFill>
                        <a:miter lim="800000"/>
                        <a:headEnd/>
                        <a:tailEnd/>
                      </a:ln>
                    </wps:spPr>
                    <wps:txbx>
                      <w:txbxContent>
                        <w:p w14:paraId="7AA6A686" w14:textId="77777777" w:rsidR="00522C23" w:rsidRPr="000141B0" w:rsidRDefault="00522C23" w:rsidP="0069384D">
                          <w:pPr>
                            <w:rPr>
                              <w:sz w:val="20"/>
                            </w:rPr>
                          </w:pP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ECE597" id="Text Box 3320" o:spid="_x0000_s1076" type="#_x0000_t202" style="position:absolute;margin-left:29.75pt;margin-top:459.25pt;width:14.15pt;height:56.7pt;z-index:2516152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" strokeweight="1.5pt">
              <v:textbox style="layout-flow:vertical;mso-layout-flow-alt:bottom-to-top" inset=".5mm,0,0,0">
                <w:txbxContent>
                  <w:p w14:paraId="7AA6A686" w14:textId="77777777" w:rsidR="00522C23" w:rsidRPr="000141B0" w:rsidRDefault="00522C23" w:rsidP="0069384D">
                    <w:pPr>
                      <w:rPr>
                        <w:sz w:val="20"/>
                      </w:rPr>
                    </w:pPr>
                  </w:p>
                </w:txbxContent>
              </v:textbox>
              <w10:wrap anchorx="page" anchory="page"/>
            </v:shape>
          </w:pict>
        </mc:Fallback>
      </mc:AlternateContent>
    </w:r>
    <w:r>
      <w:rPr>
        <w:noProof/>
      </w:rPr>
      <mc:AlternateContent>
        <mc:Choice Requires="wps">
          <w:drawing>
            <wp:anchor distT="0" distB="0" distL="114300" distR="114300" simplePos="0" relativeHeight="251614208" behindDoc="0" locked="0" layoutInCell="1" allowOverlap="1" wp14:anchorId="085D272B" wp14:editId="78B45617">
              <wp:simplePos x="0" y="0"/>
              <wp:positionH relativeFrom="page">
                <wp:posOffset>198120</wp:posOffset>
              </wp:positionH>
              <wp:positionV relativeFrom="page">
                <wp:posOffset>5832475</wp:posOffset>
              </wp:positionV>
              <wp:extent cx="179705" cy="720090"/>
              <wp:effectExtent l="0" t="0" r="0" b="3810"/>
              <wp:wrapNone/>
              <wp:docPr id="52" name="Text Box 33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720090"/>
                      </a:xfrm>
                      <a:prstGeom prst="rect">
                        <a:avLst/>
                      </a:prstGeom>
                      <a:solidFill>
                        <a:srgbClr val="FFFFFF"/>
                      </a:solidFill>
                      <a:ln w="19050">
                        <a:solidFill>
                          <a:srgbClr val="000000"/>
                        </a:solidFill>
                        <a:miter lim="800000"/>
                        <a:headEnd/>
                        <a:tailEnd/>
                      </a:ln>
                    </wps:spPr>
                    <wps:txbx>
                      <w:txbxContent>
                        <w:p w14:paraId="0F1B43A5" w14:textId="77777777" w:rsidR="00522C23" w:rsidRPr="000141B0" w:rsidRDefault="00522C23" w:rsidP="0069384D">
                          <w:pPr>
                            <w:rPr>
                              <w:sz w:val="20"/>
                            </w:rPr>
                          </w:pP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5D272B" id="Text Box 3319" o:spid="_x0000_s1077" type="#_x0000_t202" style="position:absolute;margin-left:15.6pt;margin-top:459.25pt;width:14.15pt;height:56.7pt;z-index:251614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" strokeweight="1.5pt">
              <v:textbox style="layout-flow:vertical;mso-layout-flow-alt:bottom-to-top" inset=".5mm,0,0,0">
                <w:txbxContent>
                  <w:p w14:paraId="0F1B43A5" w14:textId="77777777" w:rsidR="00522C23" w:rsidRPr="000141B0" w:rsidRDefault="00522C23" w:rsidP="0069384D">
                    <w:pPr>
                      <w:rPr>
                        <w:sz w:val="20"/>
                      </w:rPr>
                    </w:pPr>
                  </w:p>
                </w:txbxContent>
              </v:textbox>
              <w10:wrap anchorx="page" anchory="page"/>
            </v:shape>
          </w:pict>
        </mc:Fallback>
      </mc:AlternateContent>
    </w:r>
    <w:r>
      <w:rPr>
        <w:noProof/>
      </w:rPr>
      <mc:AlternateContent>
        <mc:Choice Requires="wps">
          <w:drawing>
            <wp:anchor distT="0" distB="0" distL="114300" distR="114300" simplePos="0" relativeHeight="251613184" behindDoc="0" locked="0" layoutInCell="1" allowOverlap="1" wp14:anchorId="39579669" wp14:editId="7031FCE7">
              <wp:simplePos x="0" y="0"/>
              <wp:positionH relativeFrom="page">
                <wp:posOffset>558165</wp:posOffset>
              </wp:positionH>
              <wp:positionV relativeFrom="page">
                <wp:posOffset>5832475</wp:posOffset>
              </wp:positionV>
              <wp:extent cx="179705" cy="720090"/>
              <wp:effectExtent l="0" t="0" r="0" b="3810"/>
              <wp:wrapNone/>
              <wp:docPr id="51" name="Text Box 33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720090"/>
                      </a:xfrm>
                      <a:prstGeom prst="rect">
                        <a:avLst/>
                      </a:prstGeom>
                      <a:solidFill>
                        <a:srgbClr val="FFFFFF"/>
                      </a:solidFill>
                      <a:ln w="19050">
                        <a:solidFill>
                          <a:srgbClr val="000000"/>
                        </a:solidFill>
                        <a:miter lim="800000"/>
                        <a:headEnd/>
                        <a:tailEnd/>
                      </a:ln>
                    </wps:spPr>
                    <wps:txbx>
                      <w:txbxContent>
                        <w:p w14:paraId="7FD62DA2" w14:textId="77777777" w:rsidR="00522C23" w:rsidRPr="000141B0" w:rsidRDefault="00522C23" w:rsidP="0069384D">
                          <w:pPr>
                            <w:rPr>
                              <w:sz w:val="20"/>
                            </w:rPr>
                          </w:pP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579669" id="Text Box 3318" o:spid="_x0000_s1078" type="#_x0000_t202" style="position:absolute;margin-left:43.95pt;margin-top:459.25pt;width:14.15pt;height:56.7pt;z-index:2516131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" strokeweight="1.5pt">
              <v:textbox style="layout-flow:vertical;mso-layout-flow-alt:bottom-to-top" inset=".5mm,0,0,0">
                <w:txbxContent>
                  <w:p w14:paraId="7FD62DA2" w14:textId="77777777" w:rsidR="00522C23" w:rsidRPr="000141B0" w:rsidRDefault="00522C23" w:rsidP="0069384D">
                    <w:pPr>
                      <w:rPr>
                        <w:sz w:val="20"/>
                      </w:rPr>
                    </w:pPr>
                  </w:p>
                </w:txbxContent>
              </v:textbox>
              <w10:wrap anchorx="page" anchory="page"/>
            </v:shape>
          </w:pict>
        </mc:Fallback>
      </mc:AlternateContent>
    </w:r>
    <w:r>
      <w:rPr>
        <w:noProof/>
      </w:rPr>
      <mc:AlternateContent>
        <mc:Choice Requires="wps">
          <w:drawing>
            <wp:anchor distT="0" distB="0" distL="114300" distR="114300" simplePos="0" relativeHeight="251612160" behindDoc="0" locked="0" layoutInCell="1" allowOverlap="1" wp14:anchorId="48C0240D" wp14:editId="0E33E390">
              <wp:simplePos x="0" y="0"/>
              <wp:positionH relativeFrom="page">
                <wp:posOffset>377825</wp:posOffset>
              </wp:positionH>
              <wp:positionV relativeFrom="page">
                <wp:posOffset>6552565</wp:posOffset>
              </wp:positionV>
              <wp:extent cx="179705" cy="720090"/>
              <wp:effectExtent l="0" t="0" r="0" b="3810"/>
              <wp:wrapNone/>
              <wp:docPr id="50" name="Text Box 33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720090"/>
                      </a:xfrm>
                      <a:prstGeom prst="rect">
                        <a:avLst/>
                      </a:prstGeom>
                      <a:solidFill>
                        <a:srgbClr val="FFFFFF"/>
                      </a:solidFill>
                      <a:ln w="19050">
                        <a:solidFill>
                          <a:srgbClr val="000000"/>
                        </a:solidFill>
                        <a:miter lim="800000"/>
                        <a:headEnd/>
                        <a:tailEnd/>
                      </a:ln>
                    </wps:spPr>
                    <wps:txbx>
                      <w:txbxContent>
                        <w:p w14:paraId="12E1DB1D" w14:textId="77777777" w:rsidR="00522C23" w:rsidRPr="000141B0" w:rsidRDefault="00522C23" w:rsidP="0069384D">
                          <w:pPr>
                            <w:rPr>
                              <w:sz w:val="20"/>
                            </w:rPr>
                          </w:pP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C0240D" id="Text Box 3317" o:spid="_x0000_s1079" type="#_x0000_t202" style="position:absolute;margin-left:29.75pt;margin-top:515.95pt;width:14.15pt;height:56.7pt;z-index:2516121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" strokeweight="1.5pt">
              <v:textbox style="layout-flow:vertical;mso-layout-flow-alt:bottom-to-top" inset=".5mm,0,0,0">
                <w:txbxContent>
                  <w:p w14:paraId="12E1DB1D" w14:textId="77777777" w:rsidR="00522C23" w:rsidRPr="000141B0" w:rsidRDefault="00522C23" w:rsidP="0069384D">
                    <w:pPr>
                      <w:rPr>
                        <w:sz w:val="20"/>
                      </w:rPr>
                    </w:pPr>
                  </w:p>
                </w:txbxContent>
              </v:textbox>
              <w10:wrap anchorx="page" anchory="page"/>
            </v:shape>
          </w:pict>
        </mc:Fallback>
      </mc:AlternateContent>
    </w:r>
    <w:r>
      <w:rPr>
        <w:noProof/>
      </w:rPr>
      <mc:AlternateContent>
        <mc:Choice Requires="wps">
          <w:drawing>
            <wp:anchor distT="0" distB="0" distL="114300" distR="114300" simplePos="0" relativeHeight="251611136" behindDoc="0" locked="0" layoutInCell="1" allowOverlap="1" wp14:anchorId="77ADC0CF" wp14:editId="5FCAB990">
              <wp:simplePos x="0" y="0"/>
              <wp:positionH relativeFrom="page">
                <wp:posOffset>198120</wp:posOffset>
              </wp:positionH>
              <wp:positionV relativeFrom="page">
                <wp:posOffset>6552565</wp:posOffset>
              </wp:positionV>
              <wp:extent cx="179705" cy="720090"/>
              <wp:effectExtent l="0" t="0" r="0" b="3810"/>
              <wp:wrapNone/>
              <wp:docPr id="49" name="Text Box 33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720090"/>
                      </a:xfrm>
                      <a:prstGeom prst="rect">
                        <a:avLst/>
                      </a:prstGeom>
                      <a:solidFill>
                        <a:srgbClr val="FFFFFF"/>
                      </a:solidFill>
                      <a:ln w="19050">
                        <a:solidFill>
                          <a:srgbClr val="000000"/>
                        </a:solidFill>
                        <a:miter lim="800000"/>
                        <a:headEnd/>
                        <a:tailEnd/>
                      </a:ln>
                    </wps:spPr>
                    <wps:txbx>
                      <w:txbxContent>
                        <w:p w14:paraId="6EFC3468" w14:textId="77777777" w:rsidR="00522C23" w:rsidRPr="000141B0" w:rsidRDefault="00522C23" w:rsidP="0069384D">
                          <w:pPr>
                            <w:rPr>
                              <w:sz w:val="20"/>
                              <w:szCs w:val="20"/>
                            </w:rPr>
                          </w:pP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ADC0CF" id="Text Box 3316" o:spid="_x0000_s1080" type="#_x0000_t202" style="position:absolute;margin-left:15.6pt;margin-top:515.95pt;width:14.15pt;height:56.7pt;z-index:2516111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" strokeweight="1.5pt">
              <v:textbox style="layout-flow:vertical;mso-layout-flow-alt:bottom-to-top" inset=".5mm,0,0,0">
                <w:txbxContent>
                  <w:p w14:paraId="6EFC3468" w14:textId="77777777" w:rsidR="00522C23" w:rsidRPr="000141B0" w:rsidRDefault="00522C23" w:rsidP="0069384D">
                    <w:pPr>
                      <w:rPr>
                        <w:sz w:val="20"/>
                        <w:szCs w:val="20"/>
                      </w:rPr>
                    </w:pPr>
                  </w:p>
                </w:txbxContent>
              </v:textbox>
              <w10:wrap anchorx="page" anchory="page"/>
            </v:shape>
          </w:pict>
        </mc:Fallback>
      </mc:AlternateContent>
    </w:r>
    <w:r>
      <w:rPr>
        <w:noProof/>
      </w:rPr>
      <mc:AlternateContent>
        <mc:Choice Requires="wps">
          <w:drawing>
            <wp:anchor distT="0" distB="0" distL="114300" distR="114300" simplePos="0" relativeHeight="251610112" behindDoc="0" locked="0" layoutInCell="1" allowOverlap="1" wp14:anchorId="7F3DA698" wp14:editId="7B2D1AE3">
              <wp:simplePos x="0" y="0"/>
              <wp:positionH relativeFrom="page">
                <wp:posOffset>558165</wp:posOffset>
              </wp:positionH>
              <wp:positionV relativeFrom="page">
                <wp:posOffset>6552565</wp:posOffset>
              </wp:positionV>
              <wp:extent cx="179705" cy="720090"/>
              <wp:effectExtent l="0" t="0" r="0" b="3810"/>
              <wp:wrapNone/>
              <wp:docPr id="48" name="Text Box 33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720090"/>
                      </a:xfrm>
                      <a:prstGeom prst="rect">
                        <a:avLst/>
                      </a:prstGeom>
                      <a:solidFill>
                        <a:srgbClr val="FFFFFF"/>
                      </a:solidFill>
                      <a:ln w="19050">
                        <a:solidFill>
                          <a:srgbClr val="000000"/>
                        </a:solidFill>
                        <a:miter lim="800000"/>
                        <a:headEnd/>
                        <a:tailEnd/>
                      </a:ln>
                    </wps:spPr>
                    <wps:txbx>
                      <w:txbxContent>
                        <w:p w14:paraId="5263E997" w14:textId="77777777" w:rsidR="00522C23" w:rsidRPr="000141B0" w:rsidRDefault="00522C23" w:rsidP="0069384D">
                          <w:pPr>
                            <w:rPr>
                              <w:sz w:val="20"/>
                              <w:szCs w:val="20"/>
                            </w:rPr>
                          </w:pP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3DA698" id="Text Box 3315" o:spid="_x0000_s1081" type="#_x0000_t202" style="position:absolute;margin-left:43.95pt;margin-top:515.95pt;width:14.15pt;height:56.7pt;z-index:251610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" strokeweight="1.5pt">
              <v:textbox style="layout-flow:vertical;mso-layout-flow-alt:bottom-to-top" inset=".5mm,0,0,0">
                <w:txbxContent>
                  <w:p w14:paraId="5263E997" w14:textId="77777777" w:rsidR="00522C23" w:rsidRPr="000141B0" w:rsidRDefault="00522C23" w:rsidP="0069384D">
                    <w:pPr>
                      <w:rPr>
                        <w:sz w:val="20"/>
                        <w:szCs w:val="20"/>
                      </w:rPr>
                    </w:pPr>
                  </w:p>
                </w:txbxContent>
              </v:textbox>
              <w10:wrap anchorx="page" anchory="page"/>
            </v:shape>
          </w:pict>
        </mc:Fallback>
      </mc:AlternateContent>
    </w:r>
    <w:r>
      <w:rPr>
        <w:noProof/>
      </w:rPr>
      <mc:AlternateContent>
        <mc:Choice Requires="wps">
          <w:drawing>
            <wp:anchor distT="4294967295" distB="4294967295" distL="114300" distR="114300" simplePos="0" relativeHeight="251609088" behindDoc="0" locked="0" layoutInCell="1" allowOverlap="1" wp14:anchorId="0C6D7878" wp14:editId="5EB34CC3">
              <wp:simplePos x="0" y="0"/>
              <wp:positionH relativeFrom="page">
                <wp:posOffset>737870</wp:posOffset>
              </wp:positionH>
              <wp:positionV relativeFrom="page">
                <wp:posOffset>9253219</wp:posOffset>
              </wp:positionV>
              <wp:extent cx="2339975" cy="0"/>
              <wp:effectExtent l="0" t="0" r="3175" b="0"/>
              <wp:wrapNone/>
              <wp:docPr id="47" name="Line 33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997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2BCFA817" id="Line 3314" o:spid="_x0000_s1026" style="position:absolute;z-index:25160908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728.6pt" to="242.3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" strokeweight="1.5pt">
              <w10:wrap anchorx="page" anchory="page"/>
            </v:line>
          </w:pict>
        </mc:Fallback>
      </mc:AlternateContent>
    </w:r>
    <w:r>
      <w:rPr>
        <w:noProof/>
      </w:rPr>
      <mc:AlternateContent>
        <mc:Choice Requires="wps">
          <w:drawing>
            <wp:anchor distT="0" distB="0" distL="114299" distR="114299" simplePos="0" relativeHeight="251634688" behindDoc="0" locked="0" layoutInCell="1" allowOverlap="1" wp14:anchorId="1F94C562" wp14:editId="296513B3">
              <wp:simplePos x="0" y="0"/>
              <wp:positionH relativeFrom="page">
                <wp:posOffset>1457959</wp:posOffset>
              </wp:positionH>
              <wp:positionV relativeFrom="page">
                <wp:posOffset>8893175</wp:posOffset>
              </wp:positionV>
              <wp:extent cx="0" cy="1440180"/>
              <wp:effectExtent l="0" t="0" r="0" b="7620"/>
              <wp:wrapNone/>
              <wp:docPr id="46" name="Line 33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4018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774945E3" id="Line 3339" o:spid="_x0000_s1026" style="position:absolute;z-index:251634688;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114.8pt,700.25pt" to="114.8pt,8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" strokeweight="1.5pt">
              <w10:wrap anchorx="page" anchory="page"/>
            </v:line>
          </w:pict>
        </mc:Fallback>
      </mc:AlternateContent>
    </w:r>
    <w:r>
      <w:rPr>
        <w:noProof/>
      </w:rPr>
      <mc:AlternateContent>
        <mc:Choice Requires="wps">
          <w:drawing>
            <wp:anchor distT="0" distB="0" distL="114299" distR="114299" simplePos="0" relativeHeight="251608064" behindDoc="0" locked="0" layoutInCell="1" allowOverlap="1" wp14:anchorId="25B17E5D" wp14:editId="25498270">
              <wp:simplePos x="0" y="0"/>
              <wp:positionH relativeFrom="page">
                <wp:posOffset>1818004</wp:posOffset>
              </wp:positionH>
              <wp:positionV relativeFrom="page">
                <wp:posOffset>8893175</wp:posOffset>
              </wp:positionV>
              <wp:extent cx="0" cy="539750"/>
              <wp:effectExtent l="0" t="0" r="0" b="12700"/>
              <wp:wrapNone/>
              <wp:docPr id="45" name="Line 33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97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1CDE58BC" id="Line 3313" o:spid="_x0000_s1026" style="position:absolute;z-index:251608064;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143.15pt,700.25pt" to="143.15pt,74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" strokeweight="1.5pt">
              <w10:wrap anchorx="page" anchory="page"/>
            </v:line>
          </w:pict>
        </mc:Fallback>
      </mc:AlternateContent>
    </w:r>
    <w:r>
      <w:rPr>
        <w:noProof/>
      </w:rPr>
      <mc:AlternateContent>
        <mc:Choice Requires="wps">
          <w:drawing>
            <wp:anchor distT="0" distB="0" distL="114300" distR="114300" simplePos="0" relativeHeight="251607040" behindDoc="0" locked="0" layoutInCell="1" allowOverlap="1" wp14:anchorId="101DD590" wp14:editId="6396A4BE">
              <wp:simplePos x="0" y="0"/>
              <wp:positionH relativeFrom="page">
                <wp:posOffset>1457960</wp:posOffset>
              </wp:positionH>
              <wp:positionV relativeFrom="page">
                <wp:posOffset>9072880</wp:posOffset>
              </wp:positionV>
              <wp:extent cx="360045" cy="179705"/>
              <wp:effectExtent l="0" t="0" r="1905" b="0"/>
              <wp:wrapNone/>
              <wp:docPr id="44" name="Text Box 33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solidFill>
                        <a:srgbClr val="FFFFFF"/>
                      </a:solidFill>
                      <a:ln w="6350">
                        <a:solidFill>
                          <a:srgbClr val="000000"/>
                        </a:solidFill>
                        <a:miter lim="800000"/>
                        <a:headEnd/>
                        <a:tailEnd/>
                      </a:ln>
                    </wps:spPr>
                    <wps:txbx>
                      <w:txbxContent>
                        <w:p w14:paraId="06921659" w14:textId="77777777" w:rsidR="00522C23" w:rsidRPr="00725535" w:rsidRDefault="00522C23" w:rsidP="0069384D">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1DD590" id="Text Box 3312" o:spid="_x0000_s1082" type="#_x0000_t202" style="position:absolute;margin-left:114.8pt;margin-top:714.4pt;width:28.35pt;height:14.15pt;z-index:2516070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" strokeweight=".5pt">
              <v:textbox inset="0,.5mm,0,0">
                <w:txbxContent>
                  <w:p w14:paraId="06921659" w14:textId="77777777" w:rsidR="00522C23" w:rsidRPr="00725535" w:rsidRDefault="00522C23" w:rsidP="0069384D">
                    <w:pPr>
                      <w:pStyle w:val="a9"/>
                    </w:pPr>
                  </w:p>
                </w:txbxContent>
              </v:textbox>
              <w10:wrap anchorx="page" anchory="page"/>
            </v:shape>
          </w:pict>
        </mc:Fallback>
      </mc:AlternateContent>
    </w:r>
    <w:r>
      <w:rPr>
        <w:noProof/>
      </w:rPr>
      <mc:AlternateContent>
        <mc:Choice Requires="wps">
          <w:drawing>
            <wp:anchor distT="0" distB="0" distL="114300" distR="114300" simplePos="0" relativeHeight="251606016" behindDoc="0" locked="0" layoutInCell="1" allowOverlap="1" wp14:anchorId="253AE60A" wp14:editId="5F97DF61">
              <wp:simplePos x="0" y="0"/>
              <wp:positionH relativeFrom="page">
                <wp:posOffset>7021195</wp:posOffset>
              </wp:positionH>
              <wp:positionV relativeFrom="page">
                <wp:posOffset>10333355</wp:posOffset>
              </wp:positionV>
              <wp:extent cx="360045" cy="179705"/>
              <wp:effectExtent l="0" t="0" r="0" b="0"/>
              <wp:wrapNone/>
              <wp:docPr id="43" name="Text Box 33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3D168B50" w14:textId="77777777" w:rsidR="00522C23" w:rsidRPr="003A75B2" w:rsidRDefault="00522C23" w:rsidP="0069384D">
                          <w:pPr>
                            <w:pStyle w:val="ae"/>
                          </w:pPr>
                          <w:r w:rsidRPr="004C30A9">
                            <w:t>А4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3AE60A" id="Text Box 3311" o:spid="_x0000_s1083" type="#_x0000_t202" style="position:absolute;margin-left:552.85pt;margin-top:813.65pt;width:28.35pt;height:14.15pt;z-index:251606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" filled="f" stroked="f" strokeweight="1.5pt">
              <v:textbox inset="0,0,0,0">
                <w:txbxContent>
                  <w:p w14:paraId="3D168B50" w14:textId="77777777" w:rsidR="00522C23" w:rsidRPr="003A75B2" w:rsidRDefault="00522C23" w:rsidP="0069384D">
                    <w:pPr>
                      <w:pStyle w:val="ae"/>
                    </w:pPr>
                    <w:r w:rsidRPr="004C30A9">
                      <w:t>А4</w:t>
                    </w:r>
                  </w:p>
                </w:txbxContent>
              </v:textbox>
              <w10:wrap anchorx="page" anchory="page"/>
            </v:shape>
          </w:pict>
        </mc:Fallback>
      </mc:AlternateContent>
    </w:r>
    <w:r>
      <w:rPr>
        <w:noProof/>
      </w:rPr>
      <mc:AlternateContent>
        <mc:Choice Requires="wps">
          <w:drawing>
            <wp:anchor distT="0" distB="0" distL="114300" distR="114300" simplePos="0" relativeHeight="251604992" behindDoc="0" locked="0" layoutInCell="1" allowOverlap="1" wp14:anchorId="60616C98" wp14:editId="148FF3B0">
              <wp:simplePos x="0" y="0"/>
              <wp:positionH relativeFrom="page">
                <wp:posOffset>6480810</wp:posOffset>
              </wp:positionH>
              <wp:positionV relativeFrom="page">
                <wp:posOffset>10333355</wp:posOffset>
              </wp:positionV>
              <wp:extent cx="539750" cy="179705"/>
              <wp:effectExtent l="0" t="0" r="0" b="0"/>
              <wp:wrapNone/>
              <wp:docPr id="42" name="Text Box 33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72513BD7" w14:textId="77777777" w:rsidR="00522C23" w:rsidRPr="003A75B2" w:rsidRDefault="00522C23" w:rsidP="0069384D">
                          <w:pPr>
                            <w:pStyle w:val="ae"/>
                          </w:pPr>
                          <w:r w:rsidRPr="004C30A9">
                            <w:t>Формат</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616C98" id="Text Box 3310" o:spid="_x0000_s1084" type="#_x0000_t202" style="position:absolute;margin-left:510.3pt;margin-top:813.65pt;width:42.5pt;height:14.15pt;z-index:251604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" filled="f" stroked="f" strokeweight="1.5pt">
              <v:textbox inset="0,0,0,0">
                <w:txbxContent>
                  <w:p w14:paraId="72513BD7" w14:textId="77777777" w:rsidR="00522C23" w:rsidRPr="003A75B2" w:rsidRDefault="00522C23" w:rsidP="0069384D">
                    <w:pPr>
                      <w:pStyle w:val="ae"/>
                    </w:pPr>
                    <w:r w:rsidRPr="004C30A9">
                      <w:t>Формат</w:t>
                    </w:r>
                  </w:p>
                </w:txbxContent>
              </v:textbox>
              <w10:wrap anchorx="page" anchory="page"/>
            </v:shape>
          </w:pict>
        </mc:Fallback>
      </mc:AlternateContent>
    </w:r>
    <w:r>
      <w:rPr>
        <w:noProof/>
      </w:rPr>
      <mc:AlternateContent>
        <mc:Choice Requires="wps">
          <w:drawing>
            <wp:anchor distT="4294967295" distB="4294967295" distL="114300" distR="114300" simplePos="0" relativeHeight="251603968" behindDoc="0" locked="0" layoutInCell="1" allowOverlap="1" wp14:anchorId="71847310" wp14:editId="013F1BA3">
              <wp:simplePos x="0" y="0"/>
              <wp:positionH relativeFrom="page">
                <wp:posOffset>737870</wp:posOffset>
              </wp:positionH>
              <wp:positionV relativeFrom="page">
                <wp:posOffset>9432924</wp:posOffset>
              </wp:positionV>
              <wp:extent cx="4860290" cy="0"/>
              <wp:effectExtent l="0" t="0" r="16510" b="0"/>
              <wp:wrapNone/>
              <wp:docPr id="41" name="Line 33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029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2C3A7C52" id="Line 3309" o:spid="_x0000_s1026" style="position:absolute;z-index:25160396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742.75pt" to="440.8pt,74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" strokeweight="1.5pt">
              <w10:wrap anchorx="page" anchory="page"/>
            </v:line>
          </w:pict>
        </mc:Fallback>
      </mc:AlternateContent>
    </w:r>
    <w:r>
      <w:rPr>
        <w:noProof/>
      </w:rPr>
      <mc:AlternateContent>
        <mc:Choice Requires="wps">
          <w:drawing>
            <wp:anchor distT="0" distB="0" distL="114299" distR="114299" simplePos="0" relativeHeight="251602944" behindDoc="0" locked="0" layoutInCell="1" allowOverlap="1" wp14:anchorId="6D13E233" wp14:editId="2ED9C241">
              <wp:simplePos x="0" y="0"/>
              <wp:positionH relativeFrom="page">
                <wp:posOffset>3078479</wp:posOffset>
              </wp:positionH>
              <wp:positionV relativeFrom="page">
                <wp:posOffset>8893175</wp:posOffset>
              </wp:positionV>
              <wp:extent cx="0" cy="1440180"/>
              <wp:effectExtent l="0" t="0" r="0" b="7620"/>
              <wp:wrapNone/>
              <wp:docPr id="40" name="Line 33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4018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742DCD11" id="Line 3308" o:spid="_x0000_s1026" style="position:absolute;z-index:251602944;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242.4pt,700.25pt" to="242.4pt,8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" strokeweight="1.5pt">
              <w10:wrap anchorx="page" anchory="page"/>
            </v:line>
          </w:pict>
        </mc:Fallback>
      </mc:AlternateContent>
    </w:r>
    <w:r>
      <w:rPr>
        <w:noProof/>
      </w:rPr>
      <mc:AlternateContent>
        <mc:Choice Requires="wps">
          <w:drawing>
            <wp:anchor distT="0" distB="0" distL="114299" distR="114299" simplePos="0" relativeHeight="251601920" behindDoc="0" locked="0" layoutInCell="1" allowOverlap="1" wp14:anchorId="72FE0310" wp14:editId="15C879A5">
              <wp:simplePos x="0" y="0"/>
              <wp:positionH relativeFrom="page">
                <wp:posOffset>2718434</wp:posOffset>
              </wp:positionH>
              <wp:positionV relativeFrom="page">
                <wp:posOffset>8893175</wp:posOffset>
              </wp:positionV>
              <wp:extent cx="0" cy="1440180"/>
              <wp:effectExtent l="0" t="0" r="0" b="7620"/>
              <wp:wrapNone/>
              <wp:docPr id="39" name="Line 33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4018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4A2BA3ED" id="Line 3307" o:spid="_x0000_s1026" style="position:absolute;z-index:251601920;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214.05pt,700.25pt" to="214.05pt,8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" strokeweight="1.5pt">
              <w10:wrap anchorx="page" anchory="page"/>
            </v:line>
          </w:pict>
        </mc:Fallback>
      </mc:AlternateContent>
    </w:r>
    <w:r>
      <w:rPr>
        <w:noProof/>
      </w:rPr>
      <mc:AlternateContent>
        <mc:Choice Requires="wps">
          <w:drawing>
            <wp:anchor distT="0" distB="0" distL="114299" distR="114299" simplePos="0" relativeHeight="251600896" behindDoc="0" locked="0" layoutInCell="1" allowOverlap="1" wp14:anchorId="46EF7A18" wp14:editId="6C2BCBAC">
              <wp:simplePos x="0" y="0"/>
              <wp:positionH relativeFrom="page">
                <wp:posOffset>2178049</wp:posOffset>
              </wp:positionH>
              <wp:positionV relativeFrom="page">
                <wp:posOffset>8893175</wp:posOffset>
              </wp:positionV>
              <wp:extent cx="0" cy="1440180"/>
              <wp:effectExtent l="0" t="0" r="0" b="7620"/>
              <wp:wrapNone/>
              <wp:docPr id="38" name="Line 33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4018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0CC2BB26" id="Line 3306" o:spid="_x0000_s1026" style="position:absolute;z-index:251600896;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171.5pt,700.25pt" to="171.5pt,8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" strokeweight="1.5pt">
              <w10:wrap anchorx="page" anchory="page"/>
            </v:line>
          </w:pict>
        </mc:Fallback>
      </mc:AlternateContent>
    </w:r>
    <w:r>
      <w:rPr>
        <w:noProof/>
      </w:rPr>
      <mc:AlternateContent>
        <mc:Choice Requires="wps">
          <w:drawing>
            <wp:anchor distT="0" distB="0" distL="114299" distR="114299" simplePos="0" relativeHeight="251633664" behindDoc="0" locked="0" layoutInCell="1" allowOverlap="1" wp14:anchorId="67318755" wp14:editId="7221BFD6">
              <wp:simplePos x="0" y="0"/>
              <wp:positionH relativeFrom="page">
                <wp:posOffset>1097914</wp:posOffset>
              </wp:positionH>
              <wp:positionV relativeFrom="page">
                <wp:posOffset>8893175</wp:posOffset>
              </wp:positionV>
              <wp:extent cx="0" cy="539750"/>
              <wp:effectExtent l="0" t="0" r="0" b="12700"/>
              <wp:wrapNone/>
              <wp:docPr id="37" name="Line 33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97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439C1348" id="Line 3338" o:spid="_x0000_s1026" style="position:absolute;z-index:251633664;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86.45pt,700.25pt" to="86.45pt,74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" strokeweight="1.5pt">
              <w10:wrap anchorx="page" anchory="page"/>
            </v:line>
          </w:pict>
        </mc:Fallback>
      </mc:AlternateContent>
    </w:r>
    <w:r>
      <w:rPr>
        <w:noProof/>
      </w:rPr>
      <mc:AlternateContent>
        <mc:Choice Requires="wps">
          <w:drawing>
            <wp:anchor distT="4294967295" distB="4294967295" distL="114300" distR="114300" simplePos="0" relativeHeight="251599872" behindDoc="0" locked="0" layoutInCell="1" allowOverlap="1" wp14:anchorId="13C96D88" wp14:editId="317BA664">
              <wp:simplePos x="0" y="0"/>
              <wp:positionH relativeFrom="page">
                <wp:posOffset>737870</wp:posOffset>
              </wp:positionH>
              <wp:positionV relativeFrom="page">
                <wp:posOffset>10333354</wp:posOffset>
              </wp:positionV>
              <wp:extent cx="4860290" cy="0"/>
              <wp:effectExtent l="0" t="0" r="16510" b="0"/>
              <wp:wrapNone/>
              <wp:docPr id="36" name="Line 33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029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2E57E399" id="Line 3305" o:spid="_x0000_s1026" style="position:absolute;z-index:251599872;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813.65pt" to="440.8pt,8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" strokeweight="1.5pt">
              <w10:wrap anchorx="page" anchory="page"/>
            </v:line>
          </w:pict>
        </mc:Fallback>
      </mc:AlternateContent>
    </w:r>
    <w:r>
      <w:rPr>
        <w:noProof/>
      </w:rPr>
      <mc:AlternateContent>
        <mc:Choice Requires="wps">
          <w:drawing>
            <wp:anchor distT="0" distB="0" distL="114300" distR="114300" simplePos="0" relativeHeight="251598848" behindDoc="0" locked="0" layoutInCell="1" allowOverlap="1" wp14:anchorId="6FAB15B4" wp14:editId="116C9042">
              <wp:simplePos x="0" y="0"/>
              <wp:positionH relativeFrom="page">
                <wp:posOffset>306070</wp:posOffset>
              </wp:positionH>
              <wp:positionV relativeFrom="page">
                <wp:posOffset>7272655</wp:posOffset>
              </wp:positionV>
              <wp:extent cx="179705" cy="899795"/>
              <wp:effectExtent l="0" t="0" r="0" b="0"/>
              <wp:wrapNone/>
              <wp:docPr id="35" name="Text Box 33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899795"/>
                      </a:xfrm>
                      <a:prstGeom prst="rect">
                        <a:avLst/>
                      </a:prstGeom>
                      <a:solidFill>
                        <a:srgbClr val="FFFFFF"/>
                      </a:solidFill>
                      <a:ln w="19050">
                        <a:solidFill>
                          <a:srgbClr val="000000"/>
                        </a:solidFill>
                        <a:miter lim="800000"/>
                        <a:headEnd/>
                        <a:tailEnd/>
                      </a:ln>
                    </wps:spPr>
                    <wps:txbx>
                      <w:txbxContent>
                        <w:p w14:paraId="6C581F9E" w14:textId="77777777" w:rsidR="00522C23" w:rsidRPr="0032301C" w:rsidRDefault="00522C23" w:rsidP="0069384D">
                          <w:pPr>
                            <w:pStyle w:val="afa"/>
                            <w:rPr>
                              <w:rFonts w:ascii="Arial" w:hAnsi="Arial"/>
                              <w:sz w:val="20"/>
                              <w:lang w:val="en-US"/>
                            </w:rPr>
                          </w:pPr>
                          <w:r w:rsidRPr="0032301C">
                            <w:rPr>
                              <w:rFonts w:ascii="Arial" w:hAnsi="Arial"/>
                              <w:sz w:val="20"/>
                            </w:rPr>
                            <w:t>Инв. № подл.</w:t>
                          </w:r>
                        </w:p>
                        <w:p w14:paraId="0BC1EFEE" w14:textId="77777777" w:rsidR="00522C23" w:rsidRPr="000141B0" w:rsidRDefault="00522C23">
                          <w:pPr>
                            <w:rPr>
                              <w:sz w:val="22"/>
                            </w:rPr>
                          </w:pPr>
                        </w:p>
                        <w:p w14:paraId="2A1E36EF" w14:textId="77777777" w:rsidR="00522C23" w:rsidRPr="000141B0" w:rsidRDefault="00522C23" w:rsidP="0069384D">
                          <w:pPr>
                            <w:pStyle w:val="afa"/>
                            <w:rPr>
                              <w:sz w:val="20"/>
                              <w:lang w:val="en-US"/>
                            </w:rPr>
                          </w:pPr>
                          <w:r w:rsidRPr="000141B0">
                            <w:rPr>
                              <w:sz w:val="20"/>
                            </w:rPr>
                            <w:t>Инв. № подл.</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AB15B4" id="Text Box 3304" o:spid="_x0000_s1085" type="#_x0000_t202" style="position:absolute;margin-left:24.1pt;margin-top:572.65pt;width:14.15pt;height:70.85pt;z-index:251598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" strokeweight="1.5pt">
              <v:textbox style="layout-flow:vertical;mso-layout-flow-alt:bottom-to-top" inset="0,0,0,0">
                <w:txbxContent>
                  <w:p w14:paraId="6C581F9E" w14:textId="77777777" w:rsidR="00522C23" w:rsidRPr="0032301C" w:rsidRDefault="00522C23" w:rsidP="0069384D">
                    <w:pPr>
                      <w:pStyle w:val="afa"/>
                      <w:rPr>
                        <w:rFonts w:ascii="Arial" w:hAnsi="Arial"/>
                        <w:sz w:val="20"/>
                        <w:lang w:val="en-US"/>
                      </w:rPr>
                    </w:pPr>
                    <w:r w:rsidRPr="0032301C">
                      <w:rPr>
                        <w:rFonts w:ascii="Arial" w:hAnsi="Arial"/>
                        <w:sz w:val="20"/>
                      </w:rPr>
                      <w:t>Инв. № подл.</w:t>
                    </w:r>
                  </w:p>
                  <w:p w14:paraId="0BC1EFEE" w14:textId="77777777" w:rsidR="00522C23" w:rsidRPr="000141B0" w:rsidRDefault="00522C23">
                    <w:pPr>
                      <w:rPr>
                        <w:sz w:val="22"/>
                      </w:rPr>
                    </w:pPr>
                  </w:p>
                  <w:p w14:paraId="2A1E36EF" w14:textId="77777777" w:rsidR="00522C23" w:rsidRPr="000141B0" w:rsidRDefault="00522C23" w:rsidP="0069384D">
                    <w:pPr>
                      <w:pStyle w:val="afa"/>
                      <w:rPr>
                        <w:sz w:val="20"/>
                        <w:lang w:val="en-US"/>
                      </w:rPr>
                    </w:pPr>
                    <w:r w:rsidRPr="000141B0">
                      <w:rPr>
                        <w:sz w:val="20"/>
                      </w:rPr>
                      <w:t>Инв. № подл.</w:t>
                    </w:r>
                  </w:p>
                </w:txbxContent>
              </v:textbox>
              <w10:wrap anchorx="page" anchory="page"/>
            </v:shape>
          </w:pict>
        </mc:Fallback>
      </mc:AlternateContent>
    </w:r>
    <w:r>
      <w:rPr>
        <w:noProof/>
      </w:rPr>
      <mc:AlternateContent>
        <mc:Choice Requires="wps">
          <w:drawing>
            <wp:anchor distT="0" distB="0" distL="114300" distR="114300" simplePos="0" relativeHeight="251597824" behindDoc="0" locked="0" layoutInCell="1" allowOverlap="1" wp14:anchorId="0CE6DCD1" wp14:editId="0FB1F12E">
              <wp:simplePos x="0" y="0"/>
              <wp:positionH relativeFrom="page">
                <wp:posOffset>485775</wp:posOffset>
              </wp:positionH>
              <wp:positionV relativeFrom="page">
                <wp:posOffset>7272655</wp:posOffset>
              </wp:positionV>
              <wp:extent cx="252095" cy="899795"/>
              <wp:effectExtent l="0" t="0" r="0" b="0"/>
              <wp:wrapNone/>
              <wp:docPr id="34" name="Text Box 33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 cy="899795"/>
                      </a:xfrm>
                      <a:prstGeom prst="rect">
                        <a:avLst/>
                      </a:prstGeom>
                      <a:solidFill>
                        <a:srgbClr val="FFFFFF"/>
                      </a:solidFill>
                      <a:ln w="19050">
                        <a:solidFill>
                          <a:srgbClr val="000000"/>
                        </a:solidFill>
                        <a:miter lim="800000"/>
                        <a:headEnd/>
                        <a:tailEnd/>
                      </a:ln>
                    </wps:spPr>
                    <wps:txbx>
                      <w:txbxContent>
                        <w:p w14:paraId="5ABB4090" w14:textId="77777777" w:rsidR="00522C23" w:rsidRPr="000141B0" w:rsidRDefault="00522C23" w:rsidP="000141B0">
                          <w:pPr>
                            <w:rPr>
                              <w:sz w:val="20"/>
                            </w:rPr>
                          </w:pPr>
                        </w:p>
                      </w:txbxContent>
                    </wps:txbx>
                    <wps:bodyPr rot="0" vert="vert270" wrap="square" lIns="3600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E6DCD1" id="Text Box 3303" o:spid="_x0000_s1086" type="#_x0000_t202" style="position:absolute;margin-left:38.25pt;margin-top:572.65pt;width:19.85pt;height:70.85pt;z-index:251597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" strokeweight="1.5pt">
              <v:textbox style="layout-flow:vertical;mso-layout-flow-alt:bottom-to-top" inset="1mm,1mm,0,0">
                <w:txbxContent>
                  <w:p w14:paraId="5ABB4090" w14:textId="77777777" w:rsidR="00522C23" w:rsidRPr="000141B0" w:rsidRDefault="00522C23" w:rsidP="000141B0">
                    <w:pPr>
                      <w:rPr>
                        <w:sz w:val="20"/>
                      </w:rPr>
                    </w:pPr>
                  </w:p>
                </w:txbxContent>
              </v:textbox>
              <w10:wrap anchorx="page" anchory="page"/>
            </v:shape>
          </w:pict>
        </mc:Fallback>
      </mc:AlternateContent>
    </w:r>
    <w:r>
      <w:rPr>
        <w:noProof/>
      </w:rPr>
      <mc:AlternateContent>
        <mc:Choice Requires="wps">
          <w:drawing>
            <wp:anchor distT="0" distB="0" distL="114300" distR="114300" simplePos="0" relativeHeight="251596800" behindDoc="0" locked="0" layoutInCell="1" allowOverlap="1" wp14:anchorId="387E2E7B" wp14:editId="5BC9E412">
              <wp:simplePos x="0" y="0"/>
              <wp:positionH relativeFrom="page">
                <wp:posOffset>306070</wp:posOffset>
              </wp:positionH>
              <wp:positionV relativeFrom="page">
                <wp:posOffset>8173085</wp:posOffset>
              </wp:positionV>
              <wp:extent cx="179705" cy="1259840"/>
              <wp:effectExtent l="0" t="0" r="0" b="0"/>
              <wp:wrapNone/>
              <wp:docPr id="33" name="Text Box 33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1259840"/>
                      </a:xfrm>
                      <a:prstGeom prst="rect">
                        <a:avLst/>
                      </a:prstGeom>
                      <a:solidFill>
                        <a:srgbClr val="FFFFFF"/>
                      </a:solidFill>
                      <a:ln w="19050">
                        <a:solidFill>
                          <a:srgbClr val="000000"/>
                        </a:solidFill>
                        <a:miter lim="800000"/>
                        <a:headEnd/>
                        <a:tailEnd/>
                      </a:ln>
                    </wps:spPr>
                    <wps:txbx>
                      <w:txbxContent>
                        <w:p w14:paraId="50EE2027" w14:textId="77777777" w:rsidR="00522C23" w:rsidRPr="0032301C" w:rsidRDefault="00522C23" w:rsidP="0069384D">
                          <w:pPr>
                            <w:pStyle w:val="afa"/>
                            <w:rPr>
                              <w:rFonts w:ascii="Arial" w:hAnsi="Arial"/>
                              <w:sz w:val="20"/>
                            </w:rPr>
                          </w:pPr>
                          <w:r w:rsidRPr="0032301C">
                            <w:rPr>
                              <w:rFonts w:ascii="Arial" w:hAnsi="Arial"/>
                              <w:sz w:val="20"/>
                            </w:rPr>
                            <w:t>Подп. и дата</w:t>
                          </w:r>
                        </w:p>
                        <w:p w14:paraId="5A546BB5" w14:textId="77777777" w:rsidR="00522C23" w:rsidRPr="000141B0" w:rsidRDefault="00522C23" w:rsidP="0069384D">
                          <w:pPr>
                            <w:rPr>
                              <w:sz w:val="22"/>
                            </w:rPr>
                          </w:pPr>
                        </w:p>
                        <w:p w14:paraId="73B4DC09" w14:textId="77777777" w:rsidR="00522C23" w:rsidRPr="000141B0" w:rsidRDefault="00522C23">
                          <w:pPr>
                            <w:rPr>
                              <w:sz w:val="22"/>
                            </w:rPr>
                          </w:pPr>
                        </w:p>
                        <w:p w14:paraId="7C6A4AF0" w14:textId="77777777" w:rsidR="00522C23" w:rsidRPr="000141B0" w:rsidRDefault="00522C23" w:rsidP="0069384D">
                          <w:pPr>
                            <w:pStyle w:val="afa"/>
                            <w:rPr>
                              <w:sz w:val="20"/>
                            </w:rPr>
                          </w:pPr>
                          <w:r w:rsidRPr="000141B0">
                            <w:rPr>
                              <w:sz w:val="20"/>
                            </w:rPr>
                            <w:t>Подп. И дата</w:t>
                          </w:r>
                        </w:p>
                        <w:p w14:paraId="14C9DB31" w14:textId="77777777" w:rsidR="00522C23" w:rsidRPr="000141B0" w:rsidRDefault="00522C23" w:rsidP="0069384D">
                          <w:pPr>
                            <w:rPr>
                              <w:sz w:val="22"/>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7E2E7B" id="Text Box 3302" o:spid="_x0000_s1087" type="#_x0000_t202" style="position:absolute;margin-left:24.1pt;margin-top:643.55pt;width:14.15pt;height:99.2pt;z-index:251596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" strokeweight="1.5pt">
              <v:textbox style="layout-flow:vertical;mso-layout-flow-alt:bottom-to-top" inset="0,0,0,0">
                <w:txbxContent>
                  <w:p w14:paraId="50EE2027" w14:textId="77777777" w:rsidR="00522C23" w:rsidRPr="0032301C" w:rsidRDefault="00522C23" w:rsidP="0069384D">
                    <w:pPr>
                      <w:pStyle w:val="afa"/>
                      <w:rPr>
                        <w:rFonts w:ascii="Arial" w:hAnsi="Arial"/>
                        <w:sz w:val="20"/>
                      </w:rPr>
                    </w:pPr>
                    <w:r w:rsidRPr="0032301C">
                      <w:rPr>
                        <w:rFonts w:ascii="Arial" w:hAnsi="Arial"/>
                        <w:sz w:val="20"/>
                      </w:rPr>
                      <w:t>Подп. и дата</w:t>
                    </w:r>
                  </w:p>
                  <w:p w14:paraId="5A546BB5" w14:textId="77777777" w:rsidR="00522C23" w:rsidRPr="000141B0" w:rsidRDefault="00522C23" w:rsidP="0069384D">
                    <w:pPr>
                      <w:rPr>
                        <w:sz w:val="22"/>
                      </w:rPr>
                    </w:pPr>
                  </w:p>
                  <w:p w14:paraId="73B4DC09" w14:textId="77777777" w:rsidR="00522C23" w:rsidRPr="000141B0" w:rsidRDefault="00522C23">
                    <w:pPr>
                      <w:rPr>
                        <w:sz w:val="22"/>
                      </w:rPr>
                    </w:pPr>
                  </w:p>
                  <w:p w14:paraId="7C6A4AF0" w14:textId="77777777" w:rsidR="00522C23" w:rsidRPr="000141B0" w:rsidRDefault="00522C23" w:rsidP="0069384D">
                    <w:pPr>
                      <w:pStyle w:val="afa"/>
                      <w:rPr>
                        <w:sz w:val="20"/>
                      </w:rPr>
                    </w:pPr>
                    <w:r w:rsidRPr="000141B0">
                      <w:rPr>
                        <w:sz w:val="20"/>
                      </w:rPr>
                      <w:t>Подп. И дата</w:t>
                    </w:r>
                  </w:p>
                  <w:p w14:paraId="14C9DB31" w14:textId="77777777" w:rsidR="00522C23" w:rsidRPr="000141B0" w:rsidRDefault="00522C23" w:rsidP="0069384D">
                    <w:pPr>
                      <w:rPr>
                        <w:sz w:val="22"/>
                      </w:rPr>
                    </w:pPr>
                  </w:p>
                </w:txbxContent>
              </v:textbox>
              <w10:wrap anchorx="page" anchory="page"/>
            </v:shape>
          </w:pict>
        </mc:Fallback>
      </mc:AlternateContent>
    </w:r>
    <w:r>
      <w:rPr>
        <w:noProof/>
      </w:rPr>
      <mc:AlternateContent>
        <mc:Choice Requires="wps">
          <w:drawing>
            <wp:anchor distT="0" distB="0" distL="114300" distR="114300" simplePos="0" relativeHeight="251595776" behindDoc="0" locked="0" layoutInCell="1" allowOverlap="1" wp14:anchorId="6B3F7A00" wp14:editId="7D384EAD">
              <wp:simplePos x="0" y="0"/>
              <wp:positionH relativeFrom="page">
                <wp:posOffset>485775</wp:posOffset>
              </wp:positionH>
              <wp:positionV relativeFrom="page">
                <wp:posOffset>8173085</wp:posOffset>
              </wp:positionV>
              <wp:extent cx="252095" cy="1259840"/>
              <wp:effectExtent l="0" t="0" r="0" b="0"/>
              <wp:wrapNone/>
              <wp:docPr id="32" name="Text Box 33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 cy="1259840"/>
                      </a:xfrm>
                      <a:prstGeom prst="rect">
                        <a:avLst/>
                      </a:prstGeom>
                      <a:solidFill>
                        <a:srgbClr val="FFFFFF"/>
                      </a:solidFill>
                      <a:ln w="19050">
                        <a:solidFill>
                          <a:srgbClr val="000000"/>
                        </a:solidFill>
                        <a:miter lim="800000"/>
                        <a:headEnd/>
                        <a:tailEnd/>
                      </a:ln>
                    </wps:spPr>
                    <wps:txbx>
                      <w:txbxContent>
                        <w:p w14:paraId="2A07DDA3" w14:textId="77777777" w:rsidR="00522C23" w:rsidRPr="000141B0" w:rsidRDefault="00522C23" w:rsidP="000141B0">
                          <w:pPr>
                            <w:pStyle w:val="af"/>
                            <w:jc w:val="center"/>
                            <w:rPr>
                              <w:sz w:val="20"/>
                            </w:rPr>
                          </w:pPr>
                        </w:p>
                      </w:txbxContent>
                    </wps:txbx>
                    <wps:bodyPr rot="0" vert="vert270" wrap="square" lIns="3600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3F7A00" id="Text Box 3301" o:spid="_x0000_s1088" type="#_x0000_t202" style="position:absolute;margin-left:38.25pt;margin-top:643.55pt;width:19.85pt;height:99.2pt;z-index:251595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" strokeweight="1.5pt">
              <v:textbox style="layout-flow:vertical;mso-layout-flow-alt:bottom-to-top" inset="1mm,1mm,0,0">
                <w:txbxContent>
                  <w:p w14:paraId="2A07DDA3" w14:textId="77777777" w:rsidR="00522C23" w:rsidRPr="000141B0" w:rsidRDefault="00522C23" w:rsidP="000141B0">
                    <w:pPr>
                      <w:pStyle w:val="af"/>
                      <w:jc w:val="center"/>
                      <w:rPr>
                        <w:sz w:val="20"/>
                      </w:rPr>
                    </w:pPr>
                  </w:p>
                </w:txbxContent>
              </v:textbox>
              <w10:wrap anchorx="page" anchory="page"/>
            </v:shape>
          </w:pict>
        </mc:Fallback>
      </mc:AlternateContent>
    </w:r>
    <w:r>
      <w:rPr>
        <w:noProof/>
      </w:rPr>
      <mc:AlternateContent>
        <mc:Choice Requires="wps">
          <w:drawing>
            <wp:anchor distT="0" distB="0" distL="114300" distR="114300" simplePos="0" relativeHeight="251594752" behindDoc="0" locked="0" layoutInCell="1" allowOverlap="1" wp14:anchorId="742F4CA3" wp14:editId="559C0AEA">
              <wp:simplePos x="0" y="0"/>
              <wp:positionH relativeFrom="page">
                <wp:posOffset>306070</wp:posOffset>
              </wp:positionH>
              <wp:positionV relativeFrom="page">
                <wp:posOffset>9432925</wp:posOffset>
              </wp:positionV>
              <wp:extent cx="179705" cy="899795"/>
              <wp:effectExtent l="0" t="0" r="0" b="0"/>
              <wp:wrapNone/>
              <wp:docPr id="31" name="Text Box 33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8997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0768666" w14:textId="77777777" w:rsidR="00522C23" w:rsidRPr="0032301C" w:rsidRDefault="00522C23" w:rsidP="0069384D">
                          <w:pPr>
                            <w:pStyle w:val="afa"/>
                            <w:rPr>
                              <w:rFonts w:ascii="Arial" w:hAnsi="Arial"/>
                              <w:sz w:val="20"/>
                              <w:lang w:val="en-US"/>
                            </w:rPr>
                          </w:pPr>
                          <w:r w:rsidRPr="0032301C">
                            <w:rPr>
                              <w:rFonts w:ascii="Arial" w:hAnsi="Arial"/>
                              <w:sz w:val="20"/>
                            </w:rPr>
                            <w:t>Инв. № подл.</w:t>
                          </w:r>
                        </w:p>
                        <w:p w14:paraId="4E0EC3B5" w14:textId="77777777" w:rsidR="00522C23" w:rsidRPr="000141B0" w:rsidRDefault="00522C23">
                          <w:pPr>
                            <w:rPr>
                              <w:sz w:val="22"/>
                            </w:rPr>
                          </w:pPr>
                        </w:p>
                        <w:p w14:paraId="2776C9A0" w14:textId="77777777" w:rsidR="00522C23" w:rsidRPr="000141B0" w:rsidRDefault="00522C23" w:rsidP="0069384D">
                          <w:pPr>
                            <w:pStyle w:val="afa"/>
                            <w:rPr>
                              <w:sz w:val="20"/>
                              <w:lang w:val="en-US"/>
                            </w:rPr>
                          </w:pPr>
                          <w:r w:rsidRPr="000141B0">
                            <w:rPr>
                              <w:sz w:val="20"/>
                            </w:rPr>
                            <w:t>Инв. № подл.</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2F4CA3" id="Text Box 3300" o:spid="_x0000_s1089" type="#_x0000_t202" style="position:absolute;margin-left:24.1pt;margin-top:742.75pt;width:14.15pt;height:70.85pt;z-index:251594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" filled="f" strokeweight="1.5pt">
              <v:textbox style="layout-flow:vertical;mso-layout-flow-alt:bottom-to-top" inset="0,0,0,0">
                <w:txbxContent>
                  <w:p w14:paraId="30768666" w14:textId="77777777" w:rsidR="00522C23" w:rsidRPr="0032301C" w:rsidRDefault="00522C23" w:rsidP="0069384D">
                    <w:pPr>
                      <w:pStyle w:val="afa"/>
                      <w:rPr>
                        <w:rFonts w:ascii="Arial" w:hAnsi="Arial"/>
                        <w:sz w:val="20"/>
                        <w:lang w:val="en-US"/>
                      </w:rPr>
                    </w:pPr>
                    <w:r w:rsidRPr="0032301C">
                      <w:rPr>
                        <w:rFonts w:ascii="Arial" w:hAnsi="Arial"/>
                        <w:sz w:val="20"/>
                      </w:rPr>
                      <w:t>Инв. № подл.</w:t>
                    </w:r>
                  </w:p>
                  <w:p w14:paraId="4E0EC3B5" w14:textId="77777777" w:rsidR="00522C23" w:rsidRPr="000141B0" w:rsidRDefault="00522C23">
                    <w:pPr>
                      <w:rPr>
                        <w:sz w:val="22"/>
                      </w:rPr>
                    </w:pPr>
                  </w:p>
                  <w:p w14:paraId="2776C9A0" w14:textId="77777777" w:rsidR="00522C23" w:rsidRPr="000141B0" w:rsidRDefault="00522C23" w:rsidP="0069384D">
                    <w:pPr>
                      <w:pStyle w:val="afa"/>
                      <w:rPr>
                        <w:sz w:val="20"/>
                        <w:lang w:val="en-US"/>
                      </w:rPr>
                    </w:pPr>
                    <w:r w:rsidRPr="000141B0">
                      <w:rPr>
                        <w:sz w:val="20"/>
                      </w:rPr>
                      <w:t>Инв. № подл.</w:t>
                    </w:r>
                  </w:p>
                </w:txbxContent>
              </v:textbox>
              <w10:wrap anchorx="page" anchory="page"/>
            </v:shape>
          </w:pict>
        </mc:Fallback>
      </mc:AlternateContent>
    </w:r>
    <w:r>
      <w:rPr>
        <w:noProof/>
      </w:rPr>
      <mc:AlternateContent>
        <mc:Choice Requires="wps">
          <w:drawing>
            <wp:anchor distT="0" distB="0" distL="114300" distR="114300" simplePos="0" relativeHeight="251593728" behindDoc="0" locked="0" layoutInCell="1" allowOverlap="1" wp14:anchorId="5E5B9D08" wp14:editId="7BA41691">
              <wp:simplePos x="0" y="0"/>
              <wp:positionH relativeFrom="page">
                <wp:posOffset>485775</wp:posOffset>
              </wp:positionH>
              <wp:positionV relativeFrom="page">
                <wp:posOffset>9432925</wp:posOffset>
              </wp:positionV>
              <wp:extent cx="252095" cy="899795"/>
              <wp:effectExtent l="0" t="0" r="0" b="0"/>
              <wp:wrapNone/>
              <wp:docPr id="30" name="Text Box 32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 cy="899795"/>
                      </a:xfrm>
                      <a:prstGeom prst="rect">
                        <a:avLst/>
                      </a:prstGeom>
                      <a:solidFill>
                        <a:srgbClr val="FFFFFF"/>
                      </a:solidFill>
                      <a:ln w="19050">
                        <a:solidFill>
                          <a:srgbClr val="000000"/>
                        </a:solidFill>
                        <a:miter lim="800000"/>
                        <a:headEnd/>
                        <a:tailEnd/>
                      </a:ln>
                    </wps:spPr>
                    <wps:txbx>
                      <w:txbxContent>
                        <w:p w14:paraId="13F21464" w14:textId="77777777" w:rsidR="00522C23" w:rsidRPr="000141B0" w:rsidRDefault="00522C23" w:rsidP="000141B0">
                          <w:pPr>
                            <w:rPr>
                              <w:sz w:val="20"/>
                            </w:rPr>
                          </w:pPr>
                        </w:p>
                      </w:txbxContent>
                    </wps:txbx>
                    <wps:bodyPr rot="0" vert="vert270" wrap="square" lIns="3600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5B9D08" id="Text Box 3299" o:spid="_x0000_s1090" type="#_x0000_t202" style="position:absolute;margin-left:38.25pt;margin-top:742.75pt;width:19.85pt;height:70.85pt;z-index:251593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" strokeweight="1.5pt">
              <v:textbox style="layout-flow:vertical;mso-layout-flow-alt:bottom-to-top" inset="1mm,1mm,0,0">
                <w:txbxContent>
                  <w:p w14:paraId="13F21464" w14:textId="77777777" w:rsidR="00522C23" w:rsidRPr="000141B0" w:rsidRDefault="00522C23" w:rsidP="000141B0">
                    <w:pPr>
                      <w:rPr>
                        <w:sz w:val="20"/>
                      </w:rPr>
                    </w:pPr>
                  </w:p>
                </w:txbxContent>
              </v:textbox>
              <w10:wrap anchorx="page" anchory="page"/>
            </v:shape>
          </w:pict>
        </mc:Fallback>
      </mc:AlternateContent>
    </w:r>
    <w:r>
      <w:rPr>
        <w:noProof/>
      </w:rPr>
      <mc:AlternateContent>
        <mc:Choice Requires="wps">
          <w:drawing>
            <wp:anchor distT="0" distB="0" distL="114300" distR="114300" simplePos="0" relativeHeight="251591680" behindDoc="0" locked="0" layoutInCell="1" allowOverlap="1" wp14:anchorId="6102B0A2" wp14:editId="3F3F2FB6">
              <wp:simplePos x="0" y="0"/>
              <wp:positionH relativeFrom="page">
                <wp:posOffset>5598795</wp:posOffset>
              </wp:positionH>
              <wp:positionV relativeFrom="page">
                <wp:posOffset>9613265</wp:posOffset>
              </wp:positionV>
              <wp:extent cx="539750" cy="179705"/>
              <wp:effectExtent l="0" t="0" r="0" b="0"/>
              <wp:wrapNone/>
              <wp:docPr id="29" name="Text Box 32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CD38579" w14:textId="77777777" w:rsidR="00522C23" w:rsidRPr="00A67F00" w:rsidRDefault="00522C23" w:rsidP="000A104F">
                          <w:pPr>
                            <w:pStyle w:val="af6"/>
                            <w:shd w:val="clear" w:color="auto" w:fill="FFFFFF" w:themeFill="background1"/>
                            <w:rPr>
                              <w:rFonts w:cs="Times New Roman"/>
                            </w:rPr>
                          </w:pPr>
                          <w:r w:rsidRPr="000A104F">
                            <w:rPr>
                              <w:rFonts w:cs="Times New Roman"/>
                            </w:rPr>
                            <w:t>Р</w:t>
                          </w:r>
                        </w:p>
                        <w:p w14:paraId="39B4636D" w14:textId="77777777" w:rsidR="00522C23" w:rsidRPr="0032301C" w:rsidRDefault="00522C23" w:rsidP="0069384D">
                          <w:pPr>
                            <w:pStyle w:val="af8"/>
                            <w:rPr>
                              <w:rFonts w:ascii="Arial" w:hAnsi="Arial"/>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02B0A2" id="Text Box 3297" o:spid="_x0000_s1091" type="#_x0000_t202" style="position:absolute;margin-left:440.85pt;margin-top:756.95pt;width:42.5pt;height:14.15pt;z-index:251591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" filled="f" strokeweight="1.5pt">
              <v:textbox inset="0,0,0,0">
                <w:txbxContent>
                  <w:p w14:paraId="5CD38579" w14:textId="77777777" w:rsidR="00522C23" w:rsidRPr="00A67F00" w:rsidRDefault="00522C23" w:rsidP="000A104F">
                    <w:pPr>
                      <w:pStyle w:val="af6"/>
                      <w:shd w:val="clear" w:color="auto" w:fill="FFFFFF" w:themeFill="background1"/>
                      <w:rPr>
                        <w:rFonts w:cs="Times New Roman"/>
                      </w:rPr>
                    </w:pPr>
                    <w:r w:rsidRPr="000A104F">
                      <w:rPr>
                        <w:rFonts w:cs="Times New Roman"/>
                      </w:rPr>
                      <w:t>Р</w:t>
                    </w:r>
                  </w:p>
                  <w:p w14:paraId="39B4636D" w14:textId="77777777" w:rsidR="00522C23" w:rsidRPr="0032301C" w:rsidRDefault="00522C23" w:rsidP="0069384D">
                    <w:pPr>
                      <w:pStyle w:val="af8"/>
                      <w:rPr>
                        <w:rFonts w:ascii="Arial" w:hAnsi="Arial"/>
                      </w:rPr>
                    </w:pPr>
                  </w:p>
                </w:txbxContent>
              </v:textbox>
              <w10:wrap anchorx="page" anchory="page"/>
            </v:shape>
          </w:pict>
        </mc:Fallback>
      </mc:AlternateContent>
    </w:r>
    <w:r>
      <w:rPr>
        <w:noProof/>
      </w:rPr>
      <mc:AlternateContent>
        <mc:Choice Requires="wps">
          <w:drawing>
            <wp:anchor distT="0" distB="0" distL="114300" distR="114300" simplePos="0" relativeHeight="251590656" behindDoc="0" locked="0" layoutInCell="1" allowOverlap="1" wp14:anchorId="7616326E" wp14:editId="4C999395">
              <wp:simplePos x="0" y="0"/>
              <wp:positionH relativeFrom="page">
                <wp:posOffset>6138545</wp:posOffset>
              </wp:positionH>
              <wp:positionV relativeFrom="page">
                <wp:posOffset>9613265</wp:posOffset>
              </wp:positionV>
              <wp:extent cx="539750" cy="179705"/>
              <wp:effectExtent l="0" t="0" r="0" b="0"/>
              <wp:wrapNone/>
              <wp:docPr id="28" name="Text Box 32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05C6007" w14:textId="77777777" w:rsidR="00522C23" w:rsidRPr="00DC5B3C" w:rsidRDefault="00522C23" w:rsidP="00DC5B3C">
                          <w:pPr>
                            <w:pStyle w:val="af6"/>
                            <w:rPr>
                              <w:rFonts w:cs="Times New Roman"/>
                            </w:rPr>
                          </w:pPr>
                          <w:r w:rsidRPr="00DC5B3C">
                            <w:rPr>
                              <w:rFonts w:cs="Times New Roman"/>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16326E" id="Text Box 3296" o:spid="_x0000_s1092" type="#_x0000_t202" style="position:absolute;margin-left:483.35pt;margin-top:756.95pt;width:42.5pt;height:14.15pt;z-index:251590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" filled="f" strokeweight="1.5pt">
              <v:textbox inset="0,0,0,0">
                <w:txbxContent>
                  <w:p w14:paraId="205C6007" w14:textId="77777777" w:rsidR="00522C23" w:rsidRPr="00DC5B3C" w:rsidRDefault="00522C23" w:rsidP="00DC5B3C">
                    <w:pPr>
                      <w:pStyle w:val="af6"/>
                      <w:rPr>
                        <w:rFonts w:cs="Times New Roman"/>
                      </w:rPr>
                    </w:pPr>
                    <w:r w:rsidRPr="00DC5B3C">
                      <w:rPr>
                        <w:rFonts w:cs="Times New Roman"/>
                      </w:rPr>
                      <w:t>1</w:t>
                    </w:r>
                  </w:p>
                </w:txbxContent>
              </v:textbox>
              <w10:wrap anchorx="page" anchory="page"/>
            </v:shape>
          </w:pict>
        </mc:Fallback>
      </mc:AlternateContent>
    </w:r>
    <w:r>
      <w:rPr>
        <w:noProof/>
      </w:rPr>
      <mc:AlternateContent>
        <mc:Choice Requires="wps">
          <w:drawing>
            <wp:anchor distT="0" distB="0" distL="114300" distR="114300" simplePos="0" relativeHeight="251587584" behindDoc="0" locked="0" layoutInCell="1" allowOverlap="1" wp14:anchorId="3ABF8B14" wp14:editId="614750D6">
              <wp:simplePos x="0" y="0"/>
              <wp:positionH relativeFrom="page">
                <wp:posOffset>6138545</wp:posOffset>
              </wp:positionH>
              <wp:positionV relativeFrom="page">
                <wp:posOffset>9432925</wp:posOffset>
              </wp:positionV>
              <wp:extent cx="539750" cy="179705"/>
              <wp:effectExtent l="0" t="0" r="0" b="0"/>
              <wp:wrapNone/>
              <wp:docPr id="27" name="Text Box 32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8AB26AF" w14:textId="77777777" w:rsidR="00522C23" w:rsidRPr="00DC5B3C" w:rsidRDefault="00522C23" w:rsidP="0069384D">
                          <w:pPr>
                            <w:pStyle w:val="af6"/>
                            <w:rPr>
                              <w:rFonts w:cs="Times New Roman"/>
                            </w:rPr>
                          </w:pPr>
                          <w:r w:rsidRPr="00DC5B3C">
                            <w:rPr>
                              <w:rFonts w:cs="Times New Roman"/>
                            </w:rPr>
                            <w:t>Лист</w:t>
                          </w:r>
                        </w:p>
                        <w:p w14:paraId="18F7CB9D" w14:textId="77777777" w:rsidR="00522C23" w:rsidRPr="00DC5B3C" w:rsidRDefault="00522C23" w:rsidP="00DC5B3C">
                          <w:pPr>
                            <w:pStyle w:val="af6"/>
                            <w:rPr>
                              <w:rFonts w:cs="Times New Roman"/>
                            </w:rPr>
                          </w:pPr>
                        </w:p>
                        <w:p w14:paraId="754AF6D0" w14:textId="77777777" w:rsidR="00522C23" w:rsidRPr="003A75B2" w:rsidRDefault="00522C23" w:rsidP="0069384D">
                          <w:pPr>
                            <w:pStyle w:val="af6"/>
                          </w:pPr>
                          <w:r>
                            <w:t>Лист</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BF8B14" id="Text Box 3293" o:spid="_x0000_s1093" type="#_x0000_t202" style="position:absolute;margin-left:483.35pt;margin-top:742.75pt;width:42.5pt;height:14.15pt;z-index:2515875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" filled="f" strokeweight="1.5pt">
              <v:textbox inset="0,0,0,0">
                <w:txbxContent>
                  <w:p w14:paraId="38AB26AF" w14:textId="77777777" w:rsidR="00522C23" w:rsidRPr="00DC5B3C" w:rsidRDefault="00522C23" w:rsidP="0069384D">
                    <w:pPr>
                      <w:pStyle w:val="af6"/>
                      <w:rPr>
                        <w:rFonts w:cs="Times New Roman"/>
                      </w:rPr>
                    </w:pPr>
                    <w:r w:rsidRPr="00DC5B3C">
                      <w:rPr>
                        <w:rFonts w:cs="Times New Roman"/>
                      </w:rPr>
                      <w:t>Лист</w:t>
                    </w:r>
                  </w:p>
                  <w:p w14:paraId="18F7CB9D" w14:textId="77777777" w:rsidR="00522C23" w:rsidRPr="00DC5B3C" w:rsidRDefault="00522C23" w:rsidP="00DC5B3C">
                    <w:pPr>
                      <w:pStyle w:val="af6"/>
                      <w:rPr>
                        <w:rFonts w:cs="Times New Roman"/>
                      </w:rPr>
                    </w:pPr>
                  </w:p>
                  <w:p w14:paraId="754AF6D0" w14:textId="77777777" w:rsidR="00522C23" w:rsidRPr="003A75B2" w:rsidRDefault="00522C23" w:rsidP="0069384D">
                    <w:pPr>
                      <w:pStyle w:val="af6"/>
                    </w:pPr>
                    <w:r>
                      <w:t>Лист</w:t>
                    </w:r>
                  </w:p>
                </w:txbxContent>
              </v:textbox>
              <w10:wrap anchorx="page" anchory="page"/>
            </v:shape>
          </w:pict>
        </mc:Fallback>
      </mc:AlternateContent>
    </w:r>
    <w:r>
      <w:rPr>
        <w:noProof/>
      </w:rPr>
      <mc:AlternateContent>
        <mc:Choice Requires="wps">
          <w:drawing>
            <wp:anchor distT="0" distB="0" distL="114300" distR="114300" simplePos="0" relativeHeight="251586560" behindDoc="0" locked="0" layoutInCell="1" allowOverlap="1" wp14:anchorId="07F50207" wp14:editId="5D5B89AD">
              <wp:simplePos x="0" y="0"/>
              <wp:positionH relativeFrom="page">
                <wp:posOffset>5598795</wp:posOffset>
              </wp:positionH>
              <wp:positionV relativeFrom="page">
                <wp:posOffset>9432925</wp:posOffset>
              </wp:positionV>
              <wp:extent cx="539750" cy="179705"/>
              <wp:effectExtent l="0" t="0" r="0" b="0"/>
              <wp:wrapNone/>
              <wp:docPr id="26" name="Text Box 32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DBE47D0" w14:textId="77777777" w:rsidR="00522C23" w:rsidRPr="00DC5B3C" w:rsidRDefault="00522C23" w:rsidP="0069384D">
                          <w:pPr>
                            <w:pStyle w:val="af6"/>
                            <w:rPr>
                              <w:rFonts w:cs="Times New Roman"/>
                            </w:rPr>
                          </w:pPr>
                          <w:r w:rsidRPr="00DC5B3C">
                            <w:rPr>
                              <w:rFonts w:cs="Times New Roman"/>
                            </w:rPr>
                            <w:t>Стадия</w:t>
                          </w:r>
                        </w:p>
                        <w:p w14:paraId="07D5EB9B" w14:textId="77777777" w:rsidR="00522C23" w:rsidRPr="00DC5B3C" w:rsidRDefault="00522C23" w:rsidP="0069384D"/>
                        <w:p w14:paraId="34BC424C" w14:textId="77777777" w:rsidR="00522C23" w:rsidRDefault="00522C23"/>
                        <w:p w14:paraId="35481ECC" w14:textId="77777777" w:rsidR="00522C23" w:rsidRPr="004C30A9" w:rsidRDefault="00522C23" w:rsidP="0069384D">
                          <w:pPr>
                            <w:pStyle w:val="af6"/>
                          </w:pPr>
                          <w:r w:rsidRPr="004C30A9">
                            <w:t>Стадия</w:t>
                          </w:r>
                        </w:p>
                        <w:p w14:paraId="2AD25300" w14:textId="77777777" w:rsidR="00522C23" w:rsidRPr="004C30A9" w:rsidRDefault="00522C23" w:rsidP="0069384D"/>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F50207" id="Text Box 3292" o:spid="_x0000_s1094" type="#_x0000_t202" style="position:absolute;margin-left:440.85pt;margin-top:742.75pt;width:42.5pt;height:14.15pt;z-index:2515865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" filled="f" strokeweight="1.5pt">
              <v:textbox inset="0,0,0,0">
                <w:txbxContent>
                  <w:p w14:paraId="7DBE47D0" w14:textId="77777777" w:rsidR="00522C23" w:rsidRPr="00DC5B3C" w:rsidRDefault="00522C23" w:rsidP="0069384D">
                    <w:pPr>
                      <w:pStyle w:val="af6"/>
                      <w:rPr>
                        <w:rFonts w:cs="Times New Roman"/>
                      </w:rPr>
                    </w:pPr>
                    <w:r w:rsidRPr="00DC5B3C">
                      <w:rPr>
                        <w:rFonts w:cs="Times New Roman"/>
                      </w:rPr>
                      <w:t>Стадия</w:t>
                    </w:r>
                  </w:p>
                  <w:p w14:paraId="07D5EB9B" w14:textId="77777777" w:rsidR="00522C23" w:rsidRPr="00DC5B3C" w:rsidRDefault="00522C23" w:rsidP="0069384D"/>
                  <w:p w14:paraId="34BC424C" w14:textId="77777777" w:rsidR="00522C23" w:rsidRDefault="00522C23"/>
                  <w:p w14:paraId="35481ECC" w14:textId="77777777" w:rsidR="00522C23" w:rsidRPr="004C30A9" w:rsidRDefault="00522C23" w:rsidP="0069384D">
                    <w:pPr>
                      <w:pStyle w:val="af6"/>
                    </w:pPr>
                    <w:r w:rsidRPr="004C30A9">
                      <w:t>Стадия</w:t>
                    </w:r>
                  </w:p>
                  <w:p w14:paraId="2AD25300" w14:textId="77777777" w:rsidR="00522C23" w:rsidRPr="004C30A9" w:rsidRDefault="00522C23" w:rsidP="0069384D"/>
                </w:txbxContent>
              </v:textbox>
              <w10:wrap anchorx="page" anchory="page"/>
            </v:shape>
          </w:pict>
        </mc:Fallback>
      </mc:AlternateContent>
    </w:r>
    <w:r>
      <w:rPr>
        <w:noProof/>
      </w:rPr>
      <mc:AlternateContent>
        <mc:Choice Requires="wps">
          <w:drawing>
            <wp:anchor distT="0" distB="0" distL="114300" distR="114300" simplePos="0" relativeHeight="251584512" behindDoc="0" locked="0" layoutInCell="1" allowOverlap="1" wp14:anchorId="1BBDA876" wp14:editId="55F47EF2">
              <wp:simplePos x="0" y="0"/>
              <wp:positionH relativeFrom="page">
                <wp:posOffset>3150235</wp:posOffset>
              </wp:positionH>
              <wp:positionV relativeFrom="page">
                <wp:posOffset>9001125</wp:posOffset>
              </wp:positionV>
              <wp:extent cx="4156075" cy="323850"/>
              <wp:effectExtent l="0" t="0" r="0" b="0"/>
              <wp:wrapNone/>
              <wp:docPr id="25" name="Text Box 32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56075"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9E1623" w14:textId="4929A2BB" w:rsidR="00522C23" w:rsidRPr="00DC5B3C" w:rsidRDefault="00522C23" w:rsidP="001F16BE">
                          <w:pPr>
                            <w:pStyle w:val="af0"/>
                            <w:rPr>
                              <w:rFonts w:cs="Times New Roman"/>
                            </w:rPr>
                          </w:pPr>
                          <w:r>
                            <w:rPr>
                              <w:rFonts w:cs="Times New Roman"/>
                              <w:caps w:val="0"/>
                              <w:sz w:val="32"/>
                              <w:szCs w:val="32"/>
                            </w:rPr>
                            <w:t>41024-К-ЭМ.ОЛ-008</w:t>
                          </w:r>
                        </w:p>
                        <w:p w14:paraId="19C41030" w14:textId="77777777" w:rsidR="00522C23" w:rsidRPr="001F16BE" w:rsidRDefault="00522C23" w:rsidP="001F16BE"/>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BDA876" id="Text Box 3290" o:spid="_x0000_s1095" type="#_x0000_t202" style="position:absolute;margin-left:248.05pt;margin-top:708.75pt;width:327.25pt;height:25.5pt;z-index:2515845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" filled="f" stroked="f">
              <v:textbox inset=",0,,0">
                <w:txbxContent>
                  <w:p w14:paraId="269E1623" w14:textId="4929A2BB" w:rsidR="00522C23" w:rsidRPr="00DC5B3C" w:rsidRDefault="00522C23" w:rsidP="001F16BE">
                    <w:pPr>
                      <w:pStyle w:val="af0"/>
                      <w:rPr>
                        <w:rFonts w:cs="Times New Roman"/>
                      </w:rPr>
                    </w:pPr>
                    <w:r>
                      <w:rPr>
                        <w:rFonts w:cs="Times New Roman"/>
                        <w:caps w:val="0"/>
                        <w:sz w:val="32"/>
                        <w:szCs w:val="32"/>
                      </w:rPr>
                      <w:t>41024-К-ЭМ.ОЛ-008</w:t>
                    </w:r>
                  </w:p>
                  <w:p w14:paraId="19C41030" w14:textId="77777777" w:rsidR="00522C23" w:rsidRPr="001F16BE" w:rsidRDefault="00522C23" w:rsidP="001F16BE"/>
                </w:txbxContent>
              </v:textbox>
              <w10:wrap anchorx="page" anchory="page"/>
            </v:shape>
          </w:pict>
        </mc:Fallback>
      </mc:AlternateContent>
    </w:r>
    <w:r>
      <w:rPr>
        <w:noProof/>
      </w:rPr>
      <mc:AlternateContent>
        <mc:Choice Requires="wps">
          <w:drawing>
            <wp:anchor distT="0" distB="0" distL="114300" distR="114300" simplePos="0" relativeHeight="251583488" behindDoc="0" locked="0" layoutInCell="1" allowOverlap="1" wp14:anchorId="1FB70014" wp14:editId="4A8AC3E6">
              <wp:simplePos x="0" y="0"/>
              <wp:positionH relativeFrom="page">
                <wp:posOffset>2718435</wp:posOffset>
              </wp:positionH>
              <wp:positionV relativeFrom="page">
                <wp:posOffset>10153015</wp:posOffset>
              </wp:positionV>
              <wp:extent cx="360045" cy="179705"/>
              <wp:effectExtent l="0" t="0" r="1905" b="0"/>
              <wp:wrapNone/>
              <wp:docPr id="24" name="Text Box 32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201EFA9" w14:textId="77777777" w:rsidR="00522C23" w:rsidRPr="006C2645" w:rsidRDefault="00522C23" w:rsidP="006C2645"/>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B70014" id="Text Box 3289" o:spid="_x0000_s1096" type="#_x0000_t202" style="position:absolute;margin-left:214.05pt;margin-top:799.45pt;width:28.35pt;height:14.15pt;z-index:2515834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" filled="f" strokeweight=".5pt">
              <v:textbox inset="0,.5mm,0,0">
                <w:txbxContent>
                  <w:p w14:paraId="5201EFA9" w14:textId="77777777" w:rsidR="00522C23" w:rsidRPr="006C2645" w:rsidRDefault="00522C23" w:rsidP="006C2645"/>
                </w:txbxContent>
              </v:textbox>
              <w10:wrap anchorx="page" anchory="page"/>
            </v:shape>
          </w:pict>
        </mc:Fallback>
      </mc:AlternateContent>
    </w:r>
    <w:r>
      <w:rPr>
        <w:noProof/>
      </w:rPr>
      <mc:AlternateContent>
        <mc:Choice Requires="wps">
          <w:drawing>
            <wp:anchor distT="0" distB="0" distL="114300" distR="114300" simplePos="0" relativeHeight="251582464" behindDoc="0" locked="0" layoutInCell="1" allowOverlap="1" wp14:anchorId="488A3714" wp14:editId="796FE303">
              <wp:simplePos x="0" y="0"/>
              <wp:positionH relativeFrom="page">
                <wp:posOffset>2718435</wp:posOffset>
              </wp:positionH>
              <wp:positionV relativeFrom="page">
                <wp:posOffset>9973310</wp:posOffset>
              </wp:positionV>
              <wp:extent cx="360045" cy="179705"/>
              <wp:effectExtent l="0" t="0" r="1905" b="0"/>
              <wp:wrapNone/>
              <wp:docPr id="23" name="Text Box 32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3D65843" w14:textId="48BB49EF" w:rsidR="00522C23" w:rsidRPr="00DC5B3C" w:rsidRDefault="00522C23" w:rsidP="00DC5B3C">
                          <w:pPr>
                            <w:pStyle w:val="ab"/>
                          </w:pPr>
                          <w:r>
                            <w:t>01.25</w:t>
                          </w:r>
                        </w:p>
                        <w:p w14:paraId="1104E76C" w14:textId="77777777" w:rsidR="00522C23" w:rsidRPr="00DC5B3C" w:rsidRDefault="00522C23" w:rsidP="00DC5B3C"/>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8A3714" id="Text Box 3288" o:spid="_x0000_s1097" type="#_x0000_t202" style="position:absolute;margin-left:214.05pt;margin-top:785.3pt;width:28.35pt;height:14.15pt;z-index:2515824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" filled="f" strokeweight=".5pt">
              <v:textbox inset="0,.5mm,0,0">
                <w:txbxContent>
                  <w:p w14:paraId="43D65843" w14:textId="48BB49EF" w:rsidR="00522C23" w:rsidRPr="00DC5B3C" w:rsidRDefault="00522C23" w:rsidP="00DC5B3C">
                    <w:pPr>
                      <w:pStyle w:val="ab"/>
                    </w:pPr>
                    <w:r>
                      <w:t>01.25</w:t>
                    </w:r>
                  </w:p>
                  <w:p w14:paraId="1104E76C" w14:textId="77777777" w:rsidR="00522C23" w:rsidRPr="00DC5B3C" w:rsidRDefault="00522C23" w:rsidP="00DC5B3C"/>
                </w:txbxContent>
              </v:textbox>
              <w10:wrap anchorx="page" anchory="page"/>
            </v:shape>
          </w:pict>
        </mc:Fallback>
      </mc:AlternateContent>
    </w:r>
    <w:r>
      <w:rPr>
        <w:noProof/>
      </w:rPr>
      <mc:AlternateContent>
        <mc:Choice Requires="wps">
          <w:drawing>
            <wp:anchor distT="0" distB="0" distL="114300" distR="114300" simplePos="0" relativeHeight="251581440" behindDoc="0" locked="0" layoutInCell="1" allowOverlap="1" wp14:anchorId="5464E7BE" wp14:editId="3E1B5564">
              <wp:simplePos x="0" y="0"/>
              <wp:positionH relativeFrom="page">
                <wp:posOffset>2718435</wp:posOffset>
              </wp:positionH>
              <wp:positionV relativeFrom="page">
                <wp:posOffset>9792970</wp:posOffset>
              </wp:positionV>
              <wp:extent cx="360045" cy="179705"/>
              <wp:effectExtent l="0" t="0" r="1905" b="0"/>
              <wp:wrapNone/>
              <wp:docPr id="22" name="Text Box 32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2C76E98" w14:textId="77777777" w:rsidR="00522C23" w:rsidRDefault="00522C23"/>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64E7BE" id="Text Box 3287" o:spid="_x0000_s1098" type="#_x0000_t202" style="position:absolute;margin-left:214.05pt;margin-top:771.1pt;width:28.35pt;height:14.15pt;z-index:251581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" filled="f" strokeweight=".5pt">
              <v:textbox inset="0,.5mm,0,0">
                <w:txbxContent>
                  <w:p w14:paraId="12C76E98" w14:textId="77777777" w:rsidR="00522C23" w:rsidRDefault="00522C23"/>
                </w:txbxContent>
              </v:textbox>
              <w10:wrap anchorx="page" anchory="page"/>
            </v:shape>
          </w:pict>
        </mc:Fallback>
      </mc:AlternateContent>
    </w:r>
    <w:r>
      <w:rPr>
        <w:noProof/>
      </w:rPr>
      <mc:AlternateContent>
        <mc:Choice Requires="wps">
          <w:drawing>
            <wp:anchor distT="0" distB="0" distL="114300" distR="114300" simplePos="0" relativeHeight="251580416" behindDoc="0" locked="0" layoutInCell="1" allowOverlap="1" wp14:anchorId="39A7B059" wp14:editId="71252A0F">
              <wp:simplePos x="0" y="0"/>
              <wp:positionH relativeFrom="page">
                <wp:posOffset>2718435</wp:posOffset>
              </wp:positionH>
              <wp:positionV relativeFrom="page">
                <wp:posOffset>9613265</wp:posOffset>
              </wp:positionV>
              <wp:extent cx="360045" cy="179705"/>
              <wp:effectExtent l="0" t="0" r="1905" b="0"/>
              <wp:wrapNone/>
              <wp:docPr id="21" name="Text Box 32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8E0C39A" w14:textId="191864C8" w:rsidR="00522C23" w:rsidRPr="00DC5B3C" w:rsidRDefault="00522C23" w:rsidP="0069384D">
                          <w:pPr>
                            <w:pStyle w:val="ab"/>
                          </w:pPr>
                          <w:r>
                            <w:t>01.25</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A7B059" id="Text Box 3286" o:spid="_x0000_s1099" type="#_x0000_t202" style="position:absolute;margin-left:214.05pt;margin-top:756.95pt;width:28.35pt;height:14.15pt;z-index:251580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" filled="f" strokeweight=".5pt">
              <v:textbox inset="0,.5mm,0,0">
                <w:txbxContent>
                  <w:p w14:paraId="48E0C39A" w14:textId="191864C8" w:rsidR="00522C23" w:rsidRPr="00DC5B3C" w:rsidRDefault="00522C23" w:rsidP="0069384D">
                    <w:pPr>
                      <w:pStyle w:val="ab"/>
                    </w:pPr>
                    <w:r>
                      <w:t>01.25</w:t>
                    </w:r>
                  </w:p>
                </w:txbxContent>
              </v:textbox>
              <w10:wrap anchorx="page" anchory="page"/>
            </v:shape>
          </w:pict>
        </mc:Fallback>
      </mc:AlternateContent>
    </w:r>
    <w:r>
      <w:rPr>
        <w:noProof/>
      </w:rPr>
      <mc:AlternateContent>
        <mc:Choice Requires="wps">
          <w:drawing>
            <wp:anchor distT="0" distB="0" distL="114300" distR="114300" simplePos="0" relativeHeight="251579392" behindDoc="0" locked="0" layoutInCell="1" allowOverlap="1" wp14:anchorId="39CB7896" wp14:editId="4DDDE523">
              <wp:simplePos x="0" y="0"/>
              <wp:positionH relativeFrom="page">
                <wp:posOffset>2718435</wp:posOffset>
              </wp:positionH>
              <wp:positionV relativeFrom="page">
                <wp:posOffset>9432925</wp:posOffset>
              </wp:positionV>
              <wp:extent cx="360045" cy="179705"/>
              <wp:effectExtent l="0" t="0" r="1905" b="0"/>
              <wp:wrapNone/>
              <wp:docPr id="20" name="Text Box 32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2407FE7" w14:textId="77777777" w:rsidR="00522C23" w:rsidRPr="00BE1363" w:rsidRDefault="00522C23" w:rsidP="00D818D2">
                          <w:pPr>
                            <w:pStyle w:val="ab"/>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CB7896" id="Text Box 3285" o:spid="_x0000_s1100" type="#_x0000_t202" style="position:absolute;margin-left:214.05pt;margin-top:742.75pt;width:28.35pt;height:14.15pt;z-index:2515793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" filled="f" strokeweight=".5pt">
              <v:textbox inset="0,.5mm,0,0">
                <w:txbxContent>
                  <w:p w14:paraId="72407FE7" w14:textId="77777777" w:rsidR="00522C23" w:rsidRPr="00BE1363" w:rsidRDefault="00522C23" w:rsidP="00D818D2">
                    <w:pPr>
                      <w:pStyle w:val="ab"/>
                    </w:pPr>
                  </w:p>
                </w:txbxContent>
              </v:textbox>
              <w10:wrap anchorx="page" anchory="page"/>
            </v:shape>
          </w:pict>
        </mc:Fallback>
      </mc:AlternateContent>
    </w:r>
    <w:r>
      <w:rPr>
        <w:noProof/>
      </w:rPr>
      <mc:AlternateContent>
        <mc:Choice Requires="wps">
          <w:drawing>
            <wp:anchor distT="0" distB="0" distL="114300" distR="114300" simplePos="0" relativeHeight="251578368" behindDoc="0" locked="0" layoutInCell="1" allowOverlap="1" wp14:anchorId="54AC56F7" wp14:editId="7291271B">
              <wp:simplePos x="0" y="0"/>
              <wp:positionH relativeFrom="page">
                <wp:posOffset>2718435</wp:posOffset>
              </wp:positionH>
              <wp:positionV relativeFrom="page">
                <wp:posOffset>9253220</wp:posOffset>
              </wp:positionV>
              <wp:extent cx="360045" cy="179705"/>
              <wp:effectExtent l="0" t="0" r="1905" b="0"/>
              <wp:wrapNone/>
              <wp:docPr id="19" name="Text Box 32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04F92FA" w14:textId="77777777" w:rsidR="00522C23" w:rsidRPr="00DC5B3C" w:rsidRDefault="00522C23" w:rsidP="0069384D">
                          <w:pPr>
                            <w:pStyle w:val="a9"/>
                          </w:pPr>
                          <w:r w:rsidRPr="00DC5B3C">
                            <w:t>Дата</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AC56F7" id="Text Box 3284" o:spid="_x0000_s1101" type="#_x0000_t202" style="position:absolute;margin-left:214.05pt;margin-top:728.6pt;width:28.35pt;height:14.15pt;z-index:2515783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" filled="f" strokeweight=".5pt">
              <v:textbox inset="0,.5mm,0,0">
                <w:txbxContent>
                  <w:p w14:paraId="204F92FA" w14:textId="77777777" w:rsidR="00522C23" w:rsidRPr="00DC5B3C" w:rsidRDefault="00522C23" w:rsidP="0069384D">
                    <w:pPr>
                      <w:pStyle w:val="a9"/>
                    </w:pPr>
                    <w:r w:rsidRPr="00DC5B3C">
                      <w:t>Дата</w:t>
                    </w:r>
                  </w:p>
                </w:txbxContent>
              </v:textbox>
              <w10:wrap anchorx="page" anchory="page"/>
            </v:shape>
          </w:pict>
        </mc:Fallback>
      </mc:AlternateContent>
    </w:r>
    <w:r>
      <w:rPr>
        <w:noProof/>
      </w:rPr>
      <mc:AlternateContent>
        <mc:Choice Requires="wps">
          <w:drawing>
            <wp:anchor distT="0" distB="0" distL="114300" distR="114300" simplePos="0" relativeHeight="251577344" behindDoc="0" locked="0" layoutInCell="1" allowOverlap="1" wp14:anchorId="45962DCB" wp14:editId="2D67AFAC">
              <wp:simplePos x="0" y="0"/>
              <wp:positionH relativeFrom="page">
                <wp:posOffset>2718435</wp:posOffset>
              </wp:positionH>
              <wp:positionV relativeFrom="page">
                <wp:posOffset>9072880</wp:posOffset>
              </wp:positionV>
              <wp:extent cx="360045" cy="179705"/>
              <wp:effectExtent l="0" t="0" r="1905" b="0"/>
              <wp:wrapNone/>
              <wp:docPr id="18" name="Text Box 32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B9A24B7" w14:textId="77777777" w:rsidR="00522C23" w:rsidRPr="002D1728" w:rsidRDefault="00522C23" w:rsidP="002D1728">
                          <w:pPr>
                            <w:pStyle w:val="a9"/>
                            <w:rPr>
                              <w:rFonts w:cs="Arial"/>
                            </w:rPr>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962DCB" id="Text Box 3283" o:spid="_x0000_s1102" type="#_x0000_t202" style="position:absolute;margin-left:214.05pt;margin-top:714.4pt;width:28.35pt;height:14.15pt;z-index:2515773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" filled="f" strokeweight=".5pt">
              <v:textbox inset="0,.5mm,0,0">
                <w:txbxContent>
                  <w:p w14:paraId="7B9A24B7" w14:textId="77777777" w:rsidR="00522C23" w:rsidRPr="002D1728" w:rsidRDefault="00522C23" w:rsidP="002D1728">
                    <w:pPr>
                      <w:pStyle w:val="a9"/>
                      <w:rPr>
                        <w:rFonts w:cs="Arial"/>
                      </w:rPr>
                    </w:pPr>
                  </w:p>
                </w:txbxContent>
              </v:textbox>
              <w10:wrap anchorx="page" anchory="page"/>
            </v:shape>
          </w:pict>
        </mc:Fallback>
      </mc:AlternateContent>
    </w:r>
    <w:r>
      <w:rPr>
        <w:noProof/>
      </w:rPr>
      <mc:AlternateContent>
        <mc:Choice Requires="wps">
          <w:drawing>
            <wp:anchor distT="0" distB="0" distL="114300" distR="114300" simplePos="0" relativeHeight="251576320" behindDoc="0" locked="0" layoutInCell="1" allowOverlap="1" wp14:anchorId="7DCB14AD" wp14:editId="72E51DB7">
              <wp:simplePos x="0" y="0"/>
              <wp:positionH relativeFrom="page">
                <wp:posOffset>2178050</wp:posOffset>
              </wp:positionH>
              <wp:positionV relativeFrom="page">
                <wp:posOffset>10153015</wp:posOffset>
              </wp:positionV>
              <wp:extent cx="539750" cy="179705"/>
              <wp:effectExtent l="0" t="0" r="0" b="0"/>
              <wp:wrapNone/>
              <wp:docPr id="17" name="Text Box 32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CF17153" w14:textId="77777777" w:rsidR="00522C23" w:rsidRPr="00B332F9" w:rsidRDefault="00522C23" w:rsidP="00B332F9"/>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CB14AD" id="Text Box 3282" o:spid="_x0000_s1103" type="#_x0000_t202" style="position:absolute;margin-left:171.5pt;margin-top:799.45pt;width:42.5pt;height:14.15pt;z-index:2515763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" filled="f" strokeweight=".5pt">
              <v:textbox inset="0,0,0,0">
                <w:txbxContent>
                  <w:p w14:paraId="2CF17153" w14:textId="77777777" w:rsidR="00522C23" w:rsidRPr="00B332F9" w:rsidRDefault="00522C23" w:rsidP="00B332F9"/>
                </w:txbxContent>
              </v:textbox>
              <w10:wrap anchorx="page" anchory="page"/>
            </v:shape>
          </w:pict>
        </mc:Fallback>
      </mc:AlternateContent>
    </w:r>
    <w:r>
      <w:rPr>
        <w:noProof/>
      </w:rPr>
      <mc:AlternateContent>
        <mc:Choice Requires="wps">
          <w:drawing>
            <wp:anchor distT="0" distB="0" distL="114300" distR="114300" simplePos="0" relativeHeight="251575296" behindDoc="0" locked="0" layoutInCell="1" allowOverlap="1" wp14:anchorId="5AB1F2D6" wp14:editId="77BDD13B">
              <wp:simplePos x="0" y="0"/>
              <wp:positionH relativeFrom="page">
                <wp:posOffset>2178050</wp:posOffset>
              </wp:positionH>
              <wp:positionV relativeFrom="page">
                <wp:posOffset>9253220</wp:posOffset>
              </wp:positionV>
              <wp:extent cx="539750" cy="179705"/>
              <wp:effectExtent l="0" t="0" r="0" b="0"/>
              <wp:wrapNone/>
              <wp:docPr id="16" name="Text Box 32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D6DBD7E" w14:textId="77777777" w:rsidR="00522C23" w:rsidRPr="00DC5B3C" w:rsidRDefault="00522C23" w:rsidP="0069384D">
                          <w:pPr>
                            <w:pStyle w:val="a9"/>
                          </w:pPr>
                          <w:r w:rsidRPr="00DC5B3C">
                            <w:t>Подп.</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B1F2D6" id="Text Box 3277" o:spid="_x0000_s1104" type="#_x0000_t202" style="position:absolute;margin-left:171.5pt;margin-top:728.6pt;width:42.5pt;height:14.15pt;z-index:2515752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" filled="f" strokeweight=".5pt">
              <v:textbox inset="0,.5mm,0,0">
                <w:txbxContent>
                  <w:p w14:paraId="0D6DBD7E" w14:textId="77777777" w:rsidR="00522C23" w:rsidRPr="00DC5B3C" w:rsidRDefault="00522C23" w:rsidP="0069384D">
                    <w:pPr>
                      <w:pStyle w:val="a9"/>
                    </w:pPr>
                    <w:r w:rsidRPr="00DC5B3C">
                      <w:t>Подп.</w:t>
                    </w:r>
                  </w:p>
                </w:txbxContent>
              </v:textbox>
              <w10:wrap anchorx="page" anchory="page"/>
            </v:shape>
          </w:pict>
        </mc:Fallback>
      </mc:AlternateContent>
    </w:r>
    <w:r>
      <w:rPr>
        <w:noProof/>
      </w:rPr>
      <mc:AlternateContent>
        <mc:Choice Requires="wps">
          <w:drawing>
            <wp:anchor distT="0" distB="0" distL="114300" distR="114300" simplePos="0" relativeHeight="251573248" behindDoc="0" locked="0" layoutInCell="1" allowOverlap="1" wp14:anchorId="4810CE4D" wp14:editId="47C74234">
              <wp:simplePos x="0" y="0"/>
              <wp:positionH relativeFrom="page">
                <wp:posOffset>737870</wp:posOffset>
              </wp:positionH>
              <wp:positionV relativeFrom="page">
                <wp:posOffset>10153015</wp:posOffset>
              </wp:positionV>
              <wp:extent cx="720090" cy="179705"/>
              <wp:effectExtent l="0" t="0" r="3810" b="0"/>
              <wp:wrapNone/>
              <wp:docPr id="15" name="Text Box 32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812526A" w14:textId="77777777" w:rsidR="00522C23" w:rsidRPr="00DF2469" w:rsidRDefault="00522C23" w:rsidP="004D6525">
                          <w:pPr>
                            <w:pStyle w:val="af9"/>
                          </w:pP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10CE4D" id="Text Box 3275" o:spid="_x0000_s1105" type="#_x0000_t202" style="position:absolute;margin-left:58.1pt;margin-top:799.45pt;width:56.7pt;height:14.15pt;z-index:2515732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" filled="f" strokeweight=".5pt">
              <v:textbox inset=".5mm,0,0,0">
                <w:txbxContent>
                  <w:p w14:paraId="3812526A" w14:textId="77777777" w:rsidR="00522C23" w:rsidRPr="00DF2469" w:rsidRDefault="00522C23" w:rsidP="004D6525">
                    <w:pPr>
                      <w:pStyle w:val="af9"/>
                    </w:pPr>
                  </w:p>
                </w:txbxContent>
              </v:textbox>
              <w10:wrap anchorx="page" anchory="page"/>
            </v:shape>
          </w:pict>
        </mc:Fallback>
      </mc:AlternateContent>
    </w:r>
    <w:r>
      <w:rPr>
        <w:noProof/>
      </w:rPr>
      <mc:AlternateContent>
        <mc:Choice Requires="wps">
          <w:drawing>
            <wp:anchor distT="0" distB="0" distL="114300" distR="114300" simplePos="0" relativeHeight="251572224" behindDoc="0" locked="0" layoutInCell="1" allowOverlap="1" wp14:anchorId="4243A3C0" wp14:editId="37EDD4F1">
              <wp:simplePos x="0" y="0"/>
              <wp:positionH relativeFrom="page">
                <wp:posOffset>737870</wp:posOffset>
              </wp:positionH>
              <wp:positionV relativeFrom="page">
                <wp:posOffset>9973310</wp:posOffset>
              </wp:positionV>
              <wp:extent cx="720090" cy="179705"/>
              <wp:effectExtent l="0" t="0" r="3810" b="0"/>
              <wp:wrapNone/>
              <wp:docPr id="14" name="Text Box 32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2BAFD5F" w14:textId="181A08D8" w:rsidR="00522C23" w:rsidRPr="00DC5B3C" w:rsidRDefault="00522C23" w:rsidP="009216F8">
                          <w:pPr>
                            <w:pStyle w:val="af9"/>
                            <w:jc w:val="left"/>
                          </w:pPr>
                          <w:r>
                            <w:t>Проверил</w:t>
                          </w: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43A3C0" id="Text Box 3274" o:spid="_x0000_s1106" type="#_x0000_t202" style="position:absolute;margin-left:58.1pt;margin-top:785.3pt;width:56.7pt;height:14.15pt;z-index:2515722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" filled="f" strokeweight=".5pt">
              <v:textbox inset=".5mm,0,0,0">
                <w:txbxContent>
                  <w:p w14:paraId="72BAFD5F" w14:textId="181A08D8" w:rsidR="00522C23" w:rsidRPr="00DC5B3C" w:rsidRDefault="00522C23" w:rsidP="009216F8">
                    <w:pPr>
                      <w:pStyle w:val="af9"/>
                      <w:jc w:val="left"/>
                    </w:pPr>
                    <w:r>
                      <w:t>Проверил</w:t>
                    </w:r>
                  </w:p>
                </w:txbxContent>
              </v:textbox>
              <w10:wrap anchorx="page" anchory="page"/>
            </v:shape>
          </w:pict>
        </mc:Fallback>
      </mc:AlternateContent>
    </w:r>
    <w:r>
      <w:rPr>
        <w:noProof/>
      </w:rPr>
      <mc:AlternateContent>
        <mc:Choice Requires="wps">
          <w:drawing>
            <wp:anchor distT="0" distB="0" distL="114300" distR="114300" simplePos="0" relativeHeight="251571200" behindDoc="0" locked="0" layoutInCell="1" allowOverlap="1" wp14:anchorId="3A0EF360" wp14:editId="6A9B6AD6">
              <wp:simplePos x="0" y="0"/>
              <wp:positionH relativeFrom="page">
                <wp:posOffset>737870</wp:posOffset>
              </wp:positionH>
              <wp:positionV relativeFrom="page">
                <wp:posOffset>9613265</wp:posOffset>
              </wp:positionV>
              <wp:extent cx="720090" cy="179705"/>
              <wp:effectExtent l="0" t="0" r="3810" b="0"/>
              <wp:wrapNone/>
              <wp:docPr id="13" name="Text Box 32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43287C7" w14:textId="77777777" w:rsidR="00522C23" w:rsidRPr="00DC5B3C" w:rsidRDefault="00522C23" w:rsidP="009216F8">
                          <w:pPr>
                            <w:pStyle w:val="af9"/>
                            <w:jc w:val="left"/>
                          </w:pPr>
                          <w:r w:rsidRPr="00DC5B3C">
                            <w:t>Разработал</w:t>
                          </w: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0EF360" id="Text Box 3272" o:spid="_x0000_s1107" type="#_x0000_t202" style="position:absolute;margin-left:58.1pt;margin-top:756.95pt;width:56.7pt;height:14.15pt;z-index:2515712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" filled="f" strokeweight=".5pt">
              <v:textbox inset=".5mm,0,0,0">
                <w:txbxContent>
                  <w:p w14:paraId="643287C7" w14:textId="77777777" w:rsidR="00522C23" w:rsidRPr="00DC5B3C" w:rsidRDefault="00522C23" w:rsidP="009216F8">
                    <w:pPr>
                      <w:pStyle w:val="af9"/>
                      <w:jc w:val="left"/>
                    </w:pPr>
                    <w:r w:rsidRPr="00DC5B3C">
                      <w:t>Разработал</w:t>
                    </w:r>
                  </w:p>
                </w:txbxContent>
              </v:textbox>
              <w10:wrap anchorx="page" anchory="page"/>
            </v:shape>
          </w:pict>
        </mc:Fallback>
      </mc:AlternateContent>
    </w:r>
    <w:r>
      <w:rPr>
        <w:noProof/>
      </w:rPr>
      <mc:AlternateContent>
        <mc:Choice Requires="wps">
          <w:drawing>
            <wp:anchor distT="0" distB="0" distL="114300" distR="114300" simplePos="0" relativeHeight="251570176" behindDoc="0" locked="0" layoutInCell="1" allowOverlap="1" wp14:anchorId="675E8016" wp14:editId="2F64BEDC">
              <wp:simplePos x="0" y="0"/>
              <wp:positionH relativeFrom="page">
                <wp:posOffset>737870</wp:posOffset>
              </wp:positionH>
              <wp:positionV relativeFrom="page">
                <wp:posOffset>9432925</wp:posOffset>
              </wp:positionV>
              <wp:extent cx="720090" cy="179705"/>
              <wp:effectExtent l="0" t="0" r="3810" b="0"/>
              <wp:wrapNone/>
              <wp:docPr id="12" name="Text Box 3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66ACBBC" w14:textId="77777777" w:rsidR="00522C23" w:rsidRPr="00F66EF8" w:rsidRDefault="00522C23" w:rsidP="004D6525">
                          <w:pPr>
                            <w:pStyle w:val="af9"/>
                          </w:pP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5E8016" id="Text Box 3271" o:spid="_x0000_s1108" type="#_x0000_t202" style="position:absolute;margin-left:58.1pt;margin-top:742.75pt;width:56.7pt;height:14.15pt;z-index:2515701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" filled="f" strokeweight=".5pt">
              <v:textbox inset=".5mm,0,0,0">
                <w:txbxContent>
                  <w:p w14:paraId="066ACBBC" w14:textId="77777777" w:rsidR="00522C23" w:rsidRPr="00F66EF8" w:rsidRDefault="00522C23" w:rsidP="004D6525">
                    <w:pPr>
                      <w:pStyle w:val="af9"/>
                    </w:pPr>
                  </w:p>
                </w:txbxContent>
              </v:textbox>
              <w10:wrap anchorx="page" anchory="page"/>
            </v:shape>
          </w:pict>
        </mc:Fallback>
      </mc:AlternateContent>
    </w:r>
    <w:r>
      <w:rPr>
        <w:noProof/>
      </w:rPr>
      <mc:AlternateContent>
        <mc:Choice Requires="wps">
          <w:drawing>
            <wp:anchor distT="0" distB="0" distL="114300" distR="114300" simplePos="0" relativeHeight="251569152" behindDoc="0" locked="0" layoutInCell="1" allowOverlap="1" wp14:anchorId="46FAC2DB" wp14:editId="1D122999">
              <wp:simplePos x="0" y="0"/>
              <wp:positionH relativeFrom="page">
                <wp:posOffset>1457960</wp:posOffset>
              </wp:positionH>
              <wp:positionV relativeFrom="page">
                <wp:posOffset>10153015</wp:posOffset>
              </wp:positionV>
              <wp:extent cx="720090" cy="179705"/>
              <wp:effectExtent l="0" t="0" r="3810" b="0"/>
              <wp:wrapNone/>
              <wp:docPr id="11" name="Text Box 32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3233496" w14:textId="77777777" w:rsidR="00522C23" w:rsidRPr="004C30A9" w:rsidRDefault="00522C23" w:rsidP="004D6525">
                          <w:pPr>
                            <w:pStyle w:val="af9"/>
                          </w:pP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FAC2DB" id="Text Box 3270" o:spid="_x0000_s1109" type="#_x0000_t202" style="position:absolute;margin-left:114.8pt;margin-top:799.45pt;width:56.7pt;height:14.15pt;z-index:2515691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" filled="f" strokeweight=".5pt">
              <v:textbox inset=".5mm,0,0,0">
                <w:txbxContent>
                  <w:p w14:paraId="63233496" w14:textId="77777777" w:rsidR="00522C23" w:rsidRPr="004C30A9" w:rsidRDefault="00522C23" w:rsidP="004D6525">
                    <w:pPr>
                      <w:pStyle w:val="af9"/>
                    </w:pPr>
                  </w:p>
                </w:txbxContent>
              </v:textbox>
              <w10:wrap anchorx="page" anchory="page"/>
            </v:shape>
          </w:pict>
        </mc:Fallback>
      </mc:AlternateContent>
    </w:r>
    <w:r>
      <w:rPr>
        <w:noProof/>
      </w:rPr>
      <mc:AlternateContent>
        <mc:Choice Requires="wps">
          <w:drawing>
            <wp:anchor distT="0" distB="0" distL="114300" distR="114300" simplePos="0" relativeHeight="251568128" behindDoc="0" locked="0" layoutInCell="1" allowOverlap="1" wp14:anchorId="5CD2847C" wp14:editId="133161D7">
              <wp:simplePos x="0" y="0"/>
              <wp:positionH relativeFrom="page">
                <wp:posOffset>1457960</wp:posOffset>
              </wp:positionH>
              <wp:positionV relativeFrom="page">
                <wp:posOffset>9973310</wp:posOffset>
              </wp:positionV>
              <wp:extent cx="720090" cy="179705"/>
              <wp:effectExtent l="0" t="0" r="3810" b="0"/>
              <wp:wrapNone/>
              <wp:docPr id="10" name="Text Box 32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64C3C97" w14:textId="064352A0" w:rsidR="00522C23" w:rsidRPr="00DC5B3C" w:rsidRDefault="00522C23" w:rsidP="009216F8">
                          <w:pPr>
                            <w:pStyle w:val="af9"/>
                            <w:jc w:val="left"/>
                          </w:pPr>
                          <w:proofErr w:type="spellStart"/>
                          <w:r>
                            <w:t>Арычков</w:t>
                          </w:r>
                          <w:proofErr w:type="spellEnd"/>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D2847C" id="Text Box 3269" o:spid="_x0000_s1110" type="#_x0000_t202" style="position:absolute;margin-left:114.8pt;margin-top:785.3pt;width:56.7pt;height:14.15pt;z-index:2515681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" filled="f" strokeweight=".5pt">
              <v:textbox inset=".5mm,0,0,0">
                <w:txbxContent>
                  <w:p w14:paraId="564C3C97" w14:textId="064352A0" w:rsidR="00522C23" w:rsidRPr="00DC5B3C" w:rsidRDefault="00522C23" w:rsidP="009216F8">
                    <w:pPr>
                      <w:pStyle w:val="af9"/>
                      <w:jc w:val="left"/>
                    </w:pPr>
                    <w:proofErr w:type="spellStart"/>
                    <w:r>
                      <w:t>Арычков</w:t>
                    </w:r>
                    <w:proofErr w:type="spellEnd"/>
                  </w:p>
                </w:txbxContent>
              </v:textbox>
              <w10:wrap anchorx="page" anchory="page"/>
            </v:shape>
          </w:pict>
        </mc:Fallback>
      </mc:AlternateContent>
    </w:r>
    <w:r>
      <w:rPr>
        <w:noProof/>
      </w:rPr>
      <mc:AlternateContent>
        <mc:Choice Requires="wps">
          <w:drawing>
            <wp:anchor distT="0" distB="0" distL="114300" distR="114300" simplePos="0" relativeHeight="251565056" behindDoc="0" locked="0" layoutInCell="1" allowOverlap="1" wp14:anchorId="688331F2" wp14:editId="0C1FFDA3">
              <wp:simplePos x="0" y="0"/>
              <wp:positionH relativeFrom="page">
                <wp:posOffset>1457960</wp:posOffset>
              </wp:positionH>
              <wp:positionV relativeFrom="page">
                <wp:posOffset>9432925</wp:posOffset>
              </wp:positionV>
              <wp:extent cx="720090" cy="179705"/>
              <wp:effectExtent l="0" t="0" r="3810" b="0"/>
              <wp:wrapNone/>
              <wp:docPr id="8" name="Text Box 32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D6CDCE0" w14:textId="77777777" w:rsidR="00522C23" w:rsidRPr="004C30A9" w:rsidRDefault="00522C23" w:rsidP="002D1728">
                          <w:pPr>
                            <w:pStyle w:val="af9"/>
                          </w:pP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8331F2" id="Text Box 3266" o:spid="_x0000_s1111" type="#_x0000_t202" style="position:absolute;margin-left:114.8pt;margin-top:742.75pt;width:56.7pt;height:14.15pt;z-index:2515650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" filled="f" strokeweight=".5pt">
              <v:textbox inset=".5mm,0,0,0">
                <w:txbxContent>
                  <w:p w14:paraId="0D6CDCE0" w14:textId="77777777" w:rsidR="00522C23" w:rsidRPr="004C30A9" w:rsidRDefault="00522C23" w:rsidP="002D1728">
                    <w:pPr>
                      <w:pStyle w:val="af9"/>
                    </w:pPr>
                  </w:p>
                </w:txbxContent>
              </v:textbox>
              <w10:wrap anchorx="page" anchory="page"/>
            </v:shape>
          </w:pict>
        </mc:Fallback>
      </mc:AlternateContent>
    </w:r>
    <w:r>
      <w:rPr>
        <w:noProof/>
      </w:rPr>
      <mc:AlternateContent>
        <mc:Choice Requires="wps">
          <w:drawing>
            <wp:anchor distT="0" distB="0" distL="114300" distR="114300" simplePos="0" relativeHeight="251564032" behindDoc="0" locked="0" layoutInCell="1" allowOverlap="1" wp14:anchorId="42521F32" wp14:editId="638397DB">
              <wp:simplePos x="0" y="0"/>
              <wp:positionH relativeFrom="page">
                <wp:posOffset>1818005</wp:posOffset>
              </wp:positionH>
              <wp:positionV relativeFrom="page">
                <wp:posOffset>9253220</wp:posOffset>
              </wp:positionV>
              <wp:extent cx="360045" cy="179705"/>
              <wp:effectExtent l="0" t="0" r="1905" b="0"/>
              <wp:wrapNone/>
              <wp:docPr id="7" name="Text Box 32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937A77D" w14:textId="77777777" w:rsidR="00522C23" w:rsidRPr="00DC5B3C" w:rsidRDefault="00522C23" w:rsidP="0069384D">
                          <w:pPr>
                            <w:pStyle w:val="a9"/>
                          </w:pPr>
                          <w:r w:rsidRPr="00DC5B3C">
                            <w:t>№ док.</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521F32" id="Text Box 3265" o:spid="_x0000_s1112" type="#_x0000_t202" style="position:absolute;margin-left:143.15pt;margin-top:728.6pt;width:28.35pt;height:14.15pt;z-index:2515640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" filled="f" strokeweight=".5pt">
              <v:textbox inset="0,0,0,0">
                <w:txbxContent>
                  <w:p w14:paraId="6937A77D" w14:textId="77777777" w:rsidR="00522C23" w:rsidRPr="00DC5B3C" w:rsidRDefault="00522C23" w:rsidP="0069384D">
                    <w:pPr>
                      <w:pStyle w:val="a9"/>
                    </w:pPr>
                    <w:r w:rsidRPr="00DC5B3C">
                      <w:t>№ док.</w:t>
                    </w:r>
                  </w:p>
                </w:txbxContent>
              </v:textbox>
              <w10:wrap anchorx="page" anchory="page"/>
            </v:shape>
          </w:pict>
        </mc:Fallback>
      </mc:AlternateContent>
    </w:r>
    <w:r>
      <w:rPr>
        <w:noProof/>
      </w:rPr>
      <mc:AlternateContent>
        <mc:Choice Requires="wps">
          <w:drawing>
            <wp:anchor distT="0" distB="0" distL="114300" distR="114300" simplePos="0" relativeHeight="251563008" behindDoc="0" locked="0" layoutInCell="1" allowOverlap="1" wp14:anchorId="4A658C77" wp14:editId="34CA9E41">
              <wp:simplePos x="0" y="0"/>
              <wp:positionH relativeFrom="page">
                <wp:posOffset>1818005</wp:posOffset>
              </wp:positionH>
              <wp:positionV relativeFrom="page">
                <wp:posOffset>9072880</wp:posOffset>
              </wp:positionV>
              <wp:extent cx="360045" cy="179705"/>
              <wp:effectExtent l="0" t="0" r="1905" b="0"/>
              <wp:wrapNone/>
              <wp:docPr id="6" name="Text Box 32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7170A74" w14:textId="77777777" w:rsidR="00522C23" w:rsidRPr="002D1728" w:rsidRDefault="00522C23" w:rsidP="0069384D">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658C77" id="Text Box 3264" o:spid="_x0000_s1113" type="#_x0000_t202" style="position:absolute;margin-left:143.15pt;margin-top:714.4pt;width:28.35pt;height:14.15pt;z-index:2515630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" filled="f" strokeweight=".5pt">
              <v:textbox inset="0,.5mm,0,0">
                <w:txbxContent>
                  <w:p w14:paraId="77170A74" w14:textId="77777777" w:rsidR="00522C23" w:rsidRPr="002D1728" w:rsidRDefault="00522C23" w:rsidP="0069384D">
                    <w:pPr>
                      <w:pStyle w:val="a9"/>
                    </w:pPr>
                  </w:p>
                </w:txbxContent>
              </v:textbox>
              <w10:wrap anchorx="page" anchory="page"/>
            </v:shape>
          </w:pict>
        </mc:Fallback>
      </mc:AlternateContent>
    </w:r>
    <w:r>
      <w:rPr>
        <w:noProof/>
      </w:rPr>
      <mc:AlternateContent>
        <mc:Choice Requires="wps">
          <w:drawing>
            <wp:anchor distT="0" distB="0" distL="114300" distR="114300" simplePos="0" relativeHeight="251561984" behindDoc="0" locked="0" layoutInCell="1" allowOverlap="1" wp14:anchorId="5C25E21A" wp14:editId="345FEC04">
              <wp:simplePos x="0" y="0"/>
              <wp:positionH relativeFrom="page">
                <wp:posOffset>1097915</wp:posOffset>
              </wp:positionH>
              <wp:positionV relativeFrom="page">
                <wp:posOffset>9253220</wp:posOffset>
              </wp:positionV>
              <wp:extent cx="360045" cy="179705"/>
              <wp:effectExtent l="0" t="0" r="1905" b="0"/>
              <wp:wrapNone/>
              <wp:docPr id="5" name="Text Box 32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1C0CEC9" w14:textId="77777777" w:rsidR="00522C23" w:rsidRPr="00DC5B3C" w:rsidRDefault="00522C23" w:rsidP="0069384D">
                          <w:pPr>
                            <w:pStyle w:val="a9"/>
                          </w:pPr>
                          <w:proofErr w:type="spellStart"/>
                          <w:r w:rsidRPr="0032301C">
                            <w:rPr>
                              <w:rFonts w:ascii="Arial" w:hAnsi="Arial" w:cs="Arial"/>
                            </w:rPr>
                            <w:t>К</w:t>
                          </w:r>
                          <w:r w:rsidRPr="00DC5B3C">
                            <w:t>ол.уч</w:t>
                          </w:r>
                          <w:proofErr w:type="spellEnd"/>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25E21A" id="Text Box 3263" o:spid="_x0000_s1114" type="#_x0000_t202" style="position:absolute;margin-left:86.45pt;margin-top:728.6pt;width:28.35pt;height:14.15pt;z-index:2515619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" filled="f" strokeweight=".5pt">
              <v:textbox inset="0,.5mm,0,0">
                <w:txbxContent>
                  <w:p w14:paraId="71C0CEC9" w14:textId="77777777" w:rsidR="00522C23" w:rsidRPr="00DC5B3C" w:rsidRDefault="00522C23" w:rsidP="0069384D">
                    <w:pPr>
                      <w:pStyle w:val="a9"/>
                    </w:pPr>
                    <w:proofErr w:type="spellStart"/>
                    <w:r w:rsidRPr="0032301C">
                      <w:rPr>
                        <w:rFonts w:ascii="Arial" w:hAnsi="Arial" w:cs="Arial"/>
                      </w:rPr>
                      <w:t>К</w:t>
                    </w:r>
                    <w:r w:rsidRPr="00DC5B3C">
                      <w:t>ол.уч</w:t>
                    </w:r>
                    <w:proofErr w:type="spellEnd"/>
                  </w:p>
                </w:txbxContent>
              </v:textbox>
              <w10:wrap anchorx="page" anchory="page"/>
            </v:shape>
          </w:pict>
        </mc:Fallback>
      </mc:AlternateContent>
    </w:r>
    <w:r>
      <w:rPr>
        <w:noProof/>
      </w:rPr>
      <mc:AlternateContent>
        <mc:Choice Requires="wps">
          <w:drawing>
            <wp:anchor distT="0" distB="0" distL="114300" distR="114300" simplePos="0" relativeHeight="251560960" behindDoc="0" locked="0" layoutInCell="1" allowOverlap="1" wp14:anchorId="5EEE36DC" wp14:editId="73BB74DA">
              <wp:simplePos x="0" y="0"/>
              <wp:positionH relativeFrom="page">
                <wp:posOffset>737870</wp:posOffset>
              </wp:positionH>
              <wp:positionV relativeFrom="page">
                <wp:posOffset>9253220</wp:posOffset>
              </wp:positionV>
              <wp:extent cx="360045" cy="179705"/>
              <wp:effectExtent l="0" t="0" r="1905" b="0"/>
              <wp:wrapNone/>
              <wp:docPr id="4" name="Text Box 32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6C3AC37" w14:textId="77777777" w:rsidR="00522C23" w:rsidRPr="00DC5B3C" w:rsidRDefault="00522C23" w:rsidP="0069384D">
                          <w:pPr>
                            <w:pStyle w:val="a9"/>
                          </w:pPr>
                          <w:r w:rsidRPr="0032301C">
                            <w:rPr>
                              <w:rFonts w:ascii="Arial" w:hAnsi="Arial" w:cs="Arial"/>
                            </w:rPr>
                            <w:t>И</w:t>
                          </w:r>
                          <w:r w:rsidRPr="00DC5B3C">
                            <w:t>зм.</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EE36DC" id="Text Box 3262" o:spid="_x0000_s1115" type="#_x0000_t202" style="position:absolute;margin-left:58.1pt;margin-top:728.6pt;width:28.35pt;height:14.15pt;z-index:2515609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" filled="f" strokeweight=".5pt">
              <v:textbox inset="0,.5mm,0,0">
                <w:txbxContent>
                  <w:p w14:paraId="36C3AC37" w14:textId="77777777" w:rsidR="00522C23" w:rsidRPr="00DC5B3C" w:rsidRDefault="00522C23" w:rsidP="0069384D">
                    <w:pPr>
                      <w:pStyle w:val="a9"/>
                    </w:pPr>
                    <w:r w:rsidRPr="0032301C">
                      <w:rPr>
                        <w:rFonts w:ascii="Arial" w:hAnsi="Arial" w:cs="Arial"/>
                      </w:rPr>
                      <w:t>И</w:t>
                    </w:r>
                    <w:r w:rsidRPr="00DC5B3C">
                      <w:t>зм.</w:t>
                    </w:r>
                  </w:p>
                </w:txbxContent>
              </v:textbox>
              <w10:wrap anchorx="page" anchory="page"/>
            </v:shape>
          </w:pict>
        </mc:Fallback>
      </mc:AlternateContent>
    </w:r>
    <w:r>
      <w:rPr>
        <w:noProof/>
      </w:rPr>
      <mc:AlternateContent>
        <mc:Choice Requires="wps">
          <w:drawing>
            <wp:anchor distT="0" distB="0" distL="114300" distR="114300" simplePos="0" relativeHeight="251559936" behindDoc="0" locked="0" layoutInCell="1" allowOverlap="1" wp14:anchorId="797ED4B7" wp14:editId="11B364B3">
              <wp:simplePos x="0" y="0"/>
              <wp:positionH relativeFrom="page">
                <wp:posOffset>737870</wp:posOffset>
              </wp:positionH>
              <wp:positionV relativeFrom="page">
                <wp:posOffset>9072880</wp:posOffset>
              </wp:positionV>
              <wp:extent cx="360045" cy="179705"/>
              <wp:effectExtent l="0" t="0" r="1905" b="0"/>
              <wp:wrapNone/>
              <wp:docPr id="3" name="Text Box 32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D9E484B" w14:textId="77777777" w:rsidR="00522C23" w:rsidRPr="004C30A9" w:rsidRDefault="00522C23" w:rsidP="0069384D">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7ED4B7" id="Text Box 3261" o:spid="_x0000_s1116" type="#_x0000_t202" style="position:absolute;margin-left:58.1pt;margin-top:714.4pt;width:28.35pt;height:14.15pt;z-index:2515599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" filled="f" strokeweight=".5pt">
              <v:textbox inset="0,.5mm,0,0">
                <w:txbxContent>
                  <w:p w14:paraId="5D9E484B" w14:textId="77777777" w:rsidR="00522C23" w:rsidRPr="004C30A9" w:rsidRDefault="00522C23" w:rsidP="0069384D">
                    <w:pPr>
                      <w:pStyle w:val="a9"/>
                    </w:pPr>
                  </w:p>
                </w:txbxContent>
              </v:textbox>
              <w10:wrap anchorx="page" anchory="page"/>
            </v:shape>
          </w:pict>
        </mc:Fallback>
      </mc:AlternateContent>
    </w:r>
    <w:r>
      <w:rPr>
        <w:noProof/>
      </w:rPr>
      <mc:AlternateContent>
        <mc:Choice Requires="wps">
          <w:drawing>
            <wp:anchor distT="0" distB="0" distL="114300" distR="114300" simplePos="0" relativeHeight="251558912" behindDoc="0" locked="0" layoutInCell="1" allowOverlap="1" wp14:anchorId="2A2AD004" wp14:editId="477AEAA4">
              <wp:simplePos x="0" y="0"/>
              <wp:positionH relativeFrom="page">
                <wp:posOffset>1457960</wp:posOffset>
              </wp:positionH>
              <wp:positionV relativeFrom="page">
                <wp:posOffset>9253220</wp:posOffset>
              </wp:positionV>
              <wp:extent cx="360045" cy="179705"/>
              <wp:effectExtent l="0" t="0" r="1905" b="0"/>
              <wp:wrapNone/>
              <wp:docPr id="2" name="Text Box 32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solidFill>
                        <a:srgbClr val="FFFFFF"/>
                      </a:solidFill>
                      <a:ln w="6350">
                        <a:solidFill>
                          <a:srgbClr val="000000"/>
                        </a:solidFill>
                        <a:miter lim="800000"/>
                        <a:headEnd/>
                        <a:tailEnd/>
                      </a:ln>
                    </wps:spPr>
                    <wps:txbx>
                      <w:txbxContent>
                        <w:p w14:paraId="1F352C4A" w14:textId="77777777" w:rsidR="00522C23" w:rsidRPr="00DC5B3C" w:rsidRDefault="00522C23" w:rsidP="0069384D">
                          <w:pPr>
                            <w:pStyle w:val="a9"/>
                          </w:pPr>
                          <w:r w:rsidRPr="00DC5B3C">
                            <w:t>Лист</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2AD004" id="Text Box 3260" o:spid="_x0000_s1117" type="#_x0000_t202" style="position:absolute;margin-left:114.8pt;margin-top:728.6pt;width:28.35pt;height:14.15pt;z-index:2515589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" strokeweight=".5pt">
              <v:textbox inset="0,.5mm,0,0">
                <w:txbxContent>
                  <w:p w14:paraId="1F352C4A" w14:textId="77777777" w:rsidR="00522C23" w:rsidRPr="00DC5B3C" w:rsidRDefault="00522C23" w:rsidP="0069384D">
                    <w:pPr>
                      <w:pStyle w:val="a9"/>
                    </w:pPr>
                    <w:r w:rsidRPr="00DC5B3C">
                      <w:t>Лист</w:t>
                    </w:r>
                  </w:p>
                </w:txbxContent>
              </v:textbox>
              <w10:wrap anchorx="page" anchory="page"/>
            </v:shape>
          </w:pict>
        </mc:Fallback>
      </mc:AlternateContent>
    </w:r>
    <w:r>
      <w:rPr>
        <w:noProof/>
      </w:rPr>
      <mc:AlternateContent>
        <mc:Choice Requires="wps">
          <w:drawing>
            <wp:anchor distT="0" distB="0" distL="114300" distR="114300" simplePos="0" relativeHeight="251557888" behindDoc="0" locked="0" layoutInCell="1" allowOverlap="1" wp14:anchorId="51887077" wp14:editId="7A4F6BBB">
              <wp:simplePos x="0" y="0"/>
              <wp:positionH relativeFrom="page">
                <wp:posOffset>1097915</wp:posOffset>
              </wp:positionH>
              <wp:positionV relativeFrom="page">
                <wp:posOffset>9072880</wp:posOffset>
              </wp:positionV>
              <wp:extent cx="360045" cy="179705"/>
              <wp:effectExtent l="0" t="0" r="1905" b="0"/>
              <wp:wrapNone/>
              <wp:docPr id="1" name="Text Box 32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solidFill>
                        <a:srgbClr val="FFFFFF"/>
                      </a:solidFill>
                      <a:ln w="6350">
                        <a:solidFill>
                          <a:srgbClr val="000000"/>
                        </a:solidFill>
                        <a:miter lim="800000"/>
                        <a:headEnd/>
                        <a:tailEnd/>
                      </a:ln>
                    </wps:spPr>
                    <wps:txbx>
                      <w:txbxContent>
                        <w:p w14:paraId="13BC8927" w14:textId="77777777" w:rsidR="00522C23" w:rsidRPr="001C2705" w:rsidRDefault="00522C23" w:rsidP="0069384D">
                          <w:pPr>
                            <w:pStyle w:val="a9"/>
                            <w:rPr>
                              <w:lang w:val="en-US"/>
                            </w:rPr>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887077" id="Text Box 3259" o:spid="_x0000_s1118" type="#_x0000_t202" style="position:absolute;margin-left:86.45pt;margin-top:714.4pt;width:28.35pt;height:14.15pt;z-index:2515578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" strokeweight=".5pt">
              <v:textbox inset="0,.5mm,0,0">
                <w:txbxContent>
                  <w:p w14:paraId="13BC8927" w14:textId="77777777" w:rsidR="00522C23" w:rsidRPr="001C2705" w:rsidRDefault="00522C23" w:rsidP="0069384D">
                    <w:pPr>
                      <w:pStyle w:val="a9"/>
                      <w:rPr>
                        <w:lang w:val="en-US"/>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DAE13B" w14:textId="77777777" w:rsidR="00522C23" w:rsidRDefault="00522C23" w:rsidP="0006325D">
    <w:pPr>
      <w:pStyle w:val="a5"/>
    </w:pPr>
  </w:p>
  <w:p w14:paraId="75FF746A" w14:textId="77777777" w:rsidR="00522C23" w:rsidRDefault="00522C23" w:rsidP="00145E2C">
    <w:pPr>
      <w:pStyle w:val="a5"/>
      <w:tabs>
        <w:tab w:val="clear" w:pos="4677"/>
        <w:tab w:val="clear" w:pos="9355"/>
        <w:tab w:val="left" w:pos="2142"/>
      </w:tabs>
    </w:pPr>
    <w:r>
      <w:tab/>
    </w:r>
  </w:p>
  <w:p w14:paraId="6421FA7F" w14:textId="77777777" w:rsidR="00522C23" w:rsidRDefault="00522C23" w:rsidP="0006325D">
    <w:pPr>
      <w:pStyle w:val="a5"/>
    </w:pPr>
    <w:r>
      <w:rPr>
        <w:noProof/>
      </w:rPr>
      <mc:AlternateContent>
        <mc:Choice Requires="wps">
          <w:drawing>
            <wp:anchor distT="0" distB="0" distL="114300" distR="114300" simplePos="0" relativeHeight="251686912" behindDoc="0" locked="0" layoutInCell="1" allowOverlap="1" wp14:anchorId="53E4D15B" wp14:editId="0C40639B">
              <wp:simplePos x="0" y="0"/>
              <wp:positionH relativeFrom="page">
                <wp:posOffset>1457960</wp:posOffset>
              </wp:positionH>
              <wp:positionV relativeFrom="page">
                <wp:posOffset>9612630</wp:posOffset>
              </wp:positionV>
              <wp:extent cx="720090" cy="179705"/>
              <wp:effectExtent l="0" t="0" r="3810" b="0"/>
              <wp:wrapNone/>
              <wp:docPr id="77" name="Text Box 32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B4E5D7C" w14:textId="77777777" w:rsidR="00522C23" w:rsidRPr="004C30A9" w:rsidRDefault="00522C23" w:rsidP="004D6525">
                          <w:pPr>
                            <w:pStyle w:val="af9"/>
                          </w:pPr>
                          <w:r>
                            <w:t>Евграфов</w:t>
                          </w: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E4D15B" id="_x0000_t202" coordsize="21600,21600" o:spt="202" path="m,l,21600r21600,l21600,xe">
              <v:stroke joinstyle="miter"/>
              <v:path gradientshapeok="t" o:connecttype="rect"/>
            </v:shapetype>
            <v:shape id="_x0000_s1119" type="#_x0000_t202" style="position:absolute;margin-left:114.8pt;margin-top:756.9pt;width:56.7pt;height:14.15pt;z-index:2516869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" filled="f" strokeweight=".5pt">
              <v:textbox inset=".5mm,0,0,0">
                <w:txbxContent>
                  <w:p w14:paraId="1B4E5D7C" w14:textId="77777777" w:rsidR="00522C23" w:rsidRPr="004C30A9" w:rsidRDefault="00522C23" w:rsidP="004D6525">
                    <w:pPr>
                      <w:pStyle w:val="af9"/>
                    </w:pPr>
                    <w:r>
                      <w:t>Евграфов</w:t>
                    </w:r>
                  </w:p>
                </w:txbxContent>
              </v:textbox>
              <w10:wrap anchorx="page" anchory="page"/>
            </v:shape>
          </w:pict>
        </mc:Fallback>
      </mc:AlternateContent>
    </w:r>
  </w:p>
  <w:p w14:paraId="0693BADF" w14:textId="77777777" w:rsidR="00522C23" w:rsidRDefault="00522C23" w:rsidP="003C6597">
    <w:pPr>
      <w:pStyle w:val="a5"/>
      <w:tabs>
        <w:tab w:val="clear" w:pos="4677"/>
        <w:tab w:val="clear" w:pos="9355"/>
        <w:tab w:val="left" w:pos="2145"/>
      </w:tabs>
    </w:pPr>
    <w:r>
      <w:rPr>
        <w:noProof/>
      </w:rPr>
      <mc:AlternateContent>
        <mc:Choice Requires="wps">
          <w:drawing>
            <wp:anchor distT="0" distB="0" distL="114300" distR="114300" simplePos="0" relativeHeight="251685888" behindDoc="0" locked="0" layoutInCell="1" allowOverlap="1" wp14:anchorId="1D39F918" wp14:editId="5415C1A5">
              <wp:simplePos x="0" y="0"/>
              <wp:positionH relativeFrom="page">
                <wp:posOffset>1457960</wp:posOffset>
              </wp:positionH>
              <wp:positionV relativeFrom="page">
                <wp:posOffset>9612630</wp:posOffset>
              </wp:positionV>
              <wp:extent cx="720090" cy="179705"/>
              <wp:effectExtent l="0" t="0" r="3810" b="0"/>
              <wp:wrapNone/>
              <wp:docPr id="146" name="Text Box 32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821B611" w14:textId="77777777" w:rsidR="00522C23" w:rsidRDefault="00522C23" w:rsidP="00D34D3E">
                          <w:pPr>
                            <w:pStyle w:val="af9"/>
                          </w:pP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39F918" id="_x0000_s1120" type="#_x0000_t202" style="position:absolute;margin-left:114.8pt;margin-top:756.9pt;width:56.7pt;height:14.15pt;z-index:2516858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" filled="f" strokeweight=".5pt">
              <v:textbox inset=".5mm,0,0,0">
                <w:txbxContent>
                  <w:p w14:paraId="4821B611" w14:textId="77777777" w:rsidR="00522C23" w:rsidRDefault="00522C23" w:rsidP="00D34D3E">
                    <w:pPr>
                      <w:pStyle w:val="af9"/>
                    </w:pPr>
                  </w:p>
                </w:txbxContent>
              </v:textbox>
              <w10:wrap anchorx="page" anchory="page"/>
            </v:shape>
          </w:pict>
        </mc:Fallback>
      </mc:AlternateContent>
    </w:r>
    <w:r>
      <w:tab/>
    </w:r>
  </w:p>
  <w:p w14:paraId="6C74C397" w14:textId="77777777" w:rsidR="00522C23" w:rsidRDefault="00522C23" w:rsidP="00BA3954">
    <w:pPr>
      <w:pStyle w:val="a5"/>
      <w:tabs>
        <w:tab w:val="clear" w:pos="4677"/>
        <w:tab w:val="clear" w:pos="9355"/>
        <w:tab w:val="left" w:pos="2145"/>
      </w:tabs>
    </w:pPr>
    <w:r>
      <w:tab/>
    </w:r>
  </w:p>
  <w:p w14:paraId="56807C1A" w14:textId="77777777" w:rsidR="00522C23" w:rsidRDefault="00522C23" w:rsidP="00BA3954">
    <w:pPr>
      <w:pStyle w:val="a5"/>
      <w:tabs>
        <w:tab w:val="clear" w:pos="4677"/>
        <w:tab w:val="clear" w:pos="9355"/>
        <w:tab w:val="left" w:pos="2145"/>
      </w:tabs>
    </w:pPr>
    <w:r>
      <w:tab/>
    </w:r>
  </w:p>
  <w:p w14:paraId="1A25E237" w14:textId="77777777" w:rsidR="00522C23" w:rsidRDefault="00522C23" w:rsidP="0006325D">
    <w:pPr>
      <w:pStyle w:val="a5"/>
    </w:pPr>
  </w:p>
  <w:p w14:paraId="3A64199E" w14:textId="77777777" w:rsidR="00522C23" w:rsidRDefault="00522C23" w:rsidP="00E2118E">
    <w:pPr>
      <w:pStyle w:val="a5"/>
    </w:pPr>
    <w:r>
      <w:rPr>
        <w:noProof/>
      </w:rPr>
      <mc:AlternateContent>
        <mc:Choice Requires="wps">
          <w:drawing>
            <wp:anchor distT="0" distB="0" distL="114300" distR="114300" simplePos="0" relativeHeight="251751424" behindDoc="0" locked="0" layoutInCell="1" allowOverlap="1" wp14:anchorId="61B2AC0F" wp14:editId="1E7FA27A">
              <wp:simplePos x="0" y="0"/>
              <wp:positionH relativeFrom="page">
                <wp:posOffset>2718435</wp:posOffset>
              </wp:positionH>
              <wp:positionV relativeFrom="page">
                <wp:posOffset>8893175</wp:posOffset>
              </wp:positionV>
              <wp:extent cx="360045" cy="179705"/>
              <wp:effectExtent l="0" t="0" r="1905" b="0"/>
              <wp:wrapNone/>
              <wp:docPr id="144" name="Text Box 33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A06AEF6" w14:textId="77777777" w:rsidR="00522C23" w:rsidRPr="002D1728" w:rsidRDefault="00522C23" w:rsidP="002D1728">
                          <w:pPr>
                            <w:pStyle w:val="a9"/>
                            <w:rPr>
                              <w:rFonts w:cs="Arial"/>
                            </w:rPr>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B2AC0F" id="_x0000_s1121" type="#_x0000_t202" style="position:absolute;margin-left:214.05pt;margin-top:700.25pt;width:28.35pt;height:14.15pt;z-index:2517514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" filled="f" strokeweight=".5pt">
              <v:textbox inset="0,.5mm,0,0">
                <w:txbxContent>
                  <w:p w14:paraId="0A06AEF6" w14:textId="77777777" w:rsidR="00522C23" w:rsidRPr="002D1728" w:rsidRDefault="00522C23" w:rsidP="002D1728">
                    <w:pPr>
                      <w:pStyle w:val="a9"/>
                      <w:rPr>
                        <w:rFonts w:cs="Arial"/>
                      </w:rPr>
                    </w:pPr>
                  </w:p>
                </w:txbxContent>
              </v:textbox>
              <w10:wrap anchorx="page" anchory="page"/>
            </v:shape>
          </w:pict>
        </mc:Fallback>
      </mc:AlternateContent>
    </w:r>
    <w:r>
      <w:rPr>
        <w:noProof/>
      </w:rPr>
      <mc:AlternateContent>
        <mc:Choice Requires="wps">
          <w:drawing>
            <wp:anchor distT="0" distB="0" distL="114300" distR="114300" simplePos="0" relativeHeight="251750400" behindDoc="0" locked="0" layoutInCell="1" allowOverlap="1" wp14:anchorId="2188F2CC" wp14:editId="1DD732BC">
              <wp:simplePos x="0" y="0"/>
              <wp:positionH relativeFrom="page">
                <wp:posOffset>2178050</wp:posOffset>
              </wp:positionH>
              <wp:positionV relativeFrom="page">
                <wp:posOffset>8893175</wp:posOffset>
              </wp:positionV>
              <wp:extent cx="539750" cy="179705"/>
              <wp:effectExtent l="0" t="0" r="0" b="0"/>
              <wp:wrapNone/>
              <wp:docPr id="143" name="Text Box 33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A7C1905" w14:textId="77777777" w:rsidR="00522C23" w:rsidRDefault="00522C23" w:rsidP="002D1728">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88F2CC" id="_x0000_s1122" type="#_x0000_t202" style="position:absolute;margin-left:171.5pt;margin-top:700.25pt;width:42.5pt;height:14.15pt;z-index:2517504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" filled="f" strokeweight=".5pt">
              <v:textbox inset="0,.5mm,0,0">
                <w:txbxContent>
                  <w:p w14:paraId="7A7C1905" w14:textId="77777777" w:rsidR="00522C23" w:rsidRDefault="00522C23" w:rsidP="002D1728">
                    <w:pPr>
                      <w:pStyle w:val="a9"/>
                    </w:pPr>
                  </w:p>
                </w:txbxContent>
              </v:textbox>
              <w10:wrap anchorx="page" anchory="page"/>
            </v:shape>
          </w:pict>
        </mc:Fallback>
      </mc:AlternateContent>
    </w:r>
    <w:r>
      <w:rPr>
        <w:noProof/>
      </w:rPr>
      <mc:AlternateContent>
        <mc:Choice Requires="wps">
          <w:drawing>
            <wp:anchor distT="0" distB="0" distL="114300" distR="114300" simplePos="0" relativeHeight="251749376" behindDoc="0" locked="0" layoutInCell="1" allowOverlap="1" wp14:anchorId="63C219BB" wp14:editId="2862070F">
              <wp:simplePos x="0" y="0"/>
              <wp:positionH relativeFrom="page">
                <wp:posOffset>1818005</wp:posOffset>
              </wp:positionH>
              <wp:positionV relativeFrom="page">
                <wp:posOffset>8893175</wp:posOffset>
              </wp:positionV>
              <wp:extent cx="360045" cy="179705"/>
              <wp:effectExtent l="0" t="0" r="1905" b="0"/>
              <wp:wrapNone/>
              <wp:docPr id="142" name="Text Box 33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B59C803" w14:textId="77777777" w:rsidR="00522C23" w:rsidRPr="002D1728" w:rsidRDefault="00522C23" w:rsidP="0069384D">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C219BB" id="_x0000_s1123" type="#_x0000_t202" style="position:absolute;margin-left:143.15pt;margin-top:700.25pt;width:28.35pt;height:14.15pt;z-index:2517493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" filled="f" strokeweight=".5pt">
              <v:textbox inset="0,.5mm,0,0">
                <w:txbxContent>
                  <w:p w14:paraId="6B59C803" w14:textId="77777777" w:rsidR="00522C23" w:rsidRPr="002D1728" w:rsidRDefault="00522C23" w:rsidP="0069384D">
                    <w:pPr>
                      <w:pStyle w:val="a9"/>
                    </w:pPr>
                  </w:p>
                </w:txbxContent>
              </v:textbox>
              <w10:wrap anchorx="page" anchory="page"/>
            </v:shape>
          </w:pict>
        </mc:Fallback>
      </mc:AlternateContent>
    </w:r>
    <w:r>
      <w:rPr>
        <w:noProof/>
      </w:rPr>
      <mc:AlternateContent>
        <mc:Choice Requires="wps">
          <w:drawing>
            <wp:anchor distT="0" distB="0" distL="114300" distR="114300" simplePos="0" relativeHeight="251748352" behindDoc="0" locked="0" layoutInCell="1" allowOverlap="1" wp14:anchorId="53B5820C" wp14:editId="754AD7A7">
              <wp:simplePos x="0" y="0"/>
              <wp:positionH relativeFrom="page">
                <wp:posOffset>1457960</wp:posOffset>
              </wp:positionH>
              <wp:positionV relativeFrom="page">
                <wp:posOffset>8893175</wp:posOffset>
              </wp:positionV>
              <wp:extent cx="360045" cy="179705"/>
              <wp:effectExtent l="0" t="0" r="1905" b="0"/>
              <wp:wrapNone/>
              <wp:docPr id="141" name="Text Box 33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solidFill>
                        <a:srgbClr val="FFFFFF"/>
                      </a:solidFill>
                      <a:ln w="6350">
                        <a:solidFill>
                          <a:srgbClr val="000000"/>
                        </a:solidFill>
                        <a:miter lim="800000"/>
                        <a:headEnd/>
                        <a:tailEnd/>
                      </a:ln>
                    </wps:spPr>
                    <wps:txbx>
                      <w:txbxContent>
                        <w:p w14:paraId="3419AD46" w14:textId="77777777" w:rsidR="00522C23" w:rsidRPr="00725535" w:rsidRDefault="00522C23" w:rsidP="0069384D">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B5820C" id="_x0000_s1124" type="#_x0000_t202" style="position:absolute;margin-left:114.8pt;margin-top:700.25pt;width:28.35pt;height:14.15pt;z-index:2517483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" strokeweight=".5pt">
              <v:textbox inset="0,.5mm,0,0">
                <w:txbxContent>
                  <w:p w14:paraId="3419AD46" w14:textId="77777777" w:rsidR="00522C23" w:rsidRPr="00725535" w:rsidRDefault="00522C23" w:rsidP="0069384D">
                    <w:pPr>
                      <w:pStyle w:val="a9"/>
                    </w:pPr>
                  </w:p>
                </w:txbxContent>
              </v:textbox>
              <w10:wrap anchorx="page" anchory="page"/>
            </v:shape>
          </w:pict>
        </mc:Fallback>
      </mc:AlternateContent>
    </w:r>
    <w:r>
      <w:rPr>
        <w:noProof/>
      </w:rPr>
      <mc:AlternateContent>
        <mc:Choice Requires="wps">
          <w:drawing>
            <wp:anchor distT="0" distB="0" distL="114300" distR="114300" simplePos="0" relativeHeight="251747328" behindDoc="0" locked="0" layoutInCell="1" allowOverlap="1" wp14:anchorId="534024F1" wp14:editId="5ED61461">
              <wp:simplePos x="0" y="0"/>
              <wp:positionH relativeFrom="page">
                <wp:posOffset>1097915</wp:posOffset>
              </wp:positionH>
              <wp:positionV relativeFrom="page">
                <wp:posOffset>8893175</wp:posOffset>
              </wp:positionV>
              <wp:extent cx="360045" cy="179705"/>
              <wp:effectExtent l="0" t="0" r="1905" b="0"/>
              <wp:wrapNone/>
              <wp:docPr id="140" name="Text Box 33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solidFill>
                        <a:srgbClr val="FFFFFF"/>
                      </a:solidFill>
                      <a:ln w="6350">
                        <a:solidFill>
                          <a:srgbClr val="000000"/>
                        </a:solidFill>
                        <a:miter lim="800000"/>
                        <a:headEnd/>
                        <a:tailEnd/>
                      </a:ln>
                    </wps:spPr>
                    <wps:txbx>
                      <w:txbxContent>
                        <w:p w14:paraId="56D9B5B5" w14:textId="77777777" w:rsidR="00522C23" w:rsidRPr="001C2705" w:rsidRDefault="00522C23" w:rsidP="0069384D">
                          <w:pPr>
                            <w:pStyle w:val="a9"/>
                            <w:rPr>
                              <w:lang w:val="en-US"/>
                            </w:rPr>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4024F1" id="_x0000_s1125" type="#_x0000_t202" style="position:absolute;margin-left:86.45pt;margin-top:700.25pt;width:28.35pt;height:14.15pt;z-index:2517473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" strokeweight=".5pt">
              <v:textbox inset="0,.5mm,0,0">
                <w:txbxContent>
                  <w:p w14:paraId="56D9B5B5" w14:textId="77777777" w:rsidR="00522C23" w:rsidRPr="001C2705" w:rsidRDefault="00522C23" w:rsidP="0069384D">
                    <w:pPr>
                      <w:pStyle w:val="a9"/>
                      <w:rPr>
                        <w:lang w:val="en-US"/>
                      </w:rPr>
                    </w:pPr>
                  </w:p>
                </w:txbxContent>
              </v:textbox>
              <w10:wrap anchorx="page" anchory="page"/>
            </v:shape>
          </w:pict>
        </mc:Fallback>
      </mc:AlternateContent>
    </w:r>
    <w:r>
      <w:rPr>
        <w:noProof/>
      </w:rPr>
      <mc:AlternateContent>
        <mc:Choice Requires="wps">
          <w:drawing>
            <wp:anchor distT="0" distB="0" distL="114300" distR="114300" simplePos="0" relativeHeight="251746304" behindDoc="0" locked="0" layoutInCell="1" allowOverlap="1" wp14:anchorId="55D8BD7B" wp14:editId="76E9F544">
              <wp:simplePos x="0" y="0"/>
              <wp:positionH relativeFrom="page">
                <wp:posOffset>737870</wp:posOffset>
              </wp:positionH>
              <wp:positionV relativeFrom="page">
                <wp:posOffset>8893175</wp:posOffset>
              </wp:positionV>
              <wp:extent cx="360045" cy="179705"/>
              <wp:effectExtent l="0" t="0" r="1905" b="0"/>
              <wp:wrapNone/>
              <wp:docPr id="139" name="Text Box 33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E79E787" w14:textId="77777777" w:rsidR="00522C23" w:rsidRPr="004C30A9" w:rsidRDefault="00522C23" w:rsidP="0069384D">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D8BD7B" id="_x0000_s1126" type="#_x0000_t202" style="position:absolute;margin-left:58.1pt;margin-top:700.25pt;width:28.35pt;height:14.15pt;z-index:2517463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" filled="f" strokeweight=".5pt">
              <v:textbox inset="0,.5mm,0,0">
                <w:txbxContent>
                  <w:p w14:paraId="5E79E787" w14:textId="77777777" w:rsidR="00522C23" w:rsidRPr="004C30A9" w:rsidRDefault="00522C23" w:rsidP="0069384D">
                    <w:pPr>
                      <w:pStyle w:val="a9"/>
                    </w:pPr>
                  </w:p>
                </w:txbxContent>
              </v:textbox>
              <w10:wrap anchorx="page" anchory="page"/>
            </v:shape>
          </w:pict>
        </mc:Fallback>
      </mc:AlternateContent>
    </w:r>
    <w:r>
      <w:rPr>
        <w:noProof/>
      </w:rPr>
      <mc:AlternateContent>
        <mc:Choice Requires="wps">
          <w:drawing>
            <wp:anchor distT="0" distB="0" distL="114300" distR="114300" simplePos="0" relativeHeight="251712512" behindDoc="0" locked="0" layoutInCell="1" allowOverlap="1" wp14:anchorId="08732CE4" wp14:editId="458DCB9E">
              <wp:simplePos x="0" y="0"/>
              <wp:positionH relativeFrom="page">
                <wp:posOffset>3078480</wp:posOffset>
              </wp:positionH>
              <wp:positionV relativeFrom="page">
                <wp:posOffset>9432925</wp:posOffset>
              </wp:positionV>
              <wp:extent cx="2520315" cy="899795"/>
              <wp:effectExtent l="0" t="0" r="0" b="0"/>
              <wp:wrapNone/>
              <wp:docPr id="138" name="Text Box 32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315" cy="899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00"/>
                            </a:solidFill>
                            <a:miter lim="800000"/>
                            <a:headEnd/>
                            <a:tailEnd/>
                          </a14:hiddenLine>
                        </a:ext>
                      </a:extLst>
                    </wps:spPr>
                    <wps:txbx>
                      <w:txbxContent>
                        <w:p w14:paraId="668BC5D7" w14:textId="77777777" w:rsidR="00522C23" w:rsidRDefault="00522C23" w:rsidP="00145E2C">
                          <w:pPr>
                            <w:pStyle w:val="af1"/>
                            <w:rPr>
                              <w:sz w:val="32"/>
                            </w:rPr>
                          </w:pPr>
                        </w:p>
                        <w:p w14:paraId="1B31AC63" w14:textId="77777777" w:rsidR="00522C23" w:rsidRPr="00145E2C" w:rsidRDefault="00522C23" w:rsidP="00145E2C">
                          <w:pPr>
                            <w:pStyle w:val="af1"/>
                            <w:rPr>
                              <w:sz w:val="32"/>
                            </w:rPr>
                          </w:pPr>
                          <w:r>
                            <w:rPr>
                              <w:sz w:val="32"/>
                            </w:rPr>
                            <w:t>Текстовая часть</w:t>
                          </w:r>
                        </w:p>
                        <w:p w14:paraId="5BAF1F4A" w14:textId="77777777" w:rsidR="00522C23" w:rsidRPr="00145E2C" w:rsidRDefault="00522C23" w:rsidP="00145E2C">
                          <w:pPr>
                            <w:pStyle w:val="af1"/>
                            <w:rPr>
                              <w:sz w:val="3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732CE4" id="_x0000_s1127" type="#_x0000_t202" style="position:absolute;margin-left:242.4pt;margin-top:742.75pt;width:198.45pt;height:70.85pt;z-index:2517125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" filled="f" stroked="f" strokecolor="red">
              <v:textbox inset="0,0,0,0">
                <w:txbxContent>
                  <w:p w14:paraId="668BC5D7" w14:textId="77777777" w:rsidR="00522C23" w:rsidRDefault="00522C23" w:rsidP="00145E2C">
                    <w:pPr>
                      <w:pStyle w:val="af1"/>
                      <w:rPr>
                        <w:sz w:val="32"/>
                      </w:rPr>
                    </w:pPr>
                  </w:p>
                  <w:p w14:paraId="1B31AC63" w14:textId="77777777" w:rsidR="00522C23" w:rsidRPr="00145E2C" w:rsidRDefault="00522C23" w:rsidP="00145E2C">
                    <w:pPr>
                      <w:pStyle w:val="af1"/>
                      <w:rPr>
                        <w:sz w:val="32"/>
                      </w:rPr>
                    </w:pPr>
                    <w:r>
                      <w:rPr>
                        <w:sz w:val="32"/>
                      </w:rPr>
                      <w:t>Текстовая часть</w:t>
                    </w:r>
                  </w:p>
                  <w:p w14:paraId="5BAF1F4A" w14:textId="77777777" w:rsidR="00522C23" w:rsidRPr="00145E2C" w:rsidRDefault="00522C23" w:rsidP="00145E2C">
                    <w:pPr>
                      <w:pStyle w:val="af1"/>
                      <w:rPr>
                        <w:sz w:val="32"/>
                      </w:rPr>
                    </w:pPr>
                  </w:p>
                </w:txbxContent>
              </v:textbox>
              <w10:wrap anchorx="page" anchory="page"/>
            </v:shape>
          </w:pict>
        </mc:Fallback>
      </mc:AlternateContent>
    </w:r>
    <w:r>
      <w:rPr>
        <w:noProof/>
      </w:rPr>
      <mc:AlternateContent>
        <mc:Choice Requires="wps">
          <w:drawing>
            <wp:anchor distT="4294967295" distB="4294967295" distL="114300" distR="114300" simplePos="0" relativeHeight="251737088" behindDoc="0" locked="0" layoutInCell="1" allowOverlap="1" wp14:anchorId="6BC94D5A" wp14:editId="24A9778C">
              <wp:simplePos x="0" y="0"/>
              <wp:positionH relativeFrom="page">
                <wp:posOffset>737870</wp:posOffset>
              </wp:positionH>
              <wp:positionV relativeFrom="page">
                <wp:posOffset>198119</wp:posOffset>
              </wp:positionV>
              <wp:extent cx="6623685" cy="0"/>
              <wp:effectExtent l="0" t="0" r="5715" b="0"/>
              <wp:wrapNone/>
              <wp:docPr id="137" name="Line 33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368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711DED74" id="Line 3322" o:spid="_x0000_s1026" style="position:absolute;z-index:25173708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15.6pt" to="579.6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" strokeweight="1.5pt">
              <w10:wrap anchorx="page" anchory="page"/>
            </v:line>
          </w:pict>
        </mc:Fallback>
      </mc:AlternateContent>
    </w:r>
    <w:r>
      <w:rPr>
        <w:noProof/>
      </w:rPr>
      <mc:AlternateContent>
        <mc:Choice Requires="wps">
          <w:drawing>
            <wp:anchor distT="0" distB="0" distL="114300" distR="114300" simplePos="0" relativeHeight="251745280" behindDoc="0" locked="0" layoutInCell="1" allowOverlap="1" wp14:anchorId="145C0776" wp14:editId="2996E5ED">
              <wp:simplePos x="0" y="0"/>
              <wp:positionH relativeFrom="page">
                <wp:posOffset>377825</wp:posOffset>
              </wp:positionH>
              <wp:positionV relativeFrom="page">
                <wp:posOffset>4932680</wp:posOffset>
              </wp:positionV>
              <wp:extent cx="179705" cy="360045"/>
              <wp:effectExtent l="0" t="0" r="0" b="1905"/>
              <wp:wrapNone/>
              <wp:docPr id="136" name="Text Box 33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360045"/>
                      </a:xfrm>
                      <a:prstGeom prst="rect">
                        <a:avLst/>
                      </a:prstGeom>
                      <a:solidFill>
                        <a:srgbClr val="FFFFFF"/>
                      </a:solidFill>
                      <a:ln w="19050">
                        <a:solidFill>
                          <a:srgbClr val="000000"/>
                        </a:solidFill>
                        <a:miter lim="800000"/>
                        <a:headEnd/>
                        <a:tailEnd/>
                      </a:ln>
                    </wps:spPr>
                    <wps:txbx>
                      <w:txbxContent>
                        <w:p w14:paraId="6A77F3DF" w14:textId="77777777" w:rsidR="00522C23" w:rsidRPr="000141B0" w:rsidRDefault="00522C23" w:rsidP="0006325D">
                          <w:pPr>
                            <w:pStyle w:val="ab"/>
                            <w:rPr>
                              <w:sz w:val="14"/>
                              <w:lang w:val="en-US"/>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5C0776" id="_x0000_s1128" type="#_x0000_t202" style="position:absolute;margin-left:29.75pt;margin-top:388.4pt;width:14.15pt;height:28.35pt;z-index:2517452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" strokeweight="1.5pt">
              <v:textbox style="layout-flow:vertical;mso-layout-flow-alt:bottom-to-top" inset="0,0,0,0">
                <w:txbxContent>
                  <w:p w14:paraId="6A77F3DF" w14:textId="77777777" w:rsidR="00522C23" w:rsidRPr="000141B0" w:rsidRDefault="00522C23" w:rsidP="0006325D">
                    <w:pPr>
                      <w:pStyle w:val="ab"/>
                      <w:rPr>
                        <w:sz w:val="14"/>
                        <w:lang w:val="en-US"/>
                      </w:rPr>
                    </w:pPr>
                  </w:p>
                </w:txbxContent>
              </v:textbox>
              <w10:wrap anchorx="page" anchory="page"/>
            </v:shape>
          </w:pict>
        </mc:Fallback>
      </mc:AlternateContent>
    </w:r>
    <w:r>
      <w:rPr>
        <w:noProof/>
      </w:rPr>
      <mc:AlternateContent>
        <mc:Choice Requires="wps">
          <w:drawing>
            <wp:anchor distT="0" distB="0" distL="114300" distR="114300" simplePos="0" relativeHeight="251744256" behindDoc="0" locked="0" layoutInCell="1" allowOverlap="1" wp14:anchorId="1CFF8772" wp14:editId="11FBEBCC">
              <wp:simplePos x="0" y="0"/>
              <wp:positionH relativeFrom="page">
                <wp:posOffset>198120</wp:posOffset>
              </wp:positionH>
              <wp:positionV relativeFrom="page">
                <wp:posOffset>4932680</wp:posOffset>
              </wp:positionV>
              <wp:extent cx="179705" cy="360045"/>
              <wp:effectExtent l="0" t="0" r="0" b="1905"/>
              <wp:wrapNone/>
              <wp:docPr id="135" name="Text Box 33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360045"/>
                      </a:xfrm>
                      <a:prstGeom prst="rect">
                        <a:avLst/>
                      </a:prstGeom>
                      <a:solidFill>
                        <a:srgbClr val="FFFFFF"/>
                      </a:solidFill>
                      <a:ln w="19050">
                        <a:solidFill>
                          <a:srgbClr val="000000"/>
                        </a:solidFill>
                        <a:miter lim="800000"/>
                        <a:headEnd/>
                        <a:tailEnd/>
                      </a:ln>
                    </wps:spPr>
                    <wps:txbx>
                      <w:txbxContent>
                        <w:p w14:paraId="52CA7541" w14:textId="77777777" w:rsidR="00522C23" w:rsidRPr="000141B0" w:rsidRDefault="00522C23" w:rsidP="0006325D">
                          <w:pPr>
                            <w:pStyle w:val="ab"/>
                            <w:rPr>
                              <w:sz w:val="14"/>
                              <w:lang w:val="en-US"/>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FF8772" id="_x0000_s1129" type="#_x0000_t202" style="position:absolute;margin-left:15.6pt;margin-top:388.4pt;width:14.15pt;height:28.35pt;z-index:2517442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" strokeweight="1.5pt">
              <v:textbox style="layout-flow:vertical;mso-layout-flow-alt:bottom-to-top" inset="0,0,0,0">
                <w:txbxContent>
                  <w:p w14:paraId="52CA7541" w14:textId="77777777" w:rsidR="00522C23" w:rsidRPr="000141B0" w:rsidRDefault="00522C23" w:rsidP="0006325D">
                    <w:pPr>
                      <w:pStyle w:val="ab"/>
                      <w:rPr>
                        <w:sz w:val="14"/>
                        <w:lang w:val="en-US"/>
                      </w:rPr>
                    </w:pPr>
                  </w:p>
                </w:txbxContent>
              </v:textbox>
              <w10:wrap anchorx="page" anchory="page"/>
            </v:shape>
          </w:pict>
        </mc:Fallback>
      </mc:AlternateContent>
    </w:r>
    <w:r>
      <w:rPr>
        <w:noProof/>
      </w:rPr>
      <mc:AlternateContent>
        <mc:Choice Requires="wps">
          <w:drawing>
            <wp:anchor distT="0" distB="0" distL="114300" distR="114300" simplePos="0" relativeHeight="251743232" behindDoc="0" locked="0" layoutInCell="1" allowOverlap="1" wp14:anchorId="08919A40" wp14:editId="54D73203">
              <wp:simplePos x="0" y="0"/>
              <wp:positionH relativeFrom="page">
                <wp:posOffset>558165</wp:posOffset>
              </wp:positionH>
              <wp:positionV relativeFrom="page">
                <wp:posOffset>4932680</wp:posOffset>
              </wp:positionV>
              <wp:extent cx="179705" cy="360045"/>
              <wp:effectExtent l="0" t="0" r="0" b="1905"/>
              <wp:wrapNone/>
              <wp:docPr id="134" name="Text Box 33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360045"/>
                      </a:xfrm>
                      <a:prstGeom prst="rect">
                        <a:avLst/>
                      </a:prstGeom>
                      <a:solidFill>
                        <a:srgbClr val="FFFFFF"/>
                      </a:solidFill>
                      <a:ln w="19050">
                        <a:solidFill>
                          <a:srgbClr val="000000"/>
                        </a:solidFill>
                        <a:miter lim="800000"/>
                        <a:headEnd/>
                        <a:tailEnd/>
                      </a:ln>
                    </wps:spPr>
                    <wps:txbx>
                      <w:txbxContent>
                        <w:p w14:paraId="13025592" w14:textId="77777777" w:rsidR="00522C23" w:rsidRPr="000141B0" w:rsidRDefault="00522C23" w:rsidP="0006325D">
                          <w:pPr>
                            <w:pStyle w:val="ab"/>
                            <w:rPr>
                              <w:sz w:val="14"/>
                              <w:lang w:val="en-US"/>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919A40" id="_x0000_s1130" type="#_x0000_t202" style="position:absolute;margin-left:43.95pt;margin-top:388.4pt;width:14.15pt;height:28.35pt;z-index:2517432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" strokeweight="1.5pt">
              <v:textbox style="layout-flow:vertical;mso-layout-flow-alt:bottom-to-top" inset="0,0,0,0">
                <w:txbxContent>
                  <w:p w14:paraId="13025592" w14:textId="77777777" w:rsidR="00522C23" w:rsidRPr="000141B0" w:rsidRDefault="00522C23" w:rsidP="0006325D">
                    <w:pPr>
                      <w:pStyle w:val="ab"/>
                      <w:rPr>
                        <w:sz w:val="14"/>
                        <w:lang w:val="en-US"/>
                      </w:rPr>
                    </w:pPr>
                  </w:p>
                </w:txbxContent>
              </v:textbox>
              <w10:wrap anchorx="page" anchory="page"/>
            </v:shape>
          </w:pict>
        </mc:Fallback>
      </mc:AlternateContent>
    </w:r>
    <w:r>
      <w:rPr>
        <w:noProof/>
      </w:rPr>
      <mc:AlternateContent>
        <mc:Choice Requires="wps">
          <w:drawing>
            <wp:anchor distT="0" distB="0" distL="114300" distR="114300" simplePos="0" relativeHeight="251742208" behindDoc="0" locked="0" layoutInCell="1" allowOverlap="1" wp14:anchorId="5EA66FBC" wp14:editId="3219668D">
              <wp:simplePos x="0" y="0"/>
              <wp:positionH relativeFrom="page">
                <wp:posOffset>377825</wp:posOffset>
              </wp:positionH>
              <wp:positionV relativeFrom="page">
                <wp:posOffset>5292725</wp:posOffset>
              </wp:positionV>
              <wp:extent cx="179705" cy="539750"/>
              <wp:effectExtent l="0" t="0" r="0" b="0"/>
              <wp:wrapNone/>
              <wp:docPr id="133" name="Text Box 33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539750"/>
                      </a:xfrm>
                      <a:prstGeom prst="rect">
                        <a:avLst/>
                      </a:prstGeom>
                      <a:solidFill>
                        <a:srgbClr val="FFFFFF"/>
                      </a:solidFill>
                      <a:ln w="19050">
                        <a:solidFill>
                          <a:srgbClr val="000000"/>
                        </a:solidFill>
                        <a:miter lim="800000"/>
                        <a:headEnd/>
                        <a:tailEnd/>
                      </a:ln>
                    </wps:spPr>
                    <wps:txbx>
                      <w:txbxContent>
                        <w:p w14:paraId="2C2F38BE" w14:textId="77777777" w:rsidR="00522C23" w:rsidRPr="000141B0" w:rsidRDefault="00522C23" w:rsidP="0006325D">
                          <w:pPr>
                            <w:rPr>
                              <w:sz w:val="20"/>
                              <w:lang w:val="en-US"/>
                            </w:rPr>
                          </w:pPr>
                        </w:p>
                        <w:p w14:paraId="2AA0A4DF" w14:textId="77777777" w:rsidR="00522C23" w:rsidRPr="000141B0" w:rsidRDefault="00522C23" w:rsidP="0006325D">
                          <w:pPr>
                            <w:rPr>
                              <w:sz w:val="20"/>
                            </w:rPr>
                          </w:pPr>
                        </w:p>
                        <w:p w14:paraId="6FE1BC4D" w14:textId="77777777" w:rsidR="00522C23" w:rsidRPr="000141B0" w:rsidRDefault="00522C23" w:rsidP="0006325D">
                          <w:pPr>
                            <w:rPr>
                              <w:sz w:val="20"/>
                              <w:lang w:val="en-US"/>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A66FBC" id="_x0000_s1131" type="#_x0000_t202" style="position:absolute;margin-left:29.75pt;margin-top:416.75pt;width:14.15pt;height:42.5pt;z-index:251742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" strokeweight="1.5pt">
              <v:textbox style="layout-flow:vertical;mso-layout-flow-alt:bottom-to-top">
                <w:txbxContent>
                  <w:p w14:paraId="2C2F38BE" w14:textId="77777777" w:rsidR="00522C23" w:rsidRPr="000141B0" w:rsidRDefault="00522C23" w:rsidP="0006325D">
                    <w:pPr>
                      <w:rPr>
                        <w:sz w:val="20"/>
                        <w:lang w:val="en-US"/>
                      </w:rPr>
                    </w:pPr>
                  </w:p>
                  <w:p w14:paraId="2AA0A4DF" w14:textId="77777777" w:rsidR="00522C23" w:rsidRPr="000141B0" w:rsidRDefault="00522C23" w:rsidP="0006325D">
                    <w:pPr>
                      <w:rPr>
                        <w:sz w:val="20"/>
                      </w:rPr>
                    </w:pPr>
                  </w:p>
                  <w:p w14:paraId="6FE1BC4D" w14:textId="77777777" w:rsidR="00522C23" w:rsidRPr="000141B0" w:rsidRDefault="00522C23" w:rsidP="0006325D">
                    <w:pPr>
                      <w:rPr>
                        <w:sz w:val="20"/>
                        <w:lang w:val="en-US"/>
                      </w:rPr>
                    </w:pPr>
                  </w:p>
                </w:txbxContent>
              </v:textbox>
              <w10:wrap anchorx="page" anchory="page"/>
            </v:shape>
          </w:pict>
        </mc:Fallback>
      </mc:AlternateContent>
    </w:r>
    <w:r>
      <w:rPr>
        <w:noProof/>
      </w:rPr>
      <mc:AlternateContent>
        <mc:Choice Requires="wps">
          <w:drawing>
            <wp:anchor distT="0" distB="0" distL="114300" distR="114300" simplePos="0" relativeHeight="251741184" behindDoc="0" locked="0" layoutInCell="1" allowOverlap="1" wp14:anchorId="137FEE3E" wp14:editId="2DE36AC9">
              <wp:simplePos x="0" y="0"/>
              <wp:positionH relativeFrom="page">
                <wp:posOffset>198120</wp:posOffset>
              </wp:positionH>
              <wp:positionV relativeFrom="page">
                <wp:posOffset>5292725</wp:posOffset>
              </wp:positionV>
              <wp:extent cx="179705" cy="539750"/>
              <wp:effectExtent l="0" t="0" r="0" b="0"/>
              <wp:wrapNone/>
              <wp:docPr id="132" name="Text Box 33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539750"/>
                      </a:xfrm>
                      <a:prstGeom prst="rect">
                        <a:avLst/>
                      </a:prstGeom>
                      <a:solidFill>
                        <a:srgbClr val="FFFFFF"/>
                      </a:solidFill>
                      <a:ln w="19050">
                        <a:solidFill>
                          <a:srgbClr val="000000"/>
                        </a:solidFill>
                        <a:miter lim="800000"/>
                        <a:headEnd/>
                        <a:tailEnd/>
                      </a:ln>
                    </wps:spPr>
                    <wps:txbx>
                      <w:txbxContent>
                        <w:p w14:paraId="591B29C5" w14:textId="77777777" w:rsidR="00522C23" w:rsidRPr="000141B0" w:rsidRDefault="00522C23" w:rsidP="0006325D">
                          <w:pPr>
                            <w:rPr>
                              <w:sz w:val="20"/>
                              <w:lang w:val="en-US"/>
                            </w:rPr>
                          </w:pPr>
                        </w:p>
                        <w:p w14:paraId="021E4A7B" w14:textId="77777777" w:rsidR="00522C23" w:rsidRPr="000141B0" w:rsidRDefault="00522C23" w:rsidP="0006325D">
                          <w:pPr>
                            <w:rPr>
                              <w:sz w:val="20"/>
                            </w:rPr>
                          </w:pPr>
                        </w:p>
                        <w:p w14:paraId="5F1BF0FA" w14:textId="77777777" w:rsidR="00522C23" w:rsidRPr="000141B0" w:rsidRDefault="00522C23" w:rsidP="0006325D">
                          <w:pPr>
                            <w:rPr>
                              <w:sz w:val="20"/>
                              <w:lang w:val="en-US"/>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7FEE3E" id="_x0000_s1132" type="#_x0000_t202" style="position:absolute;margin-left:15.6pt;margin-top:416.75pt;width:14.15pt;height:42.5pt;z-index:2517411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" strokeweight="1.5pt">
              <v:textbox style="layout-flow:vertical;mso-layout-flow-alt:bottom-to-top">
                <w:txbxContent>
                  <w:p w14:paraId="591B29C5" w14:textId="77777777" w:rsidR="00522C23" w:rsidRPr="000141B0" w:rsidRDefault="00522C23" w:rsidP="0006325D">
                    <w:pPr>
                      <w:rPr>
                        <w:sz w:val="20"/>
                        <w:lang w:val="en-US"/>
                      </w:rPr>
                    </w:pPr>
                  </w:p>
                  <w:p w14:paraId="021E4A7B" w14:textId="77777777" w:rsidR="00522C23" w:rsidRPr="000141B0" w:rsidRDefault="00522C23" w:rsidP="0006325D">
                    <w:pPr>
                      <w:rPr>
                        <w:sz w:val="20"/>
                      </w:rPr>
                    </w:pPr>
                  </w:p>
                  <w:p w14:paraId="5F1BF0FA" w14:textId="77777777" w:rsidR="00522C23" w:rsidRPr="000141B0" w:rsidRDefault="00522C23" w:rsidP="0006325D">
                    <w:pPr>
                      <w:rPr>
                        <w:sz w:val="20"/>
                        <w:lang w:val="en-US"/>
                      </w:rPr>
                    </w:pPr>
                  </w:p>
                </w:txbxContent>
              </v:textbox>
              <w10:wrap anchorx="page" anchory="page"/>
            </v:shape>
          </w:pict>
        </mc:Fallback>
      </mc:AlternateContent>
    </w:r>
    <w:r>
      <w:rPr>
        <w:noProof/>
      </w:rPr>
      <mc:AlternateContent>
        <mc:Choice Requires="wps">
          <w:drawing>
            <wp:anchor distT="0" distB="0" distL="114300" distR="114300" simplePos="0" relativeHeight="251740160" behindDoc="0" locked="0" layoutInCell="1" allowOverlap="1" wp14:anchorId="08846595" wp14:editId="5A39C052">
              <wp:simplePos x="0" y="0"/>
              <wp:positionH relativeFrom="page">
                <wp:posOffset>558165</wp:posOffset>
              </wp:positionH>
              <wp:positionV relativeFrom="page">
                <wp:posOffset>5292725</wp:posOffset>
              </wp:positionV>
              <wp:extent cx="179705" cy="539750"/>
              <wp:effectExtent l="0" t="0" r="0" b="0"/>
              <wp:wrapNone/>
              <wp:docPr id="131" name="Text Box 33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539750"/>
                      </a:xfrm>
                      <a:prstGeom prst="rect">
                        <a:avLst/>
                      </a:prstGeom>
                      <a:solidFill>
                        <a:srgbClr val="FFFFFF"/>
                      </a:solidFill>
                      <a:ln w="19050">
                        <a:solidFill>
                          <a:srgbClr val="000000"/>
                        </a:solidFill>
                        <a:miter lim="800000"/>
                        <a:headEnd/>
                        <a:tailEnd/>
                      </a:ln>
                    </wps:spPr>
                    <wps:txbx>
                      <w:txbxContent>
                        <w:p w14:paraId="5313490F" w14:textId="77777777" w:rsidR="00522C23" w:rsidRPr="000141B0" w:rsidRDefault="00522C23" w:rsidP="0006325D">
                          <w:pPr>
                            <w:ind w:left="-340"/>
                            <w:rPr>
                              <w:sz w:val="20"/>
                            </w:rPr>
                          </w:pPr>
                        </w:p>
                        <w:p w14:paraId="25E69CCB" w14:textId="77777777" w:rsidR="00522C23" w:rsidRPr="000141B0" w:rsidRDefault="00522C23" w:rsidP="0006325D">
                          <w:pPr>
                            <w:rPr>
                              <w:sz w:val="20"/>
                            </w:rPr>
                          </w:pPr>
                        </w:p>
                        <w:p w14:paraId="1B19D125" w14:textId="77777777" w:rsidR="00522C23" w:rsidRPr="000141B0" w:rsidRDefault="00522C23" w:rsidP="0006325D">
                          <w:pPr>
                            <w:ind w:left="-340"/>
                            <w:rPr>
                              <w:sz w:val="20"/>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846595" id="_x0000_s1133" type="#_x0000_t202" style="position:absolute;margin-left:43.95pt;margin-top:416.75pt;width:14.15pt;height:42.5pt;z-index:2517401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" strokeweight="1.5pt">
              <v:textbox style="layout-flow:vertical;mso-layout-flow-alt:bottom-to-top">
                <w:txbxContent>
                  <w:p w14:paraId="5313490F" w14:textId="77777777" w:rsidR="00522C23" w:rsidRPr="000141B0" w:rsidRDefault="00522C23" w:rsidP="0006325D">
                    <w:pPr>
                      <w:ind w:left="-340"/>
                      <w:rPr>
                        <w:sz w:val="20"/>
                      </w:rPr>
                    </w:pPr>
                  </w:p>
                  <w:p w14:paraId="25E69CCB" w14:textId="77777777" w:rsidR="00522C23" w:rsidRPr="000141B0" w:rsidRDefault="00522C23" w:rsidP="0006325D">
                    <w:pPr>
                      <w:rPr>
                        <w:sz w:val="20"/>
                      </w:rPr>
                    </w:pPr>
                  </w:p>
                  <w:p w14:paraId="1B19D125" w14:textId="77777777" w:rsidR="00522C23" w:rsidRPr="000141B0" w:rsidRDefault="00522C23" w:rsidP="0006325D">
                    <w:pPr>
                      <w:ind w:left="-340"/>
                      <w:rPr>
                        <w:sz w:val="20"/>
                      </w:rPr>
                    </w:pPr>
                  </w:p>
                </w:txbxContent>
              </v:textbox>
              <w10:wrap anchorx="page" anchory="page"/>
            </v:shape>
          </w:pict>
        </mc:Fallback>
      </mc:AlternateContent>
    </w:r>
    <w:r>
      <w:rPr>
        <w:noProof/>
      </w:rPr>
      <mc:AlternateContent>
        <mc:Choice Requires="wps">
          <w:drawing>
            <wp:anchor distT="0" distB="0" distL="114300" distR="114300" simplePos="0" relativeHeight="251739136" behindDoc="0" locked="0" layoutInCell="1" allowOverlap="1" wp14:anchorId="7493F6A8" wp14:editId="6B6A884F">
              <wp:simplePos x="0" y="0"/>
              <wp:positionH relativeFrom="page">
                <wp:posOffset>17780</wp:posOffset>
              </wp:positionH>
              <wp:positionV relativeFrom="page">
                <wp:posOffset>4932680</wp:posOffset>
              </wp:positionV>
              <wp:extent cx="179705" cy="2339975"/>
              <wp:effectExtent l="0" t="0" r="0" b="3175"/>
              <wp:wrapNone/>
              <wp:docPr id="130" name="Text Box 33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2339975"/>
                      </a:xfrm>
                      <a:prstGeom prst="rect">
                        <a:avLst/>
                      </a:prstGeom>
                      <a:solidFill>
                        <a:srgbClr val="FFFFFF"/>
                      </a:solidFill>
                      <a:ln w="19050">
                        <a:solidFill>
                          <a:srgbClr val="000000"/>
                        </a:solidFill>
                        <a:miter lim="800000"/>
                        <a:headEnd/>
                        <a:tailEnd/>
                      </a:ln>
                    </wps:spPr>
                    <wps:txbx>
                      <w:txbxContent>
                        <w:p w14:paraId="6C5FDEFD" w14:textId="77777777" w:rsidR="00522C23" w:rsidRPr="000141B0" w:rsidRDefault="00522C23" w:rsidP="0006325D">
                          <w:pPr>
                            <w:rPr>
                              <w:sz w:val="20"/>
                            </w:rPr>
                          </w:pPr>
                          <w:r w:rsidRPr="000141B0">
                            <w:rPr>
                              <w:sz w:val="20"/>
                            </w:rPr>
                            <w:t>Согласовано</w:t>
                          </w:r>
                        </w:p>
                        <w:p w14:paraId="34FA7BBC" w14:textId="77777777" w:rsidR="00522C23" w:rsidRPr="000141B0" w:rsidRDefault="00522C23" w:rsidP="0006325D">
                          <w:pPr>
                            <w:rPr>
                              <w:sz w:val="20"/>
                            </w:rPr>
                          </w:pPr>
                        </w:p>
                        <w:p w14:paraId="08699D76" w14:textId="77777777" w:rsidR="00522C23" w:rsidRPr="000141B0" w:rsidRDefault="00522C23" w:rsidP="0006325D">
                          <w:pPr>
                            <w:rPr>
                              <w:sz w:val="20"/>
                            </w:rPr>
                          </w:pPr>
                          <w:r w:rsidRPr="000141B0">
                            <w:rPr>
                              <w:sz w:val="20"/>
                            </w:rPr>
                            <w:t>Согласовано</w:t>
                          </w: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93F6A8" id="_x0000_s1134" type="#_x0000_t202" style="position:absolute;margin-left:1.4pt;margin-top:388.4pt;width:14.15pt;height:184.25pt;z-index:2517391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" strokeweight="1.5pt">
              <v:textbox style="layout-flow:vertical;mso-layout-flow-alt:bottom-to-top" inset=".5mm,0,0,0">
                <w:txbxContent>
                  <w:p w14:paraId="6C5FDEFD" w14:textId="77777777" w:rsidR="00522C23" w:rsidRPr="000141B0" w:rsidRDefault="00522C23" w:rsidP="0006325D">
                    <w:pPr>
                      <w:rPr>
                        <w:sz w:val="20"/>
                      </w:rPr>
                    </w:pPr>
                    <w:r w:rsidRPr="000141B0">
                      <w:rPr>
                        <w:sz w:val="20"/>
                      </w:rPr>
                      <w:t>Согласовано</w:t>
                    </w:r>
                  </w:p>
                  <w:p w14:paraId="34FA7BBC" w14:textId="77777777" w:rsidR="00522C23" w:rsidRPr="000141B0" w:rsidRDefault="00522C23" w:rsidP="0006325D">
                    <w:pPr>
                      <w:rPr>
                        <w:sz w:val="20"/>
                      </w:rPr>
                    </w:pPr>
                  </w:p>
                  <w:p w14:paraId="08699D76" w14:textId="77777777" w:rsidR="00522C23" w:rsidRPr="000141B0" w:rsidRDefault="00522C23" w:rsidP="0006325D">
                    <w:pPr>
                      <w:rPr>
                        <w:sz w:val="20"/>
                      </w:rPr>
                    </w:pPr>
                    <w:r w:rsidRPr="000141B0">
                      <w:rPr>
                        <w:sz w:val="20"/>
                      </w:rPr>
                      <w:t>Согласовано</w:t>
                    </w:r>
                  </w:p>
                </w:txbxContent>
              </v:textbox>
              <w10:wrap anchorx="page" anchory="page"/>
            </v:shape>
          </w:pict>
        </mc:Fallback>
      </mc:AlternateContent>
    </w:r>
    <w:r>
      <w:rPr>
        <w:noProof/>
      </w:rPr>
      <mc:AlternateContent>
        <mc:Choice Requires="wps">
          <w:drawing>
            <wp:anchor distT="0" distB="0" distL="114299" distR="114299" simplePos="0" relativeHeight="251738112" behindDoc="0" locked="0" layoutInCell="1" allowOverlap="1" wp14:anchorId="70FC3383" wp14:editId="16510953">
              <wp:simplePos x="0" y="0"/>
              <wp:positionH relativeFrom="page">
                <wp:posOffset>7362824</wp:posOffset>
              </wp:positionH>
              <wp:positionV relativeFrom="page">
                <wp:posOffset>198120</wp:posOffset>
              </wp:positionV>
              <wp:extent cx="0" cy="9432290"/>
              <wp:effectExtent l="0" t="0" r="0" b="16510"/>
              <wp:wrapNone/>
              <wp:docPr id="129" name="Line 33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43229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07323A73" id="Line 3323" o:spid="_x0000_s1026" style="position:absolute;z-index:251738112;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579.75pt,15.6pt" to="579.75pt,75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" strokeweight="1.5pt">
              <w10:wrap anchorx="page" anchory="page"/>
            </v:line>
          </w:pict>
        </mc:Fallback>
      </mc:AlternateContent>
    </w:r>
    <w:r>
      <w:rPr>
        <w:noProof/>
      </w:rPr>
      <mc:AlternateContent>
        <mc:Choice Requires="wps">
          <w:drawing>
            <wp:anchor distT="0" distB="0" distL="114299" distR="114299" simplePos="0" relativeHeight="251736064" behindDoc="0" locked="0" layoutInCell="1" allowOverlap="1" wp14:anchorId="3DDF7BCF" wp14:editId="419D990E">
              <wp:simplePos x="0" y="0"/>
              <wp:positionH relativeFrom="page">
                <wp:posOffset>737869</wp:posOffset>
              </wp:positionH>
              <wp:positionV relativeFrom="page">
                <wp:posOffset>198120</wp:posOffset>
              </wp:positionV>
              <wp:extent cx="0" cy="7272020"/>
              <wp:effectExtent l="0" t="0" r="0" b="5080"/>
              <wp:wrapNone/>
              <wp:docPr id="128" name="Line 33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27202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01D71C28" id="Line 3321" o:spid="_x0000_s1026" style="position:absolute;z-index:251736064;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58.1pt,15.6pt" to="58.1pt,58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" strokeweight="1.5pt">
              <w10:wrap anchorx="page" anchory="page"/>
            </v:line>
          </w:pict>
        </mc:Fallback>
      </mc:AlternateContent>
    </w:r>
    <w:r>
      <w:rPr>
        <w:noProof/>
      </w:rPr>
      <mc:AlternateContent>
        <mc:Choice Requires="wps">
          <w:drawing>
            <wp:anchor distT="0" distB="0" distL="114300" distR="114300" simplePos="0" relativeHeight="251694080" behindDoc="0" locked="0" layoutInCell="1" allowOverlap="1" wp14:anchorId="5605744B" wp14:editId="2A4B42A8">
              <wp:simplePos x="0" y="0"/>
              <wp:positionH relativeFrom="page">
                <wp:posOffset>2178050</wp:posOffset>
              </wp:positionH>
              <wp:positionV relativeFrom="page">
                <wp:posOffset>9072880</wp:posOffset>
              </wp:positionV>
              <wp:extent cx="539750" cy="179705"/>
              <wp:effectExtent l="0" t="0" r="0" b="0"/>
              <wp:wrapNone/>
              <wp:docPr id="127" name="Text Box 32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0C0E6E8" w14:textId="77777777" w:rsidR="00522C23" w:rsidRDefault="00522C23" w:rsidP="002D1728">
                          <w:pPr>
                            <w:pStyle w:val="a9"/>
                          </w:pPr>
                        </w:p>
                        <w:p w14:paraId="73671D35" w14:textId="77777777" w:rsidR="00522C23" w:rsidRDefault="00522C23" w:rsidP="002D1728">
                          <w:pPr>
                            <w:pStyle w:val="a9"/>
                          </w:pPr>
                        </w:p>
                        <w:p w14:paraId="55D86CAB" w14:textId="77777777" w:rsidR="00522C23" w:rsidRPr="00BA3954" w:rsidRDefault="00522C23" w:rsidP="002D1728">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05744B" id="_x0000_s1135" type="#_x0000_t202" style="position:absolute;margin-left:171.5pt;margin-top:714.4pt;width:42.5pt;height:14.15pt;z-index:2516940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" filled="f" strokeweight=".5pt">
              <v:textbox inset="0,.5mm,0,0">
                <w:txbxContent>
                  <w:p w14:paraId="30C0E6E8" w14:textId="77777777" w:rsidR="00522C23" w:rsidRDefault="00522C23" w:rsidP="002D1728">
                    <w:pPr>
                      <w:pStyle w:val="a9"/>
                    </w:pPr>
                  </w:p>
                  <w:p w14:paraId="73671D35" w14:textId="77777777" w:rsidR="00522C23" w:rsidRDefault="00522C23" w:rsidP="002D1728">
                    <w:pPr>
                      <w:pStyle w:val="a9"/>
                    </w:pPr>
                  </w:p>
                  <w:p w14:paraId="55D86CAB" w14:textId="77777777" w:rsidR="00522C23" w:rsidRPr="00BA3954" w:rsidRDefault="00522C23" w:rsidP="002D1728">
                    <w:pPr>
                      <w:pStyle w:val="a9"/>
                    </w:pPr>
                  </w:p>
                </w:txbxContent>
              </v:textbox>
              <w10:wrap anchorx="page" anchory="page"/>
            </v:shape>
          </w:pict>
        </mc:Fallback>
      </mc:AlternateContent>
    </w:r>
    <w:r>
      <w:rPr>
        <w:noProof/>
      </w:rPr>
      <mc:AlternateContent>
        <mc:Choice Requires="wps">
          <w:drawing>
            <wp:anchor distT="0" distB="0" distL="114300" distR="114300" simplePos="0" relativeHeight="251705344" behindDoc="0" locked="0" layoutInCell="1" allowOverlap="1" wp14:anchorId="2448DF9B" wp14:editId="1AB6F61B">
              <wp:simplePos x="0" y="0"/>
              <wp:positionH relativeFrom="page">
                <wp:posOffset>5598795</wp:posOffset>
              </wp:positionH>
              <wp:positionV relativeFrom="page">
                <wp:posOffset>9792970</wp:posOffset>
              </wp:positionV>
              <wp:extent cx="1764030" cy="539750"/>
              <wp:effectExtent l="0" t="0" r="7620" b="0"/>
              <wp:wrapNone/>
              <wp:docPr id="126" name="Text Box 32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4030" cy="53975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2E6D7B9" w14:textId="77777777" w:rsidR="00522C23" w:rsidRPr="00145E2C" w:rsidRDefault="00522C23" w:rsidP="002A4341">
                          <w:pPr>
                            <w:spacing w:before="20"/>
                            <w:ind w:left="28"/>
                            <w:rPr>
                              <w:b w:val="0"/>
                              <w:szCs w:val="18"/>
                            </w:rPr>
                          </w:pPr>
                          <w:r w:rsidRPr="00145E2C">
                            <w:rPr>
                              <w:b w:val="0"/>
                              <w:szCs w:val="18"/>
                            </w:rPr>
                            <w:t xml:space="preserve">ООО </w:t>
                          </w:r>
                        </w:p>
                        <w:p w14:paraId="1CEECC9F" w14:textId="77777777" w:rsidR="00522C23" w:rsidRPr="00145E2C" w:rsidRDefault="00522C23" w:rsidP="002A4341">
                          <w:pPr>
                            <w:spacing w:before="20"/>
                            <w:ind w:left="28"/>
                            <w:rPr>
                              <w:b w:val="0"/>
                              <w:szCs w:val="18"/>
                            </w:rPr>
                          </w:pPr>
                          <w:r w:rsidRPr="00145E2C">
                            <w:rPr>
                              <w:b w:val="0"/>
                              <w:szCs w:val="18"/>
                            </w:rPr>
                            <w:t>«</w:t>
                          </w:r>
                          <w:proofErr w:type="spellStart"/>
                          <w:r w:rsidRPr="00145E2C">
                            <w:rPr>
                              <w:b w:val="0"/>
                              <w:szCs w:val="18"/>
                            </w:rPr>
                            <w:t>ПриволжскНИПИнефть</w:t>
                          </w:r>
                          <w:proofErr w:type="spellEnd"/>
                          <w:r w:rsidRPr="00145E2C">
                            <w:rPr>
                              <w:b w:val="0"/>
                              <w:szCs w:val="18"/>
                            </w:rPr>
                            <w:t xml:space="preserve">» </w:t>
                          </w:r>
                        </w:p>
                        <w:p w14:paraId="102C9F58" w14:textId="77777777" w:rsidR="00522C23" w:rsidRPr="00145E2C" w:rsidRDefault="00522C23" w:rsidP="002A4341">
                          <w:pPr>
                            <w:pStyle w:val="af4"/>
                            <w:rPr>
                              <w:b/>
                              <w:sz w:val="28"/>
                              <w:szCs w:val="28"/>
                            </w:rPr>
                          </w:pPr>
                          <w:r w:rsidRPr="00145E2C">
                            <w:rPr>
                              <w:b/>
                              <w:szCs w:val="18"/>
                            </w:rPr>
                            <w:t>г. Самара</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48DF9B" id="_x0000_s1136" type="#_x0000_t202" style="position:absolute;margin-left:440.85pt;margin-top:771.1pt;width:138.9pt;height:42.5pt;z-index:2517053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" filled="f" strokeweight="1.5pt">
              <v:textbox inset="0,0,0,0">
                <w:txbxContent>
                  <w:p w14:paraId="72E6D7B9" w14:textId="77777777" w:rsidR="00522C23" w:rsidRPr="00145E2C" w:rsidRDefault="00522C23" w:rsidP="002A4341">
                    <w:pPr>
                      <w:spacing w:before="20"/>
                      <w:ind w:left="28"/>
                      <w:rPr>
                        <w:b w:val="0"/>
                        <w:szCs w:val="18"/>
                      </w:rPr>
                    </w:pPr>
                    <w:r w:rsidRPr="00145E2C">
                      <w:rPr>
                        <w:b w:val="0"/>
                        <w:szCs w:val="18"/>
                      </w:rPr>
                      <w:t xml:space="preserve">ООО </w:t>
                    </w:r>
                  </w:p>
                  <w:p w14:paraId="1CEECC9F" w14:textId="77777777" w:rsidR="00522C23" w:rsidRPr="00145E2C" w:rsidRDefault="00522C23" w:rsidP="002A4341">
                    <w:pPr>
                      <w:spacing w:before="20"/>
                      <w:ind w:left="28"/>
                      <w:rPr>
                        <w:b w:val="0"/>
                        <w:szCs w:val="18"/>
                      </w:rPr>
                    </w:pPr>
                    <w:r w:rsidRPr="00145E2C">
                      <w:rPr>
                        <w:b w:val="0"/>
                        <w:szCs w:val="18"/>
                      </w:rPr>
                      <w:t>«</w:t>
                    </w:r>
                    <w:proofErr w:type="spellStart"/>
                    <w:r w:rsidRPr="00145E2C">
                      <w:rPr>
                        <w:b w:val="0"/>
                        <w:szCs w:val="18"/>
                      </w:rPr>
                      <w:t>ПриволжскНИПИнефть</w:t>
                    </w:r>
                    <w:proofErr w:type="spellEnd"/>
                    <w:r w:rsidRPr="00145E2C">
                      <w:rPr>
                        <w:b w:val="0"/>
                        <w:szCs w:val="18"/>
                      </w:rPr>
                      <w:t xml:space="preserve">» </w:t>
                    </w:r>
                  </w:p>
                  <w:p w14:paraId="102C9F58" w14:textId="77777777" w:rsidR="00522C23" w:rsidRPr="00145E2C" w:rsidRDefault="00522C23" w:rsidP="002A4341">
                    <w:pPr>
                      <w:pStyle w:val="af4"/>
                      <w:rPr>
                        <w:b/>
                        <w:sz w:val="28"/>
                        <w:szCs w:val="28"/>
                      </w:rPr>
                    </w:pPr>
                    <w:r w:rsidRPr="00145E2C">
                      <w:rPr>
                        <w:b/>
                        <w:szCs w:val="18"/>
                      </w:rPr>
                      <w:t>г. Самара</w:t>
                    </w:r>
                  </w:p>
                </w:txbxContent>
              </v:textbox>
              <w10:wrap anchorx="page" anchory="page"/>
            </v:shape>
          </w:pict>
        </mc:Fallback>
      </mc:AlternateContent>
    </w:r>
    <w:r>
      <w:rPr>
        <w:noProof/>
      </w:rPr>
      <mc:AlternateContent>
        <mc:Choice Requires="wps">
          <w:drawing>
            <wp:anchor distT="0" distB="0" distL="114300" distR="114300" simplePos="0" relativeHeight="251709440" behindDoc="0" locked="0" layoutInCell="1" allowOverlap="1" wp14:anchorId="780C3782" wp14:editId="07BA5DEE">
              <wp:simplePos x="0" y="0"/>
              <wp:positionH relativeFrom="page">
                <wp:posOffset>6678930</wp:posOffset>
              </wp:positionH>
              <wp:positionV relativeFrom="page">
                <wp:posOffset>9613265</wp:posOffset>
              </wp:positionV>
              <wp:extent cx="683895" cy="179705"/>
              <wp:effectExtent l="0" t="0" r="1905" b="0"/>
              <wp:wrapNone/>
              <wp:docPr id="125" name="Text Box 32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895" cy="17970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29A3E75" w14:textId="77777777" w:rsidR="00522C23" w:rsidRPr="00420F47" w:rsidRDefault="00522C23" w:rsidP="0069384D">
                          <w:pPr>
                            <w:pStyle w:val="af7"/>
                            <w:rPr>
                              <w:color w:val="000000"/>
                              <w:szCs w:val="20"/>
                              <w:lang w:val="ru-RU"/>
                            </w:rPr>
                          </w:pPr>
                          <w:r w:rsidRPr="00420F47">
                            <w:rPr>
                              <w:color w:val="000000"/>
                              <w:szCs w:val="20"/>
                              <w:lang w:val="ru-RU"/>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0C3782" id="_x0000_s1137" type="#_x0000_t202" style="position:absolute;margin-left:525.9pt;margin-top:756.95pt;width:53.85pt;height:14.15pt;z-index:251709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" filled="f" strokeweight="1.5pt">
              <v:textbox inset="0,0,0,0">
                <w:txbxContent>
                  <w:p w14:paraId="129A3E75" w14:textId="77777777" w:rsidR="00522C23" w:rsidRPr="00420F47" w:rsidRDefault="00522C23" w:rsidP="0069384D">
                    <w:pPr>
                      <w:pStyle w:val="af7"/>
                      <w:rPr>
                        <w:color w:val="000000"/>
                        <w:szCs w:val="20"/>
                        <w:lang w:val="ru-RU"/>
                      </w:rPr>
                    </w:pPr>
                    <w:r w:rsidRPr="00420F47">
                      <w:rPr>
                        <w:color w:val="000000"/>
                        <w:szCs w:val="20"/>
                        <w:lang w:val="ru-RU"/>
                      </w:rPr>
                      <w:t>1</w:t>
                    </w:r>
                  </w:p>
                </w:txbxContent>
              </v:textbox>
              <w10:wrap anchorx="page" anchory="page"/>
            </v:shape>
          </w:pict>
        </mc:Fallback>
      </mc:AlternateContent>
    </w:r>
    <w:r>
      <w:rPr>
        <w:noProof/>
      </w:rPr>
      <mc:AlternateContent>
        <mc:Choice Requires="wps">
          <w:drawing>
            <wp:anchor distT="0" distB="0" distL="114300" distR="114300" simplePos="0" relativeHeight="251708416" behindDoc="0" locked="0" layoutInCell="1" allowOverlap="1" wp14:anchorId="13B235ED" wp14:editId="36CB7CFF">
              <wp:simplePos x="0" y="0"/>
              <wp:positionH relativeFrom="page">
                <wp:posOffset>6678930</wp:posOffset>
              </wp:positionH>
              <wp:positionV relativeFrom="page">
                <wp:posOffset>9432925</wp:posOffset>
              </wp:positionV>
              <wp:extent cx="683895" cy="179705"/>
              <wp:effectExtent l="0" t="0" r="1905" b="0"/>
              <wp:wrapNone/>
              <wp:docPr id="124" name="Text Box 32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895" cy="17970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FE75F50" w14:textId="77777777" w:rsidR="00522C23" w:rsidRPr="003A75B2" w:rsidRDefault="00522C23" w:rsidP="0069384D">
                          <w:pPr>
                            <w:pStyle w:val="af6"/>
                          </w:pPr>
                          <w:r>
                            <w:t>Листов</w:t>
                          </w:r>
                        </w:p>
                        <w:p w14:paraId="5A404957" w14:textId="77777777" w:rsidR="00522C23" w:rsidRDefault="00522C23"/>
                        <w:p w14:paraId="6F4A812B" w14:textId="77777777" w:rsidR="00522C23" w:rsidRPr="003A75B2" w:rsidRDefault="00522C23" w:rsidP="0069384D">
                          <w:pPr>
                            <w:pStyle w:val="af6"/>
                          </w:pPr>
                          <w:r>
                            <w:t>Листов</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B235ED" id="_x0000_s1138" type="#_x0000_t202" style="position:absolute;margin-left:525.9pt;margin-top:742.75pt;width:53.85pt;height:14.15pt;z-index:251708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" filled="f" strokeweight="1.5pt">
              <v:textbox inset="0,0,0,0">
                <w:txbxContent>
                  <w:p w14:paraId="2FE75F50" w14:textId="77777777" w:rsidR="00522C23" w:rsidRPr="003A75B2" w:rsidRDefault="00522C23" w:rsidP="0069384D">
                    <w:pPr>
                      <w:pStyle w:val="af6"/>
                    </w:pPr>
                    <w:r>
                      <w:t>Листов</w:t>
                    </w:r>
                  </w:p>
                  <w:p w14:paraId="5A404957" w14:textId="77777777" w:rsidR="00522C23" w:rsidRDefault="00522C23"/>
                  <w:p w14:paraId="6F4A812B" w14:textId="77777777" w:rsidR="00522C23" w:rsidRPr="003A75B2" w:rsidRDefault="00522C23" w:rsidP="0069384D">
                    <w:pPr>
                      <w:pStyle w:val="af6"/>
                    </w:pPr>
                    <w:r>
                      <w:t>Листов</w:t>
                    </w:r>
                  </w:p>
                </w:txbxContent>
              </v:textbox>
              <w10:wrap anchorx="page" anchory="page"/>
            </v:shape>
          </w:pict>
        </mc:Fallback>
      </mc:AlternateContent>
    </w:r>
    <w:r>
      <w:rPr>
        <w:noProof/>
      </w:rPr>
      <mc:AlternateContent>
        <mc:Choice Requires="wps">
          <w:drawing>
            <wp:anchor distT="4294967295" distB="4294967295" distL="114300" distR="114300" simplePos="0" relativeHeight="251752448" behindDoc="0" locked="0" layoutInCell="1" allowOverlap="1" wp14:anchorId="37870972" wp14:editId="528226D7">
              <wp:simplePos x="0" y="0"/>
              <wp:positionH relativeFrom="page">
                <wp:posOffset>737870</wp:posOffset>
              </wp:positionH>
              <wp:positionV relativeFrom="page">
                <wp:posOffset>8893174</wp:posOffset>
              </wp:positionV>
              <wp:extent cx="6623685" cy="0"/>
              <wp:effectExtent l="0" t="0" r="5715" b="0"/>
              <wp:wrapNone/>
              <wp:docPr id="123" name="Line 33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368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4F61CF9B" id="Line 3337" o:spid="_x0000_s1026" style="position:absolute;z-index:25175244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700.25pt" to="579.65pt,70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" strokeweight="1.5pt">
              <w10:wrap anchorx="page" anchory="page"/>
            </v:line>
          </w:pict>
        </mc:Fallback>
      </mc:AlternateContent>
    </w:r>
    <w:r>
      <w:rPr>
        <w:noProof/>
      </w:rPr>
      <mc:AlternateContent>
        <mc:Choice Requires="wps">
          <w:drawing>
            <wp:anchor distT="0" distB="0" distL="114300" distR="114300" simplePos="0" relativeHeight="251735040" behindDoc="0" locked="0" layoutInCell="1" allowOverlap="1" wp14:anchorId="6618EA6F" wp14:editId="64E6867A">
              <wp:simplePos x="0" y="0"/>
              <wp:positionH relativeFrom="page">
                <wp:posOffset>377825</wp:posOffset>
              </wp:positionH>
              <wp:positionV relativeFrom="page">
                <wp:posOffset>5832475</wp:posOffset>
              </wp:positionV>
              <wp:extent cx="179705" cy="720090"/>
              <wp:effectExtent l="0" t="0" r="0" b="3810"/>
              <wp:wrapNone/>
              <wp:docPr id="122" name="Text Box 33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720090"/>
                      </a:xfrm>
                      <a:prstGeom prst="rect">
                        <a:avLst/>
                      </a:prstGeom>
                      <a:solidFill>
                        <a:srgbClr val="FFFFFF"/>
                      </a:solidFill>
                      <a:ln w="19050">
                        <a:solidFill>
                          <a:srgbClr val="000000"/>
                        </a:solidFill>
                        <a:miter lim="800000"/>
                        <a:headEnd/>
                        <a:tailEnd/>
                      </a:ln>
                    </wps:spPr>
                    <wps:txbx>
                      <w:txbxContent>
                        <w:p w14:paraId="742F384C" w14:textId="77777777" w:rsidR="00522C23" w:rsidRPr="000141B0" w:rsidRDefault="00522C23" w:rsidP="0069384D">
                          <w:pPr>
                            <w:rPr>
                              <w:sz w:val="20"/>
                            </w:rPr>
                          </w:pP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18EA6F" id="_x0000_s1139" type="#_x0000_t202" style="position:absolute;margin-left:29.75pt;margin-top:459.25pt;width:14.15pt;height:56.7pt;z-index:2517350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" strokeweight="1.5pt">
              <v:textbox style="layout-flow:vertical;mso-layout-flow-alt:bottom-to-top" inset=".5mm,0,0,0">
                <w:txbxContent>
                  <w:p w14:paraId="742F384C" w14:textId="77777777" w:rsidR="00522C23" w:rsidRPr="000141B0" w:rsidRDefault="00522C23" w:rsidP="0069384D">
                    <w:pPr>
                      <w:rPr>
                        <w:sz w:val="20"/>
                      </w:rPr>
                    </w:pPr>
                  </w:p>
                </w:txbxContent>
              </v:textbox>
              <w10:wrap anchorx="page" anchory="page"/>
            </v:shape>
          </w:pict>
        </mc:Fallback>
      </mc:AlternateContent>
    </w:r>
    <w:r>
      <w:rPr>
        <w:noProof/>
      </w:rPr>
      <mc:AlternateContent>
        <mc:Choice Requires="wps">
          <w:drawing>
            <wp:anchor distT="0" distB="0" distL="114300" distR="114300" simplePos="0" relativeHeight="251734016" behindDoc="0" locked="0" layoutInCell="1" allowOverlap="1" wp14:anchorId="7AC1F492" wp14:editId="7DD087B6">
              <wp:simplePos x="0" y="0"/>
              <wp:positionH relativeFrom="page">
                <wp:posOffset>198120</wp:posOffset>
              </wp:positionH>
              <wp:positionV relativeFrom="page">
                <wp:posOffset>5832475</wp:posOffset>
              </wp:positionV>
              <wp:extent cx="179705" cy="720090"/>
              <wp:effectExtent l="0" t="0" r="0" b="3810"/>
              <wp:wrapNone/>
              <wp:docPr id="121" name="Text Box 33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720090"/>
                      </a:xfrm>
                      <a:prstGeom prst="rect">
                        <a:avLst/>
                      </a:prstGeom>
                      <a:solidFill>
                        <a:srgbClr val="FFFFFF"/>
                      </a:solidFill>
                      <a:ln w="19050">
                        <a:solidFill>
                          <a:srgbClr val="000000"/>
                        </a:solidFill>
                        <a:miter lim="800000"/>
                        <a:headEnd/>
                        <a:tailEnd/>
                      </a:ln>
                    </wps:spPr>
                    <wps:txbx>
                      <w:txbxContent>
                        <w:p w14:paraId="6EAF11AF" w14:textId="77777777" w:rsidR="00522C23" w:rsidRPr="000141B0" w:rsidRDefault="00522C23" w:rsidP="0069384D">
                          <w:pPr>
                            <w:rPr>
                              <w:sz w:val="20"/>
                            </w:rPr>
                          </w:pP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C1F492" id="_x0000_s1140" type="#_x0000_t202" style="position:absolute;margin-left:15.6pt;margin-top:459.25pt;width:14.15pt;height:56.7pt;z-index:251734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" strokeweight="1.5pt">
              <v:textbox style="layout-flow:vertical;mso-layout-flow-alt:bottom-to-top" inset=".5mm,0,0,0">
                <w:txbxContent>
                  <w:p w14:paraId="6EAF11AF" w14:textId="77777777" w:rsidR="00522C23" w:rsidRPr="000141B0" w:rsidRDefault="00522C23" w:rsidP="0069384D">
                    <w:pPr>
                      <w:rPr>
                        <w:sz w:val="20"/>
                      </w:rPr>
                    </w:pPr>
                  </w:p>
                </w:txbxContent>
              </v:textbox>
              <w10:wrap anchorx="page" anchory="page"/>
            </v:shape>
          </w:pict>
        </mc:Fallback>
      </mc:AlternateContent>
    </w:r>
    <w:r>
      <w:rPr>
        <w:noProof/>
      </w:rPr>
      <mc:AlternateContent>
        <mc:Choice Requires="wps">
          <w:drawing>
            <wp:anchor distT="0" distB="0" distL="114300" distR="114300" simplePos="0" relativeHeight="251732992" behindDoc="0" locked="0" layoutInCell="1" allowOverlap="1" wp14:anchorId="43F348ED" wp14:editId="67419705">
              <wp:simplePos x="0" y="0"/>
              <wp:positionH relativeFrom="page">
                <wp:posOffset>558165</wp:posOffset>
              </wp:positionH>
              <wp:positionV relativeFrom="page">
                <wp:posOffset>5832475</wp:posOffset>
              </wp:positionV>
              <wp:extent cx="179705" cy="720090"/>
              <wp:effectExtent l="0" t="0" r="0" b="3810"/>
              <wp:wrapNone/>
              <wp:docPr id="120" name="Text Box 33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720090"/>
                      </a:xfrm>
                      <a:prstGeom prst="rect">
                        <a:avLst/>
                      </a:prstGeom>
                      <a:solidFill>
                        <a:srgbClr val="FFFFFF"/>
                      </a:solidFill>
                      <a:ln w="19050">
                        <a:solidFill>
                          <a:srgbClr val="000000"/>
                        </a:solidFill>
                        <a:miter lim="800000"/>
                        <a:headEnd/>
                        <a:tailEnd/>
                      </a:ln>
                    </wps:spPr>
                    <wps:txbx>
                      <w:txbxContent>
                        <w:p w14:paraId="1F7A6248" w14:textId="77777777" w:rsidR="00522C23" w:rsidRPr="000141B0" w:rsidRDefault="00522C23" w:rsidP="0069384D">
                          <w:pPr>
                            <w:rPr>
                              <w:sz w:val="20"/>
                            </w:rPr>
                          </w:pP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F348ED" id="_x0000_s1141" type="#_x0000_t202" style="position:absolute;margin-left:43.95pt;margin-top:459.25pt;width:14.15pt;height:56.7pt;z-index:251732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" strokeweight="1.5pt">
              <v:textbox style="layout-flow:vertical;mso-layout-flow-alt:bottom-to-top" inset=".5mm,0,0,0">
                <w:txbxContent>
                  <w:p w14:paraId="1F7A6248" w14:textId="77777777" w:rsidR="00522C23" w:rsidRPr="000141B0" w:rsidRDefault="00522C23" w:rsidP="0069384D">
                    <w:pPr>
                      <w:rPr>
                        <w:sz w:val="20"/>
                      </w:rPr>
                    </w:pPr>
                  </w:p>
                </w:txbxContent>
              </v:textbox>
              <w10:wrap anchorx="page" anchory="page"/>
            </v:shape>
          </w:pict>
        </mc:Fallback>
      </mc:AlternateContent>
    </w:r>
    <w:r>
      <w:rPr>
        <w:noProof/>
      </w:rPr>
      <mc:AlternateContent>
        <mc:Choice Requires="wps">
          <w:drawing>
            <wp:anchor distT="0" distB="0" distL="114300" distR="114300" simplePos="0" relativeHeight="251731968" behindDoc="0" locked="0" layoutInCell="1" allowOverlap="1" wp14:anchorId="5A4B7C5F" wp14:editId="1CEF3563">
              <wp:simplePos x="0" y="0"/>
              <wp:positionH relativeFrom="page">
                <wp:posOffset>377825</wp:posOffset>
              </wp:positionH>
              <wp:positionV relativeFrom="page">
                <wp:posOffset>6552565</wp:posOffset>
              </wp:positionV>
              <wp:extent cx="179705" cy="720090"/>
              <wp:effectExtent l="0" t="0" r="0" b="3810"/>
              <wp:wrapNone/>
              <wp:docPr id="119" name="Text Box 33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720090"/>
                      </a:xfrm>
                      <a:prstGeom prst="rect">
                        <a:avLst/>
                      </a:prstGeom>
                      <a:solidFill>
                        <a:srgbClr val="FFFFFF"/>
                      </a:solidFill>
                      <a:ln w="19050">
                        <a:solidFill>
                          <a:srgbClr val="000000"/>
                        </a:solidFill>
                        <a:miter lim="800000"/>
                        <a:headEnd/>
                        <a:tailEnd/>
                      </a:ln>
                    </wps:spPr>
                    <wps:txbx>
                      <w:txbxContent>
                        <w:p w14:paraId="23275FED" w14:textId="77777777" w:rsidR="00522C23" w:rsidRPr="000141B0" w:rsidRDefault="00522C23" w:rsidP="0069384D">
                          <w:pPr>
                            <w:rPr>
                              <w:sz w:val="20"/>
                            </w:rPr>
                          </w:pP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4B7C5F" id="_x0000_s1142" type="#_x0000_t202" style="position:absolute;margin-left:29.75pt;margin-top:515.95pt;width:14.15pt;height:56.7pt;z-index:251731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" strokeweight="1.5pt">
              <v:textbox style="layout-flow:vertical;mso-layout-flow-alt:bottom-to-top" inset=".5mm,0,0,0">
                <w:txbxContent>
                  <w:p w14:paraId="23275FED" w14:textId="77777777" w:rsidR="00522C23" w:rsidRPr="000141B0" w:rsidRDefault="00522C23" w:rsidP="0069384D">
                    <w:pPr>
                      <w:rPr>
                        <w:sz w:val="20"/>
                      </w:rPr>
                    </w:pPr>
                  </w:p>
                </w:txbxContent>
              </v:textbox>
              <w10:wrap anchorx="page" anchory="page"/>
            </v:shape>
          </w:pict>
        </mc:Fallback>
      </mc:AlternateContent>
    </w:r>
    <w:r>
      <w:rPr>
        <w:noProof/>
      </w:rPr>
      <mc:AlternateContent>
        <mc:Choice Requires="wps">
          <w:drawing>
            <wp:anchor distT="0" distB="0" distL="114300" distR="114300" simplePos="0" relativeHeight="251730944" behindDoc="0" locked="0" layoutInCell="1" allowOverlap="1" wp14:anchorId="1FDFC785" wp14:editId="66F607C4">
              <wp:simplePos x="0" y="0"/>
              <wp:positionH relativeFrom="page">
                <wp:posOffset>198120</wp:posOffset>
              </wp:positionH>
              <wp:positionV relativeFrom="page">
                <wp:posOffset>6552565</wp:posOffset>
              </wp:positionV>
              <wp:extent cx="179705" cy="720090"/>
              <wp:effectExtent l="0" t="0" r="0" b="3810"/>
              <wp:wrapNone/>
              <wp:docPr id="118" name="Text Box 33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720090"/>
                      </a:xfrm>
                      <a:prstGeom prst="rect">
                        <a:avLst/>
                      </a:prstGeom>
                      <a:solidFill>
                        <a:srgbClr val="FFFFFF"/>
                      </a:solidFill>
                      <a:ln w="19050">
                        <a:solidFill>
                          <a:srgbClr val="000000"/>
                        </a:solidFill>
                        <a:miter lim="800000"/>
                        <a:headEnd/>
                        <a:tailEnd/>
                      </a:ln>
                    </wps:spPr>
                    <wps:txbx>
                      <w:txbxContent>
                        <w:p w14:paraId="309842AB" w14:textId="77777777" w:rsidR="00522C23" w:rsidRPr="000141B0" w:rsidRDefault="00522C23" w:rsidP="0069384D">
                          <w:pPr>
                            <w:rPr>
                              <w:sz w:val="20"/>
                              <w:szCs w:val="20"/>
                            </w:rPr>
                          </w:pP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DFC785" id="_x0000_s1143" type="#_x0000_t202" style="position:absolute;margin-left:15.6pt;margin-top:515.95pt;width:14.15pt;height:56.7pt;z-index:2517309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" strokeweight="1.5pt">
              <v:textbox style="layout-flow:vertical;mso-layout-flow-alt:bottom-to-top" inset=".5mm,0,0,0">
                <w:txbxContent>
                  <w:p w14:paraId="309842AB" w14:textId="77777777" w:rsidR="00522C23" w:rsidRPr="000141B0" w:rsidRDefault="00522C23" w:rsidP="0069384D">
                    <w:pPr>
                      <w:rPr>
                        <w:sz w:val="20"/>
                        <w:szCs w:val="20"/>
                      </w:rPr>
                    </w:pPr>
                  </w:p>
                </w:txbxContent>
              </v:textbox>
              <w10:wrap anchorx="page" anchory="page"/>
            </v:shape>
          </w:pict>
        </mc:Fallback>
      </mc:AlternateContent>
    </w:r>
    <w:r>
      <w:rPr>
        <w:noProof/>
      </w:rPr>
      <mc:AlternateContent>
        <mc:Choice Requires="wps">
          <w:drawing>
            <wp:anchor distT="0" distB="0" distL="114300" distR="114300" simplePos="0" relativeHeight="251729920" behindDoc="0" locked="0" layoutInCell="1" allowOverlap="1" wp14:anchorId="0794CADD" wp14:editId="72373FE6">
              <wp:simplePos x="0" y="0"/>
              <wp:positionH relativeFrom="page">
                <wp:posOffset>558165</wp:posOffset>
              </wp:positionH>
              <wp:positionV relativeFrom="page">
                <wp:posOffset>6552565</wp:posOffset>
              </wp:positionV>
              <wp:extent cx="179705" cy="720090"/>
              <wp:effectExtent l="0" t="0" r="0" b="3810"/>
              <wp:wrapNone/>
              <wp:docPr id="117" name="Text Box 33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720090"/>
                      </a:xfrm>
                      <a:prstGeom prst="rect">
                        <a:avLst/>
                      </a:prstGeom>
                      <a:solidFill>
                        <a:srgbClr val="FFFFFF"/>
                      </a:solidFill>
                      <a:ln w="19050">
                        <a:solidFill>
                          <a:srgbClr val="000000"/>
                        </a:solidFill>
                        <a:miter lim="800000"/>
                        <a:headEnd/>
                        <a:tailEnd/>
                      </a:ln>
                    </wps:spPr>
                    <wps:txbx>
                      <w:txbxContent>
                        <w:p w14:paraId="7C7015A6" w14:textId="77777777" w:rsidR="00522C23" w:rsidRPr="000141B0" w:rsidRDefault="00522C23" w:rsidP="0069384D">
                          <w:pPr>
                            <w:rPr>
                              <w:sz w:val="20"/>
                              <w:szCs w:val="20"/>
                            </w:rPr>
                          </w:pP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94CADD" id="_x0000_s1144" type="#_x0000_t202" style="position:absolute;margin-left:43.95pt;margin-top:515.95pt;width:14.15pt;height:56.7pt;z-index:251729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" strokeweight="1.5pt">
              <v:textbox style="layout-flow:vertical;mso-layout-flow-alt:bottom-to-top" inset=".5mm,0,0,0">
                <w:txbxContent>
                  <w:p w14:paraId="7C7015A6" w14:textId="77777777" w:rsidR="00522C23" w:rsidRPr="000141B0" w:rsidRDefault="00522C23" w:rsidP="0069384D">
                    <w:pPr>
                      <w:rPr>
                        <w:sz w:val="20"/>
                        <w:szCs w:val="20"/>
                      </w:rPr>
                    </w:pPr>
                  </w:p>
                </w:txbxContent>
              </v:textbox>
              <w10:wrap anchorx="page" anchory="page"/>
            </v:shape>
          </w:pict>
        </mc:Fallback>
      </mc:AlternateContent>
    </w:r>
    <w:r>
      <w:rPr>
        <w:noProof/>
      </w:rPr>
      <mc:AlternateContent>
        <mc:Choice Requires="wps">
          <w:drawing>
            <wp:anchor distT="4294967295" distB="4294967295" distL="114300" distR="114300" simplePos="0" relativeHeight="251728896" behindDoc="0" locked="0" layoutInCell="1" allowOverlap="1" wp14:anchorId="4C9B3C8F" wp14:editId="7A6F2A43">
              <wp:simplePos x="0" y="0"/>
              <wp:positionH relativeFrom="page">
                <wp:posOffset>737870</wp:posOffset>
              </wp:positionH>
              <wp:positionV relativeFrom="page">
                <wp:posOffset>9253219</wp:posOffset>
              </wp:positionV>
              <wp:extent cx="2339975" cy="0"/>
              <wp:effectExtent l="0" t="0" r="3175" b="0"/>
              <wp:wrapNone/>
              <wp:docPr id="116" name="Line 33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997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20F18093" id="Line 3314" o:spid="_x0000_s1026" style="position:absolute;z-index:251728896;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728.6pt" to="242.3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" strokeweight="1.5pt">
              <w10:wrap anchorx="page" anchory="page"/>
            </v:line>
          </w:pict>
        </mc:Fallback>
      </mc:AlternateContent>
    </w:r>
    <w:r>
      <w:rPr>
        <w:noProof/>
      </w:rPr>
      <mc:AlternateContent>
        <mc:Choice Requires="wps">
          <w:drawing>
            <wp:anchor distT="0" distB="0" distL="114299" distR="114299" simplePos="0" relativeHeight="251754496" behindDoc="0" locked="0" layoutInCell="1" allowOverlap="1" wp14:anchorId="15B55743" wp14:editId="68E14FD2">
              <wp:simplePos x="0" y="0"/>
              <wp:positionH relativeFrom="page">
                <wp:posOffset>1457959</wp:posOffset>
              </wp:positionH>
              <wp:positionV relativeFrom="page">
                <wp:posOffset>8893175</wp:posOffset>
              </wp:positionV>
              <wp:extent cx="0" cy="1440180"/>
              <wp:effectExtent l="0" t="0" r="0" b="7620"/>
              <wp:wrapNone/>
              <wp:docPr id="115" name="Line 33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4018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058C7673" id="Line 3339" o:spid="_x0000_s1026" style="position:absolute;z-index:251754496;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114.8pt,700.25pt" to="114.8pt,8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" strokeweight="1.5pt">
              <w10:wrap anchorx="page" anchory="page"/>
            </v:line>
          </w:pict>
        </mc:Fallback>
      </mc:AlternateContent>
    </w:r>
    <w:r>
      <w:rPr>
        <w:noProof/>
      </w:rPr>
      <mc:AlternateContent>
        <mc:Choice Requires="wps">
          <w:drawing>
            <wp:anchor distT="0" distB="0" distL="114299" distR="114299" simplePos="0" relativeHeight="251727872" behindDoc="0" locked="0" layoutInCell="1" allowOverlap="1" wp14:anchorId="26C02B1E" wp14:editId="3542F318">
              <wp:simplePos x="0" y="0"/>
              <wp:positionH relativeFrom="page">
                <wp:posOffset>1818004</wp:posOffset>
              </wp:positionH>
              <wp:positionV relativeFrom="page">
                <wp:posOffset>8893175</wp:posOffset>
              </wp:positionV>
              <wp:extent cx="0" cy="539750"/>
              <wp:effectExtent l="0" t="0" r="0" b="12700"/>
              <wp:wrapNone/>
              <wp:docPr id="114" name="Line 33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97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2DF30F10" id="Line 3313" o:spid="_x0000_s1026" style="position:absolute;z-index:251727872;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143.15pt,700.25pt" to="143.15pt,74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" strokeweight="1.5pt">
              <w10:wrap anchorx="page" anchory="page"/>
            </v:line>
          </w:pict>
        </mc:Fallback>
      </mc:AlternateContent>
    </w:r>
    <w:r>
      <w:rPr>
        <w:noProof/>
      </w:rPr>
      <mc:AlternateContent>
        <mc:Choice Requires="wps">
          <w:drawing>
            <wp:anchor distT="0" distB="0" distL="114300" distR="114300" simplePos="0" relativeHeight="251726848" behindDoc="0" locked="0" layoutInCell="1" allowOverlap="1" wp14:anchorId="6474A759" wp14:editId="6A44F40C">
              <wp:simplePos x="0" y="0"/>
              <wp:positionH relativeFrom="page">
                <wp:posOffset>1457960</wp:posOffset>
              </wp:positionH>
              <wp:positionV relativeFrom="page">
                <wp:posOffset>9072880</wp:posOffset>
              </wp:positionV>
              <wp:extent cx="360045" cy="179705"/>
              <wp:effectExtent l="0" t="0" r="1905" b="0"/>
              <wp:wrapNone/>
              <wp:docPr id="113" name="Text Box 33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solidFill>
                        <a:srgbClr val="FFFFFF"/>
                      </a:solidFill>
                      <a:ln w="6350">
                        <a:solidFill>
                          <a:srgbClr val="000000"/>
                        </a:solidFill>
                        <a:miter lim="800000"/>
                        <a:headEnd/>
                        <a:tailEnd/>
                      </a:ln>
                    </wps:spPr>
                    <wps:txbx>
                      <w:txbxContent>
                        <w:p w14:paraId="33B8A004" w14:textId="77777777" w:rsidR="00522C23" w:rsidRPr="00725535" w:rsidRDefault="00522C23" w:rsidP="0069384D">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74A759" id="_x0000_s1145" type="#_x0000_t202" style="position:absolute;margin-left:114.8pt;margin-top:714.4pt;width:28.35pt;height:14.15pt;z-index:251726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" strokeweight=".5pt">
              <v:textbox inset="0,.5mm,0,0">
                <w:txbxContent>
                  <w:p w14:paraId="33B8A004" w14:textId="77777777" w:rsidR="00522C23" w:rsidRPr="00725535" w:rsidRDefault="00522C23" w:rsidP="0069384D">
                    <w:pPr>
                      <w:pStyle w:val="a9"/>
                    </w:pPr>
                  </w:p>
                </w:txbxContent>
              </v:textbox>
              <w10:wrap anchorx="page" anchory="page"/>
            </v:shape>
          </w:pict>
        </mc:Fallback>
      </mc:AlternateContent>
    </w:r>
    <w:r>
      <w:rPr>
        <w:noProof/>
      </w:rPr>
      <mc:AlternateContent>
        <mc:Choice Requires="wps">
          <w:drawing>
            <wp:anchor distT="0" distB="0" distL="114300" distR="114300" simplePos="0" relativeHeight="251725824" behindDoc="0" locked="0" layoutInCell="1" allowOverlap="1" wp14:anchorId="72534DB8" wp14:editId="00D97220">
              <wp:simplePos x="0" y="0"/>
              <wp:positionH relativeFrom="page">
                <wp:posOffset>7021195</wp:posOffset>
              </wp:positionH>
              <wp:positionV relativeFrom="page">
                <wp:posOffset>10333355</wp:posOffset>
              </wp:positionV>
              <wp:extent cx="360045" cy="179705"/>
              <wp:effectExtent l="0" t="0" r="0" b="0"/>
              <wp:wrapNone/>
              <wp:docPr id="112" name="Text Box 33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3473A056" w14:textId="77777777" w:rsidR="00522C23" w:rsidRPr="003A75B2" w:rsidRDefault="00522C23" w:rsidP="0069384D">
                          <w:pPr>
                            <w:pStyle w:val="ae"/>
                          </w:pPr>
                          <w:r w:rsidRPr="004C30A9">
                            <w:t>А4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534DB8" id="_x0000_s1146" type="#_x0000_t202" style="position:absolute;margin-left:552.85pt;margin-top:813.65pt;width:28.35pt;height:14.15pt;z-index:251725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" filled="f" stroked="f" strokeweight="1.5pt">
              <v:textbox inset="0,0,0,0">
                <w:txbxContent>
                  <w:p w14:paraId="3473A056" w14:textId="77777777" w:rsidR="00522C23" w:rsidRPr="003A75B2" w:rsidRDefault="00522C23" w:rsidP="0069384D">
                    <w:pPr>
                      <w:pStyle w:val="ae"/>
                    </w:pPr>
                    <w:r w:rsidRPr="004C30A9">
                      <w:t>А4</w:t>
                    </w:r>
                  </w:p>
                </w:txbxContent>
              </v:textbox>
              <w10:wrap anchorx="page" anchory="page"/>
            </v:shape>
          </w:pict>
        </mc:Fallback>
      </mc:AlternateContent>
    </w:r>
    <w:r>
      <w:rPr>
        <w:noProof/>
      </w:rPr>
      <mc:AlternateContent>
        <mc:Choice Requires="wps">
          <w:drawing>
            <wp:anchor distT="0" distB="0" distL="114300" distR="114300" simplePos="0" relativeHeight="251724800" behindDoc="0" locked="0" layoutInCell="1" allowOverlap="1" wp14:anchorId="30FBE6DB" wp14:editId="4AD41FFF">
              <wp:simplePos x="0" y="0"/>
              <wp:positionH relativeFrom="page">
                <wp:posOffset>6480810</wp:posOffset>
              </wp:positionH>
              <wp:positionV relativeFrom="page">
                <wp:posOffset>10333355</wp:posOffset>
              </wp:positionV>
              <wp:extent cx="539750" cy="179705"/>
              <wp:effectExtent l="0" t="0" r="0" b="0"/>
              <wp:wrapNone/>
              <wp:docPr id="111" name="Text Box 33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32A7F18F" w14:textId="77777777" w:rsidR="00522C23" w:rsidRPr="003A75B2" w:rsidRDefault="00522C23" w:rsidP="0069384D">
                          <w:pPr>
                            <w:pStyle w:val="ae"/>
                          </w:pPr>
                          <w:r w:rsidRPr="004C30A9">
                            <w:t>Формат</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FBE6DB" id="_x0000_s1147" type="#_x0000_t202" style="position:absolute;margin-left:510.3pt;margin-top:813.65pt;width:42.5pt;height:14.15pt;z-index:251724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" filled="f" stroked="f" strokeweight="1.5pt">
              <v:textbox inset="0,0,0,0">
                <w:txbxContent>
                  <w:p w14:paraId="32A7F18F" w14:textId="77777777" w:rsidR="00522C23" w:rsidRPr="003A75B2" w:rsidRDefault="00522C23" w:rsidP="0069384D">
                    <w:pPr>
                      <w:pStyle w:val="ae"/>
                    </w:pPr>
                    <w:r w:rsidRPr="004C30A9">
                      <w:t>Формат</w:t>
                    </w:r>
                  </w:p>
                </w:txbxContent>
              </v:textbox>
              <w10:wrap anchorx="page" anchory="page"/>
            </v:shape>
          </w:pict>
        </mc:Fallback>
      </mc:AlternateContent>
    </w:r>
    <w:r>
      <w:rPr>
        <w:noProof/>
      </w:rPr>
      <mc:AlternateContent>
        <mc:Choice Requires="wps">
          <w:drawing>
            <wp:anchor distT="4294967295" distB="4294967295" distL="114300" distR="114300" simplePos="0" relativeHeight="251723776" behindDoc="0" locked="0" layoutInCell="1" allowOverlap="1" wp14:anchorId="46DC6712" wp14:editId="106AEF37">
              <wp:simplePos x="0" y="0"/>
              <wp:positionH relativeFrom="page">
                <wp:posOffset>737870</wp:posOffset>
              </wp:positionH>
              <wp:positionV relativeFrom="page">
                <wp:posOffset>9432924</wp:posOffset>
              </wp:positionV>
              <wp:extent cx="4860290" cy="0"/>
              <wp:effectExtent l="0" t="0" r="16510" b="0"/>
              <wp:wrapNone/>
              <wp:docPr id="110" name="Line 33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029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37719841" id="Line 3309" o:spid="_x0000_s1026" style="position:absolute;z-index:251723776;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742.75pt" to="440.8pt,74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" strokeweight="1.5pt">
              <w10:wrap anchorx="page" anchory="page"/>
            </v:line>
          </w:pict>
        </mc:Fallback>
      </mc:AlternateContent>
    </w:r>
    <w:r>
      <w:rPr>
        <w:noProof/>
      </w:rPr>
      <mc:AlternateContent>
        <mc:Choice Requires="wps">
          <w:drawing>
            <wp:anchor distT="0" distB="0" distL="114299" distR="114299" simplePos="0" relativeHeight="251722752" behindDoc="0" locked="0" layoutInCell="1" allowOverlap="1" wp14:anchorId="7167C401" wp14:editId="34D74EF4">
              <wp:simplePos x="0" y="0"/>
              <wp:positionH relativeFrom="page">
                <wp:posOffset>3078479</wp:posOffset>
              </wp:positionH>
              <wp:positionV relativeFrom="page">
                <wp:posOffset>8893175</wp:posOffset>
              </wp:positionV>
              <wp:extent cx="0" cy="1440180"/>
              <wp:effectExtent l="0" t="0" r="0" b="7620"/>
              <wp:wrapNone/>
              <wp:docPr id="109" name="Line 33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4018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0F949389" id="Line 3308" o:spid="_x0000_s1026" style="position:absolute;z-index:251722752;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242.4pt,700.25pt" to="242.4pt,8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" strokeweight="1.5pt">
              <w10:wrap anchorx="page" anchory="page"/>
            </v:line>
          </w:pict>
        </mc:Fallback>
      </mc:AlternateContent>
    </w:r>
    <w:r>
      <w:rPr>
        <w:noProof/>
      </w:rPr>
      <mc:AlternateContent>
        <mc:Choice Requires="wps">
          <w:drawing>
            <wp:anchor distT="0" distB="0" distL="114299" distR="114299" simplePos="0" relativeHeight="251721728" behindDoc="0" locked="0" layoutInCell="1" allowOverlap="1" wp14:anchorId="42FCB265" wp14:editId="735498AA">
              <wp:simplePos x="0" y="0"/>
              <wp:positionH relativeFrom="page">
                <wp:posOffset>2718434</wp:posOffset>
              </wp:positionH>
              <wp:positionV relativeFrom="page">
                <wp:posOffset>8893175</wp:posOffset>
              </wp:positionV>
              <wp:extent cx="0" cy="1440180"/>
              <wp:effectExtent l="0" t="0" r="0" b="7620"/>
              <wp:wrapNone/>
              <wp:docPr id="108" name="Line 33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4018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379D8A96" id="Line 3307" o:spid="_x0000_s1026" style="position:absolute;z-index:251721728;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214.05pt,700.25pt" to="214.05pt,8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" strokeweight="1.5pt">
              <w10:wrap anchorx="page" anchory="page"/>
            </v:line>
          </w:pict>
        </mc:Fallback>
      </mc:AlternateContent>
    </w:r>
    <w:r>
      <w:rPr>
        <w:noProof/>
      </w:rPr>
      <mc:AlternateContent>
        <mc:Choice Requires="wps">
          <w:drawing>
            <wp:anchor distT="0" distB="0" distL="114299" distR="114299" simplePos="0" relativeHeight="251720704" behindDoc="0" locked="0" layoutInCell="1" allowOverlap="1" wp14:anchorId="0F71B902" wp14:editId="18D32FF6">
              <wp:simplePos x="0" y="0"/>
              <wp:positionH relativeFrom="page">
                <wp:posOffset>2178049</wp:posOffset>
              </wp:positionH>
              <wp:positionV relativeFrom="page">
                <wp:posOffset>8893175</wp:posOffset>
              </wp:positionV>
              <wp:extent cx="0" cy="1440180"/>
              <wp:effectExtent l="0" t="0" r="0" b="7620"/>
              <wp:wrapNone/>
              <wp:docPr id="107" name="Line 33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4018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102173FA" id="Line 3306" o:spid="_x0000_s1026" style="position:absolute;z-index:251720704;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171.5pt,700.25pt" to="171.5pt,8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" strokeweight="1.5pt">
              <w10:wrap anchorx="page" anchory="page"/>
            </v:line>
          </w:pict>
        </mc:Fallback>
      </mc:AlternateContent>
    </w:r>
    <w:r>
      <w:rPr>
        <w:noProof/>
      </w:rPr>
      <mc:AlternateContent>
        <mc:Choice Requires="wps">
          <w:drawing>
            <wp:anchor distT="0" distB="0" distL="114299" distR="114299" simplePos="0" relativeHeight="251753472" behindDoc="0" locked="0" layoutInCell="1" allowOverlap="1" wp14:anchorId="78E3A69D" wp14:editId="507BC25B">
              <wp:simplePos x="0" y="0"/>
              <wp:positionH relativeFrom="page">
                <wp:posOffset>1097914</wp:posOffset>
              </wp:positionH>
              <wp:positionV relativeFrom="page">
                <wp:posOffset>8893175</wp:posOffset>
              </wp:positionV>
              <wp:extent cx="0" cy="539750"/>
              <wp:effectExtent l="0" t="0" r="0" b="12700"/>
              <wp:wrapNone/>
              <wp:docPr id="106" name="Line 33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97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074398BD" id="Line 3338" o:spid="_x0000_s1026" style="position:absolute;z-index:251753472;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86.45pt,700.25pt" to="86.45pt,74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" strokeweight="1.5pt">
              <w10:wrap anchorx="page" anchory="page"/>
            </v:line>
          </w:pict>
        </mc:Fallback>
      </mc:AlternateContent>
    </w:r>
    <w:r>
      <w:rPr>
        <w:noProof/>
      </w:rPr>
      <mc:AlternateContent>
        <mc:Choice Requires="wps">
          <w:drawing>
            <wp:anchor distT="4294967295" distB="4294967295" distL="114300" distR="114300" simplePos="0" relativeHeight="251719680" behindDoc="0" locked="0" layoutInCell="1" allowOverlap="1" wp14:anchorId="36DBF77F" wp14:editId="2FB2A631">
              <wp:simplePos x="0" y="0"/>
              <wp:positionH relativeFrom="page">
                <wp:posOffset>737870</wp:posOffset>
              </wp:positionH>
              <wp:positionV relativeFrom="page">
                <wp:posOffset>10333354</wp:posOffset>
              </wp:positionV>
              <wp:extent cx="4860290" cy="0"/>
              <wp:effectExtent l="0" t="0" r="16510" b="0"/>
              <wp:wrapNone/>
              <wp:docPr id="105" name="Line 33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029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2A583264" id="Line 3305" o:spid="_x0000_s1026" style="position:absolute;z-index:25171968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813.65pt" to="440.8pt,8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" strokeweight="1.5pt">
              <w10:wrap anchorx="page" anchory="page"/>
            </v:line>
          </w:pict>
        </mc:Fallback>
      </mc:AlternateContent>
    </w:r>
    <w:r>
      <w:rPr>
        <w:noProof/>
      </w:rPr>
      <mc:AlternateContent>
        <mc:Choice Requires="wps">
          <w:drawing>
            <wp:anchor distT="0" distB="0" distL="114300" distR="114300" simplePos="0" relativeHeight="251718656" behindDoc="0" locked="0" layoutInCell="1" allowOverlap="1" wp14:anchorId="739E8495" wp14:editId="23513FB7">
              <wp:simplePos x="0" y="0"/>
              <wp:positionH relativeFrom="page">
                <wp:posOffset>306070</wp:posOffset>
              </wp:positionH>
              <wp:positionV relativeFrom="page">
                <wp:posOffset>7272655</wp:posOffset>
              </wp:positionV>
              <wp:extent cx="179705" cy="899795"/>
              <wp:effectExtent l="0" t="0" r="0" b="0"/>
              <wp:wrapNone/>
              <wp:docPr id="104" name="Text Box 33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899795"/>
                      </a:xfrm>
                      <a:prstGeom prst="rect">
                        <a:avLst/>
                      </a:prstGeom>
                      <a:solidFill>
                        <a:srgbClr val="FFFFFF"/>
                      </a:solidFill>
                      <a:ln w="19050">
                        <a:solidFill>
                          <a:srgbClr val="000000"/>
                        </a:solidFill>
                        <a:miter lim="800000"/>
                        <a:headEnd/>
                        <a:tailEnd/>
                      </a:ln>
                    </wps:spPr>
                    <wps:txbx>
                      <w:txbxContent>
                        <w:p w14:paraId="1D76AC21" w14:textId="77777777" w:rsidR="00522C23" w:rsidRPr="000141B0" w:rsidRDefault="00522C23" w:rsidP="0069384D">
                          <w:pPr>
                            <w:pStyle w:val="afa"/>
                            <w:rPr>
                              <w:sz w:val="20"/>
                              <w:lang w:val="en-US"/>
                            </w:rPr>
                          </w:pPr>
                          <w:r w:rsidRPr="000141B0">
                            <w:rPr>
                              <w:sz w:val="20"/>
                            </w:rPr>
                            <w:t>Инв. № подл.</w:t>
                          </w:r>
                        </w:p>
                        <w:p w14:paraId="6CB6280E" w14:textId="77777777" w:rsidR="00522C23" w:rsidRPr="000141B0" w:rsidRDefault="00522C23">
                          <w:pPr>
                            <w:rPr>
                              <w:sz w:val="22"/>
                            </w:rPr>
                          </w:pPr>
                        </w:p>
                        <w:p w14:paraId="232B9886" w14:textId="77777777" w:rsidR="00522C23" w:rsidRPr="000141B0" w:rsidRDefault="00522C23" w:rsidP="0069384D">
                          <w:pPr>
                            <w:pStyle w:val="afa"/>
                            <w:rPr>
                              <w:sz w:val="20"/>
                              <w:lang w:val="en-US"/>
                            </w:rPr>
                          </w:pPr>
                          <w:r w:rsidRPr="000141B0">
                            <w:rPr>
                              <w:sz w:val="20"/>
                            </w:rPr>
                            <w:t>Инв. № подл.</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9E8495" id="_x0000_s1148" type="#_x0000_t202" style="position:absolute;margin-left:24.1pt;margin-top:572.65pt;width:14.15pt;height:70.85pt;z-index:251718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" strokeweight="1.5pt">
              <v:textbox style="layout-flow:vertical;mso-layout-flow-alt:bottom-to-top" inset="0,0,0,0">
                <w:txbxContent>
                  <w:p w14:paraId="1D76AC21" w14:textId="77777777" w:rsidR="00522C23" w:rsidRPr="000141B0" w:rsidRDefault="00522C23" w:rsidP="0069384D">
                    <w:pPr>
                      <w:pStyle w:val="afa"/>
                      <w:rPr>
                        <w:sz w:val="20"/>
                        <w:lang w:val="en-US"/>
                      </w:rPr>
                    </w:pPr>
                    <w:r w:rsidRPr="000141B0">
                      <w:rPr>
                        <w:sz w:val="20"/>
                      </w:rPr>
                      <w:t>Инв. № подл.</w:t>
                    </w:r>
                  </w:p>
                  <w:p w14:paraId="6CB6280E" w14:textId="77777777" w:rsidR="00522C23" w:rsidRPr="000141B0" w:rsidRDefault="00522C23">
                    <w:pPr>
                      <w:rPr>
                        <w:sz w:val="22"/>
                      </w:rPr>
                    </w:pPr>
                  </w:p>
                  <w:p w14:paraId="232B9886" w14:textId="77777777" w:rsidR="00522C23" w:rsidRPr="000141B0" w:rsidRDefault="00522C23" w:rsidP="0069384D">
                    <w:pPr>
                      <w:pStyle w:val="afa"/>
                      <w:rPr>
                        <w:sz w:val="20"/>
                        <w:lang w:val="en-US"/>
                      </w:rPr>
                    </w:pPr>
                    <w:r w:rsidRPr="000141B0">
                      <w:rPr>
                        <w:sz w:val="20"/>
                      </w:rPr>
                      <w:t>Инв. № подл.</w:t>
                    </w:r>
                  </w:p>
                </w:txbxContent>
              </v:textbox>
              <w10:wrap anchorx="page" anchory="page"/>
            </v:shape>
          </w:pict>
        </mc:Fallback>
      </mc:AlternateContent>
    </w:r>
    <w:r>
      <w:rPr>
        <w:noProof/>
      </w:rPr>
      <mc:AlternateContent>
        <mc:Choice Requires="wps">
          <w:drawing>
            <wp:anchor distT="0" distB="0" distL="114300" distR="114300" simplePos="0" relativeHeight="251717632" behindDoc="0" locked="0" layoutInCell="1" allowOverlap="1" wp14:anchorId="7F06256B" wp14:editId="29D68730">
              <wp:simplePos x="0" y="0"/>
              <wp:positionH relativeFrom="page">
                <wp:posOffset>485775</wp:posOffset>
              </wp:positionH>
              <wp:positionV relativeFrom="page">
                <wp:posOffset>7272655</wp:posOffset>
              </wp:positionV>
              <wp:extent cx="252095" cy="899795"/>
              <wp:effectExtent l="0" t="0" r="0" b="0"/>
              <wp:wrapNone/>
              <wp:docPr id="103" name="Text Box 33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 cy="899795"/>
                      </a:xfrm>
                      <a:prstGeom prst="rect">
                        <a:avLst/>
                      </a:prstGeom>
                      <a:solidFill>
                        <a:srgbClr val="FFFFFF"/>
                      </a:solidFill>
                      <a:ln w="19050">
                        <a:solidFill>
                          <a:srgbClr val="000000"/>
                        </a:solidFill>
                        <a:miter lim="800000"/>
                        <a:headEnd/>
                        <a:tailEnd/>
                      </a:ln>
                    </wps:spPr>
                    <wps:txbx>
                      <w:txbxContent>
                        <w:p w14:paraId="0B372C83" w14:textId="77777777" w:rsidR="00522C23" w:rsidRPr="000141B0" w:rsidRDefault="00522C23" w:rsidP="000141B0">
                          <w:pPr>
                            <w:rPr>
                              <w:sz w:val="20"/>
                            </w:rPr>
                          </w:pPr>
                        </w:p>
                      </w:txbxContent>
                    </wps:txbx>
                    <wps:bodyPr rot="0" vert="vert270" wrap="square" lIns="3600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06256B" id="_x0000_s1149" type="#_x0000_t202" style="position:absolute;margin-left:38.25pt;margin-top:572.65pt;width:19.85pt;height:70.85pt;z-index:251717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" strokeweight="1.5pt">
              <v:textbox style="layout-flow:vertical;mso-layout-flow-alt:bottom-to-top" inset="1mm,1mm,0,0">
                <w:txbxContent>
                  <w:p w14:paraId="0B372C83" w14:textId="77777777" w:rsidR="00522C23" w:rsidRPr="000141B0" w:rsidRDefault="00522C23" w:rsidP="000141B0">
                    <w:pPr>
                      <w:rPr>
                        <w:sz w:val="20"/>
                      </w:rPr>
                    </w:pPr>
                  </w:p>
                </w:txbxContent>
              </v:textbox>
              <w10:wrap anchorx="page" anchory="page"/>
            </v:shape>
          </w:pict>
        </mc:Fallback>
      </mc:AlternateContent>
    </w:r>
    <w:r>
      <w:rPr>
        <w:noProof/>
      </w:rPr>
      <mc:AlternateContent>
        <mc:Choice Requires="wps">
          <w:drawing>
            <wp:anchor distT="0" distB="0" distL="114300" distR="114300" simplePos="0" relativeHeight="251716608" behindDoc="0" locked="0" layoutInCell="1" allowOverlap="1" wp14:anchorId="260D0618" wp14:editId="5CAF8F66">
              <wp:simplePos x="0" y="0"/>
              <wp:positionH relativeFrom="page">
                <wp:posOffset>306070</wp:posOffset>
              </wp:positionH>
              <wp:positionV relativeFrom="page">
                <wp:posOffset>8173085</wp:posOffset>
              </wp:positionV>
              <wp:extent cx="179705" cy="1259840"/>
              <wp:effectExtent l="0" t="0" r="0" b="0"/>
              <wp:wrapNone/>
              <wp:docPr id="102" name="Text Box 33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1259840"/>
                      </a:xfrm>
                      <a:prstGeom prst="rect">
                        <a:avLst/>
                      </a:prstGeom>
                      <a:solidFill>
                        <a:srgbClr val="FFFFFF"/>
                      </a:solidFill>
                      <a:ln w="19050">
                        <a:solidFill>
                          <a:srgbClr val="000000"/>
                        </a:solidFill>
                        <a:miter lim="800000"/>
                        <a:headEnd/>
                        <a:tailEnd/>
                      </a:ln>
                    </wps:spPr>
                    <wps:txbx>
                      <w:txbxContent>
                        <w:p w14:paraId="222DF459" w14:textId="77777777" w:rsidR="00522C23" w:rsidRPr="000141B0" w:rsidRDefault="00522C23" w:rsidP="0069384D">
                          <w:pPr>
                            <w:pStyle w:val="afa"/>
                            <w:rPr>
                              <w:sz w:val="20"/>
                            </w:rPr>
                          </w:pPr>
                          <w:r w:rsidRPr="000141B0">
                            <w:rPr>
                              <w:sz w:val="20"/>
                            </w:rPr>
                            <w:t xml:space="preserve">Подп. </w:t>
                          </w:r>
                          <w:r>
                            <w:rPr>
                              <w:sz w:val="20"/>
                            </w:rPr>
                            <w:t>и</w:t>
                          </w:r>
                          <w:r w:rsidRPr="000141B0">
                            <w:rPr>
                              <w:sz w:val="20"/>
                            </w:rPr>
                            <w:t xml:space="preserve"> дата</w:t>
                          </w:r>
                        </w:p>
                        <w:p w14:paraId="5803B932" w14:textId="77777777" w:rsidR="00522C23" w:rsidRPr="000141B0" w:rsidRDefault="00522C23" w:rsidP="0069384D">
                          <w:pPr>
                            <w:rPr>
                              <w:sz w:val="22"/>
                            </w:rPr>
                          </w:pPr>
                        </w:p>
                        <w:p w14:paraId="21E49C37" w14:textId="77777777" w:rsidR="00522C23" w:rsidRPr="000141B0" w:rsidRDefault="00522C23">
                          <w:pPr>
                            <w:rPr>
                              <w:sz w:val="22"/>
                            </w:rPr>
                          </w:pPr>
                        </w:p>
                        <w:p w14:paraId="5A49B6C8" w14:textId="77777777" w:rsidR="00522C23" w:rsidRPr="000141B0" w:rsidRDefault="00522C23" w:rsidP="0069384D">
                          <w:pPr>
                            <w:pStyle w:val="afa"/>
                            <w:rPr>
                              <w:sz w:val="20"/>
                            </w:rPr>
                          </w:pPr>
                          <w:r w:rsidRPr="000141B0">
                            <w:rPr>
                              <w:sz w:val="20"/>
                            </w:rPr>
                            <w:t>Подп. И дата</w:t>
                          </w:r>
                        </w:p>
                        <w:p w14:paraId="58F5F776" w14:textId="77777777" w:rsidR="00522C23" w:rsidRPr="000141B0" w:rsidRDefault="00522C23" w:rsidP="0069384D">
                          <w:pPr>
                            <w:rPr>
                              <w:sz w:val="22"/>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0D0618" id="_x0000_s1150" type="#_x0000_t202" style="position:absolute;margin-left:24.1pt;margin-top:643.55pt;width:14.15pt;height:99.2pt;z-index:251716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" strokeweight="1.5pt">
              <v:textbox style="layout-flow:vertical;mso-layout-flow-alt:bottom-to-top" inset="0,0,0,0">
                <w:txbxContent>
                  <w:p w14:paraId="222DF459" w14:textId="77777777" w:rsidR="00522C23" w:rsidRPr="000141B0" w:rsidRDefault="00522C23" w:rsidP="0069384D">
                    <w:pPr>
                      <w:pStyle w:val="afa"/>
                      <w:rPr>
                        <w:sz w:val="20"/>
                      </w:rPr>
                    </w:pPr>
                    <w:r w:rsidRPr="000141B0">
                      <w:rPr>
                        <w:sz w:val="20"/>
                      </w:rPr>
                      <w:t xml:space="preserve">Подп. </w:t>
                    </w:r>
                    <w:r>
                      <w:rPr>
                        <w:sz w:val="20"/>
                      </w:rPr>
                      <w:t>и</w:t>
                    </w:r>
                    <w:r w:rsidRPr="000141B0">
                      <w:rPr>
                        <w:sz w:val="20"/>
                      </w:rPr>
                      <w:t xml:space="preserve"> дата</w:t>
                    </w:r>
                  </w:p>
                  <w:p w14:paraId="5803B932" w14:textId="77777777" w:rsidR="00522C23" w:rsidRPr="000141B0" w:rsidRDefault="00522C23" w:rsidP="0069384D">
                    <w:pPr>
                      <w:rPr>
                        <w:sz w:val="22"/>
                      </w:rPr>
                    </w:pPr>
                  </w:p>
                  <w:p w14:paraId="21E49C37" w14:textId="77777777" w:rsidR="00522C23" w:rsidRPr="000141B0" w:rsidRDefault="00522C23">
                    <w:pPr>
                      <w:rPr>
                        <w:sz w:val="22"/>
                      </w:rPr>
                    </w:pPr>
                  </w:p>
                  <w:p w14:paraId="5A49B6C8" w14:textId="77777777" w:rsidR="00522C23" w:rsidRPr="000141B0" w:rsidRDefault="00522C23" w:rsidP="0069384D">
                    <w:pPr>
                      <w:pStyle w:val="afa"/>
                      <w:rPr>
                        <w:sz w:val="20"/>
                      </w:rPr>
                    </w:pPr>
                    <w:r w:rsidRPr="000141B0">
                      <w:rPr>
                        <w:sz w:val="20"/>
                      </w:rPr>
                      <w:t>Подп. И дата</w:t>
                    </w:r>
                  </w:p>
                  <w:p w14:paraId="58F5F776" w14:textId="77777777" w:rsidR="00522C23" w:rsidRPr="000141B0" w:rsidRDefault="00522C23" w:rsidP="0069384D">
                    <w:pPr>
                      <w:rPr>
                        <w:sz w:val="22"/>
                      </w:rPr>
                    </w:pPr>
                  </w:p>
                </w:txbxContent>
              </v:textbox>
              <w10:wrap anchorx="page" anchory="page"/>
            </v:shape>
          </w:pict>
        </mc:Fallback>
      </mc:AlternateContent>
    </w:r>
    <w:r>
      <w:rPr>
        <w:noProof/>
      </w:rPr>
      <mc:AlternateContent>
        <mc:Choice Requires="wps">
          <w:drawing>
            <wp:anchor distT="0" distB="0" distL="114300" distR="114300" simplePos="0" relativeHeight="251715584" behindDoc="0" locked="0" layoutInCell="1" allowOverlap="1" wp14:anchorId="561D1D3C" wp14:editId="35F77731">
              <wp:simplePos x="0" y="0"/>
              <wp:positionH relativeFrom="page">
                <wp:posOffset>485775</wp:posOffset>
              </wp:positionH>
              <wp:positionV relativeFrom="page">
                <wp:posOffset>8173085</wp:posOffset>
              </wp:positionV>
              <wp:extent cx="252095" cy="1259840"/>
              <wp:effectExtent l="0" t="0" r="0" b="0"/>
              <wp:wrapNone/>
              <wp:docPr id="101" name="Text Box 33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 cy="1259840"/>
                      </a:xfrm>
                      <a:prstGeom prst="rect">
                        <a:avLst/>
                      </a:prstGeom>
                      <a:solidFill>
                        <a:srgbClr val="FFFFFF"/>
                      </a:solidFill>
                      <a:ln w="19050">
                        <a:solidFill>
                          <a:srgbClr val="000000"/>
                        </a:solidFill>
                        <a:miter lim="800000"/>
                        <a:headEnd/>
                        <a:tailEnd/>
                      </a:ln>
                    </wps:spPr>
                    <wps:txbx>
                      <w:txbxContent>
                        <w:p w14:paraId="3AD19B6C" w14:textId="77777777" w:rsidR="00522C23" w:rsidRPr="000141B0" w:rsidRDefault="00522C23" w:rsidP="000141B0">
                          <w:pPr>
                            <w:pStyle w:val="af"/>
                            <w:jc w:val="center"/>
                            <w:rPr>
                              <w:sz w:val="20"/>
                            </w:rPr>
                          </w:pPr>
                        </w:p>
                      </w:txbxContent>
                    </wps:txbx>
                    <wps:bodyPr rot="0" vert="vert270" wrap="square" lIns="3600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1D1D3C" id="_x0000_s1151" type="#_x0000_t202" style="position:absolute;margin-left:38.25pt;margin-top:643.55pt;width:19.85pt;height:99.2pt;z-index:2517155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" strokeweight="1.5pt">
              <v:textbox style="layout-flow:vertical;mso-layout-flow-alt:bottom-to-top" inset="1mm,1mm,0,0">
                <w:txbxContent>
                  <w:p w14:paraId="3AD19B6C" w14:textId="77777777" w:rsidR="00522C23" w:rsidRPr="000141B0" w:rsidRDefault="00522C23" w:rsidP="000141B0">
                    <w:pPr>
                      <w:pStyle w:val="af"/>
                      <w:jc w:val="center"/>
                      <w:rPr>
                        <w:sz w:val="20"/>
                      </w:rPr>
                    </w:pPr>
                  </w:p>
                </w:txbxContent>
              </v:textbox>
              <w10:wrap anchorx="page" anchory="page"/>
            </v:shape>
          </w:pict>
        </mc:Fallback>
      </mc:AlternateContent>
    </w:r>
    <w:r>
      <w:rPr>
        <w:noProof/>
      </w:rPr>
      <mc:AlternateContent>
        <mc:Choice Requires="wps">
          <w:drawing>
            <wp:anchor distT="0" distB="0" distL="114300" distR="114300" simplePos="0" relativeHeight="251714560" behindDoc="0" locked="0" layoutInCell="1" allowOverlap="1" wp14:anchorId="71A457F5" wp14:editId="48CF44F2">
              <wp:simplePos x="0" y="0"/>
              <wp:positionH relativeFrom="page">
                <wp:posOffset>306070</wp:posOffset>
              </wp:positionH>
              <wp:positionV relativeFrom="page">
                <wp:posOffset>9432925</wp:posOffset>
              </wp:positionV>
              <wp:extent cx="179705" cy="899795"/>
              <wp:effectExtent l="0" t="0" r="0" b="0"/>
              <wp:wrapNone/>
              <wp:docPr id="100" name="Text Box 33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8997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4B4BC70" w14:textId="77777777" w:rsidR="00522C23" w:rsidRPr="000141B0" w:rsidRDefault="00522C23" w:rsidP="0069384D">
                          <w:pPr>
                            <w:pStyle w:val="afa"/>
                            <w:rPr>
                              <w:sz w:val="20"/>
                              <w:lang w:val="en-US"/>
                            </w:rPr>
                          </w:pPr>
                          <w:r w:rsidRPr="000141B0">
                            <w:rPr>
                              <w:sz w:val="20"/>
                            </w:rPr>
                            <w:t>Инв. № подл.</w:t>
                          </w:r>
                        </w:p>
                        <w:p w14:paraId="34AE00A9" w14:textId="77777777" w:rsidR="00522C23" w:rsidRPr="000141B0" w:rsidRDefault="00522C23">
                          <w:pPr>
                            <w:rPr>
                              <w:sz w:val="22"/>
                            </w:rPr>
                          </w:pPr>
                        </w:p>
                        <w:p w14:paraId="125C236C" w14:textId="77777777" w:rsidR="00522C23" w:rsidRPr="000141B0" w:rsidRDefault="00522C23" w:rsidP="0069384D">
                          <w:pPr>
                            <w:pStyle w:val="afa"/>
                            <w:rPr>
                              <w:sz w:val="20"/>
                              <w:lang w:val="en-US"/>
                            </w:rPr>
                          </w:pPr>
                          <w:r w:rsidRPr="000141B0">
                            <w:rPr>
                              <w:sz w:val="20"/>
                            </w:rPr>
                            <w:t>Инв. № подл.</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A457F5" id="_x0000_s1152" type="#_x0000_t202" style="position:absolute;margin-left:24.1pt;margin-top:742.75pt;width:14.15pt;height:70.85pt;z-index:2517145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" filled="f" strokeweight="1.5pt">
              <v:textbox style="layout-flow:vertical;mso-layout-flow-alt:bottom-to-top" inset="0,0,0,0">
                <w:txbxContent>
                  <w:p w14:paraId="54B4BC70" w14:textId="77777777" w:rsidR="00522C23" w:rsidRPr="000141B0" w:rsidRDefault="00522C23" w:rsidP="0069384D">
                    <w:pPr>
                      <w:pStyle w:val="afa"/>
                      <w:rPr>
                        <w:sz w:val="20"/>
                        <w:lang w:val="en-US"/>
                      </w:rPr>
                    </w:pPr>
                    <w:r w:rsidRPr="000141B0">
                      <w:rPr>
                        <w:sz w:val="20"/>
                      </w:rPr>
                      <w:t>Инв. № подл.</w:t>
                    </w:r>
                  </w:p>
                  <w:p w14:paraId="34AE00A9" w14:textId="77777777" w:rsidR="00522C23" w:rsidRPr="000141B0" w:rsidRDefault="00522C23">
                    <w:pPr>
                      <w:rPr>
                        <w:sz w:val="22"/>
                      </w:rPr>
                    </w:pPr>
                  </w:p>
                  <w:p w14:paraId="125C236C" w14:textId="77777777" w:rsidR="00522C23" w:rsidRPr="000141B0" w:rsidRDefault="00522C23" w:rsidP="0069384D">
                    <w:pPr>
                      <w:pStyle w:val="afa"/>
                      <w:rPr>
                        <w:sz w:val="20"/>
                        <w:lang w:val="en-US"/>
                      </w:rPr>
                    </w:pPr>
                    <w:r w:rsidRPr="000141B0">
                      <w:rPr>
                        <w:sz w:val="20"/>
                      </w:rPr>
                      <w:t>Инв. № подл.</w:t>
                    </w:r>
                  </w:p>
                </w:txbxContent>
              </v:textbox>
              <w10:wrap anchorx="page" anchory="page"/>
            </v:shape>
          </w:pict>
        </mc:Fallback>
      </mc:AlternateContent>
    </w:r>
    <w:r>
      <w:rPr>
        <w:noProof/>
      </w:rPr>
      <mc:AlternateContent>
        <mc:Choice Requires="wps">
          <w:drawing>
            <wp:anchor distT="0" distB="0" distL="114300" distR="114300" simplePos="0" relativeHeight="251713536" behindDoc="0" locked="0" layoutInCell="1" allowOverlap="1" wp14:anchorId="5294C3F7" wp14:editId="302EC295">
              <wp:simplePos x="0" y="0"/>
              <wp:positionH relativeFrom="page">
                <wp:posOffset>485775</wp:posOffset>
              </wp:positionH>
              <wp:positionV relativeFrom="page">
                <wp:posOffset>9432925</wp:posOffset>
              </wp:positionV>
              <wp:extent cx="252095" cy="899795"/>
              <wp:effectExtent l="0" t="0" r="0" b="0"/>
              <wp:wrapNone/>
              <wp:docPr id="99" name="Text Box 32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 cy="899795"/>
                      </a:xfrm>
                      <a:prstGeom prst="rect">
                        <a:avLst/>
                      </a:prstGeom>
                      <a:solidFill>
                        <a:srgbClr val="FFFFFF"/>
                      </a:solidFill>
                      <a:ln w="19050">
                        <a:solidFill>
                          <a:srgbClr val="000000"/>
                        </a:solidFill>
                        <a:miter lim="800000"/>
                        <a:headEnd/>
                        <a:tailEnd/>
                      </a:ln>
                    </wps:spPr>
                    <wps:txbx>
                      <w:txbxContent>
                        <w:p w14:paraId="4B552D4E" w14:textId="77777777" w:rsidR="00522C23" w:rsidRPr="000141B0" w:rsidRDefault="00522C23" w:rsidP="000141B0">
                          <w:pPr>
                            <w:rPr>
                              <w:sz w:val="20"/>
                            </w:rPr>
                          </w:pPr>
                        </w:p>
                      </w:txbxContent>
                    </wps:txbx>
                    <wps:bodyPr rot="0" vert="vert270" wrap="square" lIns="3600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94C3F7" id="_x0000_s1153" type="#_x0000_t202" style="position:absolute;margin-left:38.25pt;margin-top:742.75pt;width:19.85pt;height:70.85pt;z-index:2517135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" strokeweight="1.5pt">
              <v:textbox style="layout-flow:vertical;mso-layout-flow-alt:bottom-to-top" inset="1mm,1mm,0,0">
                <w:txbxContent>
                  <w:p w14:paraId="4B552D4E" w14:textId="77777777" w:rsidR="00522C23" w:rsidRPr="000141B0" w:rsidRDefault="00522C23" w:rsidP="000141B0">
                    <w:pPr>
                      <w:rPr>
                        <w:sz w:val="20"/>
                      </w:rPr>
                    </w:pPr>
                  </w:p>
                </w:txbxContent>
              </v:textbox>
              <w10:wrap anchorx="page" anchory="page"/>
            </v:shape>
          </w:pict>
        </mc:Fallback>
      </mc:AlternateContent>
    </w:r>
    <w:r>
      <w:rPr>
        <w:noProof/>
      </w:rPr>
      <mc:AlternateContent>
        <mc:Choice Requires="wps">
          <w:drawing>
            <wp:anchor distT="0" distB="0" distL="114300" distR="114300" simplePos="0" relativeHeight="251711488" behindDoc="0" locked="0" layoutInCell="1" allowOverlap="1" wp14:anchorId="0CEB9E88" wp14:editId="462D7710">
              <wp:simplePos x="0" y="0"/>
              <wp:positionH relativeFrom="page">
                <wp:posOffset>5598795</wp:posOffset>
              </wp:positionH>
              <wp:positionV relativeFrom="page">
                <wp:posOffset>9613265</wp:posOffset>
              </wp:positionV>
              <wp:extent cx="539750" cy="179705"/>
              <wp:effectExtent l="0" t="0" r="0" b="0"/>
              <wp:wrapNone/>
              <wp:docPr id="98" name="Text Box 32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4FFEB16" w14:textId="442AAF02" w:rsidR="00522C23" w:rsidRPr="00A55AD6" w:rsidRDefault="00522B69" w:rsidP="0069384D">
                          <w:pPr>
                            <w:pStyle w:val="af8"/>
                          </w:pPr>
                          <w:r>
                            <w:fldChar w:fldCharType="begin"/>
                          </w:r>
                          <w:r>
                            <w:instrText xml:space="preserve"> DOCPROPERTY  Стадия  \* MERGEFORMAT </w:instrText>
                          </w:r>
                          <w:r>
                            <w:fldChar w:fldCharType="separate"/>
                          </w:r>
                          <w:r w:rsidR="00050A26">
                            <w:t>П</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EB9E88" id="_x0000_t202" coordsize="21600,21600" o:spt="202" path="m,l,21600r21600,l21600,xe">
              <v:stroke joinstyle="miter"/>
              <v:path gradientshapeok="t" o:connecttype="rect"/>
            </v:shapetype>
            <v:shape id="_x0000_s1154" type="#_x0000_t202" style="position:absolute;margin-left:440.85pt;margin-top:756.95pt;width:42.5pt;height:14.15pt;z-index:2517114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" filled="f" strokeweight="1.5pt">
              <v:textbox inset="0,0,0,0">
                <w:txbxContent>
                  <w:p w14:paraId="34FFEB16" w14:textId="442AAF02" w:rsidR="00522C23" w:rsidRPr="00A55AD6" w:rsidRDefault="00522B69" w:rsidP="0069384D">
                    <w:pPr>
                      <w:pStyle w:val="af8"/>
                    </w:pPr>
                    <w:r>
                      <w:fldChar w:fldCharType="begin"/>
                    </w:r>
                    <w:r>
                      <w:instrText xml:space="preserve"> DOCPROPERTY  Стадия  \* MERGEFORMAT </w:instrText>
                    </w:r>
                    <w:r>
                      <w:fldChar w:fldCharType="separate"/>
                    </w:r>
                    <w:r w:rsidR="00050A26">
                      <w:t>П</w:t>
                    </w:r>
                    <w:r>
                      <w:fldChar w:fldCharType="end"/>
                    </w:r>
                  </w:p>
                </w:txbxContent>
              </v:textbox>
              <w10:wrap anchorx="page" anchory="page"/>
            </v:shape>
          </w:pict>
        </mc:Fallback>
      </mc:AlternateContent>
    </w:r>
    <w:r>
      <w:rPr>
        <w:noProof/>
      </w:rPr>
      <mc:AlternateContent>
        <mc:Choice Requires="wps">
          <w:drawing>
            <wp:anchor distT="0" distB="0" distL="114300" distR="114300" simplePos="0" relativeHeight="251710464" behindDoc="0" locked="0" layoutInCell="1" allowOverlap="1" wp14:anchorId="593D685E" wp14:editId="23D9C9E6">
              <wp:simplePos x="0" y="0"/>
              <wp:positionH relativeFrom="page">
                <wp:posOffset>6138545</wp:posOffset>
              </wp:positionH>
              <wp:positionV relativeFrom="page">
                <wp:posOffset>9613265</wp:posOffset>
              </wp:positionV>
              <wp:extent cx="539750" cy="179705"/>
              <wp:effectExtent l="0" t="0" r="0" b="0"/>
              <wp:wrapNone/>
              <wp:docPr id="97" name="Text Box 32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6BA7F47" w14:textId="77777777" w:rsidR="00522C23" w:rsidRPr="003A75B2" w:rsidRDefault="00522C23" w:rsidP="0069384D">
                          <w:pPr>
                            <w:pStyle w:val="af7"/>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3D685E" id="_x0000_s1155" type="#_x0000_t202" style="position:absolute;margin-left:483.35pt;margin-top:756.95pt;width:42.5pt;height:14.15pt;z-index:2517104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" filled="f" strokeweight="1.5pt">
              <v:textbox inset="0,0,0,0">
                <w:txbxContent>
                  <w:p w14:paraId="36BA7F47" w14:textId="77777777" w:rsidR="00522C23" w:rsidRPr="003A75B2" w:rsidRDefault="00522C23" w:rsidP="0069384D">
                    <w:pPr>
                      <w:pStyle w:val="af7"/>
                    </w:pPr>
                  </w:p>
                </w:txbxContent>
              </v:textbox>
              <w10:wrap anchorx="page" anchory="page"/>
            </v:shape>
          </w:pict>
        </mc:Fallback>
      </mc:AlternateContent>
    </w:r>
    <w:r>
      <w:rPr>
        <w:noProof/>
      </w:rPr>
      <mc:AlternateContent>
        <mc:Choice Requires="wps">
          <w:drawing>
            <wp:anchor distT="0" distB="0" distL="114300" distR="114300" simplePos="0" relativeHeight="251707392" behindDoc="0" locked="0" layoutInCell="1" allowOverlap="1" wp14:anchorId="752337AC" wp14:editId="631BA763">
              <wp:simplePos x="0" y="0"/>
              <wp:positionH relativeFrom="page">
                <wp:posOffset>6138545</wp:posOffset>
              </wp:positionH>
              <wp:positionV relativeFrom="page">
                <wp:posOffset>9432925</wp:posOffset>
              </wp:positionV>
              <wp:extent cx="539750" cy="179705"/>
              <wp:effectExtent l="0" t="0" r="0" b="0"/>
              <wp:wrapNone/>
              <wp:docPr id="96" name="Text Box 32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74CC574" w14:textId="77777777" w:rsidR="00522C23" w:rsidRPr="003A75B2" w:rsidRDefault="00522C23" w:rsidP="0069384D">
                          <w:pPr>
                            <w:pStyle w:val="af6"/>
                          </w:pPr>
                          <w:r>
                            <w:t>Лист</w:t>
                          </w:r>
                        </w:p>
                        <w:p w14:paraId="373FE901" w14:textId="77777777" w:rsidR="00522C23" w:rsidRDefault="00522C23"/>
                        <w:p w14:paraId="29DA9A7D" w14:textId="77777777" w:rsidR="00522C23" w:rsidRPr="003A75B2" w:rsidRDefault="00522C23" w:rsidP="0069384D">
                          <w:pPr>
                            <w:pStyle w:val="af6"/>
                          </w:pPr>
                          <w:r>
                            <w:t>Лист</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2337AC" id="_x0000_s1156" type="#_x0000_t202" style="position:absolute;margin-left:483.35pt;margin-top:742.75pt;width:42.5pt;height:14.15pt;z-index:2517073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" filled="f" strokeweight="1.5pt">
              <v:textbox inset="0,0,0,0">
                <w:txbxContent>
                  <w:p w14:paraId="574CC574" w14:textId="77777777" w:rsidR="00522C23" w:rsidRPr="003A75B2" w:rsidRDefault="00522C23" w:rsidP="0069384D">
                    <w:pPr>
                      <w:pStyle w:val="af6"/>
                    </w:pPr>
                    <w:r>
                      <w:t>Лист</w:t>
                    </w:r>
                  </w:p>
                  <w:p w14:paraId="373FE901" w14:textId="77777777" w:rsidR="00522C23" w:rsidRDefault="00522C23"/>
                  <w:p w14:paraId="29DA9A7D" w14:textId="77777777" w:rsidR="00522C23" w:rsidRPr="003A75B2" w:rsidRDefault="00522C23" w:rsidP="0069384D">
                    <w:pPr>
                      <w:pStyle w:val="af6"/>
                    </w:pPr>
                    <w:r>
                      <w:t>Лист</w:t>
                    </w:r>
                  </w:p>
                </w:txbxContent>
              </v:textbox>
              <w10:wrap anchorx="page" anchory="page"/>
            </v:shape>
          </w:pict>
        </mc:Fallback>
      </mc:AlternateContent>
    </w:r>
    <w:r>
      <w:rPr>
        <w:noProof/>
      </w:rPr>
      <mc:AlternateContent>
        <mc:Choice Requires="wps">
          <w:drawing>
            <wp:anchor distT="0" distB="0" distL="114300" distR="114300" simplePos="0" relativeHeight="251706368" behindDoc="0" locked="0" layoutInCell="1" allowOverlap="1" wp14:anchorId="36F15C01" wp14:editId="64636070">
              <wp:simplePos x="0" y="0"/>
              <wp:positionH relativeFrom="page">
                <wp:posOffset>5598795</wp:posOffset>
              </wp:positionH>
              <wp:positionV relativeFrom="page">
                <wp:posOffset>9432925</wp:posOffset>
              </wp:positionV>
              <wp:extent cx="539750" cy="179705"/>
              <wp:effectExtent l="0" t="0" r="0" b="0"/>
              <wp:wrapNone/>
              <wp:docPr id="95" name="Text Box 32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AEE8056" w14:textId="77777777" w:rsidR="00522C23" w:rsidRPr="004C30A9" w:rsidRDefault="00522C23" w:rsidP="0069384D">
                          <w:pPr>
                            <w:pStyle w:val="af6"/>
                          </w:pPr>
                          <w:r w:rsidRPr="004C30A9">
                            <w:t>Стадия</w:t>
                          </w:r>
                        </w:p>
                        <w:p w14:paraId="3ABE489F" w14:textId="77777777" w:rsidR="00522C23" w:rsidRPr="004C30A9" w:rsidRDefault="00522C23" w:rsidP="0069384D"/>
                        <w:p w14:paraId="30F4CC63" w14:textId="77777777" w:rsidR="00522C23" w:rsidRDefault="00522C23"/>
                        <w:p w14:paraId="3A51B686" w14:textId="77777777" w:rsidR="00522C23" w:rsidRPr="004C30A9" w:rsidRDefault="00522C23" w:rsidP="0069384D">
                          <w:pPr>
                            <w:pStyle w:val="af6"/>
                          </w:pPr>
                          <w:r w:rsidRPr="004C30A9">
                            <w:t>Стадия</w:t>
                          </w:r>
                        </w:p>
                        <w:p w14:paraId="6BD4143C" w14:textId="77777777" w:rsidR="00522C23" w:rsidRPr="004C30A9" w:rsidRDefault="00522C23" w:rsidP="0069384D"/>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F15C01" id="_x0000_s1157" type="#_x0000_t202" style="position:absolute;margin-left:440.85pt;margin-top:742.75pt;width:42.5pt;height:14.15pt;z-index:2517063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" filled="f" strokeweight="1.5pt">
              <v:textbox inset="0,0,0,0">
                <w:txbxContent>
                  <w:p w14:paraId="4AEE8056" w14:textId="77777777" w:rsidR="00522C23" w:rsidRPr="004C30A9" w:rsidRDefault="00522C23" w:rsidP="0069384D">
                    <w:pPr>
                      <w:pStyle w:val="af6"/>
                    </w:pPr>
                    <w:r w:rsidRPr="004C30A9">
                      <w:t>Стадия</w:t>
                    </w:r>
                  </w:p>
                  <w:p w14:paraId="3ABE489F" w14:textId="77777777" w:rsidR="00522C23" w:rsidRPr="004C30A9" w:rsidRDefault="00522C23" w:rsidP="0069384D"/>
                  <w:p w14:paraId="30F4CC63" w14:textId="77777777" w:rsidR="00522C23" w:rsidRDefault="00522C23"/>
                  <w:p w14:paraId="3A51B686" w14:textId="77777777" w:rsidR="00522C23" w:rsidRPr="004C30A9" w:rsidRDefault="00522C23" w:rsidP="0069384D">
                    <w:pPr>
                      <w:pStyle w:val="af6"/>
                    </w:pPr>
                    <w:r w:rsidRPr="004C30A9">
                      <w:t>Стадия</w:t>
                    </w:r>
                  </w:p>
                  <w:p w14:paraId="6BD4143C" w14:textId="77777777" w:rsidR="00522C23" w:rsidRPr="004C30A9" w:rsidRDefault="00522C23" w:rsidP="0069384D"/>
                </w:txbxContent>
              </v:textbox>
              <w10:wrap anchorx="page" anchory="page"/>
            </v:shape>
          </w:pict>
        </mc:Fallback>
      </mc:AlternateContent>
    </w:r>
    <w:r>
      <w:rPr>
        <w:noProof/>
      </w:rPr>
      <mc:AlternateContent>
        <mc:Choice Requires="wps">
          <w:drawing>
            <wp:anchor distT="0" distB="0" distL="114300" distR="114300" simplePos="0" relativeHeight="251704320" behindDoc="0" locked="0" layoutInCell="1" allowOverlap="1" wp14:anchorId="53778CDE" wp14:editId="2C63F4DF">
              <wp:simplePos x="0" y="0"/>
              <wp:positionH relativeFrom="page">
                <wp:posOffset>3150235</wp:posOffset>
              </wp:positionH>
              <wp:positionV relativeFrom="page">
                <wp:posOffset>9001125</wp:posOffset>
              </wp:positionV>
              <wp:extent cx="4156075" cy="323850"/>
              <wp:effectExtent l="0" t="0" r="0" b="0"/>
              <wp:wrapNone/>
              <wp:docPr id="94" name="Text Box 32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56075"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202D1D" w14:textId="77777777" w:rsidR="00522C23" w:rsidRPr="00DC5B3C" w:rsidRDefault="00522C23" w:rsidP="00AD0912">
                          <w:pPr>
                            <w:pStyle w:val="af0"/>
                            <w:rPr>
                              <w:rFonts w:cs="Times New Roman"/>
                            </w:rPr>
                          </w:pPr>
                          <w:r>
                            <w:rPr>
                              <w:rFonts w:cs="Times New Roman"/>
                              <w:caps w:val="0"/>
                              <w:sz w:val="32"/>
                              <w:szCs w:val="32"/>
                            </w:rPr>
                            <w:t>110723-ЭМ.</w:t>
                          </w:r>
                          <w:proofErr w:type="gramStart"/>
                          <w:r>
                            <w:rPr>
                              <w:rFonts w:cs="Times New Roman"/>
                              <w:caps w:val="0"/>
                              <w:sz w:val="32"/>
                              <w:szCs w:val="32"/>
                            </w:rPr>
                            <w:t>2.ОЛ</w:t>
                          </w:r>
                          <w:proofErr w:type="gramEnd"/>
                          <w:r>
                            <w:rPr>
                              <w:rFonts w:cs="Times New Roman"/>
                              <w:caps w:val="0"/>
                              <w:sz w:val="32"/>
                              <w:szCs w:val="32"/>
                            </w:rPr>
                            <w:t>-001</w:t>
                          </w:r>
                        </w:p>
                        <w:p w14:paraId="7C6F86F3" w14:textId="77777777" w:rsidR="00522C23" w:rsidRPr="00145E2C" w:rsidRDefault="00522C23" w:rsidP="00145E2C"/>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778CDE" id="_x0000_s1158" type="#_x0000_t202" style="position:absolute;margin-left:248.05pt;margin-top:708.75pt;width:327.25pt;height:25.5pt;z-index:2517043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" filled="f" stroked="f">
              <v:textbox inset=",0,,0">
                <w:txbxContent>
                  <w:p w14:paraId="5B202D1D" w14:textId="77777777" w:rsidR="00522C23" w:rsidRPr="00DC5B3C" w:rsidRDefault="00522C23" w:rsidP="00AD0912">
                    <w:pPr>
                      <w:pStyle w:val="af0"/>
                      <w:rPr>
                        <w:rFonts w:cs="Times New Roman"/>
                      </w:rPr>
                    </w:pPr>
                    <w:r>
                      <w:rPr>
                        <w:rFonts w:cs="Times New Roman"/>
                        <w:caps w:val="0"/>
                        <w:sz w:val="32"/>
                        <w:szCs w:val="32"/>
                      </w:rPr>
                      <w:t>110723-ЭМ.</w:t>
                    </w:r>
                    <w:proofErr w:type="gramStart"/>
                    <w:r>
                      <w:rPr>
                        <w:rFonts w:cs="Times New Roman"/>
                        <w:caps w:val="0"/>
                        <w:sz w:val="32"/>
                        <w:szCs w:val="32"/>
                      </w:rPr>
                      <w:t>2.ОЛ</w:t>
                    </w:r>
                    <w:proofErr w:type="gramEnd"/>
                    <w:r>
                      <w:rPr>
                        <w:rFonts w:cs="Times New Roman"/>
                        <w:caps w:val="0"/>
                        <w:sz w:val="32"/>
                        <w:szCs w:val="32"/>
                      </w:rPr>
                      <w:t>-001</w:t>
                    </w:r>
                  </w:p>
                  <w:p w14:paraId="7C6F86F3" w14:textId="77777777" w:rsidR="00522C23" w:rsidRPr="00145E2C" w:rsidRDefault="00522C23" w:rsidP="00145E2C"/>
                </w:txbxContent>
              </v:textbox>
              <w10:wrap anchorx="page" anchory="page"/>
            </v:shape>
          </w:pict>
        </mc:Fallback>
      </mc:AlternateContent>
    </w:r>
    <w:r>
      <w:rPr>
        <w:noProof/>
      </w:rPr>
      <mc:AlternateContent>
        <mc:Choice Requires="wps">
          <w:drawing>
            <wp:anchor distT="0" distB="0" distL="114300" distR="114300" simplePos="0" relativeHeight="251703296" behindDoc="0" locked="0" layoutInCell="1" allowOverlap="1" wp14:anchorId="11B5C8C9" wp14:editId="05E47C39">
              <wp:simplePos x="0" y="0"/>
              <wp:positionH relativeFrom="page">
                <wp:posOffset>2718435</wp:posOffset>
              </wp:positionH>
              <wp:positionV relativeFrom="page">
                <wp:posOffset>10153015</wp:posOffset>
              </wp:positionV>
              <wp:extent cx="360045" cy="179705"/>
              <wp:effectExtent l="0" t="0" r="1905" b="0"/>
              <wp:wrapNone/>
              <wp:docPr id="93" name="Text Box 32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5B473C6" w14:textId="77777777" w:rsidR="00522C23" w:rsidRPr="006C2645" w:rsidRDefault="00522C23" w:rsidP="006C2645"/>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B5C8C9" id="_x0000_s1159" type="#_x0000_t202" style="position:absolute;margin-left:214.05pt;margin-top:799.45pt;width:28.35pt;height:14.15pt;z-index:2517032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" filled="f" strokeweight=".5pt">
              <v:textbox inset="0,.5mm,0,0">
                <w:txbxContent>
                  <w:p w14:paraId="55B473C6" w14:textId="77777777" w:rsidR="00522C23" w:rsidRPr="006C2645" w:rsidRDefault="00522C23" w:rsidP="006C2645"/>
                </w:txbxContent>
              </v:textbox>
              <w10:wrap anchorx="page" anchory="page"/>
            </v:shape>
          </w:pict>
        </mc:Fallback>
      </mc:AlternateContent>
    </w:r>
    <w:r>
      <w:rPr>
        <w:noProof/>
      </w:rPr>
      <mc:AlternateContent>
        <mc:Choice Requires="wps">
          <w:drawing>
            <wp:anchor distT="0" distB="0" distL="114300" distR="114300" simplePos="0" relativeHeight="251702272" behindDoc="0" locked="0" layoutInCell="1" allowOverlap="1" wp14:anchorId="297E48D6" wp14:editId="6CBD0112">
              <wp:simplePos x="0" y="0"/>
              <wp:positionH relativeFrom="page">
                <wp:posOffset>2718435</wp:posOffset>
              </wp:positionH>
              <wp:positionV relativeFrom="page">
                <wp:posOffset>9973310</wp:posOffset>
              </wp:positionV>
              <wp:extent cx="360045" cy="179705"/>
              <wp:effectExtent l="0" t="0" r="1905" b="0"/>
              <wp:wrapNone/>
              <wp:docPr id="92" name="Text Box 32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BAD7F32" w14:textId="77777777" w:rsidR="00522C23" w:rsidRPr="00B06BBA" w:rsidRDefault="00522C23" w:rsidP="00D818D2">
                          <w:pPr>
                            <w:pStyle w:val="ab"/>
                          </w:pPr>
                          <w:r>
                            <w:t>11.18</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7E48D6" id="_x0000_s1160" type="#_x0000_t202" style="position:absolute;margin-left:214.05pt;margin-top:785.3pt;width:28.35pt;height:14.15pt;z-index:2517022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" filled="f" strokeweight=".5pt">
              <v:textbox inset="0,.5mm,0,0">
                <w:txbxContent>
                  <w:p w14:paraId="1BAD7F32" w14:textId="77777777" w:rsidR="00522C23" w:rsidRPr="00B06BBA" w:rsidRDefault="00522C23" w:rsidP="00D818D2">
                    <w:pPr>
                      <w:pStyle w:val="ab"/>
                    </w:pPr>
                    <w:r>
                      <w:t>11.18</w:t>
                    </w:r>
                  </w:p>
                </w:txbxContent>
              </v:textbox>
              <w10:wrap anchorx="page" anchory="page"/>
            </v:shape>
          </w:pict>
        </mc:Fallback>
      </mc:AlternateContent>
    </w:r>
    <w:r>
      <w:rPr>
        <w:noProof/>
      </w:rPr>
      <mc:AlternateContent>
        <mc:Choice Requires="wps">
          <w:drawing>
            <wp:anchor distT="0" distB="0" distL="114300" distR="114300" simplePos="0" relativeHeight="251701248" behindDoc="0" locked="0" layoutInCell="1" allowOverlap="1" wp14:anchorId="29DF0CBF" wp14:editId="6CF8C2F1">
              <wp:simplePos x="0" y="0"/>
              <wp:positionH relativeFrom="page">
                <wp:posOffset>2718435</wp:posOffset>
              </wp:positionH>
              <wp:positionV relativeFrom="page">
                <wp:posOffset>9792970</wp:posOffset>
              </wp:positionV>
              <wp:extent cx="360045" cy="179705"/>
              <wp:effectExtent l="0" t="0" r="1905" b="0"/>
              <wp:wrapNone/>
              <wp:docPr id="91" name="Text Box 32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5AE32E1" w14:textId="77777777" w:rsidR="00522C23" w:rsidRDefault="00522C23"/>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DF0CBF" id="_x0000_s1161" type="#_x0000_t202" style="position:absolute;margin-left:214.05pt;margin-top:771.1pt;width:28.35pt;height:14.15pt;z-index:2517012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" filled="f" strokeweight=".5pt">
              <v:textbox inset="0,.5mm,0,0">
                <w:txbxContent>
                  <w:p w14:paraId="05AE32E1" w14:textId="77777777" w:rsidR="00522C23" w:rsidRDefault="00522C23"/>
                </w:txbxContent>
              </v:textbox>
              <w10:wrap anchorx="page" anchory="page"/>
            </v:shape>
          </w:pict>
        </mc:Fallback>
      </mc:AlternateContent>
    </w:r>
    <w:r>
      <w:rPr>
        <w:noProof/>
      </w:rPr>
      <mc:AlternateContent>
        <mc:Choice Requires="wps">
          <w:drawing>
            <wp:anchor distT="0" distB="0" distL="114300" distR="114300" simplePos="0" relativeHeight="251700224" behindDoc="0" locked="0" layoutInCell="1" allowOverlap="1" wp14:anchorId="1E5B834D" wp14:editId="37C8DC3E">
              <wp:simplePos x="0" y="0"/>
              <wp:positionH relativeFrom="page">
                <wp:posOffset>2718435</wp:posOffset>
              </wp:positionH>
              <wp:positionV relativeFrom="page">
                <wp:posOffset>9613265</wp:posOffset>
              </wp:positionV>
              <wp:extent cx="360045" cy="179705"/>
              <wp:effectExtent l="0" t="0" r="1905" b="0"/>
              <wp:wrapNone/>
              <wp:docPr id="90" name="Text Box 32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FD635E2" w14:textId="77777777" w:rsidR="00522C23" w:rsidRPr="00A27936" w:rsidRDefault="00522C23" w:rsidP="0069384D">
                          <w:pPr>
                            <w:pStyle w:val="ab"/>
                          </w:pPr>
                          <w:r>
                            <w:t>11.18</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5B834D" id="_x0000_s1162" type="#_x0000_t202" style="position:absolute;margin-left:214.05pt;margin-top:756.95pt;width:28.35pt;height:14.15pt;z-index:2517002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" filled="f" strokeweight=".5pt">
              <v:textbox inset="0,.5mm,0,0">
                <w:txbxContent>
                  <w:p w14:paraId="3FD635E2" w14:textId="77777777" w:rsidR="00522C23" w:rsidRPr="00A27936" w:rsidRDefault="00522C23" w:rsidP="0069384D">
                    <w:pPr>
                      <w:pStyle w:val="ab"/>
                    </w:pPr>
                    <w:r>
                      <w:t>11.18</w:t>
                    </w:r>
                  </w:p>
                </w:txbxContent>
              </v:textbox>
              <w10:wrap anchorx="page" anchory="page"/>
            </v:shape>
          </w:pict>
        </mc:Fallback>
      </mc:AlternateContent>
    </w:r>
    <w:r>
      <w:rPr>
        <w:noProof/>
      </w:rPr>
      <mc:AlternateContent>
        <mc:Choice Requires="wps">
          <w:drawing>
            <wp:anchor distT="0" distB="0" distL="114300" distR="114300" simplePos="0" relativeHeight="251699200" behindDoc="0" locked="0" layoutInCell="1" allowOverlap="1" wp14:anchorId="2FB60400" wp14:editId="74C446CB">
              <wp:simplePos x="0" y="0"/>
              <wp:positionH relativeFrom="page">
                <wp:posOffset>2718435</wp:posOffset>
              </wp:positionH>
              <wp:positionV relativeFrom="page">
                <wp:posOffset>9432925</wp:posOffset>
              </wp:positionV>
              <wp:extent cx="360045" cy="179705"/>
              <wp:effectExtent l="0" t="0" r="1905" b="0"/>
              <wp:wrapNone/>
              <wp:docPr id="89" name="Text Box 32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836F7A6" w14:textId="77777777" w:rsidR="00522C23" w:rsidRPr="00BE1363" w:rsidRDefault="00522C23" w:rsidP="00D818D2">
                          <w:pPr>
                            <w:pStyle w:val="ab"/>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B60400" id="_x0000_s1163" type="#_x0000_t202" style="position:absolute;margin-left:214.05pt;margin-top:742.75pt;width:28.35pt;height:14.15pt;z-index:2516992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" filled="f" strokeweight=".5pt">
              <v:textbox inset="0,.5mm,0,0">
                <w:txbxContent>
                  <w:p w14:paraId="3836F7A6" w14:textId="77777777" w:rsidR="00522C23" w:rsidRPr="00BE1363" w:rsidRDefault="00522C23" w:rsidP="00D818D2">
                    <w:pPr>
                      <w:pStyle w:val="ab"/>
                    </w:pPr>
                  </w:p>
                </w:txbxContent>
              </v:textbox>
              <w10:wrap anchorx="page" anchory="page"/>
            </v:shape>
          </w:pict>
        </mc:Fallback>
      </mc:AlternateContent>
    </w:r>
    <w:r>
      <w:rPr>
        <w:noProof/>
      </w:rPr>
      <mc:AlternateContent>
        <mc:Choice Requires="wps">
          <w:drawing>
            <wp:anchor distT="0" distB="0" distL="114300" distR="114300" simplePos="0" relativeHeight="251698176" behindDoc="0" locked="0" layoutInCell="1" allowOverlap="1" wp14:anchorId="28DCCEF0" wp14:editId="39FB83F6">
              <wp:simplePos x="0" y="0"/>
              <wp:positionH relativeFrom="page">
                <wp:posOffset>2718435</wp:posOffset>
              </wp:positionH>
              <wp:positionV relativeFrom="page">
                <wp:posOffset>9253220</wp:posOffset>
              </wp:positionV>
              <wp:extent cx="360045" cy="179705"/>
              <wp:effectExtent l="0" t="0" r="1905" b="0"/>
              <wp:wrapNone/>
              <wp:docPr id="88" name="Text Box 32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FC6968F" w14:textId="77777777" w:rsidR="00522C23" w:rsidRPr="001C2705" w:rsidRDefault="00522C23" w:rsidP="0069384D">
                          <w:pPr>
                            <w:pStyle w:val="a9"/>
                          </w:pPr>
                          <w:r w:rsidRPr="004C30A9">
                            <w:t>Дата</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DCCEF0" id="_x0000_s1164" type="#_x0000_t202" style="position:absolute;margin-left:214.05pt;margin-top:728.6pt;width:28.35pt;height:14.15pt;z-index:2516981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" filled="f" strokeweight=".5pt">
              <v:textbox inset="0,.5mm,0,0">
                <w:txbxContent>
                  <w:p w14:paraId="0FC6968F" w14:textId="77777777" w:rsidR="00522C23" w:rsidRPr="001C2705" w:rsidRDefault="00522C23" w:rsidP="0069384D">
                    <w:pPr>
                      <w:pStyle w:val="a9"/>
                    </w:pPr>
                    <w:r w:rsidRPr="004C30A9">
                      <w:t>Дата</w:t>
                    </w:r>
                  </w:p>
                </w:txbxContent>
              </v:textbox>
              <w10:wrap anchorx="page" anchory="page"/>
            </v:shape>
          </w:pict>
        </mc:Fallback>
      </mc:AlternateContent>
    </w:r>
    <w:r>
      <w:rPr>
        <w:noProof/>
      </w:rPr>
      <mc:AlternateContent>
        <mc:Choice Requires="wps">
          <w:drawing>
            <wp:anchor distT="0" distB="0" distL="114300" distR="114300" simplePos="0" relativeHeight="251697152" behindDoc="0" locked="0" layoutInCell="1" allowOverlap="1" wp14:anchorId="010245BE" wp14:editId="4F3A478A">
              <wp:simplePos x="0" y="0"/>
              <wp:positionH relativeFrom="page">
                <wp:posOffset>2718435</wp:posOffset>
              </wp:positionH>
              <wp:positionV relativeFrom="page">
                <wp:posOffset>9072880</wp:posOffset>
              </wp:positionV>
              <wp:extent cx="360045" cy="179705"/>
              <wp:effectExtent l="0" t="0" r="1905" b="0"/>
              <wp:wrapNone/>
              <wp:docPr id="87" name="Text Box 32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2BF36FF" w14:textId="77777777" w:rsidR="00522C23" w:rsidRPr="002D1728" w:rsidRDefault="00522C23" w:rsidP="002D1728">
                          <w:pPr>
                            <w:pStyle w:val="a9"/>
                            <w:rPr>
                              <w:rFonts w:cs="Arial"/>
                            </w:rPr>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0245BE" id="_x0000_s1165" type="#_x0000_t202" style="position:absolute;margin-left:214.05pt;margin-top:714.4pt;width:28.35pt;height:14.15pt;z-index:2516971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" filled="f" strokeweight=".5pt">
              <v:textbox inset="0,.5mm,0,0">
                <w:txbxContent>
                  <w:p w14:paraId="72BF36FF" w14:textId="77777777" w:rsidR="00522C23" w:rsidRPr="002D1728" w:rsidRDefault="00522C23" w:rsidP="002D1728">
                    <w:pPr>
                      <w:pStyle w:val="a9"/>
                      <w:rPr>
                        <w:rFonts w:cs="Arial"/>
                      </w:rPr>
                    </w:pPr>
                  </w:p>
                </w:txbxContent>
              </v:textbox>
              <w10:wrap anchorx="page" anchory="page"/>
            </v:shape>
          </w:pict>
        </mc:Fallback>
      </mc:AlternateContent>
    </w:r>
    <w:r>
      <w:rPr>
        <w:noProof/>
      </w:rPr>
      <mc:AlternateContent>
        <mc:Choice Requires="wps">
          <w:drawing>
            <wp:anchor distT="0" distB="0" distL="114300" distR="114300" simplePos="0" relativeHeight="251696128" behindDoc="0" locked="0" layoutInCell="1" allowOverlap="1" wp14:anchorId="09D757D9" wp14:editId="2551CF30">
              <wp:simplePos x="0" y="0"/>
              <wp:positionH relativeFrom="page">
                <wp:posOffset>2178050</wp:posOffset>
              </wp:positionH>
              <wp:positionV relativeFrom="page">
                <wp:posOffset>10153015</wp:posOffset>
              </wp:positionV>
              <wp:extent cx="539750" cy="179705"/>
              <wp:effectExtent l="0" t="0" r="0" b="0"/>
              <wp:wrapNone/>
              <wp:docPr id="86" name="Text Box 32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3B12F18" w14:textId="77777777" w:rsidR="00522C23" w:rsidRPr="00AD0912" w:rsidRDefault="00522C23" w:rsidP="00AD0912"/>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D757D9" id="_x0000_s1166" type="#_x0000_t202" style="position:absolute;margin-left:171.5pt;margin-top:799.45pt;width:42.5pt;height:14.15pt;z-index:2516961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" filled="f" strokeweight=".5pt">
              <v:textbox inset="0,0,0,0">
                <w:txbxContent>
                  <w:p w14:paraId="23B12F18" w14:textId="77777777" w:rsidR="00522C23" w:rsidRPr="00AD0912" w:rsidRDefault="00522C23" w:rsidP="00AD0912"/>
                </w:txbxContent>
              </v:textbox>
              <w10:wrap anchorx="page" anchory="page"/>
            </v:shape>
          </w:pict>
        </mc:Fallback>
      </mc:AlternateContent>
    </w:r>
    <w:r>
      <w:rPr>
        <w:noProof/>
      </w:rPr>
      <mc:AlternateContent>
        <mc:Choice Requires="wps">
          <w:drawing>
            <wp:anchor distT="0" distB="0" distL="114300" distR="114300" simplePos="0" relativeHeight="251695104" behindDoc="0" locked="0" layoutInCell="1" allowOverlap="1" wp14:anchorId="4E86367C" wp14:editId="0DE508EB">
              <wp:simplePos x="0" y="0"/>
              <wp:positionH relativeFrom="page">
                <wp:posOffset>2178050</wp:posOffset>
              </wp:positionH>
              <wp:positionV relativeFrom="page">
                <wp:posOffset>9253220</wp:posOffset>
              </wp:positionV>
              <wp:extent cx="539750" cy="179705"/>
              <wp:effectExtent l="0" t="0" r="0" b="0"/>
              <wp:wrapNone/>
              <wp:docPr id="85" name="Text Box 32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3ED5DC2" w14:textId="77777777" w:rsidR="00522C23" w:rsidRPr="001C2705" w:rsidRDefault="00522C23" w:rsidP="0069384D">
                          <w:pPr>
                            <w:pStyle w:val="a9"/>
                          </w:pPr>
                          <w:r w:rsidRPr="004C30A9">
                            <w:t>Подп</w:t>
                          </w:r>
                          <w:r w:rsidRPr="001C2705">
                            <w:t>.</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86367C" id="_x0000_s1167" type="#_x0000_t202" style="position:absolute;margin-left:171.5pt;margin-top:728.6pt;width:42.5pt;height:14.15pt;z-index:2516951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" filled="f" strokeweight=".5pt">
              <v:textbox inset="0,.5mm,0,0">
                <w:txbxContent>
                  <w:p w14:paraId="43ED5DC2" w14:textId="77777777" w:rsidR="00522C23" w:rsidRPr="001C2705" w:rsidRDefault="00522C23" w:rsidP="0069384D">
                    <w:pPr>
                      <w:pStyle w:val="a9"/>
                    </w:pPr>
                    <w:r w:rsidRPr="004C30A9">
                      <w:t>Подп</w:t>
                    </w:r>
                    <w:r w:rsidRPr="001C2705">
                      <w:t>.</w:t>
                    </w:r>
                  </w:p>
                </w:txbxContent>
              </v:textbox>
              <w10:wrap anchorx="page" anchory="page"/>
            </v:shape>
          </w:pict>
        </mc:Fallback>
      </mc:AlternateContent>
    </w:r>
    <w:r>
      <w:rPr>
        <w:noProof/>
      </w:rPr>
      <mc:AlternateContent>
        <mc:Choice Requires="wps">
          <w:drawing>
            <wp:anchor distT="0" distB="0" distL="114300" distR="114300" simplePos="0" relativeHeight="251693056" behindDoc="0" locked="0" layoutInCell="1" allowOverlap="1" wp14:anchorId="2693D8FE" wp14:editId="10F855E7">
              <wp:simplePos x="0" y="0"/>
              <wp:positionH relativeFrom="page">
                <wp:posOffset>737870</wp:posOffset>
              </wp:positionH>
              <wp:positionV relativeFrom="page">
                <wp:posOffset>10153015</wp:posOffset>
              </wp:positionV>
              <wp:extent cx="720090" cy="179705"/>
              <wp:effectExtent l="0" t="0" r="3810" b="0"/>
              <wp:wrapNone/>
              <wp:docPr id="84" name="Text Box 32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56338A1" w14:textId="77777777" w:rsidR="00522C23" w:rsidRPr="00DF2469" w:rsidRDefault="00522C23" w:rsidP="004D6525">
                          <w:pPr>
                            <w:pStyle w:val="af9"/>
                          </w:pP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93D8FE" id="_x0000_s1168" type="#_x0000_t202" style="position:absolute;margin-left:58.1pt;margin-top:799.45pt;width:56.7pt;height:14.15pt;z-index:2516930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" filled="f" strokeweight=".5pt">
              <v:textbox inset=".5mm,0,0,0">
                <w:txbxContent>
                  <w:p w14:paraId="256338A1" w14:textId="77777777" w:rsidR="00522C23" w:rsidRPr="00DF2469" w:rsidRDefault="00522C23" w:rsidP="004D6525">
                    <w:pPr>
                      <w:pStyle w:val="af9"/>
                    </w:pPr>
                  </w:p>
                </w:txbxContent>
              </v:textbox>
              <w10:wrap anchorx="page" anchory="page"/>
            </v:shape>
          </w:pict>
        </mc:Fallback>
      </mc:AlternateContent>
    </w:r>
    <w:r>
      <w:rPr>
        <w:noProof/>
      </w:rPr>
      <mc:AlternateContent>
        <mc:Choice Requires="wps">
          <w:drawing>
            <wp:anchor distT="0" distB="0" distL="114300" distR="114300" simplePos="0" relativeHeight="251692032" behindDoc="0" locked="0" layoutInCell="1" allowOverlap="1" wp14:anchorId="2204394A" wp14:editId="17169278">
              <wp:simplePos x="0" y="0"/>
              <wp:positionH relativeFrom="page">
                <wp:posOffset>737870</wp:posOffset>
              </wp:positionH>
              <wp:positionV relativeFrom="page">
                <wp:posOffset>9973310</wp:posOffset>
              </wp:positionV>
              <wp:extent cx="720090" cy="179705"/>
              <wp:effectExtent l="0" t="0" r="3810" b="0"/>
              <wp:wrapNone/>
              <wp:docPr id="83" name="Text Box 32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5FD680B" w14:textId="77777777" w:rsidR="00522C23" w:rsidRPr="00DF2469" w:rsidRDefault="00522C23" w:rsidP="00877355">
                          <w:pPr>
                            <w:pStyle w:val="af9"/>
                          </w:pPr>
                          <w:proofErr w:type="spellStart"/>
                          <w:proofErr w:type="gramStart"/>
                          <w:r>
                            <w:t>Н.контр</w:t>
                          </w:r>
                          <w:proofErr w:type="spellEnd"/>
                          <w:proofErr w:type="gramEnd"/>
                          <w:r>
                            <w:t>.</w:t>
                          </w: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04394A" id="_x0000_s1169" type="#_x0000_t202" style="position:absolute;margin-left:58.1pt;margin-top:785.3pt;width:56.7pt;height:14.15pt;z-index:2516920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" filled="f" strokeweight=".5pt">
              <v:textbox inset=".5mm,0,0,0">
                <w:txbxContent>
                  <w:p w14:paraId="55FD680B" w14:textId="77777777" w:rsidR="00522C23" w:rsidRPr="00DF2469" w:rsidRDefault="00522C23" w:rsidP="00877355">
                    <w:pPr>
                      <w:pStyle w:val="af9"/>
                    </w:pPr>
                    <w:proofErr w:type="spellStart"/>
                    <w:proofErr w:type="gramStart"/>
                    <w:r>
                      <w:t>Н.контр</w:t>
                    </w:r>
                    <w:proofErr w:type="spellEnd"/>
                    <w:proofErr w:type="gramEnd"/>
                    <w:r>
                      <w:t>.</w:t>
                    </w:r>
                  </w:p>
                </w:txbxContent>
              </v:textbox>
              <w10:wrap anchorx="page" anchory="page"/>
            </v:shape>
          </w:pict>
        </mc:Fallback>
      </mc:AlternateContent>
    </w:r>
    <w:r>
      <w:rPr>
        <w:noProof/>
      </w:rPr>
      <mc:AlternateContent>
        <mc:Choice Requires="wps">
          <w:drawing>
            <wp:anchor distT="0" distB="0" distL="114300" distR="114300" simplePos="0" relativeHeight="251691008" behindDoc="0" locked="0" layoutInCell="1" allowOverlap="1" wp14:anchorId="57FDBD1D" wp14:editId="3C4CF23A">
              <wp:simplePos x="0" y="0"/>
              <wp:positionH relativeFrom="page">
                <wp:posOffset>737870</wp:posOffset>
              </wp:positionH>
              <wp:positionV relativeFrom="page">
                <wp:posOffset>9613265</wp:posOffset>
              </wp:positionV>
              <wp:extent cx="720090" cy="179705"/>
              <wp:effectExtent l="0" t="0" r="3810" b="0"/>
              <wp:wrapNone/>
              <wp:docPr id="81" name="Text Box 32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8DB84F9" w14:textId="77777777" w:rsidR="00522C23" w:rsidRPr="00DF2469" w:rsidRDefault="00522C23" w:rsidP="004D6525">
                          <w:pPr>
                            <w:pStyle w:val="af9"/>
                          </w:pPr>
                          <w:r>
                            <w:t>ГИП</w:t>
                          </w: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FDBD1D" id="_x0000_s1170" type="#_x0000_t202" style="position:absolute;margin-left:58.1pt;margin-top:756.95pt;width:56.7pt;height:14.15pt;z-index:2516910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" filled="f" strokeweight=".5pt">
              <v:textbox inset=".5mm,0,0,0">
                <w:txbxContent>
                  <w:p w14:paraId="48DB84F9" w14:textId="77777777" w:rsidR="00522C23" w:rsidRPr="00DF2469" w:rsidRDefault="00522C23" w:rsidP="004D6525">
                    <w:pPr>
                      <w:pStyle w:val="af9"/>
                    </w:pPr>
                    <w:r>
                      <w:t>ГИП</w:t>
                    </w:r>
                  </w:p>
                </w:txbxContent>
              </v:textbox>
              <w10:wrap anchorx="page" anchory="page"/>
            </v:shape>
          </w:pict>
        </mc:Fallback>
      </mc:AlternateContent>
    </w:r>
    <w:r>
      <w:rPr>
        <w:noProof/>
      </w:rPr>
      <mc:AlternateContent>
        <mc:Choice Requires="wps">
          <w:drawing>
            <wp:anchor distT="0" distB="0" distL="114300" distR="114300" simplePos="0" relativeHeight="251689984" behindDoc="0" locked="0" layoutInCell="1" allowOverlap="1" wp14:anchorId="6EF57C1A" wp14:editId="5AA6D3E6">
              <wp:simplePos x="0" y="0"/>
              <wp:positionH relativeFrom="page">
                <wp:posOffset>737870</wp:posOffset>
              </wp:positionH>
              <wp:positionV relativeFrom="page">
                <wp:posOffset>9432925</wp:posOffset>
              </wp:positionV>
              <wp:extent cx="720090" cy="179705"/>
              <wp:effectExtent l="0" t="0" r="3810" b="0"/>
              <wp:wrapNone/>
              <wp:docPr id="80" name="Text Box 3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0369174" w14:textId="77777777" w:rsidR="00522C23" w:rsidRPr="00F66EF8" w:rsidRDefault="00522C23" w:rsidP="004D6525">
                          <w:pPr>
                            <w:pStyle w:val="af9"/>
                          </w:pP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F57C1A" id="_x0000_s1171" type="#_x0000_t202" style="position:absolute;margin-left:58.1pt;margin-top:742.75pt;width:56.7pt;height:14.15pt;z-index:2516899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" filled="f" strokeweight=".5pt">
              <v:textbox inset=".5mm,0,0,0">
                <w:txbxContent>
                  <w:p w14:paraId="30369174" w14:textId="77777777" w:rsidR="00522C23" w:rsidRPr="00F66EF8" w:rsidRDefault="00522C23" w:rsidP="004D6525">
                    <w:pPr>
                      <w:pStyle w:val="af9"/>
                    </w:pPr>
                  </w:p>
                </w:txbxContent>
              </v:textbox>
              <w10:wrap anchorx="page" anchory="page"/>
            </v:shape>
          </w:pict>
        </mc:Fallback>
      </mc:AlternateContent>
    </w:r>
    <w:r>
      <w:rPr>
        <w:noProof/>
      </w:rPr>
      <mc:AlternateContent>
        <mc:Choice Requires="wps">
          <w:drawing>
            <wp:anchor distT="0" distB="0" distL="114300" distR="114300" simplePos="0" relativeHeight="251688960" behindDoc="0" locked="0" layoutInCell="1" allowOverlap="1" wp14:anchorId="4D1C1278" wp14:editId="48FD5F5C">
              <wp:simplePos x="0" y="0"/>
              <wp:positionH relativeFrom="page">
                <wp:posOffset>1457960</wp:posOffset>
              </wp:positionH>
              <wp:positionV relativeFrom="page">
                <wp:posOffset>10153015</wp:posOffset>
              </wp:positionV>
              <wp:extent cx="720090" cy="179705"/>
              <wp:effectExtent l="0" t="0" r="3810" b="0"/>
              <wp:wrapNone/>
              <wp:docPr id="79" name="Text Box 32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3D2027F" w14:textId="77777777" w:rsidR="00522C23" w:rsidRPr="004C30A9" w:rsidRDefault="00522C23" w:rsidP="004D6525">
                          <w:pPr>
                            <w:pStyle w:val="af9"/>
                          </w:pP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1C1278" id="_x0000_s1172" type="#_x0000_t202" style="position:absolute;margin-left:114.8pt;margin-top:799.45pt;width:56.7pt;height:14.15pt;z-index:2516889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" filled="f" strokeweight=".5pt">
              <v:textbox inset=".5mm,0,0,0">
                <w:txbxContent>
                  <w:p w14:paraId="43D2027F" w14:textId="77777777" w:rsidR="00522C23" w:rsidRPr="004C30A9" w:rsidRDefault="00522C23" w:rsidP="004D6525">
                    <w:pPr>
                      <w:pStyle w:val="af9"/>
                    </w:pPr>
                  </w:p>
                </w:txbxContent>
              </v:textbox>
              <w10:wrap anchorx="page" anchory="page"/>
            </v:shape>
          </w:pict>
        </mc:Fallback>
      </mc:AlternateContent>
    </w:r>
    <w:r>
      <w:rPr>
        <w:noProof/>
      </w:rPr>
      <mc:AlternateContent>
        <mc:Choice Requires="wps">
          <w:drawing>
            <wp:anchor distT="0" distB="0" distL="114300" distR="114300" simplePos="0" relativeHeight="251687936" behindDoc="0" locked="0" layoutInCell="1" allowOverlap="1" wp14:anchorId="3B401720" wp14:editId="24C40423">
              <wp:simplePos x="0" y="0"/>
              <wp:positionH relativeFrom="page">
                <wp:posOffset>1457960</wp:posOffset>
              </wp:positionH>
              <wp:positionV relativeFrom="page">
                <wp:posOffset>9973310</wp:posOffset>
              </wp:positionV>
              <wp:extent cx="720090" cy="179705"/>
              <wp:effectExtent l="0" t="0" r="3810" b="0"/>
              <wp:wrapNone/>
              <wp:docPr id="78" name="Text Box 32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890AE40" w14:textId="77777777" w:rsidR="00522C23" w:rsidRPr="004C30A9" w:rsidRDefault="00522C23" w:rsidP="004D6525">
                          <w:pPr>
                            <w:pStyle w:val="af9"/>
                          </w:pPr>
                          <w:proofErr w:type="spellStart"/>
                          <w:r>
                            <w:t>Буйлина</w:t>
                          </w:r>
                          <w:proofErr w:type="spellEnd"/>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401720" id="_x0000_s1173" type="#_x0000_t202" style="position:absolute;margin-left:114.8pt;margin-top:785.3pt;width:56.7pt;height:14.15pt;z-index:2516879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" filled="f" strokeweight=".5pt">
              <v:textbox inset=".5mm,0,0,0">
                <w:txbxContent>
                  <w:p w14:paraId="7890AE40" w14:textId="77777777" w:rsidR="00522C23" w:rsidRPr="004C30A9" w:rsidRDefault="00522C23" w:rsidP="004D6525">
                    <w:pPr>
                      <w:pStyle w:val="af9"/>
                    </w:pPr>
                    <w:proofErr w:type="spellStart"/>
                    <w:r>
                      <w:t>Буйлина</w:t>
                    </w:r>
                    <w:proofErr w:type="spellEnd"/>
                  </w:p>
                </w:txbxContent>
              </v:textbox>
              <w10:wrap anchorx="page" anchory="page"/>
            </v:shape>
          </w:pict>
        </mc:Fallback>
      </mc:AlternateContent>
    </w:r>
    <w:r>
      <w:rPr>
        <w:noProof/>
      </w:rPr>
      <mc:AlternateContent>
        <mc:Choice Requires="wps">
          <w:drawing>
            <wp:anchor distT="0" distB="0" distL="114300" distR="114300" simplePos="0" relativeHeight="251684864" behindDoc="0" locked="0" layoutInCell="1" allowOverlap="1" wp14:anchorId="0EDF8092" wp14:editId="2F5409F4">
              <wp:simplePos x="0" y="0"/>
              <wp:positionH relativeFrom="page">
                <wp:posOffset>1457960</wp:posOffset>
              </wp:positionH>
              <wp:positionV relativeFrom="page">
                <wp:posOffset>9432925</wp:posOffset>
              </wp:positionV>
              <wp:extent cx="720090" cy="179705"/>
              <wp:effectExtent l="0" t="0" r="3810" b="0"/>
              <wp:wrapNone/>
              <wp:docPr id="76" name="Text Box 32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83073E0" w14:textId="77777777" w:rsidR="00522C23" w:rsidRPr="004C30A9" w:rsidRDefault="00522C23" w:rsidP="002D1728">
                          <w:pPr>
                            <w:pStyle w:val="af9"/>
                          </w:pP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DF8092" id="_x0000_s1174" type="#_x0000_t202" style="position:absolute;margin-left:114.8pt;margin-top:742.75pt;width:56.7pt;height:14.15pt;z-index:2516848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" filled="f" strokeweight=".5pt">
              <v:textbox inset=".5mm,0,0,0">
                <w:txbxContent>
                  <w:p w14:paraId="183073E0" w14:textId="77777777" w:rsidR="00522C23" w:rsidRPr="004C30A9" w:rsidRDefault="00522C23" w:rsidP="002D1728">
                    <w:pPr>
                      <w:pStyle w:val="af9"/>
                    </w:pPr>
                  </w:p>
                </w:txbxContent>
              </v:textbox>
              <w10:wrap anchorx="page" anchory="page"/>
            </v:shape>
          </w:pict>
        </mc:Fallback>
      </mc:AlternateContent>
    </w:r>
    <w:r>
      <w:rPr>
        <w:noProof/>
      </w:rPr>
      <mc:AlternateContent>
        <mc:Choice Requires="wps">
          <w:drawing>
            <wp:anchor distT="0" distB="0" distL="114300" distR="114300" simplePos="0" relativeHeight="251683840" behindDoc="0" locked="0" layoutInCell="1" allowOverlap="1" wp14:anchorId="460E8FDC" wp14:editId="37B1C9EF">
              <wp:simplePos x="0" y="0"/>
              <wp:positionH relativeFrom="page">
                <wp:posOffset>1818005</wp:posOffset>
              </wp:positionH>
              <wp:positionV relativeFrom="page">
                <wp:posOffset>9253220</wp:posOffset>
              </wp:positionV>
              <wp:extent cx="360045" cy="179705"/>
              <wp:effectExtent l="0" t="0" r="1905" b="0"/>
              <wp:wrapNone/>
              <wp:docPr id="75" name="Text Box 32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8DA5DCE" w14:textId="77777777" w:rsidR="00522C23" w:rsidRPr="00DF2469" w:rsidRDefault="00522C23" w:rsidP="0069384D">
                          <w:pPr>
                            <w:pStyle w:val="a9"/>
                            <w:rPr>
                              <w:sz w:val="20"/>
                              <w:szCs w:val="20"/>
                            </w:rPr>
                          </w:pPr>
                          <w:r w:rsidRPr="001C2705">
                            <w:t>№</w:t>
                          </w:r>
                          <w:r>
                            <w:t xml:space="preserve"> </w:t>
                          </w:r>
                          <w:r w:rsidRPr="001C2705">
                            <w:t>док</w:t>
                          </w:r>
                          <w:r>
                            <w:rPr>
                              <w:sz w:val="20"/>
                              <w:szCs w:val="2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0E8FDC" id="_x0000_s1175" type="#_x0000_t202" style="position:absolute;margin-left:143.15pt;margin-top:728.6pt;width:28.35pt;height:14.15pt;z-index:2516838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" filled="f" strokeweight=".5pt">
              <v:textbox inset="0,0,0,0">
                <w:txbxContent>
                  <w:p w14:paraId="68DA5DCE" w14:textId="77777777" w:rsidR="00522C23" w:rsidRPr="00DF2469" w:rsidRDefault="00522C23" w:rsidP="0069384D">
                    <w:pPr>
                      <w:pStyle w:val="a9"/>
                      <w:rPr>
                        <w:sz w:val="20"/>
                        <w:szCs w:val="20"/>
                      </w:rPr>
                    </w:pPr>
                    <w:r w:rsidRPr="001C2705">
                      <w:t>№</w:t>
                    </w:r>
                    <w:r>
                      <w:t xml:space="preserve"> </w:t>
                    </w:r>
                    <w:r w:rsidRPr="001C2705">
                      <w:t>док</w:t>
                    </w:r>
                    <w:r>
                      <w:rPr>
                        <w:sz w:val="20"/>
                        <w:szCs w:val="20"/>
                      </w:rPr>
                      <w:t>.</w:t>
                    </w:r>
                  </w:p>
                </w:txbxContent>
              </v:textbox>
              <w10:wrap anchorx="page" anchory="page"/>
            </v:shape>
          </w:pict>
        </mc:Fallback>
      </mc:AlternateContent>
    </w:r>
    <w:r>
      <w:rPr>
        <w:noProof/>
      </w:rPr>
      <mc:AlternateContent>
        <mc:Choice Requires="wps">
          <w:drawing>
            <wp:anchor distT="0" distB="0" distL="114300" distR="114300" simplePos="0" relativeHeight="251682816" behindDoc="0" locked="0" layoutInCell="1" allowOverlap="1" wp14:anchorId="3A9C9597" wp14:editId="24238B70">
              <wp:simplePos x="0" y="0"/>
              <wp:positionH relativeFrom="page">
                <wp:posOffset>1818005</wp:posOffset>
              </wp:positionH>
              <wp:positionV relativeFrom="page">
                <wp:posOffset>9072880</wp:posOffset>
              </wp:positionV>
              <wp:extent cx="360045" cy="179705"/>
              <wp:effectExtent l="0" t="0" r="1905" b="0"/>
              <wp:wrapNone/>
              <wp:docPr id="74" name="Text Box 32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7E713D0" w14:textId="77777777" w:rsidR="00522C23" w:rsidRPr="002D1728" w:rsidRDefault="00522C23" w:rsidP="0069384D">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9C9597" id="_x0000_s1176" type="#_x0000_t202" style="position:absolute;margin-left:143.15pt;margin-top:714.4pt;width:28.35pt;height:14.15pt;z-index:2516828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" filled="f" strokeweight=".5pt">
              <v:textbox inset="0,.5mm,0,0">
                <w:txbxContent>
                  <w:p w14:paraId="67E713D0" w14:textId="77777777" w:rsidR="00522C23" w:rsidRPr="002D1728" w:rsidRDefault="00522C23" w:rsidP="0069384D">
                    <w:pPr>
                      <w:pStyle w:val="a9"/>
                    </w:pPr>
                  </w:p>
                </w:txbxContent>
              </v:textbox>
              <w10:wrap anchorx="page" anchory="page"/>
            </v:shape>
          </w:pict>
        </mc:Fallback>
      </mc:AlternateContent>
    </w:r>
    <w:r>
      <w:rPr>
        <w:noProof/>
      </w:rPr>
      <mc:AlternateContent>
        <mc:Choice Requires="wps">
          <w:drawing>
            <wp:anchor distT="0" distB="0" distL="114300" distR="114300" simplePos="0" relativeHeight="251681792" behindDoc="0" locked="0" layoutInCell="1" allowOverlap="1" wp14:anchorId="02A90967" wp14:editId="29DA735C">
              <wp:simplePos x="0" y="0"/>
              <wp:positionH relativeFrom="page">
                <wp:posOffset>1097915</wp:posOffset>
              </wp:positionH>
              <wp:positionV relativeFrom="page">
                <wp:posOffset>9253220</wp:posOffset>
              </wp:positionV>
              <wp:extent cx="360045" cy="179705"/>
              <wp:effectExtent l="0" t="0" r="1905" b="0"/>
              <wp:wrapNone/>
              <wp:docPr id="73" name="Text Box 32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31B1A3A" w14:textId="77777777" w:rsidR="00522C23" w:rsidRPr="001C2705" w:rsidRDefault="00522C23" w:rsidP="0069384D">
                          <w:pPr>
                            <w:pStyle w:val="a9"/>
                          </w:pPr>
                          <w:proofErr w:type="spellStart"/>
                          <w:r w:rsidRPr="004C30A9">
                            <w:t>Кол</w:t>
                          </w:r>
                          <w:r w:rsidRPr="001C2705">
                            <w:t>.уч</w:t>
                          </w:r>
                          <w:proofErr w:type="spellEnd"/>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A90967" id="_x0000_s1177" type="#_x0000_t202" style="position:absolute;margin-left:86.45pt;margin-top:728.6pt;width:28.35pt;height:14.15pt;z-index:2516817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" filled="f" strokeweight=".5pt">
              <v:textbox inset="0,.5mm,0,0">
                <w:txbxContent>
                  <w:p w14:paraId="631B1A3A" w14:textId="77777777" w:rsidR="00522C23" w:rsidRPr="001C2705" w:rsidRDefault="00522C23" w:rsidP="0069384D">
                    <w:pPr>
                      <w:pStyle w:val="a9"/>
                    </w:pPr>
                    <w:proofErr w:type="spellStart"/>
                    <w:r w:rsidRPr="004C30A9">
                      <w:t>Кол</w:t>
                    </w:r>
                    <w:r w:rsidRPr="001C2705">
                      <w:t>.уч</w:t>
                    </w:r>
                    <w:proofErr w:type="spellEnd"/>
                  </w:p>
                </w:txbxContent>
              </v:textbox>
              <w10:wrap anchorx="page" anchory="page"/>
            </v:shape>
          </w:pict>
        </mc:Fallback>
      </mc:AlternateContent>
    </w:r>
    <w:r>
      <w:rPr>
        <w:noProof/>
      </w:rPr>
      <mc:AlternateContent>
        <mc:Choice Requires="wps">
          <w:drawing>
            <wp:anchor distT="0" distB="0" distL="114300" distR="114300" simplePos="0" relativeHeight="251680768" behindDoc="0" locked="0" layoutInCell="1" allowOverlap="1" wp14:anchorId="3C885A14" wp14:editId="55F490F3">
              <wp:simplePos x="0" y="0"/>
              <wp:positionH relativeFrom="page">
                <wp:posOffset>737870</wp:posOffset>
              </wp:positionH>
              <wp:positionV relativeFrom="page">
                <wp:posOffset>9253220</wp:posOffset>
              </wp:positionV>
              <wp:extent cx="360045" cy="179705"/>
              <wp:effectExtent l="0" t="0" r="1905" b="0"/>
              <wp:wrapNone/>
              <wp:docPr id="72" name="Text Box 32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F904A71" w14:textId="77777777" w:rsidR="00522C23" w:rsidRPr="00DF2469" w:rsidRDefault="00522C23" w:rsidP="0069384D">
                          <w:pPr>
                            <w:pStyle w:val="a9"/>
                          </w:pPr>
                          <w:r w:rsidRPr="004C30A9">
                            <w:t>Изм</w:t>
                          </w:r>
                          <w:r>
                            <w:t>.</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885A14" id="_x0000_s1178" type="#_x0000_t202" style="position:absolute;margin-left:58.1pt;margin-top:728.6pt;width:28.35pt;height:14.15pt;z-index:2516807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" filled="f" strokeweight=".5pt">
              <v:textbox inset="0,.5mm,0,0">
                <w:txbxContent>
                  <w:p w14:paraId="5F904A71" w14:textId="77777777" w:rsidR="00522C23" w:rsidRPr="00DF2469" w:rsidRDefault="00522C23" w:rsidP="0069384D">
                    <w:pPr>
                      <w:pStyle w:val="a9"/>
                    </w:pPr>
                    <w:r w:rsidRPr="004C30A9">
                      <w:t>Изм</w:t>
                    </w:r>
                    <w:r>
                      <w:t>.</w:t>
                    </w:r>
                  </w:p>
                </w:txbxContent>
              </v:textbox>
              <w10:wrap anchorx="page" anchory="page"/>
            </v:shape>
          </w:pict>
        </mc:Fallback>
      </mc:AlternateContent>
    </w:r>
    <w:r>
      <w:rPr>
        <w:noProof/>
      </w:rPr>
      <mc:AlternateContent>
        <mc:Choice Requires="wps">
          <w:drawing>
            <wp:anchor distT="0" distB="0" distL="114300" distR="114300" simplePos="0" relativeHeight="251679744" behindDoc="0" locked="0" layoutInCell="1" allowOverlap="1" wp14:anchorId="22699265" wp14:editId="4721F78B">
              <wp:simplePos x="0" y="0"/>
              <wp:positionH relativeFrom="page">
                <wp:posOffset>737870</wp:posOffset>
              </wp:positionH>
              <wp:positionV relativeFrom="page">
                <wp:posOffset>9072880</wp:posOffset>
              </wp:positionV>
              <wp:extent cx="360045" cy="179705"/>
              <wp:effectExtent l="0" t="0" r="1905" b="0"/>
              <wp:wrapNone/>
              <wp:docPr id="70" name="Text Box 32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69C92FE" w14:textId="77777777" w:rsidR="00522C23" w:rsidRPr="004C30A9" w:rsidRDefault="00522C23" w:rsidP="0069384D">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699265" id="_x0000_s1179" type="#_x0000_t202" style="position:absolute;margin-left:58.1pt;margin-top:714.4pt;width:28.35pt;height:14.15pt;z-index:251679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" filled="f" strokeweight=".5pt">
              <v:textbox inset="0,.5mm,0,0">
                <w:txbxContent>
                  <w:p w14:paraId="269C92FE" w14:textId="77777777" w:rsidR="00522C23" w:rsidRPr="004C30A9" w:rsidRDefault="00522C23" w:rsidP="0069384D">
                    <w:pPr>
                      <w:pStyle w:val="a9"/>
                    </w:pPr>
                  </w:p>
                </w:txbxContent>
              </v:textbox>
              <w10:wrap anchorx="page" anchory="page"/>
            </v:shape>
          </w:pict>
        </mc:Fallback>
      </mc:AlternateContent>
    </w:r>
    <w:r>
      <w:rPr>
        <w:noProof/>
      </w:rPr>
      <mc:AlternateContent>
        <mc:Choice Requires="wps">
          <w:drawing>
            <wp:anchor distT="0" distB="0" distL="114300" distR="114300" simplePos="0" relativeHeight="251678720" behindDoc="0" locked="0" layoutInCell="1" allowOverlap="1" wp14:anchorId="7D227AF1" wp14:editId="2ED35B86">
              <wp:simplePos x="0" y="0"/>
              <wp:positionH relativeFrom="page">
                <wp:posOffset>1457960</wp:posOffset>
              </wp:positionH>
              <wp:positionV relativeFrom="page">
                <wp:posOffset>9253220</wp:posOffset>
              </wp:positionV>
              <wp:extent cx="360045" cy="179705"/>
              <wp:effectExtent l="0" t="0" r="1905" b="0"/>
              <wp:wrapNone/>
              <wp:docPr id="67" name="Text Box 32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solidFill>
                        <a:srgbClr val="FFFFFF"/>
                      </a:solidFill>
                      <a:ln w="6350">
                        <a:solidFill>
                          <a:srgbClr val="000000"/>
                        </a:solidFill>
                        <a:miter lim="800000"/>
                        <a:headEnd/>
                        <a:tailEnd/>
                      </a:ln>
                    </wps:spPr>
                    <wps:txbx>
                      <w:txbxContent>
                        <w:p w14:paraId="5EBA9419" w14:textId="77777777" w:rsidR="00522C23" w:rsidRPr="001C2705" w:rsidRDefault="00522C23" w:rsidP="0069384D">
                          <w:pPr>
                            <w:pStyle w:val="a9"/>
                          </w:pPr>
                          <w:r w:rsidRPr="004C30A9">
                            <w:t>Лист</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227AF1" id="_x0000_s1180" type="#_x0000_t202" style="position:absolute;margin-left:114.8pt;margin-top:728.6pt;width:28.35pt;height:14.15pt;z-index:251678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" strokeweight=".5pt">
              <v:textbox inset="0,.5mm,0,0">
                <w:txbxContent>
                  <w:p w14:paraId="5EBA9419" w14:textId="77777777" w:rsidR="00522C23" w:rsidRPr="001C2705" w:rsidRDefault="00522C23" w:rsidP="0069384D">
                    <w:pPr>
                      <w:pStyle w:val="a9"/>
                    </w:pPr>
                    <w:r w:rsidRPr="004C30A9">
                      <w:t>Лист</w:t>
                    </w:r>
                  </w:p>
                </w:txbxContent>
              </v:textbox>
              <w10:wrap anchorx="page" anchory="page"/>
            </v:shape>
          </w:pict>
        </mc:Fallback>
      </mc:AlternateContent>
    </w:r>
    <w:r>
      <w:rPr>
        <w:noProof/>
      </w:rPr>
      <mc:AlternateContent>
        <mc:Choice Requires="wps">
          <w:drawing>
            <wp:anchor distT="0" distB="0" distL="114300" distR="114300" simplePos="0" relativeHeight="251677696" behindDoc="0" locked="0" layoutInCell="1" allowOverlap="1" wp14:anchorId="7D6AF3C6" wp14:editId="0B16F9CE">
              <wp:simplePos x="0" y="0"/>
              <wp:positionH relativeFrom="page">
                <wp:posOffset>1097915</wp:posOffset>
              </wp:positionH>
              <wp:positionV relativeFrom="page">
                <wp:posOffset>9072880</wp:posOffset>
              </wp:positionV>
              <wp:extent cx="360045" cy="179705"/>
              <wp:effectExtent l="0" t="0" r="1905" b="0"/>
              <wp:wrapNone/>
              <wp:docPr id="66" name="Text Box 32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solidFill>
                        <a:srgbClr val="FFFFFF"/>
                      </a:solidFill>
                      <a:ln w="6350">
                        <a:solidFill>
                          <a:srgbClr val="000000"/>
                        </a:solidFill>
                        <a:miter lim="800000"/>
                        <a:headEnd/>
                        <a:tailEnd/>
                      </a:ln>
                    </wps:spPr>
                    <wps:txbx>
                      <w:txbxContent>
                        <w:p w14:paraId="7532DCC1" w14:textId="77777777" w:rsidR="00522C23" w:rsidRPr="001C2705" w:rsidRDefault="00522C23" w:rsidP="0069384D">
                          <w:pPr>
                            <w:pStyle w:val="a9"/>
                            <w:rPr>
                              <w:lang w:val="en-US"/>
                            </w:rPr>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6AF3C6" id="_x0000_s1181" type="#_x0000_t202" style="position:absolute;margin-left:86.45pt;margin-top:714.4pt;width:28.35pt;height:14.15pt;z-index:251677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" strokeweight=".5pt">
              <v:textbox inset="0,.5mm,0,0">
                <w:txbxContent>
                  <w:p w14:paraId="7532DCC1" w14:textId="77777777" w:rsidR="00522C23" w:rsidRPr="001C2705" w:rsidRDefault="00522C23" w:rsidP="0069384D">
                    <w:pPr>
                      <w:pStyle w:val="a9"/>
                      <w:rPr>
                        <w:lang w:val="en-US"/>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A7F681" w14:textId="77777777" w:rsidR="00522B69" w:rsidRDefault="00522B69" w:rsidP="00145E2C">
      <w:r>
        <w:separator/>
      </w:r>
    </w:p>
  </w:footnote>
  <w:footnote w:type="continuationSeparator" w:id="0">
    <w:p w14:paraId="781A9868" w14:textId="77777777" w:rsidR="00522B69" w:rsidRDefault="00522B69" w:rsidP="00145E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701" w:type="dxa"/>
      <w:jc w:val="right"/>
      <w:tblLook w:val="04A0" w:firstRow="1" w:lastRow="0" w:firstColumn="1" w:lastColumn="0" w:noHBand="0" w:noVBand="1"/>
    </w:tblPr>
    <w:tblGrid>
      <w:gridCol w:w="567"/>
      <w:gridCol w:w="567"/>
      <w:gridCol w:w="567"/>
    </w:tblGrid>
    <w:tr w:rsidR="00522C23" w:rsidRPr="00FA5B2E" w14:paraId="0BB14219" w14:textId="77777777" w:rsidTr="00097A53">
      <w:trPr>
        <w:trHeight w:val="136"/>
        <w:jc w:val="right"/>
      </w:trPr>
      <w:tc>
        <w:tcPr>
          <w:tcW w:w="567" w:type="dxa"/>
          <w:shd w:val="clear" w:color="auto" w:fill="auto"/>
          <w:vAlign w:val="center"/>
        </w:tcPr>
        <w:p w14:paraId="67B4FD4E" w14:textId="77777777" w:rsidR="00522C23" w:rsidRPr="00FA5B2E" w:rsidRDefault="00522C23" w:rsidP="00FA0E9F">
          <w:pPr>
            <w:rPr>
              <w:color w:val="FFFFFF"/>
            </w:rPr>
          </w:pPr>
          <w:r>
            <w:rPr>
              <w:color w:val="FFFFFF"/>
            </w:rPr>
            <w:t>3</w:t>
          </w:r>
        </w:p>
      </w:tc>
      <w:tc>
        <w:tcPr>
          <w:tcW w:w="567" w:type="dxa"/>
          <w:tcBorders>
            <w:right w:val="dashed" w:sz="4" w:space="0" w:color="auto"/>
          </w:tcBorders>
          <w:shd w:val="clear" w:color="auto" w:fill="auto"/>
          <w:vAlign w:val="center"/>
        </w:tcPr>
        <w:p w14:paraId="25668A8E" w14:textId="4BFC6C82" w:rsidR="00522C23" w:rsidRPr="00592085" w:rsidRDefault="00522C23" w:rsidP="006965A6">
          <w:pPr>
            <w:pStyle w:val="a5"/>
            <w:jc w:val="center"/>
            <w:rPr>
              <w:b/>
              <w:color w:val="FFFFFF"/>
              <w:szCs w:val="32"/>
              <w:lang w:val="en-US"/>
            </w:rPr>
          </w:pPr>
          <w:r w:rsidRPr="00592085">
            <w:rPr>
              <w:b/>
              <w:color w:val="FFFFFF"/>
              <w:szCs w:val="32"/>
              <w:lang w:val="en-US"/>
            </w:rPr>
            <w:fldChar w:fldCharType="begin"/>
          </w:r>
          <w:r w:rsidRPr="00592085">
            <w:rPr>
              <w:b/>
              <w:color w:val="FFFFFF"/>
              <w:szCs w:val="32"/>
              <w:lang w:val="en-US"/>
            </w:rPr>
            <w:instrText xml:space="preserve"> PAGE   \* MERGEFORMAT </w:instrText>
          </w:r>
          <w:r w:rsidRPr="00592085">
            <w:rPr>
              <w:b/>
              <w:color w:val="FFFFFF"/>
              <w:szCs w:val="32"/>
              <w:lang w:val="en-US"/>
            </w:rPr>
            <w:fldChar w:fldCharType="separate"/>
          </w:r>
          <w:r>
            <w:rPr>
              <w:b/>
              <w:noProof/>
              <w:color w:val="FFFFFF"/>
              <w:szCs w:val="32"/>
              <w:lang w:val="en-US"/>
            </w:rPr>
            <w:t>10</w:t>
          </w:r>
          <w:r w:rsidRPr="00592085">
            <w:rPr>
              <w:b/>
              <w:color w:val="FFFFFF"/>
              <w:szCs w:val="32"/>
              <w:lang w:val="en-US"/>
            </w:rPr>
            <w:fldChar w:fldCharType="end"/>
          </w:r>
        </w:p>
      </w:tc>
      <w:tc>
        <w:tcPr>
          <w:tcW w:w="567" w:type="dxa"/>
          <w:tcBorders>
            <w:left w:val="dashed" w:sz="4" w:space="0" w:color="auto"/>
            <w:bottom w:val="dashed" w:sz="4" w:space="0" w:color="auto"/>
          </w:tcBorders>
          <w:shd w:val="clear" w:color="auto" w:fill="auto"/>
          <w:vAlign w:val="center"/>
        </w:tcPr>
        <w:p w14:paraId="69DE2EAB" w14:textId="77777777" w:rsidR="00522C23" w:rsidRPr="00592085" w:rsidRDefault="00522C23" w:rsidP="006965A6">
          <w:pPr>
            <w:pStyle w:val="a5"/>
            <w:jc w:val="center"/>
            <w:rPr>
              <w:b/>
              <w:szCs w:val="32"/>
            </w:rPr>
          </w:pPr>
        </w:p>
      </w:tc>
    </w:tr>
  </w:tbl>
  <w:p w14:paraId="2A4162BE" w14:textId="77777777" w:rsidR="00522C23" w:rsidRPr="002F57E2" w:rsidRDefault="00522C23" w:rsidP="005C1E17">
    <w:pPr>
      <w:pStyle w:val="a5"/>
      <w:tabs>
        <w:tab w:val="clear" w:pos="4677"/>
        <w:tab w:val="clear" w:pos="9355"/>
        <w:tab w:val="left" w:pos="8543"/>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701" w:type="dxa"/>
      <w:jc w:val="right"/>
      <w:tblLook w:val="04A0" w:firstRow="1" w:lastRow="0" w:firstColumn="1" w:lastColumn="0" w:noHBand="0" w:noVBand="1"/>
    </w:tblPr>
    <w:tblGrid>
      <w:gridCol w:w="567"/>
      <w:gridCol w:w="567"/>
      <w:gridCol w:w="567"/>
    </w:tblGrid>
    <w:tr w:rsidR="00522C23" w:rsidRPr="004A39CE" w14:paraId="6A2602AF" w14:textId="77777777" w:rsidTr="006965A6">
      <w:trPr>
        <w:trHeight w:val="397"/>
        <w:jc w:val="right"/>
      </w:trPr>
      <w:tc>
        <w:tcPr>
          <w:tcW w:w="567" w:type="dxa"/>
          <w:shd w:val="clear" w:color="auto" w:fill="auto"/>
          <w:vAlign w:val="center"/>
        </w:tcPr>
        <w:p w14:paraId="4748B936" w14:textId="77777777" w:rsidR="00522C23" w:rsidRPr="001F341F" w:rsidRDefault="00522C23" w:rsidP="006965A6">
          <w:pPr>
            <w:rPr>
              <w:color w:val="FFFFFF"/>
            </w:rPr>
          </w:pPr>
          <w:r w:rsidRPr="001F341F">
            <w:rPr>
              <w:color w:val="FFFFFF"/>
            </w:rPr>
            <w:t>2</w:t>
          </w:r>
        </w:p>
      </w:tc>
      <w:tc>
        <w:tcPr>
          <w:tcW w:w="567" w:type="dxa"/>
          <w:tcBorders>
            <w:right w:val="dashed" w:sz="4" w:space="0" w:color="auto"/>
          </w:tcBorders>
          <w:shd w:val="clear" w:color="auto" w:fill="auto"/>
          <w:vAlign w:val="center"/>
        </w:tcPr>
        <w:p w14:paraId="4BF61AD8" w14:textId="77777777" w:rsidR="00522C23" w:rsidRPr="00592085" w:rsidRDefault="00522C23" w:rsidP="006965A6">
          <w:pPr>
            <w:pStyle w:val="a5"/>
            <w:jc w:val="center"/>
            <w:rPr>
              <w:b/>
              <w:color w:val="FFFFFF"/>
              <w:szCs w:val="32"/>
            </w:rPr>
          </w:pPr>
          <w:r w:rsidRPr="00592085">
            <w:rPr>
              <w:b/>
              <w:color w:val="FFFFFF"/>
              <w:szCs w:val="32"/>
            </w:rPr>
            <w:t>3</w:t>
          </w:r>
        </w:p>
      </w:tc>
      <w:tc>
        <w:tcPr>
          <w:tcW w:w="567" w:type="dxa"/>
          <w:tcBorders>
            <w:left w:val="dashed" w:sz="4" w:space="0" w:color="auto"/>
            <w:bottom w:val="dashed" w:sz="4" w:space="0" w:color="auto"/>
          </w:tcBorders>
          <w:shd w:val="clear" w:color="auto" w:fill="auto"/>
          <w:vAlign w:val="center"/>
        </w:tcPr>
        <w:p w14:paraId="3B709C39" w14:textId="77777777" w:rsidR="00522C23" w:rsidRPr="00592085" w:rsidRDefault="00522C23" w:rsidP="006965A6">
          <w:pPr>
            <w:pStyle w:val="a5"/>
            <w:jc w:val="center"/>
            <w:rPr>
              <w:b/>
              <w:szCs w:val="32"/>
            </w:rPr>
          </w:pPr>
        </w:p>
      </w:tc>
    </w:tr>
  </w:tbl>
  <w:p w14:paraId="4F41D475" w14:textId="77777777" w:rsidR="00522C23" w:rsidRPr="0006325D" w:rsidRDefault="00522C23" w:rsidP="00C549FF">
    <w:pPr>
      <w:pStyle w:val="a5"/>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904B12C"/>
    <w:lvl w:ilvl="0">
      <w:start w:val="1"/>
      <w:numFmt w:val="decimal"/>
      <w:pStyle w:val="3"/>
      <w:lvlText w:val="%1."/>
      <w:lvlJc w:val="left"/>
      <w:pPr>
        <w:tabs>
          <w:tab w:val="num" w:pos="926"/>
        </w:tabs>
        <w:ind w:left="926" w:hanging="360"/>
      </w:pPr>
    </w:lvl>
  </w:abstractNum>
  <w:abstractNum w:abstractNumId="1" w15:restartNumberingAfterBreak="0">
    <w:nsid w:val="FFFFFF7F"/>
    <w:multiLevelType w:val="singleLevel"/>
    <w:tmpl w:val="9F9211CE"/>
    <w:lvl w:ilvl="0">
      <w:start w:val="1"/>
      <w:numFmt w:val="decimal"/>
      <w:pStyle w:val="2"/>
      <w:lvlText w:val="%1."/>
      <w:lvlJc w:val="left"/>
      <w:pPr>
        <w:tabs>
          <w:tab w:val="num" w:pos="643"/>
        </w:tabs>
        <w:ind w:left="643" w:hanging="360"/>
      </w:pPr>
    </w:lvl>
  </w:abstractNum>
  <w:abstractNum w:abstractNumId="2" w15:restartNumberingAfterBreak="0">
    <w:nsid w:val="FFFFFF82"/>
    <w:multiLevelType w:val="singleLevel"/>
    <w:tmpl w:val="C2360AD2"/>
    <w:lvl w:ilvl="0">
      <w:start w:val="1"/>
      <w:numFmt w:val="bullet"/>
      <w:pStyle w:val="30"/>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75E66B94"/>
    <w:lvl w:ilvl="0">
      <w:start w:val="1"/>
      <w:numFmt w:val="bullet"/>
      <w:pStyle w:val="20"/>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D91A48B6"/>
    <w:lvl w:ilvl="0">
      <w:start w:val="1"/>
      <w:numFmt w:val="decimal"/>
      <w:pStyle w:val="a"/>
      <w:lvlText w:val="%1."/>
      <w:lvlJc w:val="left"/>
      <w:pPr>
        <w:tabs>
          <w:tab w:val="num" w:pos="360"/>
        </w:tabs>
        <w:ind w:left="360" w:hanging="360"/>
      </w:pPr>
    </w:lvl>
  </w:abstractNum>
  <w:abstractNum w:abstractNumId="5" w15:restartNumberingAfterBreak="0">
    <w:nsid w:val="FFFFFF89"/>
    <w:multiLevelType w:val="singleLevel"/>
    <w:tmpl w:val="37AC1BFC"/>
    <w:lvl w:ilvl="0">
      <w:start w:val="1"/>
      <w:numFmt w:val="bullet"/>
      <w:pStyle w:val="a0"/>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8698E70A"/>
    <w:lvl w:ilvl="0">
      <w:numFmt w:val="bullet"/>
      <w:lvlText w:val="*"/>
      <w:lvlJc w:val="left"/>
    </w:lvl>
  </w:abstractNum>
  <w:abstractNum w:abstractNumId="7" w15:restartNumberingAfterBreak="0">
    <w:nsid w:val="0000000D"/>
    <w:multiLevelType w:val="singleLevel"/>
    <w:tmpl w:val="0000000D"/>
    <w:name w:val="WW8Num13"/>
    <w:lvl w:ilvl="0">
      <w:start w:val="1"/>
      <w:numFmt w:val="bullet"/>
      <w:lvlText w:val=""/>
      <w:lvlJc w:val="left"/>
      <w:pPr>
        <w:tabs>
          <w:tab w:val="num" w:pos="360"/>
        </w:tabs>
        <w:ind w:left="360" w:hanging="360"/>
      </w:pPr>
      <w:rPr>
        <w:rFonts w:ascii="Symbol" w:hAnsi="Symbol"/>
      </w:rPr>
    </w:lvl>
  </w:abstractNum>
  <w:abstractNum w:abstractNumId="8" w15:restartNumberingAfterBreak="0">
    <w:nsid w:val="0000000F"/>
    <w:multiLevelType w:val="singleLevel"/>
    <w:tmpl w:val="0000000F"/>
    <w:name w:val="WW8Num15"/>
    <w:lvl w:ilvl="0">
      <w:start w:val="1"/>
      <w:numFmt w:val="bullet"/>
      <w:lvlText w:val=""/>
      <w:lvlJc w:val="left"/>
      <w:pPr>
        <w:tabs>
          <w:tab w:val="num" w:pos="360"/>
        </w:tabs>
        <w:ind w:left="360" w:hanging="360"/>
      </w:pPr>
      <w:rPr>
        <w:rFonts w:ascii="Symbol" w:hAnsi="Symbol"/>
        <w:b/>
        <w:i w:val="0"/>
        <w:sz w:val="28"/>
      </w:rPr>
    </w:lvl>
  </w:abstractNum>
  <w:abstractNum w:abstractNumId="9" w15:restartNumberingAfterBreak="0">
    <w:nsid w:val="00000010"/>
    <w:multiLevelType w:val="singleLevel"/>
    <w:tmpl w:val="00000010"/>
    <w:name w:val="WW8Num16"/>
    <w:lvl w:ilvl="0">
      <w:start w:val="1"/>
      <w:numFmt w:val="bullet"/>
      <w:lvlText w:val=""/>
      <w:lvlJc w:val="left"/>
      <w:pPr>
        <w:tabs>
          <w:tab w:val="num" w:pos="360"/>
        </w:tabs>
        <w:ind w:left="360" w:hanging="360"/>
      </w:pPr>
      <w:rPr>
        <w:rFonts w:ascii="Symbol" w:hAnsi="Symbol"/>
        <w:b/>
        <w:i w:val="0"/>
        <w:sz w:val="28"/>
      </w:rPr>
    </w:lvl>
  </w:abstractNum>
  <w:abstractNum w:abstractNumId="10" w15:restartNumberingAfterBreak="0">
    <w:nsid w:val="04B71136"/>
    <w:multiLevelType w:val="hybridMultilevel"/>
    <w:tmpl w:val="0ABC3F4A"/>
    <w:lvl w:ilvl="0" w:tplc="0419000F">
      <w:start w:val="1"/>
      <w:numFmt w:val="decimal"/>
      <w:lvlText w:val="%1."/>
      <w:lvlJc w:val="left"/>
      <w:pPr>
        <w:ind w:left="1038" w:hanging="360"/>
      </w:pPr>
    </w:lvl>
    <w:lvl w:ilvl="1" w:tplc="04190019" w:tentative="1">
      <w:start w:val="1"/>
      <w:numFmt w:val="lowerLetter"/>
      <w:lvlText w:val="%2."/>
      <w:lvlJc w:val="left"/>
      <w:pPr>
        <w:ind w:left="1758" w:hanging="360"/>
      </w:pPr>
    </w:lvl>
    <w:lvl w:ilvl="2" w:tplc="0419001B" w:tentative="1">
      <w:start w:val="1"/>
      <w:numFmt w:val="lowerRoman"/>
      <w:lvlText w:val="%3."/>
      <w:lvlJc w:val="right"/>
      <w:pPr>
        <w:ind w:left="2478" w:hanging="180"/>
      </w:pPr>
    </w:lvl>
    <w:lvl w:ilvl="3" w:tplc="0419000F" w:tentative="1">
      <w:start w:val="1"/>
      <w:numFmt w:val="decimal"/>
      <w:lvlText w:val="%4."/>
      <w:lvlJc w:val="left"/>
      <w:pPr>
        <w:ind w:left="3198" w:hanging="360"/>
      </w:pPr>
    </w:lvl>
    <w:lvl w:ilvl="4" w:tplc="04190019" w:tentative="1">
      <w:start w:val="1"/>
      <w:numFmt w:val="lowerLetter"/>
      <w:lvlText w:val="%5."/>
      <w:lvlJc w:val="left"/>
      <w:pPr>
        <w:ind w:left="3918" w:hanging="360"/>
      </w:pPr>
    </w:lvl>
    <w:lvl w:ilvl="5" w:tplc="0419001B" w:tentative="1">
      <w:start w:val="1"/>
      <w:numFmt w:val="lowerRoman"/>
      <w:lvlText w:val="%6."/>
      <w:lvlJc w:val="right"/>
      <w:pPr>
        <w:ind w:left="4638" w:hanging="180"/>
      </w:pPr>
    </w:lvl>
    <w:lvl w:ilvl="6" w:tplc="0419000F" w:tentative="1">
      <w:start w:val="1"/>
      <w:numFmt w:val="decimal"/>
      <w:lvlText w:val="%7."/>
      <w:lvlJc w:val="left"/>
      <w:pPr>
        <w:ind w:left="5358" w:hanging="360"/>
      </w:pPr>
    </w:lvl>
    <w:lvl w:ilvl="7" w:tplc="04190019" w:tentative="1">
      <w:start w:val="1"/>
      <w:numFmt w:val="lowerLetter"/>
      <w:lvlText w:val="%8."/>
      <w:lvlJc w:val="left"/>
      <w:pPr>
        <w:ind w:left="6078" w:hanging="360"/>
      </w:pPr>
    </w:lvl>
    <w:lvl w:ilvl="8" w:tplc="0419001B" w:tentative="1">
      <w:start w:val="1"/>
      <w:numFmt w:val="lowerRoman"/>
      <w:lvlText w:val="%9."/>
      <w:lvlJc w:val="right"/>
      <w:pPr>
        <w:ind w:left="6798" w:hanging="180"/>
      </w:pPr>
    </w:lvl>
  </w:abstractNum>
  <w:abstractNum w:abstractNumId="11" w15:restartNumberingAfterBreak="0">
    <w:nsid w:val="06797728"/>
    <w:multiLevelType w:val="hybridMultilevel"/>
    <w:tmpl w:val="1F402AA0"/>
    <w:lvl w:ilvl="0" w:tplc="0D4ED342">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7207883"/>
    <w:multiLevelType w:val="singleLevel"/>
    <w:tmpl w:val="2166B90E"/>
    <w:lvl w:ilvl="0">
      <w:start w:val="1"/>
      <w:numFmt w:val="decimal"/>
      <w:lvlText w:val="3.%1"/>
      <w:legacy w:legacy="1" w:legacySpace="0" w:legacyIndent="408"/>
      <w:lvlJc w:val="left"/>
      <w:rPr>
        <w:rFonts w:ascii="Arial" w:hAnsi="Arial" w:cs="Arial" w:hint="default"/>
      </w:rPr>
    </w:lvl>
  </w:abstractNum>
  <w:abstractNum w:abstractNumId="13" w15:restartNumberingAfterBreak="0">
    <w:nsid w:val="155E5C7F"/>
    <w:multiLevelType w:val="hybridMultilevel"/>
    <w:tmpl w:val="DB6E8B7E"/>
    <w:lvl w:ilvl="0" w:tplc="C5F4B81E">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821BB7"/>
    <w:multiLevelType w:val="hybridMultilevel"/>
    <w:tmpl w:val="C8482180"/>
    <w:lvl w:ilvl="0" w:tplc="1B0E2E0C">
      <w:start w:val="1"/>
      <w:numFmt w:val="decimal"/>
      <w:lvlText w:val="%1."/>
      <w:lvlJc w:val="left"/>
      <w:pPr>
        <w:tabs>
          <w:tab w:val="num" w:pos="284"/>
        </w:tabs>
        <w:ind w:left="284" w:firstLine="0"/>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15:restartNumberingAfterBreak="0">
    <w:nsid w:val="1E8625F0"/>
    <w:multiLevelType w:val="hybridMultilevel"/>
    <w:tmpl w:val="572ED3F0"/>
    <w:lvl w:ilvl="0" w:tplc="84F8BDE4">
      <w:start w:val="1"/>
      <w:numFmt w:val="bullet"/>
      <w:lvlText w:val=""/>
      <w:lvlJc w:val="left"/>
      <w:pPr>
        <w:tabs>
          <w:tab w:val="num" w:pos="643"/>
        </w:tabs>
        <w:ind w:left="643" w:hanging="360"/>
      </w:pPr>
      <w:rPr>
        <w:rFonts w:ascii="Symbol" w:hAnsi="Symbol"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1F077C11"/>
    <w:multiLevelType w:val="singleLevel"/>
    <w:tmpl w:val="D518A2A6"/>
    <w:lvl w:ilvl="0">
      <w:start w:val="4"/>
      <w:numFmt w:val="decimal"/>
      <w:lvlText w:val="%1"/>
      <w:legacy w:legacy="1" w:legacySpace="0" w:legacyIndent="547"/>
      <w:lvlJc w:val="left"/>
      <w:rPr>
        <w:rFonts w:ascii="Arial" w:hAnsi="Arial" w:cs="Arial" w:hint="default"/>
      </w:rPr>
    </w:lvl>
  </w:abstractNum>
  <w:abstractNum w:abstractNumId="17" w15:restartNumberingAfterBreak="0">
    <w:nsid w:val="234C48E1"/>
    <w:multiLevelType w:val="multilevel"/>
    <w:tmpl w:val="A1A4A72C"/>
    <w:lvl w:ilvl="0">
      <w:start w:val="1"/>
      <w:numFmt w:val="decimal"/>
      <w:pStyle w:val="1"/>
      <w:lvlText w:val="%1"/>
      <w:lvlJc w:val="left"/>
      <w:pPr>
        <w:ind w:left="432" w:hanging="432"/>
      </w:pPr>
    </w:lvl>
    <w:lvl w:ilvl="1">
      <w:start w:val="1"/>
      <w:numFmt w:val="decimal"/>
      <w:pStyle w:val="21"/>
      <w:lvlText w:val="%1.%2"/>
      <w:lvlJc w:val="left"/>
      <w:pPr>
        <w:ind w:left="576" w:hanging="576"/>
      </w:pPr>
    </w:lvl>
    <w:lvl w:ilvl="2">
      <w:start w:val="1"/>
      <w:numFmt w:val="decimal"/>
      <w:pStyle w:val="31"/>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15:restartNumberingAfterBreak="0">
    <w:nsid w:val="2F312FBF"/>
    <w:multiLevelType w:val="hybridMultilevel"/>
    <w:tmpl w:val="F32C9F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FD4219D"/>
    <w:multiLevelType w:val="hybridMultilevel"/>
    <w:tmpl w:val="8ACAEE60"/>
    <w:lvl w:ilvl="0" w:tplc="8D7092E2">
      <w:start w:val="1"/>
      <w:numFmt w:val="decimal"/>
      <w:pStyle w:val="10"/>
      <w:lvlText w:val="%1."/>
      <w:lvlJc w:val="left"/>
      <w:pPr>
        <w:tabs>
          <w:tab w:val="num" w:pos="1215"/>
        </w:tabs>
        <w:ind w:left="1215"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20" w15:restartNumberingAfterBreak="0">
    <w:nsid w:val="321645E4"/>
    <w:multiLevelType w:val="hybridMultilevel"/>
    <w:tmpl w:val="3788E7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29535DD"/>
    <w:multiLevelType w:val="hybridMultilevel"/>
    <w:tmpl w:val="38848D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B671D2C"/>
    <w:multiLevelType w:val="multilevel"/>
    <w:tmpl w:val="9048A45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13B0554"/>
    <w:multiLevelType w:val="multilevel"/>
    <w:tmpl w:val="38D6C6BE"/>
    <w:lvl w:ilvl="0">
      <w:start w:val="1"/>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36B7F8A"/>
    <w:multiLevelType w:val="multilevel"/>
    <w:tmpl w:val="38D6C6BE"/>
    <w:lvl w:ilvl="0">
      <w:start w:val="1"/>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8102B05"/>
    <w:multiLevelType w:val="singleLevel"/>
    <w:tmpl w:val="22F69EFE"/>
    <w:lvl w:ilvl="0">
      <w:start w:val="4"/>
      <w:numFmt w:val="decimal"/>
      <w:lvlText w:val="%1"/>
      <w:legacy w:legacy="1" w:legacySpace="0" w:legacyIndent="182"/>
      <w:lvlJc w:val="left"/>
      <w:rPr>
        <w:rFonts w:ascii="Arial" w:hAnsi="Arial" w:cs="Arial" w:hint="default"/>
      </w:rPr>
    </w:lvl>
  </w:abstractNum>
  <w:abstractNum w:abstractNumId="26" w15:restartNumberingAfterBreak="0">
    <w:nsid w:val="5DA42F7F"/>
    <w:multiLevelType w:val="hybridMultilevel"/>
    <w:tmpl w:val="3FE0FE32"/>
    <w:lvl w:ilvl="0" w:tplc="A4280172">
      <w:start w:val="1"/>
      <w:numFmt w:val="decimal"/>
      <w:pStyle w:val="11"/>
      <w:lvlText w:val="%1)"/>
      <w:lvlJc w:val="left"/>
      <w:pPr>
        <w:tabs>
          <w:tab w:val="num" w:pos="1418"/>
        </w:tabs>
        <w:ind w:left="1418" w:hanging="284"/>
      </w:pPr>
      <w:rPr>
        <w:rFonts w:hint="default"/>
      </w:rPr>
    </w:lvl>
    <w:lvl w:ilvl="1" w:tplc="B6EC0FE0" w:tentative="1">
      <w:start w:val="1"/>
      <w:numFmt w:val="lowerLetter"/>
      <w:lvlText w:val="%2."/>
      <w:lvlJc w:val="left"/>
      <w:pPr>
        <w:tabs>
          <w:tab w:val="num" w:pos="1440"/>
        </w:tabs>
        <w:ind w:left="1440" w:hanging="360"/>
      </w:pPr>
    </w:lvl>
    <w:lvl w:ilvl="2" w:tplc="4E94E21E" w:tentative="1">
      <w:start w:val="1"/>
      <w:numFmt w:val="lowerRoman"/>
      <w:lvlText w:val="%3."/>
      <w:lvlJc w:val="right"/>
      <w:pPr>
        <w:tabs>
          <w:tab w:val="num" w:pos="2160"/>
        </w:tabs>
        <w:ind w:left="2160" w:hanging="180"/>
      </w:pPr>
    </w:lvl>
    <w:lvl w:ilvl="3" w:tplc="5CA49D24" w:tentative="1">
      <w:start w:val="1"/>
      <w:numFmt w:val="decimal"/>
      <w:lvlText w:val="%4."/>
      <w:lvlJc w:val="left"/>
      <w:pPr>
        <w:tabs>
          <w:tab w:val="num" w:pos="2880"/>
        </w:tabs>
        <w:ind w:left="2880" w:hanging="360"/>
      </w:pPr>
    </w:lvl>
    <w:lvl w:ilvl="4" w:tplc="E68E92FC" w:tentative="1">
      <w:start w:val="1"/>
      <w:numFmt w:val="lowerLetter"/>
      <w:lvlText w:val="%5."/>
      <w:lvlJc w:val="left"/>
      <w:pPr>
        <w:tabs>
          <w:tab w:val="num" w:pos="3600"/>
        </w:tabs>
        <w:ind w:left="3600" w:hanging="360"/>
      </w:pPr>
    </w:lvl>
    <w:lvl w:ilvl="5" w:tplc="5AF4A7B6" w:tentative="1">
      <w:start w:val="1"/>
      <w:numFmt w:val="lowerRoman"/>
      <w:lvlText w:val="%6."/>
      <w:lvlJc w:val="right"/>
      <w:pPr>
        <w:tabs>
          <w:tab w:val="num" w:pos="4320"/>
        </w:tabs>
        <w:ind w:left="4320" w:hanging="180"/>
      </w:pPr>
    </w:lvl>
    <w:lvl w:ilvl="6" w:tplc="65409DB0" w:tentative="1">
      <w:start w:val="1"/>
      <w:numFmt w:val="decimal"/>
      <w:lvlText w:val="%7."/>
      <w:lvlJc w:val="left"/>
      <w:pPr>
        <w:tabs>
          <w:tab w:val="num" w:pos="5040"/>
        </w:tabs>
        <w:ind w:left="5040" w:hanging="360"/>
      </w:pPr>
    </w:lvl>
    <w:lvl w:ilvl="7" w:tplc="12802240" w:tentative="1">
      <w:start w:val="1"/>
      <w:numFmt w:val="lowerLetter"/>
      <w:lvlText w:val="%8."/>
      <w:lvlJc w:val="left"/>
      <w:pPr>
        <w:tabs>
          <w:tab w:val="num" w:pos="5760"/>
        </w:tabs>
        <w:ind w:left="5760" w:hanging="360"/>
      </w:pPr>
    </w:lvl>
    <w:lvl w:ilvl="8" w:tplc="5E4ACECE" w:tentative="1">
      <w:start w:val="1"/>
      <w:numFmt w:val="lowerRoman"/>
      <w:lvlText w:val="%9."/>
      <w:lvlJc w:val="right"/>
      <w:pPr>
        <w:tabs>
          <w:tab w:val="num" w:pos="6480"/>
        </w:tabs>
        <w:ind w:left="6480" w:hanging="180"/>
      </w:pPr>
    </w:lvl>
  </w:abstractNum>
  <w:abstractNum w:abstractNumId="27" w15:restartNumberingAfterBreak="0">
    <w:nsid w:val="67254277"/>
    <w:multiLevelType w:val="hybridMultilevel"/>
    <w:tmpl w:val="36501C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A8D4DAB"/>
    <w:multiLevelType w:val="singleLevel"/>
    <w:tmpl w:val="DA2EC96A"/>
    <w:lvl w:ilvl="0">
      <w:start w:val="2"/>
      <w:numFmt w:val="decimal"/>
      <w:lvlText w:val="%1"/>
      <w:legacy w:legacy="1" w:legacySpace="0" w:legacyIndent="547"/>
      <w:lvlJc w:val="left"/>
      <w:rPr>
        <w:rFonts w:ascii="Arial" w:hAnsi="Arial" w:cs="Arial" w:hint="default"/>
      </w:rPr>
    </w:lvl>
  </w:abstractNum>
  <w:abstractNum w:abstractNumId="29" w15:restartNumberingAfterBreak="0">
    <w:nsid w:val="7D697552"/>
    <w:multiLevelType w:val="singleLevel"/>
    <w:tmpl w:val="1D128C76"/>
    <w:lvl w:ilvl="0">
      <w:start w:val="1"/>
      <w:numFmt w:val="decimal"/>
      <w:lvlText w:val="1.%1"/>
      <w:legacy w:legacy="1" w:legacySpace="0" w:legacyIndent="399"/>
      <w:lvlJc w:val="left"/>
      <w:rPr>
        <w:rFonts w:ascii="Arial" w:hAnsi="Arial" w:cs="Arial" w:hint="default"/>
      </w:rPr>
    </w:lvl>
  </w:abstractNum>
  <w:num w:numId="1">
    <w:abstractNumId w:val="17"/>
  </w:num>
  <w:num w:numId="2">
    <w:abstractNumId w:val="5"/>
  </w:num>
  <w:num w:numId="3">
    <w:abstractNumId w:val="3"/>
  </w:num>
  <w:num w:numId="4">
    <w:abstractNumId w:val="2"/>
  </w:num>
  <w:num w:numId="5">
    <w:abstractNumId w:val="4"/>
  </w:num>
  <w:num w:numId="6">
    <w:abstractNumId w:val="1"/>
  </w:num>
  <w:num w:numId="7">
    <w:abstractNumId w:val="0"/>
  </w:num>
  <w:num w:numId="8">
    <w:abstractNumId w:val="19"/>
  </w:num>
  <w:num w:numId="9">
    <w:abstractNumId w:val="26"/>
  </w:num>
  <w:num w:numId="10">
    <w:abstractNumId w:val="20"/>
  </w:num>
  <w:num w:numId="11">
    <w:abstractNumId w:val="27"/>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4"/>
  </w:num>
  <w:num w:numId="15">
    <w:abstractNumId w:val="21"/>
  </w:num>
  <w:num w:numId="16">
    <w:abstractNumId w:val="10"/>
  </w:num>
  <w:num w:numId="17">
    <w:abstractNumId w:val="29"/>
  </w:num>
  <w:num w:numId="18">
    <w:abstractNumId w:val="28"/>
  </w:num>
  <w:num w:numId="19">
    <w:abstractNumId w:val="12"/>
  </w:num>
  <w:num w:numId="20">
    <w:abstractNumId w:val="16"/>
  </w:num>
  <w:num w:numId="21">
    <w:abstractNumId w:val="6"/>
    <w:lvlOverride w:ilvl="0">
      <w:lvl w:ilvl="0">
        <w:start w:val="65535"/>
        <w:numFmt w:val="bullet"/>
        <w:lvlText w:val="-"/>
        <w:legacy w:legacy="1" w:legacySpace="0" w:legacyIndent="144"/>
        <w:lvlJc w:val="left"/>
        <w:rPr>
          <w:rFonts w:ascii="Arial" w:hAnsi="Arial" w:cs="Arial" w:hint="default"/>
        </w:rPr>
      </w:lvl>
    </w:lvlOverride>
  </w:num>
  <w:num w:numId="22">
    <w:abstractNumId w:val="6"/>
    <w:lvlOverride w:ilvl="0">
      <w:lvl w:ilvl="0">
        <w:start w:val="65535"/>
        <w:numFmt w:val="bullet"/>
        <w:lvlText w:val="-"/>
        <w:legacy w:legacy="1" w:legacySpace="0" w:legacyIndent="221"/>
        <w:lvlJc w:val="left"/>
        <w:rPr>
          <w:rFonts w:ascii="Arial" w:hAnsi="Arial" w:cs="Arial" w:hint="default"/>
        </w:rPr>
      </w:lvl>
    </w:lvlOverride>
  </w:num>
  <w:num w:numId="23">
    <w:abstractNumId w:val="6"/>
    <w:lvlOverride w:ilvl="0">
      <w:lvl w:ilvl="0">
        <w:start w:val="65535"/>
        <w:numFmt w:val="bullet"/>
        <w:lvlText w:val="-"/>
        <w:legacy w:legacy="1" w:legacySpace="0" w:legacyIndent="163"/>
        <w:lvlJc w:val="left"/>
        <w:rPr>
          <w:rFonts w:ascii="Arial" w:hAnsi="Arial" w:cs="Arial" w:hint="default"/>
        </w:rPr>
      </w:lvl>
    </w:lvlOverride>
  </w:num>
  <w:num w:numId="24">
    <w:abstractNumId w:val="6"/>
    <w:lvlOverride w:ilvl="0">
      <w:lvl w:ilvl="0">
        <w:start w:val="65535"/>
        <w:numFmt w:val="bullet"/>
        <w:lvlText w:val="-"/>
        <w:legacy w:legacy="1" w:legacySpace="0" w:legacyIndent="130"/>
        <w:lvlJc w:val="left"/>
        <w:rPr>
          <w:rFonts w:ascii="Arial" w:hAnsi="Arial" w:cs="Arial" w:hint="default"/>
        </w:rPr>
      </w:lvl>
    </w:lvlOverride>
  </w:num>
  <w:num w:numId="25">
    <w:abstractNumId w:val="6"/>
    <w:lvlOverride w:ilvl="0">
      <w:lvl w:ilvl="0">
        <w:start w:val="65535"/>
        <w:numFmt w:val="bullet"/>
        <w:lvlText w:val="-"/>
        <w:legacy w:legacy="1" w:legacySpace="0" w:legacyIndent="134"/>
        <w:lvlJc w:val="left"/>
        <w:rPr>
          <w:rFonts w:ascii="Arial" w:hAnsi="Arial" w:cs="Arial" w:hint="default"/>
        </w:rPr>
      </w:lvl>
    </w:lvlOverride>
  </w:num>
  <w:num w:numId="26">
    <w:abstractNumId w:val="6"/>
    <w:lvlOverride w:ilvl="0">
      <w:lvl w:ilvl="0">
        <w:start w:val="65535"/>
        <w:numFmt w:val="bullet"/>
        <w:lvlText w:val="-"/>
        <w:legacy w:legacy="1" w:legacySpace="0" w:legacyIndent="240"/>
        <w:lvlJc w:val="left"/>
        <w:rPr>
          <w:rFonts w:ascii="Arial" w:hAnsi="Arial" w:cs="Arial" w:hint="default"/>
        </w:rPr>
      </w:lvl>
    </w:lvlOverride>
  </w:num>
  <w:num w:numId="27">
    <w:abstractNumId w:val="6"/>
    <w:lvlOverride w:ilvl="0">
      <w:lvl w:ilvl="0">
        <w:start w:val="65535"/>
        <w:numFmt w:val="bullet"/>
        <w:lvlText w:val="-"/>
        <w:legacy w:legacy="1" w:legacySpace="0" w:legacyIndent="148"/>
        <w:lvlJc w:val="left"/>
        <w:rPr>
          <w:rFonts w:ascii="Arial" w:hAnsi="Arial" w:cs="Arial" w:hint="default"/>
        </w:rPr>
      </w:lvl>
    </w:lvlOverride>
  </w:num>
  <w:num w:numId="28">
    <w:abstractNumId w:val="6"/>
    <w:lvlOverride w:ilvl="0">
      <w:lvl w:ilvl="0">
        <w:start w:val="65535"/>
        <w:numFmt w:val="bullet"/>
        <w:lvlText w:val="-"/>
        <w:legacy w:legacy="1" w:legacySpace="0" w:legacyIndent="317"/>
        <w:lvlJc w:val="left"/>
        <w:rPr>
          <w:rFonts w:ascii="Arial" w:hAnsi="Arial" w:cs="Arial" w:hint="default"/>
        </w:rPr>
      </w:lvl>
    </w:lvlOverride>
  </w:num>
  <w:num w:numId="29">
    <w:abstractNumId w:val="25"/>
  </w:num>
  <w:num w:numId="30">
    <w:abstractNumId w:val="6"/>
    <w:lvlOverride w:ilvl="0">
      <w:lvl w:ilvl="0">
        <w:start w:val="65535"/>
        <w:numFmt w:val="bullet"/>
        <w:lvlText w:val="-"/>
        <w:legacy w:legacy="1" w:legacySpace="0" w:legacyIndent="283"/>
        <w:lvlJc w:val="left"/>
        <w:rPr>
          <w:rFonts w:ascii="Arial" w:hAnsi="Arial" w:cs="Arial" w:hint="default"/>
        </w:rPr>
      </w:lvl>
    </w:lvlOverride>
  </w:num>
  <w:num w:numId="31">
    <w:abstractNumId w:val="13"/>
  </w:num>
  <w:num w:numId="32">
    <w:abstractNumId w:val="11"/>
  </w:num>
  <w:num w:numId="33">
    <w:abstractNumId w:val="18"/>
  </w:num>
  <w:num w:numId="34">
    <w:abstractNumId w:val="23"/>
  </w:num>
  <w:num w:numId="35">
    <w:abstractNumId w:val="24"/>
  </w:num>
  <w:num w:numId="36">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0"/>
  <w:displayVerticalDrawingGridEvery w:val="2"/>
  <w:characterSpacingControl w:val="doNotCompress"/>
  <w:hdrShapeDefaults>
    <o:shapedefaults v:ext="edit" spidmax="2049" style="mso-position-horizontal-relative:page;mso-position-vertical-relative:page" fill="f" fillcolor="white">
      <v:fill color="white" on="f"/>
      <v:stroke weight=".5pt"/>
      <v:textbox inset="0,.5mm,0,0"/>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A20"/>
    <w:rsid w:val="00002682"/>
    <w:rsid w:val="000032B5"/>
    <w:rsid w:val="000039F1"/>
    <w:rsid w:val="00004E32"/>
    <w:rsid w:val="00005146"/>
    <w:rsid w:val="00006714"/>
    <w:rsid w:val="00006CDE"/>
    <w:rsid w:val="00007F2E"/>
    <w:rsid w:val="00010CDB"/>
    <w:rsid w:val="000118B1"/>
    <w:rsid w:val="000141B0"/>
    <w:rsid w:val="00017DD3"/>
    <w:rsid w:val="00020A42"/>
    <w:rsid w:val="000239C3"/>
    <w:rsid w:val="00026530"/>
    <w:rsid w:val="00026636"/>
    <w:rsid w:val="000270A9"/>
    <w:rsid w:val="00027BA6"/>
    <w:rsid w:val="0003211D"/>
    <w:rsid w:val="0003252D"/>
    <w:rsid w:val="000333EB"/>
    <w:rsid w:val="00034ED9"/>
    <w:rsid w:val="0003774E"/>
    <w:rsid w:val="000410CF"/>
    <w:rsid w:val="0004115C"/>
    <w:rsid w:val="000419AE"/>
    <w:rsid w:val="0004349B"/>
    <w:rsid w:val="00045630"/>
    <w:rsid w:val="00045753"/>
    <w:rsid w:val="00050A26"/>
    <w:rsid w:val="00050A37"/>
    <w:rsid w:val="00051056"/>
    <w:rsid w:val="00054DF7"/>
    <w:rsid w:val="000565EF"/>
    <w:rsid w:val="00057C7B"/>
    <w:rsid w:val="00061DB0"/>
    <w:rsid w:val="00062AD9"/>
    <w:rsid w:val="00062B5A"/>
    <w:rsid w:val="00062DF0"/>
    <w:rsid w:val="0006325D"/>
    <w:rsid w:val="000643C8"/>
    <w:rsid w:val="00066B59"/>
    <w:rsid w:val="00066E2D"/>
    <w:rsid w:val="00067B91"/>
    <w:rsid w:val="00071A7E"/>
    <w:rsid w:val="00072186"/>
    <w:rsid w:val="00077CB9"/>
    <w:rsid w:val="00077D9E"/>
    <w:rsid w:val="00080876"/>
    <w:rsid w:val="00080F99"/>
    <w:rsid w:val="00081488"/>
    <w:rsid w:val="000815D3"/>
    <w:rsid w:val="000844BB"/>
    <w:rsid w:val="000858A4"/>
    <w:rsid w:val="000904A2"/>
    <w:rsid w:val="00090515"/>
    <w:rsid w:val="00091350"/>
    <w:rsid w:val="00095159"/>
    <w:rsid w:val="0009576E"/>
    <w:rsid w:val="00095F08"/>
    <w:rsid w:val="00096499"/>
    <w:rsid w:val="00096712"/>
    <w:rsid w:val="00097A53"/>
    <w:rsid w:val="00097C76"/>
    <w:rsid w:val="00097F8E"/>
    <w:rsid w:val="000A0657"/>
    <w:rsid w:val="000A104F"/>
    <w:rsid w:val="000A374A"/>
    <w:rsid w:val="000A43D1"/>
    <w:rsid w:val="000A51AD"/>
    <w:rsid w:val="000A6038"/>
    <w:rsid w:val="000B1C85"/>
    <w:rsid w:val="000B35DB"/>
    <w:rsid w:val="000B5162"/>
    <w:rsid w:val="000B52FD"/>
    <w:rsid w:val="000B6BF3"/>
    <w:rsid w:val="000C7857"/>
    <w:rsid w:val="000D22C4"/>
    <w:rsid w:val="000D2A22"/>
    <w:rsid w:val="000D3202"/>
    <w:rsid w:val="000D4104"/>
    <w:rsid w:val="000D67C8"/>
    <w:rsid w:val="000D7CB4"/>
    <w:rsid w:val="000D7D84"/>
    <w:rsid w:val="000E1ECC"/>
    <w:rsid w:val="000E237F"/>
    <w:rsid w:val="000E2AF3"/>
    <w:rsid w:val="000E59C1"/>
    <w:rsid w:val="000E7C1A"/>
    <w:rsid w:val="000E7DC9"/>
    <w:rsid w:val="000F2045"/>
    <w:rsid w:val="000F2DD7"/>
    <w:rsid w:val="000F4017"/>
    <w:rsid w:val="000F4D6B"/>
    <w:rsid w:val="000F69EE"/>
    <w:rsid w:val="000F75F6"/>
    <w:rsid w:val="00100603"/>
    <w:rsid w:val="001030A9"/>
    <w:rsid w:val="001039E7"/>
    <w:rsid w:val="00104C3F"/>
    <w:rsid w:val="00104F5C"/>
    <w:rsid w:val="001106D9"/>
    <w:rsid w:val="00113621"/>
    <w:rsid w:val="00115423"/>
    <w:rsid w:val="00115CD5"/>
    <w:rsid w:val="00116F06"/>
    <w:rsid w:val="00117DE6"/>
    <w:rsid w:val="0012057D"/>
    <w:rsid w:val="0012166B"/>
    <w:rsid w:val="00121879"/>
    <w:rsid w:val="0012259B"/>
    <w:rsid w:val="0013064F"/>
    <w:rsid w:val="001319AC"/>
    <w:rsid w:val="001320D3"/>
    <w:rsid w:val="00132350"/>
    <w:rsid w:val="00132D89"/>
    <w:rsid w:val="001330D3"/>
    <w:rsid w:val="0013434D"/>
    <w:rsid w:val="001350AB"/>
    <w:rsid w:val="00136075"/>
    <w:rsid w:val="001363CE"/>
    <w:rsid w:val="00136D35"/>
    <w:rsid w:val="0014014D"/>
    <w:rsid w:val="001408E9"/>
    <w:rsid w:val="00144ADA"/>
    <w:rsid w:val="00144DC5"/>
    <w:rsid w:val="00145E2C"/>
    <w:rsid w:val="00151883"/>
    <w:rsid w:val="00153B54"/>
    <w:rsid w:val="00157BCE"/>
    <w:rsid w:val="0016147A"/>
    <w:rsid w:val="0016239C"/>
    <w:rsid w:val="001632D4"/>
    <w:rsid w:val="00163591"/>
    <w:rsid w:val="001653E8"/>
    <w:rsid w:val="00167278"/>
    <w:rsid w:val="0017198D"/>
    <w:rsid w:val="001724DE"/>
    <w:rsid w:val="00174312"/>
    <w:rsid w:val="0017447E"/>
    <w:rsid w:val="00176EF9"/>
    <w:rsid w:val="00183F94"/>
    <w:rsid w:val="00190086"/>
    <w:rsid w:val="00191763"/>
    <w:rsid w:val="001952B9"/>
    <w:rsid w:val="0019752B"/>
    <w:rsid w:val="001A0994"/>
    <w:rsid w:val="001A1495"/>
    <w:rsid w:val="001A2165"/>
    <w:rsid w:val="001A2FA7"/>
    <w:rsid w:val="001A3E69"/>
    <w:rsid w:val="001A5A98"/>
    <w:rsid w:val="001B40CA"/>
    <w:rsid w:val="001C2A99"/>
    <w:rsid w:val="001C38EE"/>
    <w:rsid w:val="001C59F0"/>
    <w:rsid w:val="001C60ED"/>
    <w:rsid w:val="001D0FD9"/>
    <w:rsid w:val="001D381D"/>
    <w:rsid w:val="001D39B5"/>
    <w:rsid w:val="001D3E11"/>
    <w:rsid w:val="001D560B"/>
    <w:rsid w:val="001D6792"/>
    <w:rsid w:val="001D6CC7"/>
    <w:rsid w:val="001E1318"/>
    <w:rsid w:val="001E29E2"/>
    <w:rsid w:val="001E314A"/>
    <w:rsid w:val="001E5A03"/>
    <w:rsid w:val="001E6447"/>
    <w:rsid w:val="001E6E3E"/>
    <w:rsid w:val="001E7614"/>
    <w:rsid w:val="001E79C5"/>
    <w:rsid w:val="001F0F9F"/>
    <w:rsid w:val="001F16BE"/>
    <w:rsid w:val="001F1AE3"/>
    <w:rsid w:val="001F3485"/>
    <w:rsid w:val="001F36F8"/>
    <w:rsid w:val="001F552A"/>
    <w:rsid w:val="001F6277"/>
    <w:rsid w:val="001F667E"/>
    <w:rsid w:val="001F7326"/>
    <w:rsid w:val="00202159"/>
    <w:rsid w:val="00204BCE"/>
    <w:rsid w:val="00205C13"/>
    <w:rsid w:val="00205F52"/>
    <w:rsid w:val="002079AA"/>
    <w:rsid w:val="00207F98"/>
    <w:rsid w:val="0021375C"/>
    <w:rsid w:val="002200B9"/>
    <w:rsid w:val="002203AF"/>
    <w:rsid w:val="002253DA"/>
    <w:rsid w:val="00230299"/>
    <w:rsid w:val="002307FA"/>
    <w:rsid w:val="002320AA"/>
    <w:rsid w:val="00232C4F"/>
    <w:rsid w:val="00233E77"/>
    <w:rsid w:val="002350AB"/>
    <w:rsid w:val="00235396"/>
    <w:rsid w:val="002422B2"/>
    <w:rsid w:val="00242DE9"/>
    <w:rsid w:val="00242E6B"/>
    <w:rsid w:val="00242F98"/>
    <w:rsid w:val="002471DC"/>
    <w:rsid w:val="0025381A"/>
    <w:rsid w:val="002550FD"/>
    <w:rsid w:val="00256EBE"/>
    <w:rsid w:val="00257341"/>
    <w:rsid w:val="002601C7"/>
    <w:rsid w:val="00260841"/>
    <w:rsid w:val="00260DC1"/>
    <w:rsid w:val="002621E5"/>
    <w:rsid w:val="0026263B"/>
    <w:rsid w:val="00263453"/>
    <w:rsid w:val="002638C3"/>
    <w:rsid w:val="00263C7D"/>
    <w:rsid w:val="002662B4"/>
    <w:rsid w:val="002678CA"/>
    <w:rsid w:val="00270934"/>
    <w:rsid w:val="00271256"/>
    <w:rsid w:val="00271E3C"/>
    <w:rsid w:val="00272826"/>
    <w:rsid w:val="002731CC"/>
    <w:rsid w:val="00273A06"/>
    <w:rsid w:val="002757A1"/>
    <w:rsid w:val="0027664D"/>
    <w:rsid w:val="002770DA"/>
    <w:rsid w:val="00282FA0"/>
    <w:rsid w:val="00284986"/>
    <w:rsid w:val="002917A3"/>
    <w:rsid w:val="00291879"/>
    <w:rsid w:val="0029396A"/>
    <w:rsid w:val="00295FA5"/>
    <w:rsid w:val="002A06FD"/>
    <w:rsid w:val="002A0CC5"/>
    <w:rsid w:val="002A1233"/>
    <w:rsid w:val="002A4341"/>
    <w:rsid w:val="002A4F2C"/>
    <w:rsid w:val="002A5F0B"/>
    <w:rsid w:val="002A6094"/>
    <w:rsid w:val="002A72AF"/>
    <w:rsid w:val="002A7A4A"/>
    <w:rsid w:val="002B59EF"/>
    <w:rsid w:val="002B5C40"/>
    <w:rsid w:val="002B6798"/>
    <w:rsid w:val="002C0193"/>
    <w:rsid w:val="002C0FAC"/>
    <w:rsid w:val="002C1AC4"/>
    <w:rsid w:val="002C1BDE"/>
    <w:rsid w:val="002C35A7"/>
    <w:rsid w:val="002C406E"/>
    <w:rsid w:val="002C57D9"/>
    <w:rsid w:val="002C5C35"/>
    <w:rsid w:val="002C5F83"/>
    <w:rsid w:val="002C604C"/>
    <w:rsid w:val="002C7303"/>
    <w:rsid w:val="002D1728"/>
    <w:rsid w:val="002D3509"/>
    <w:rsid w:val="002D4728"/>
    <w:rsid w:val="002D7468"/>
    <w:rsid w:val="002E0BFE"/>
    <w:rsid w:val="002E2C08"/>
    <w:rsid w:val="002E6138"/>
    <w:rsid w:val="002F2DBF"/>
    <w:rsid w:val="002F556B"/>
    <w:rsid w:val="002F57E2"/>
    <w:rsid w:val="002F680E"/>
    <w:rsid w:val="003003C2"/>
    <w:rsid w:val="003028C9"/>
    <w:rsid w:val="00304D88"/>
    <w:rsid w:val="003055C4"/>
    <w:rsid w:val="00307FFC"/>
    <w:rsid w:val="00311C3C"/>
    <w:rsid w:val="00314816"/>
    <w:rsid w:val="00316D41"/>
    <w:rsid w:val="003204F5"/>
    <w:rsid w:val="00322993"/>
    <w:rsid w:val="0032301C"/>
    <w:rsid w:val="00325121"/>
    <w:rsid w:val="00325DEB"/>
    <w:rsid w:val="00325ED0"/>
    <w:rsid w:val="00325EE7"/>
    <w:rsid w:val="00326D92"/>
    <w:rsid w:val="00331959"/>
    <w:rsid w:val="003319D8"/>
    <w:rsid w:val="00332535"/>
    <w:rsid w:val="003325AA"/>
    <w:rsid w:val="00333FE2"/>
    <w:rsid w:val="0033481C"/>
    <w:rsid w:val="00335C33"/>
    <w:rsid w:val="003366CF"/>
    <w:rsid w:val="00340758"/>
    <w:rsid w:val="00341A8C"/>
    <w:rsid w:val="00342151"/>
    <w:rsid w:val="003452F0"/>
    <w:rsid w:val="00345C11"/>
    <w:rsid w:val="00346077"/>
    <w:rsid w:val="003467BF"/>
    <w:rsid w:val="00350D93"/>
    <w:rsid w:val="00351400"/>
    <w:rsid w:val="003569C4"/>
    <w:rsid w:val="00357306"/>
    <w:rsid w:val="00360A20"/>
    <w:rsid w:val="00360CFF"/>
    <w:rsid w:val="00361AD9"/>
    <w:rsid w:val="00362960"/>
    <w:rsid w:val="00362B55"/>
    <w:rsid w:val="0036407F"/>
    <w:rsid w:val="00364EF8"/>
    <w:rsid w:val="0036759B"/>
    <w:rsid w:val="00367D83"/>
    <w:rsid w:val="00371B80"/>
    <w:rsid w:val="003735D4"/>
    <w:rsid w:val="00375E41"/>
    <w:rsid w:val="0037677D"/>
    <w:rsid w:val="0037705F"/>
    <w:rsid w:val="003807A3"/>
    <w:rsid w:val="00385645"/>
    <w:rsid w:val="00391463"/>
    <w:rsid w:val="003915C5"/>
    <w:rsid w:val="00393A77"/>
    <w:rsid w:val="00394246"/>
    <w:rsid w:val="00395050"/>
    <w:rsid w:val="003A0586"/>
    <w:rsid w:val="003A092D"/>
    <w:rsid w:val="003A0DB7"/>
    <w:rsid w:val="003A4E77"/>
    <w:rsid w:val="003A5987"/>
    <w:rsid w:val="003A59B9"/>
    <w:rsid w:val="003B1BCD"/>
    <w:rsid w:val="003B20D4"/>
    <w:rsid w:val="003B2963"/>
    <w:rsid w:val="003B6440"/>
    <w:rsid w:val="003B7574"/>
    <w:rsid w:val="003C271F"/>
    <w:rsid w:val="003C34E2"/>
    <w:rsid w:val="003C4E59"/>
    <w:rsid w:val="003C5BE1"/>
    <w:rsid w:val="003C5C63"/>
    <w:rsid w:val="003C6597"/>
    <w:rsid w:val="003C6678"/>
    <w:rsid w:val="003C70C3"/>
    <w:rsid w:val="003D23A5"/>
    <w:rsid w:val="003D2941"/>
    <w:rsid w:val="003D4603"/>
    <w:rsid w:val="003D58F1"/>
    <w:rsid w:val="003D5C9C"/>
    <w:rsid w:val="003E0175"/>
    <w:rsid w:val="003E325C"/>
    <w:rsid w:val="003E6073"/>
    <w:rsid w:val="003E6E2F"/>
    <w:rsid w:val="003F1AFE"/>
    <w:rsid w:val="003F3880"/>
    <w:rsid w:val="003F6966"/>
    <w:rsid w:val="003F6E64"/>
    <w:rsid w:val="004007CD"/>
    <w:rsid w:val="00403076"/>
    <w:rsid w:val="00405522"/>
    <w:rsid w:val="00405728"/>
    <w:rsid w:val="00405D7D"/>
    <w:rsid w:val="0040783E"/>
    <w:rsid w:val="00411E3C"/>
    <w:rsid w:val="0041381E"/>
    <w:rsid w:val="004143B8"/>
    <w:rsid w:val="00414D98"/>
    <w:rsid w:val="00416582"/>
    <w:rsid w:val="00416AC0"/>
    <w:rsid w:val="004177F6"/>
    <w:rsid w:val="00417A26"/>
    <w:rsid w:val="00417D40"/>
    <w:rsid w:val="00420EE7"/>
    <w:rsid w:val="00420F47"/>
    <w:rsid w:val="004251A1"/>
    <w:rsid w:val="00425800"/>
    <w:rsid w:val="00425F90"/>
    <w:rsid w:val="00427789"/>
    <w:rsid w:val="004315C5"/>
    <w:rsid w:val="00433DFE"/>
    <w:rsid w:val="00434082"/>
    <w:rsid w:val="004355DB"/>
    <w:rsid w:val="00436DD2"/>
    <w:rsid w:val="00440459"/>
    <w:rsid w:val="00442578"/>
    <w:rsid w:val="0044376B"/>
    <w:rsid w:val="004452E2"/>
    <w:rsid w:val="0044667F"/>
    <w:rsid w:val="00446DF5"/>
    <w:rsid w:val="00447F23"/>
    <w:rsid w:val="00450CD4"/>
    <w:rsid w:val="004515F3"/>
    <w:rsid w:val="00451934"/>
    <w:rsid w:val="0045340A"/>
    <w:rsid w:val="00453EA8"/>
    <w:rsid w:val="00454746"/>
    <w:rsid w:val="00455DE0"/>
    <w:rsid w:val="0045732F"/>
    <w:rsid w:val="00460089"/>
    <w:rsid w:val="004623B3"/>
    <w:rsid w:val="004629CB"/>
    <w:rsid w:val="00464013"/>
    <w:rsid w:val="0046617F"/>
    <w:rsid w:val="00467396"/>
    <w:rsid w:val="00467EDB"/>
    <w:rsid w:val="00472A70"/>
    <w:rsid w:val="00473ABA"/>
    <w:rsid w:val="00474632"/>
    <w:rsid w:val="004750F7"/>
    <w:rsid w:val="004756B5"/>
    <w:rsid w:val="0048188C"/>
    <w:rsid w:val="00482A74"/>
    <w:rsid w:val="00483909"/>
    <w:rsid w:val="00484745"/>
    <w:rsid w:val="00484A5F"/>
    <w:rsid w:val="00486DD1"/>
    <w:rsid w:val="00491192"/>
    <w:rsid w:val="00491E1A"/>
    <w:rsid w:val="00493462"/>
    <w:rsid w:val="004A2420"/>
    <w:rsid w:val="004A28E8"/>
    <w:rsid w:val="004A35C4"/>
    <w:rsid w:val="004A3C49"/>
    <w:rsid w:val="004A5A00"/>
    <w:rsid w:val="004A5BCB"/>
    <w:rsid w:val="004A61B1"/>
    <w:rsid w:val="004A6E1B"/>
    <w:rsid w:val="004B0DCC"/>
    <w:rsid w:val="004B0E39"/>
    <w:rsid w:val="004B3CAC"/>
    <w:rsid w:val="004B4B29"/>
    <w:rsid w:val="004C15F6"/>
    <w:rsid w:val="004C1A1A"/>
    <w:rsid w:val="004C1FF0"/>
    <w:rsid w:val="004C21AB"/>
    <w:rsid w:val="004C362B"/>
    <w:rsid w:val="004C430E"/>
    <w:rsid w:val="004C59D2"/>
    <w:rsid w:val="004C7A2E"/>
    <w:rsid w:val="004D0B02"/>
    <w:rsid w:val="004D1535"/>
    <w:rsid w:val="004D1900"/>
    <w:rsid w:val="004D6525"/>
    <w:rsid w:val="004D6A52"/>
    <w:rsid w:val="004D6AB6"/>
    <w:rsid w:val="004D7028"/>
    <w:rsid w:val="004E15FE"/>
    <w:rsid w:val="004E28F0"/>
    <w:rsid w:val="004E5868"/>
    <w:rsid w:val="004E5BDF"/>
    <w:rsid w:val="004E62DF"/>
    <w:rsid w:val="004E7688"/>
    <w:rsid w:val="004F0182"/>
    <w:rsid w:val="004F3903"/>
    <w:rsid w:val="004F687E"/>
    <w:rsid w:val="004F71E1"/>
    <w:rsid w:val="004F75B7"/>
    <w:rsid w:val="004F7DD1"/>
    <w:rsid w:val="0050485D"/>
    <w:rsid w:val="00507CF9"/>
    <w:rsid w:val="005102B2"/>
    <w:rsid w:val="00512B24"/>
    <w:rsid w:val="00514039"/>
    <w:rsid w:val="00514A31"/>
    <w:rsid w:val="00514D40"/>
    <w:rsid w:val="005171B3"/>
    <w:rsid w:val="0052063B"/>
    <w:rsid w:val="00521BFC"/>
    <w:rsid w:val="00522B69"/>
    <w:rsid w:val="00522C23"/>
    <w:rsid w:val="00523F14"/>
    <w:rsid w:val="00523F4E"/>
    <w:rsid w:val="00527B93"/>
    <w:rsid w:val="00530BF7"/>
    <w:rsid w:val="00531AE9"/>
    <w:rsid w:val="005342BA"/>
    <w:rsid w:val="0053463C"/>
    <w:rsid w:val="00535FE1"/>
    <w:rsid w:val="00536AD7"/>
    <w:rsid w:val="005410D5"/>
    <w:rsid w:val="0054228D"/>
    <w:rsid w:val="0054419D"/>
    <w:rsid w:val="005446E2"/>
    <w:rsid w:val="00544E65"/>
    <w:rsid w:val="0054634A"/>
    <w:rsid w:val="00546631"/>
    <w:rsid w:val="0054748D"/>
    <w:rsid w:val="005523EE"/>
    <w:rsid w:val="00552489"/>
    <w:rsid w:val="00552719"/>
    <w:rsid w:val="00553CF2"/>
    <w:rsid w:val="0055562B"/>
    <w:rsid w:val="005576C5"/>
    <w:rsid w:val="00560402"/>
    <w:rsid w:val="005607B5"/>
    <w:rsid w:val="00561C30"/>
    <w:rsid w:val="00565629"/>
    <w:rsid w:val="005659B3"/>
    <w:rsid w:val="00567AE4"/>
    <w:rsid w:val="00570159"/>
    <w:rsid w:val="005739A3"/>
    <w:rsid w:val="00575492"/>
    <w:rsid w:val="00576D21"/>
    <w:rsid w:val="00576DF5"/>
    <w:rsid w:val="005779D2"/>
    <w:rsid w:val="00580409"/>
    <w:rsid w:val="005811BF"/>
    <w:rsid w:val="00581589"/>
    <w:rsid w:val="00582EB6"/>
    <w:rsid w:val="005832EC"/>
    <w:rsid w:val="00583968"/>
    <w:rsid w:val="005854C0"/>
    <w:rsid w:val="0058707A"/>
    <w:rsid w:val="00592085"/>
    <w:rsid w:val="00593884"/>
    <w:rsid w:val="005945FC"/>
    <w:rsid w:val="005A1107"/>
    <w:rsid w:val="005A2381"/>
    <w:rsid w:val="005A23D8"/>
    <w:rsid w:val="005A54CB"/>
    <w:rsid w:val="005A6D60"/>
    <w:rsid w:val="005B12E4"/>
    <w:rsid w:val="005B286A"/>
    <w:rsid w:val="005B6186"/>
    <w:rsid w:val="005C1C1B"/>
    <w:rsid w:val="005C1E17"/>
    <w:rsid w:val="005C4FC3"/>
    <w:rsid w:val="005D028C"/>
    <w:rsid w:val="005D227F"/>
    <w:rsid w:val="005D27FA"/>
    <w:rsid w:val="005D39A4"/>
    <w:rsid w:val="005D5814"/>
    <w:rsid w:val="005E4FA9"/>
    <w:rsid w:val="005E6587"/>
    <w:rsid w:val="005E67A5"/>
    <w:rsid w:val="005E67EE"/>
    <w:rsid w:val="005E795F"/>
    <w:rsid w:val="005F2109"/>
    <w:rsid w:val="005F371E"/>
    <w:rsid w:val="005F54BC"/>
    <w:rsid w:val="00601454"/>
    <w:rsid w:val="00601A76"/>
    <w:rsid w:val="00603947"/>
    <w:rsid w:val="00604B4B"/>
    <w:rsid w:val="006070FB"/>
    <w:rsid w:val="00612BD4"/>
    <w:rsid w:val="006147B0"/>
    <w:rsid w:val="0061629E"/>
    <w:rsid w:val="0061658E"/>
    <w:rsid w:val="00622B00"/>
    <w:rsid w:val="00623538"/>
    <w:rsid w:val="006248FD"/>
    <w:rsid w:val="00625C56"/>
    <w:rsid w:val="006262E5"/>
    <w:rsid w:val="00627635"/>
    <w:rsid w:val="006324F9"/>
    <w:rsid w:val="00632AAC"/>
    <w:rsid w:val="006345F4"/>
    <w:rsid w:val="006352B8"/>
    <w:rsid w:val="00635537"/>
    <w:rsid w:val="00636E1E"/>
    <w:rsid w:val="0064323F"/>
    <w:rsid w:val="00645296"/>
    <w:rsid w:val="006551ED"/>
    <w:rsid w:val="00655F43"/>
    <w:rsid w:val="00656576"/>
    <w:rsid w:val="00661A53"/>
    <w:rsid w:val="0067553C"/>
    <w:rsid w:val="006757E4"/>
    <w:rsid w:val="006763D9"/>
    <w:rsid w:val="00676AD9"/>
    <w:rsid w:val="00676CF6"/>
    <w:rsid w:val="00677E20"/>
    <w:rsid w:val="00682BBC"/>
    <w:rsid w:val="00683402"/>
    <w:rsid w:val="006867A3"/>
    <w:rsid w:val="00690568"/>
    <w:rsid w:val="0069319B"/>
    <w:rsid w:val="0069384D"/>
    <w:rsid w:val="00695BD4"/>
    <w:rsid w:val="006965A6"/>
    <w:rsid w:val="0069703A"/>
    <w:rsid w:val="006B073A"/>
    <w:rsid w:val="006B1B1A"/>
    <w:rsid w:val="006B1DDD"/>
    <w:rsid w:val="006B1FC3"/>
    <w:rsid w:val="006B2A08"/>
    <w:rsid w:val="006B2B97"/>
    <w:rsid w:val="006B38C2"/>
    <w:rsid w:val="006B4863"/>
    <w:rsid w:val="006B4BDE"/>
    <w:rsid w:val="006B6AC2"/>
    <w:rsid w:val="006C0488"/>
    <w:rsid w:val="006C2645"/>
    <w:rsid w:val="006C3C09"/>
    <w:rsid w:val="006C3C77"/>
    <w:rsid w:val="006C4C2E"/>
    <w:rsid w:val="006C5468"/>
    <w:rsid w:val="006C5D1A"/>
    <w:rsid w:val="006C6846"/>
    <w:rsid w:val="006C6AB0"/>
    <w:rsid w:val="006D18A0"/>
    <w:rsid w:val="006D22F5"/>
    <w:rsid w:val="006D35BD"/>
    <w:rsid w:val="006E0DA1"/>
    <w:rsid w:val="006E43DA"/>
    <w:rsid w:val="006E6E48"/>
    <w:rsid w:val="006F0AE0"/>
    <w:rsid w:val="006F3577"/>
    <w:rsid w:val="006F7C51"/>
    <w:rsid w:val="00701937"/>
    <w:rsid w:val="00701E34"/>
    <w:rsid w:val="00702567"/>
    <w:rsid w:val="00704366"/>
    <w:rsid w:val="00704612"/>
    <w:rsid w:val="007050EB"/>
    <w:rsid w:val="007064CD"/>
    <w:rsid w:val="007105F4"/>
    <w:rsid w:val="00710C6B"/>
    <w:rsid w:val="00711117"/>
    <w:rsid w:val="00712403"/>
    <w:rsid w:val="00715F9F"/>
    <w:rsid w:val="0072024F"/>
    <w:rsid w:val="00721463"/>
    <w:rsid w:val="0072170E"/>
    <w:rsid w:val="00724151"/>
    <w:rsid w:val="0072471F"/>
    <w:rsid w:val="00724FF9"/>
    <w:rsid w:val="0072545B"/>
    <w:rsid w:val="00725535"/>
    <w:rsid w:val="00727C1B"/>
    <w:rsid w:val="00730884"/>
    <w:rsid w:val="00732778"/>
    <w:rsid w:val="00733DAB"/>
    <w:rsid w:val="0073548A"/>
    <w:rsid w:val="00737428"/>
    <w:rsid w:val="00742170"/>
    <w:rsid w:val="007428E8"/>
    <w:rsid w:val="0074343B"/>
    <w:rsid w:val="0074384F"/>
    <w:rsid w:val="00745820"/>
    <w:rsid w:val="00746900"/>
    <w:rsid w:val="007507B6"/>
    <w:rsid w:val="007512B7"/>
    <w:rsid w:val="00751A48"/>
    <w:rsid w:val="0075412C"/>
    <w:rsid w:val="00754511"/>
    <w:rsid w:val="00756821"/>
    <w:rsid w:val="00757F28"/>
    <w:rsid w:val="00762726"/>
    <w:rsid w:val="00763023"/>
    <w:rsid w:val="00763049"/>
    <w:rsid w:val="007630A0"/>
    <w:rsid w:val="00765F44"/>
    <w:rsid w:val="0076731E"/>
    <w:rsid w:val="00767AFB"/>
    <w:rsid w:val="007707A6"/>
    <w:rsid w:val="00771FCA"/>
    <w:rsid w:val="00772479"/>
    <w:rsid w:val="00773A48"/>
    <w:rsid w:val="00775A4A"/>
    <w:rsid w:val="007863C8"/>
    <w:rsid w:val="0078694C"/>
    <w:rsid w:val="0078729A"/>
    <w:rsid w:val="00793A47"/>
    <w:rsid w:val="00794346"/>
    <w:rsid w:val="00794808"/>
    <w:rsid w:val="00795AD0"/>
    <w:rsid w:val="00796B7D"/>
    <w:rsid w:val="007A2B62"/>
    <w:rsid w:val="007A2CB4"/>
    <w:rsid w:val="007A352A"/>
    <w:rsid w:val="007A35C8"/>
    <w:rsid w:val="007A56D0"/>
    <w:rsid w:val="007B125F"/>
    <w:rsid w:val="007B1479"/>
    <w:rsid w:val="007B22A0"/>
    <w:rsid w:val="007B449F"/>
    <w:rsid w:val="007B6CFC"/>
    <w:rsid w:val="007C17F4"/>
    <w:rsid w:val="007C3C1F"/>
    <w:rsid w:val="007C3D0B"/>
    <w:rsid w:val="007C4348"/>
    <w:rsid w:val="007C772A"/>
    <w:rsid w:val="007D2B08"/>
    <w:rsid w:val="007D2DD7"/>
    <w:rsid w:val="007D30B4"/>
    <w:rsid w:val="007D3E71"/>
    <w:rsid w:val="007D3E81"/>
    <w:rsid w:val="007D4B67"/>
    <w:rsid w:val="007E07FD"/>
    <w:rsid w:val="007E11FF"/>
    <w:rsid w:val="007E1BB7"/>
    <w:rsid w:val="007E1E57"/>
    <w:rsid w:val="007E361F"/>
    <w:rsid w:val="007E4324"/>
    <w:rsid w:val="007E4A88"/>
    <w:rsid w:val="007E4AE6"/>
    <w:rsid w:val="007E4CAB"/>
    <w:rsid w:val="007F3E72"/>
    <w:rsid w:val="007F4E73"/>
    <w:rsid w:val="007F5D91"/>
    <w:rsid w:val="007F7062"/>
    <w:rsid w:val="007F7E6D"/>
    <w:rsid w:val="00800490"/>
    <w:rsid w:val="0080086F"/>
    <w:rsid w:val="00802AF9"/>
    <w:rsid w:val="00804DA4"/>
    <w:rsid w:val="0080580D"/>
    <w:rsid w:val="00805A52"/>
    <w:rsid w:val="008063AB"/>
    <w:rsid w:val="00807BCE"/>
    <w:rsid w:val="00807CB9"/>
    <w:rsid w:val="0081039D"/>
    <w:rsid w:val="008120D6"/>
    <w:rsid w:val="0081219B"/>
    <w:rsid w:val="008132DE"/>
    <w:rsid w:val="008139E7"/>
    <w:rsid w:val="00813F9F"/>
    <w:rsid w:val="00814EAD"/>
    <w:rsid w:val="00815A7E"/>
    <w:rsid w:val="00816316"/>
    <w:rsid w:val="0082131A"/>
    <w:rsid w:val="00821F23"/>
    <w:rsid w:val="00823016"/>
    <w:rsid w:val="008244D3"/>
    <w:rsid w:val="008303B1"/>
    <w:rsid w:val="0083312C"/>
    <w:rsid w:val="00834446"/>
    <w:rsid w:val="008348AF"/>
    <w:rsid w:val="008357A1"/>
    <w:rsid w:val="008359F8"/>
    <w:rsid w:val="00837F97"/>
    <w:rsid w:val="00840E9A"/>
    <w:rsid w:val="008422D6"/>
    <w:rsid w:val="00842ABD"/>
    <w:rsid w:val="00845E6C"/>
    <w:rsid w:val="0084602E"/>
    <w:rsid w:val="00850675"/>
    <w:rsid w:val="00850708"/>
    <w:rsid w:val="00851BB4"/>
    <w:rsid w:val="00852661"/>
    <w:rsid w:val="008528EE"/>
    <w:rsid w:val="00852949"/>
    <w:rsid w:val="0086028E"/>
    <w:rsid w:val="00861BC2"/>
    <w:rsid w:val="00861EA5"/>
    <w:rsid w:val="00863CE9"/>
    <w:rsid w:val="00864C86"/>
    <w:rsid w:val="008656E0"/>
    <w:rsid w:val="00867553"/>
    <w:rsid w:val="00867923"/>
    <w:rsid w:val="00870F32"/>
    <w:rsid w:val="008710FF"/>
    <w:rsid w:val="008736F9"/>
    <w:rsid w:val="0087523F"/>
    <w:rsid w:val="0087614A"/>
    <w:rsid w:val="00876275"/>
    <w:rsid w:val="008767A3"/>
    <w:rsid w:val="00877355"/>
    <w:rsid w:val="00877F07"/>
    <w:rsid w:val="00880348"/>
    <w:rsid w:val="0089127C"/>
    <w:rsid w:val="00891444"/>
    <w:rsid w:val="00891530"/>
    <w:rsid w:val="008938DE"/>
    <w:rsid w:val="00896EDD"/>
    <w:rsid w:val="008977C7"/>
    <w:rsid w:val="008A08A4"/>
    <w:rsid w:val="008A1753"/>
    <w:rsid w:val="008A17CB"/>
    <w:rsid w:val="008A1AF8"/>
    <w:rsid w:val="008A4854"/>
    <w:rsid w:val="008A7572"/>
    <w:rsid w:val="008B1A51"/>
    <w:rsid w:val="008B3B32"/>
    <w:rsid w:val="008B47F7"/>
    <w:rsid w:val="008C1DF0"/>
    <w:rsid w:val="008C2EF4"/>
    <w:rsid w:val="008C60C5"/>
    <w:rsid w:val="008D0BA5"/>
    <w:rsid w:val="008D41AF"/>
    <w:rsid w:val="008D5A08"/>
    <w:rsid w:val="008D5ED6"/>
    <w:rsid w:val="008D7A04"/>
    <w:rsid w:val="008E4455"/>
    <w:rsid w:val="008E4812"/>
    <w:rsid w:val="008E4A35"/>
    <w:rsid w:val="008E5CCE"/>
    <w:rsid w:val="008E60EB"/>
    <w:rsid w:val="008F1DB7"/>
    <w:rsid w:val="008F4C49"/>
    <w:rsid w:val="008F6FFF"/>
    <w:rsid w:val="00902A74"/>
    <w:rsid w:val="00903930"/>
    <w:rsid w:val="009051B3"/>
    <w:rsid w:val="00905DB5"/>
    <w:rsid w:val="00912DFA"/>
    <w:rsid w:val="00913871"/>
    <w:rsid w:val="00913AEC"/>
    <w:rsid w:val="00915304"/>
    <w:rsid w:val="009208AE"/>
    <w:rsid w:val="009216F8"/>
    <w:rsid w:val="00921B68"/>
    <w:rsid w:val="009223F2"/>
    <w:rsid w:val="00925CDA"/>
    <w:rsid w:val="009267E4"/>
    <w:rsid w:val="0093044B"/>
    <w:rsid w:val="00932DAB"/>
    <w:rsid w:val="00934E00"/>
    <w:rsid w:val="00935669"/>
    <w:rsid w:val="00935C64"/>
    <w:rsid w:val="0093695D"/>
    <w:rsid w:val="00936DB5"/>
    <w:rsid w:val="00936DF2"/>
    <w:rsid w:val="009434B1"/>
    <w:rsid w:val="0094434E"/>
    <w:rsid w:val="00944F49"/>
    <w:rsid w:val="00946467"/>
    <w:rsid w:val="00947ADE"/>
    <w:rsid w:val="0095065F"/>
    <w:rsid w:val="00950FBF"/>
    <w:rsid w:val="00951F01"/>
    <w:rsid w:val="009540B4"/>
    <w:rsid w:val="0095410F"/>
    <w:rsid w:val="009559A1"/>
    <w:rsid w:val="00955BC1"/>
    <w:rsid w:val="00960280"/>
    <w:rsid w:val="00960CC1"/>
    <w:rsid w:val="009616D8"/>
    <w:rsid w:val="00961AE8"/>
    <w:rsid w:val="0096443A"/>
    <w:rsid w:val="00965E8C"/>
    <w:rsid w:val="009679B4"/>
    <w:rsid w:val="00973752"/>
    <w:rsid w:val="00973887"/>
    <w:rsid w:val="00973A8C"/>
    <w:rsid w:val="009746F5"/>
    <w:rsid w:val="00974FCB"/>
    <w:rsid w:val="009752A0"/>
    <w:rsid w:val="0098223E"/>
    <w:rsid w:val="00984360"/>
    <w:rsid w:val="00986C91"/>
    <w:rsid w:val="00990F8F"/>
    <w:rsid w:val="009913A2"/>
    <w:rsid w:val="009957BA"/>
    <w:rsid w:val="00997064"/>
    <w:rsid w:val="00997390"/>
    <w:rsid w:val="009A0195"/>
    <w:rsid w:val="009A1462"/>
    <w:rsid w:val="009A1D18"/>
    <w:rsid w:val="009A5D63"/>
    <w:rsid w:val="009B12D1"/>
    <w:rsid w:val="009B23AA"/>
    <w:rsid w:val="009B4835"/>
    <w:rsid w:val="009B4971"/>
    <w:rsid w:val="009B4A64"/>
    <w:rsid w:val="009C1182"/>
    <w:rsid w:val="009C1FB7"/>
    <w:rsid w:val="009C4AC0"/>
    <w:rsid w:val="009C4D51"/>
    <w:rsid w:val="009C4EF4"/>
    <w:rsid w:val="009C603D"/>
    <w:rsid w:val="009C636D"/>
    <w:rsid w:val="009C731B"/>
    <w:rsid w:val="009D1196"/>
    <w:rsid w:val="009D1DA8"/>
    <w:rsid w:val="009D245A"/>
    <w:rsid w:val="009D29EE"/>
    <w:rsid w:val="009D2ED7"/>
    <w:rsid w:val="009D3452"/>
    <w:rsid w:val="009E1F10"/>
    <w:rsid w:val="009E264F"/>
    <w:rsid w:val="009E3694"/>
    <w:rsid w:val="009E68EC"/>
    <w:rsid w:val="009E6DFA"/>
    <w:rsid w:val="009E7022"/>
    <w:rsid w:val="009F2838"/>
    <w:rsid w:val="009F41DA"/>
    <w:rsid w:val="009F56C1"/>
    <w:rsid w:val="009F7F03"/>
    <w:rsid w:val="00A02816"/>
    <w:rsid w:val="00A04D5B"/>
    <w:rsid w:val="00A0650E"/>
    <w:rsid w:val="00A06E95"/>
    <w:rsid w:val="00A129FC"/>
    <w:rsid w:val="00A1393E"/>
    <w:rsid w:val="00A16AE6"/>
    <w:rsid w:val="00A20156"/>
    <w:rsid w:val="00A21546"/>
    <w:rsid w:val="00A27456"/>
    <w:rsid w:val="00A27936"/>
    <w:rsid w:val="00A3123F"/>
    <w:rsid w:val="00A32394"/>
    <w:rsid w:val="00A334CA"/>
    <w:rsid w:val="00A34613"/>
    <w:rsid w:val="00A35A35"/>
    <w:rsid w:val="00A372B4"/>
    <w:rsid w:val="00A40BB8"/>
    <w:rsid w:val="00A40CBD"/>
    <w:rsid w:val="00A4256C"/>
    <w:rsid w:val="00A43429"/>
    <w:rsid w:val="00A44641"/>
    <w:rsid w:val="00A44760"/>
    <w:rsid w:val="00A45486"/>
    <w:rsid w:val="00A45B13"/>
    <w:rsid w:val="00A46894"/>
    <w:rsid w:val="00A4732B"/>
    <w:rsid w:val="00A52286"/>
    <w:rsid w:val="00A52422"/>
    <w:rsid w:val="00A52F27"/>
    <w:rsid w:val="00A5406E"/>
    <w:rsid w:val="00A54733"/>
    <w:rsid w:val="00A5544F"/>
    <w:rsid w:val="00A55AD6"/>
    <w:rsid w:val="00A56A34"/>
    <w:rsid w:val="00A60506"/>
    <w:rsid w:val="00A60F4A"/>
    <w:rsid w:val="00A6678E"/>
    <w:rsid w:val="00A67A18"/>
    <w:rsid w:val="00A67F00"/>
    <w:rsid w:val="00A67F29"/>
    <w:rsid w:val="00A71171"/>
    <w:rsid w:val="00A7190A"/>
    <w:rsid w:val="00A71AAD"/>
    <w:rsid w:val="00A730F6"/>
    <w:rsid w:val="00A74592"/>
    <w:rsid w:val="00A748CB"/>
    <w:rsid w:val="00A74D09"/>
    <w:rsid w:val="00A74DDC"/>
    <w:rsid w:val="00A76B6B"/>
    <w:rsid w:val="00A8149B"/>
    <w:rsid w:val="00A821B6"/>
    <w:rsid w:val="00A828A7"/>
    <w:rsid w:val="00A831F5"/>
    <w:rsid w:val="00A853D0"/>
    <w:rsid w:val="00A8749B"/>
    <w:rsid w:val="00A92926"/>
    <w:rsid w:val="00A9389B"/>
    <w:rsid w:val="00A938F0"/>
    <w:rsid w:val="00A93F52"/>
    <w:rsid w:val="00A956B6"/>
    <w:rsid w:val="00A95812"/>
    <w:rsid w:val="00AA2DC6"/>
    <w:rsid w:val="00AA5033"/>
    <w:rsid w:val="00AA7EA4"/>
    <w:rsid w:val="00AB68F8"/>
    <w:rsid w:val="00AB73C4"/>
    <w:rsid w:val="00AB7632"/>
    <w:rsid w:val="00AC0BC9"/>
    <w:rsid w:val="00AC149E"/>
    <w:rsid w:val="00AC703D"/>
    <w:rsid w:val="00AD0912"/>
    <w:rsid w:val="00AD1A8C"/>
    <w:rsid w:val="00AD3B99"/>
    <w:rsid w:val="00AD5B83"/>
    <w:rsid w:val="00AE1F62"/>
    <w:rsid w:val="00AE21DE"/>
    <w:rsid w:val="00AE2D43"/>
    <w:rsid w:val="00AE4540"/>
    <w:rsid w:val="00AE5E8F"/>
    <w:rsid w:val="00AE6477"/>
    <w:rsid w:val="00AE6E2D"/>
    <w:rsid w:val="00AE7D55"/>
    <w:rsid w:val="00AF4FEB"/>
    <w:rsid w:val="00AF57FB"/>
    <w:rsid w:val="00AF7498"/>
    <w:rsid w:val="00AF7944"/>
    <w:rsid w:val="00B00611"/>
    <w:rsid w:val="00B01328"/>
    <w:rsid w:val="00B01B3C"/>
    <w:rsid w:val="00B01BF7"/>
    <w:rsid w:val="00B03A9D"/>
    <w:rsid w:val="00B03C76"/>
    <w:rsid w:val="00B04290"/>
    <w:rsid w:val="00B048D4"/>
    <w:rsid w:val="00B04E03"/>
    <w:rsid w:val="00B065A2"/>
    <w:rsid w:val="00B06BBA"/>
    <w:rsid w:val="00B07AA7"/>
    <w:rsid w:val="00B07C60"/>
    <w:rsid w:val="00B10D85"/>
    <w:rsid w:val="00B15E36"/>
    <w:rsid w:val="00B16AE5"/>
    <w:rsid w:val="00B16F1F"/>
    <w:rsid w:val="00B17A8F"/>
    <w:rsid w:val="00B17F7B"/>
    <w:rsid w:val="00B201D6"/>
    <w:rsid w:val="00B2291A"/>
    <w:rsid w:val="00B229C0"/>
    <w:rsid w:val="00B22F0C"/>
    <w:rsid w:val="00B2487B"/>
    <w:rsid w:val="00B26260"/>
    <w:rsid w:val="00B3023A"/>
    <w:rsid w:val="00B332F9"/>
    <w:rsid w:val="00B36236"/>
    <w:rsid w:val="00B4199E"/>
    <w:rsid w:val="00B434DE"/>
    <w:rsid w:val="00B434F2"/>
    <w:rsid w:val="00B52CDD"/>
    <w:rsid w:val="00B54407"/>
    <w:rsid w:val="00B54909"/>
    <w:rsid w:val="00B5632D"/>
    <w:rsid w:val="00B60B15"/>
    <w:rsid w:val="00B6339C"/>
    <w:rsid w:val="00B63DB9"/>
    <w:rsid w:val="00B65FDF"/>
    <w:rsid w:val="00B677EC"/>
    <w:rsid w:val="00B67EEF"/>
    <w:rsid w:val="00B70CF7"/>
    <w:rsid w:val="00B710EC"/>
    <w:rsid w:val="00B71EA8"/>
    <w:rsid w:val="00B76A8C"/>
    <w:rsid w:val="00B81EE7"/>
    <w:rsid w:val="00B84F71"/>
    <w:rsid w:val="00B86C0F"/>
    <w:rsid w:val="00B9299F"/>
    <w:rsid w:val="00B945D6"/>
    <w:rsid w:val="00B96123"/>
    <w:rsid w:val="00B979C2"/>
    <w:rsid w:val="00BA17B8"/>
    <w:rsid w:val="00BA351E"/>
    <w:rsid w:val="00BA3954"/>
    <w:rsid w:val="00BA584C"/>
    <w:rsid w:val="00BA7B08"/>
    <w:rsid w:val="00BB00AD"/>
    <w:rsid w:val="00BB0CD9"/>
    <w:rsid w:val="00BB19FE"/>
    <w:rsid w:val="00BB2F4A"/>
    <w:rsid w:val="00BB4811"/>
    <w:rsid w:val="00BB4906"/>
    <w:rsid w:val="00BB6100"/>
    <w:rsid w:val="00BC037D"/>
    <w:rsid w:val="00BC0663"/>
    <w:rsid w:val="00BC1E13"/>
    <w:rsid w:val="00BC2750"/>
    <w:rsid w:val="00BC28E4"/>
    <w:rsid w:val="00BC4E1A"/>
    <w:rsid w:val="00BC521A"/>
    <w:rsid w:val="00BC6BBE"/>
    <w:rsid w:val="00BC7903"/>
    <w:rsid w:val="00BD0EF9"/>
    <w:rsid w:val="00BD1207"/>
    <w:rsid w:val="00BD178B"/>
    <w:rsid w:val="00BD2534"/>
    <w:rsid w:val="00BD2BCA"/>
    <w:rsid w:val="00BD6E98"/>
    <w:rsid w:val="00BD6FE1"/>
    <w:rsid w:val="00BE1363"/>
    <w:rsid w:val="00BE1562"/>
    <w:rsid w:val="00BE2334"/>
    <w:rsid w:val="00BE3004"/>
    <w:rsid w:val="00BE5AAE"/>
    <w:rsid w:val="00BE693C"/>
    <w:rsid w:val="00BF01DE"/>
    <w:rsid w:val="00BF0ECB"/>
    <w:rsid w:val="00BF1CED"/>
    <w:rsid w:val="00BF1D1B"/>
    <w:rsid w:val="00BF2322"/>
    <w:rsid w:val="00BF2C83"/>
    <w:rsid w:val="00BF337E"/>
    <w:rsid w:val="00BF4901"/>
    <w:rsid w:val="00BF5260"/>
    <w:rsid w:val="00BF5934"/>
    <w:rsid w:val="00BF637F"/>
    <w:rsid w:val="00BF7F71"/>
    <w:rsid w:val="00C02DA2"/>
    <w:rsid w:val="00C0342D"/>
    <w:rsid w:val="00C03C8D"/>
    <w:rsid w:val="00C06220"/>
    <w:rsid w:val="00C06C85"/>
    <w:rsid w:val="00C07133"/>
    <w:rsid w:val="00C100A0"/>
    <w:rsid w:val="00C107C2"/>
    <w:rsid w:val="00C11300"/>
    <w:rsid w:val="00C15D97"/>
    <w:rsid w:val="00C17640"/>
    <w:rsid w:val="00C217BB"/>
    <w:rsid w:val="00C21EAC"/>
    <w:rsid w:val="00C22ACE"/>
    <w:rsid w:val="00C24025"/>
    <w:rsid w:val="00C246C7"/>
    <w:rsid w:val="00C27FE0"/>
    <w:rsid w:val="00C33329"/>
    <w:rsid w:val="00C34A54"/>
    <w:rsid w:val="00C3654E"/>
    <w:rsid w:val="00C401AC"/>
    <w:rsid w:val="00C43BA2"/>
    <w:rsid w:val="00C44699"/>
    <w:rsid w:val="00C45F9B"/>
    <w:rsid w:val="00C47AC2"/>
    <w:rsid w:val="00C53F07"/>
    <w:rsid w:val="00C53F67"/>
    <w:rsid w:val="00C549FF"/>
    <w:rsid w:val="00C55568"/>
    <w:rsid w:val="00C567D3"/>
    <w:rsid w:val="00C5791B"/>
    <w:rsid w:val="00C603B4"/>
    <w:rsid w:val="00C610BB"/>
    <w:rsid w:val="00C612BD"/>
    <w:rsid w:val="00C62512"/>
    <w:rsid w:val="00C64C18"/>
    <w:rsid w:val="00C66E08"/>
    <w:rsid w:val="00C72049"/>
    <w:rsid w:val="00C7266D"/>
    <w:rsid w:val="00C73839"/>
    <w:rsid w:val="00C73EF5"/>
    <w:rsid w:val="00C77F7B"/>
    <w:rsid w:val="00C8054C"/>
    <w:rsid w:val="00C813C2"/>
    <w:rsid w:val="00C81715"/>
    <w:rsid w:val="00C844FE"/>
    <w:rsid w:val="00C8579A"/>
    <w:rsid w:val="00C85C50"/>
    <w:rsid w:val="00C91B07"/>
    <w:rsid w:val="00C9227C"/>
    <w:rsid w:val="00C92288"/>
    <w:rsid w:val="00C93A51"/>
    <w:rsid w:val="00C959FC"/>
    <w:rsid w:val="00C9648A"/>
    <w:rsid w:val="00C965D5"/>
    <w:rsid w:val="00C96AE7"/>
    <w:rsid w:val="00C97CAD"/>
    <w:rsid w:val="00CA240B"/>
    <w:rsid w:val="00CA29D9"/>
    <w:rsid w:val="00CA2E0C"/>
    <w:rsid w:val="00CA5560"/>
    <w:rsid w:val="00CA5FAE"/>
    <w:rsid w:val="00CA7AB7"/>
    <w:rsid w:val="00CA7F39"/>
    <w:rsid w:val="00CB0EE4"/>
    <w:rsid w:val="00CB10D1"/>
    <w:rsid w:val="00CB1B74"/>
    <w:rsid w:val="00CB5C60"/>
    <w:rsid w:val="00CB60B7"/>
    <w:rsid w:val="00CB6A1A"/>
    <w:rsid w:val="00CC0456"/>
    <w:rsid w:val="00CC1AEB"/>
    <w:rsid w:val="00CC1C0D"/>
    <w:rsid w:val="00CC3FA1"/>
    <w:rsid w:val="00CC4ED0"/>
    <w:rsid w:val="00CC5956"/>
    <w:rsid w:val="00CD1678"/>
    <w:rsid w:val="00CD28BA"/>
    <w:rsid w:val="00CD7286"/>
    <w:rsid w:val="00CE21B1"/>
    <w:rsid w:val="00CE2A93"/>
    <w:rsid w:val="00CE313F"/>
    <w:rsid w:val="00CE322D"/>
    <w:rsid w:val="00CE3761"/>
    <w:rsid w:val="00CE49F5"/>
    <w:rsid w:val="00CE6608"/>
    <w:rsid w:val="00CE6D87"/>
    <w:rsid w:val="00CE6E3C"/>
    <w:rsid w:val="00CF032F"/>
    <w:rsid w:val="00CF23E3"/>
    <w:rsid w:val="00CF2EE9"/>
    <w:rsid w:val="00CF36E2"/>
    <w:rsid w:val="00CF451E"/>
    <w:rsid w:val="00CF618F"/>
    <w:rsid w:val="00D008A6"/>
    <w:rsid w:val="00D01C0F"/>
    <w:rsid w:val="00D03080"/>
    <w:rsid w:val="00D031D2"/>
    <w:rsid w:val="00D0727B"/>
    <w:rsid w:val="00D104A7"/>
    <w:rsid w:val="00D118C9"/>
    <w:rsid w:val="00D14AC9"/>
    <w:rsid w:val="00D14FD6"/>
    <w:rsid w:val="00D2018D"/>
    <w:rsid w:val="00D21E0F"/>
    <w:rsid w:val="00D24B57"/>
    <w:rsid w:val="00D312BD"/>
    <w:rsid w:val="00D32131"/>
    <w:rsid w:val="00D34D3E"/>
    <w:rsid w:val="00D36B94"/>
    <w:rsid w:val="00D41B29"/>
    <w:rsid w:val="00D4393F"/>
    <w:rsid w:val="00D441CB"/>
    <w:rsid w:val="00D46BE8"/>
    <w:rsid w:val="00D471A4"/>
    <w:rsid w:val="00D4730C"/>
    <w:rsid w:val="00D50628"/>
    <w:rsid w:val="00D5208A"/>
    <w:rsid w:val="00D55E6C"/>
    <w:rsid w:val="00D56B12"/>
    <w:rsid w:val="00D624E6"/>
    <w:rsid w:val="00D651DF"/>
    <w:rsid w:val="00D658BD"/>
    <w:rsid w:val="00D65D72"/>
    <w:rsid w:val="00D66A52"/>
    <w:rsid w:val="00D67860"/>
    <w:rsid w:val="00D7010A"/>
    <w:rsid w:val="00D706AE"/>
    <w:rsid w:val="00D70B4E"/>
    <w:rsid w:val="00D714B5"/>
    <w:rsid w:val="00D7316C"/>
    <w:rsid w:val="00D73C49"/>
    <w:rsid w:val="00D75961"/>
    <w:rsid w:val="00D818D2"/>
    <w:rsid w:val="00D820A1"/>
    <w:rsid w:val="00D844F7"/>
    <w:rsid w:val="00D84A4C"/>
    <w:rsid w:val="00D87B55"/>
    <w:rsid w:val="00D900D3"/>
    <w:rsid w:val="00D90146"/>
    <w:rsid w:val="00D90874"/>
    <w:rsid w:val="00D9113C"/>
    <w:rsid w:val="00D92EE5"/>
    <w:rsid w:val="00D94007"/>
    <w:rsid w:val="00D94C33"/>
    <w:rsid w:val="00D96061"/>
    <w:rsid w:val="00D97AEE"/>
    <w:rsid w:val="00DA11CF"/>
    <w:rsid w:val="00DA5463"/>
    <w:rsid w:val="00DA7A48"/>
    <w:rsid w:val="00DA7E89"/>
    <w:rsid w:val="00DB2A98"/>
    <w:rsid w:val="00DB6016"/>
    <w:rsid w:val="00DB6343"/>
    <w:rsid w:val="00DB64F1"/>
    <w:rsid w:val="00DC06BC"/>
    <w:rsid w:val="00DC18F3"/>
    <w:rsid w:val="00DC4026"/>
    <w:rsid w:val="00DC4FE8"/>
    <w:rsid w:val="00DC5B3C"/>
    <w:rsid w:val="00DC6946"/>
    <w:rsid w:val="00DC7344"/>
    <w:rsid w:val="00DD1E2A"/>
    <w:rsid w:val="00DD2706"/>
    <w:rsid w:val="00DD2E33"/>
    <w:rsid w:val="00DD329F"/>
    <w:rsid w:val="00DD4063"/>
    <w:rsid w:val="00DE0EFA"/>
    <w:rsid w:val="00DE18BF"/>
    <w:rsid w:val="00DE3932"/>
    <w:rsid w:val="00DE5227"/>
    <w:rsid w:val="00DE7973"/>
    <w:rsid w:val="00DF05F8"/>
    <w:rsid w:val="00DF0E8B"/>
    <w:rsid w:val="00DF4A19"/>
    <w:rsid w:val="00DF6E1B"/>
    <w:rsid w:val="00E01B14"/>
    <w:rsid w:val="00E01C07"/>
    <w:rsid w:val="00E06991"/>
    <w:rsid w:val="00E07F1E"/>
    <w:rsid w:val="00E12133"/>
    <w:rsid w:val="00E1366A"/>
    <w:rsid w:val="00E136BB"/>
    <w:rsid w:val="00E17D87"/>
    <w:rsid w:val="00E20993"/>
    <w:rsid w:val="00E2118E"/>
    <w:rsid w:val="00E2201B"/>
    <w:rsid w:val="00E23BAF"/>
    <w:rsid w:val="00E2634B"/>
    <w:rsid w:val="00E318BD"/>
    <w:rsid w:val="00E32820"/>
    <w:rsid w:val="00E32BDF"/>
    <w:rsid w:val="00E3427D"/>
    <w:rsid w:val="00E346A8"/>
    <w:rsid w:val="00E34A91"/>
    <w:rsid w:val="00E3603C"/>
    <w:rsid w:val="00E371A4"/>
    <w:rsid w:val="00E40BF4"/>
    <w:rsid w:val="00E44058"/>
    <w:rsid w:val="00E448E9"/>
    <w:rsid w:val="00E45C1D"/>
    <w:rsid w:val="00E45E9D"/>
    <w:rsid w:val="00E467C4"/>
    <w:rsid w:val="00E50A47"/>
    <w:rsid w:val="00E50D32"/>
    <w:rsid w:val="00E51287"/>
    <w:rsid w:val="00E521E1"/>
    <w:rsid w:val="00E537D2"/>
    <w:rsid w:val="00E5440B"/>
    <w:rsid w:val="00E55324"/>
    <w:rsid w:val="00E56EC1"/>
    <w:rsid w:val="00E610F1"/>
    <w:rsid w:val="00E61E98"/>
    <w:rsid w:val="00E64B3F"/>
    <w:rsid w:val="00E64DE0"/>
    <w:rsid w:val="00E65828"/>
    <w:rsid w:val="00E664DD"/>
    <w:rsid w:val="00E672B1"/>
    <w:rsid w:val="00E677CC"/>
    <w:rsid w:val="00E67EE4"/>
    <w:rsid w:val="00E70539"/>
    <w:rsid w:val="00E71545"/>
    <w:rsid w:val="00E723A6"/>
    <w:rsid w:val="00E74EEC"/>
    <w:rsid w:val="00E75311"/>
    <w:rsid w:val="00E75C4F"/>
    <w:rsid w:val="00E76D5F"/>
    <w:rsid w:val="00E772F8"/>
    <w:rsid w:val="00E811B2"/>
    <w:rsid w:val="00E83285"/>
    <w:rsid w:val="00E834E7"/>
    <w:rsid w:val="00E8459E"/>
    <w:rsid w:val="00E855BE"/>
    <w:rsid w:val="00E86C46"/>
    <w:rsid w:val="00E87174"/>
    <w:rsid w:val="00E903A5"/>
    <w:rsid w:val="00E90541"/>
    <w:rsid w:val="00E908FF"/>
    <w:rsid w:val="00E915DA"/>
    <w:rsid w:val="00E930F5"/>
    <w:rsid w:val="00E9602E"/>
    <w:rsid w:val="00E96D4D"/>
    <w:rsid w:val="00EA293F"/>
    <w:rsid w:val="00EA4BB9"/>
    <w:rsid w:val="00EA5103"/>
    <w:rsid w:val="00EA570D"/>
    <w:rsid w:val="00EB3144"/>
    <w:rsid w:val="00EB3EBA"/>
    <w:rsid w:val="00EB583F"/>
    <w:rsid w:val="00EB68D6"/>
    <w:rsid w:val="00EB6E89"/>
    <w:rsid w:val="00EB7A7C"/>
    <w:rsid w:val="00EC1605"/>
    <w:rsid w:val="00EC3274"/>
    <w:rsid w:val="00EC495E"/>
    <w:rsid w:val="00ED233C"/>
    <w:rsid w:val="00ED3027"/>
    <w:rsid w:val="00ED348E"/>
    <w:rsid w:val="00ED5558"/>
    <w:rsid w:val="00EF13A7"/>
    <w:rsid w:val="00EF609C"/>
    <w:rsid w:val="00EF7356"/>
    <w:rsid w:val="00F00DF4"/>
    <w:rsid w:val="00F016DE"/>
    <w:rsid w:val="00F01AE8"/>
    <w:rsid w:val="00F04584"/>
    <w:rsid w:val="00F05BF3"/>
    <w:rsid w:val="00F06789"/>
    <w:rsid w:val="00F075E1"/>
    <w:rsid w:val="00F1107C"/>
    <w:rsid w:val="00F15211"/>
    <w:rsid w:val="00F159BC"/>
    <w:rsid w:val="00F17428"/>
    <w:rsid w:val="00F176E6"/>
    <w:rsid w:val="00F21654"/>
    <w:rsid w:val="00F22066"/>
    <w:rsid w:val="00F22845"/>
    <w:rsid w:val="00F243C2"/>
    <w:rsid w:val="00F24674"/>
    <w:rsid w:val="00F24A77"/>
    <w:rsid w:val="00F24E43"/>
    <w:rsid w:val="00F27641"/>
    <w:rsid w:val="00F277F1"/>
    <w:rsid w:val="00F3152E"/>
    <w:rsid w:val="00F321A3"/>
    <w:rsid w:val="00F32423"/>
    <w:rsid w:val="00F32C24"/>
    <w:rsid w:val="00F346C1"/>
    <w:rsid w:val="00F350BB"/>
    <w:rsid w:val="00F35354"/>
    <w:rsid w:val="00F37BE3"/>
    <w:rsid w:val="00F4144F"/>
    <w:rsid w:val="00F448CA"/>
    <w:rsid w:val="00F46897"/>
    <w:rsid w:val="00F46F6A"/>
    <w:rsid w:val="00F47D2B"/>
    <w:rsid w:val="00F47DE4"/>
    <w:rsid w:val="00F50B2B"/>
    <w:rsid w:val="00F51529"/>
    <w:rsid w:val="00F52308"/>
    <w:rsid w:val="00F52DA3"/>
    <w:rsid w:val="00F5515E"/>
    <w:rsid w:val="00F55659"/>
    <w:rsid w:val="00F55B68"/>
    <w:rsid w:val="00F5665F"/>
    <w:rsid w:val="00F607CA"/>
    <w:rsid w:val="00F62028"/>
    <w:rsid w:val="00F641C8"/>
    <w:rsid w:val="00F65ADC"/>
    <w:rsid w:val="00F67EAD"/>
    <w:rsid w:val="00F720BE"/>
    <w:rsid w:val="00F747DD"/>
    <w:rsid w:val="00F7487F"/>
    <w:rsid w:val="00F750D5"/>
    <w:rsid w:val="00F753A4"/>
    <w:rsid w:val="00F814E1"/>
    <w:rsid w:val="00F81938"/>
    <w:rsid w:val="00F81A69"/>
    <w:rsid w:val="00F82148"/>
    <w:rsid w:val="00F85F35"/>
    <w:rsid w:val="00F8677E"/>
    <w:rsid w:val="00F870F9"/>
    <w:rsid w:val="00F8773B"/>
    <w:rsid w:val="00F906D2"/>
    <w:rsid w:val="00F91158"/>
    <w:rsid w:val="00F912E4"/>
    <w:rsid w:val="00F91CD5"/>
    <w:rsid w:val="00F9285A"/>
    <w:rsid w:val="00F92D93"/>
    <w:rsid w:val="00F92EC6"/>
    <w:rsid w:val="00F93259"/>
    <w:rsid w:val="00F933AA"/>
    <w:rsid w:val="00FA0752"/>
    <w:rsid w:val="00FA0773"/>
    <w:rsid w:val="00FA0CC0"/>
    <w:rsid w:val="00FA0E9F"/>
    <w:rsid w:val="00FA118E"/>
    <w:rsid w:val="00FA137E"/>
    <w:rsid w:val="00FA2CCF"/>
    <w:rsid w:val="00FA5551"/>
    <w:rsid w:val="00FA76E8"/>
    <w:rsid w:val="00FA7868"/>
    <w:rsid w:val="00FB312E"/>
    <w:rsid w:val="00FB3555"/>
    <w:rsid w:val="00FB44A0"/>
    <w:rsid w:val="00FB4618"/>
    <w:rsid w:val="00FC006E"/>
    <w:rsid w:val="00FC0DAF"/>
    <w:rsid w:val="00FC2AC7"/>
    <w:rsid w:val="00FC3503"/>
    <w:rsid w:val="00FC6640"/>
    <w:rsid w:val="00FD1FEB"/>
    <w:rsid w:val="00FD347F"/>
    <w:rsid w:val="00FD53EC"/>
    <w:rsid w:val="00FE0BB8"/>
    <w:rsid w:val="00FE24B2"/>
    <w:rsid w:val="00FE283C"/>
    <w:rsid w:val="00FE4FEE"/>
    <w:rsid w:val="00FE5AA5"/>
    <w:rsid w:val="00FE7E2F"/>
    <w:rsid w:val="00FF2C5B"/>
    <w:rsid w:val="00FF4BA1"/>
    <w:rsid w:val="00FF7334"/>
    <w:rsid w:val="00FF79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elative:page;mso-position-vertical-relative:page" fill="f" fillcolor="white">
      <v:fill color="white" on="f"/>
      <v:stroke weight=".5pt"/>
      <v:textbox inset="0,.5mm,0,0"/>
    </o:shapedefaults>
    <o:shapelayout v:ext="edit">
      <o:idmap v:ext="edit" data="1"/>
    </o:shapelayout>
  </w:shapeDefaults>
  <w:decimalSymbol w:val="."/>
  <w:listSeparator w:val=";"/>
  <w14:docId w14:val="18201019"/>
  <w15:docId w15:val="{56EE4D85-D7BE-4160-B75E-BBC4D2B94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45E2C"/>
    <w:pPr>
      <w:jc w:val="center"/>
    </w:pPr>
    <w:rPr>
      <w:b/>
      <w:sz w:val="24"/>
      <w:szCs w:val="32"/>
    </w:rPr>
  </w:style>
  <w:style w:type="paragraph" w:styleId="1">
    <w:name w:val="heading 1"/>
    <w:aliases w:val=" Знак, Знак Знак Знак Знак, Знак Знак"/>
    <w:basedOn w:val="a1"/>
    <w:next w:val="a1"/>
    <w:link w:val="12"/>
    <w:qFormat/>
    <w:rsid w:val="00AD1A8C"/>
    <w:pPr>
      <w:keepNext/>
      <w:numPr>
        <w:numId w:val="1"/>
      </w:numPr>
      <w:spacing w:before="240" w:after="60"/>
      <w:outlineLvl w:val="0"/>
    </w:pPr>
    <w:rPr>
      <w:bCs/>
      <w:kern w:val="32"/>
      <w:sz w:val="32"/>
    </w:rPr>
  </w:style>
  <w:style w:type="paragraph" w:styleId="21">
    <w:name w:val="heading 2"/>
    <w:basedOn w:val="a1"/>
    <w:next w:val="a1"/>
    <w:link w:val="22"/>
    <w:qFormat/>
    <w:rsid w:val="00AD1A8C"/>
    <w:pPr>
      <w:keepNext/>
      <w:numPr>
        <w:ilvl w:val="1"/>
        <w:numId w:val="1"/>
      </w:numPr>
      <w:tabs>
        <w:tab w:val="left" w:pos="851"/>
      </w:tabs>
      <w:suppressAutoHyphens/>
      <w:spacing w:before="120" w:after="120" w:line="288" w:lineRule="auto"/>
      <w:jc w:val="left"/>
      <w:outlineLvl w:val="1"/>
    </w:pPr>
    <w:rPr>
      <w:sz w:val="28"/>
      <w:szCs w:val="20"/>
    </w:rPr>
  </w:style>
  <w:style w:type="paragraph" w:styleId="31">
    <w:name w:val="heading 3"/>
    <w:basedOn w:val="a1"/>
    <w:next w:val="a1"/>
    <w:link w:val="32"/>
    <w:qFormat/>
    <w:rsid w:val="002A1233"/>
    <w:pPr>
      <w:keepNext/>
      <w:numPr>
        <w:ilvl w:val="2"/>
        <w:numId w:val="1"/>
      </w:numPr>
      <w:spacing w:before="240" w:after="60"/>
      <w:outlineLvl w:val="2"/>
    </w:pPr>
    <w:rPr>
      <w:bCs/>
      <w:szCs w:val="26"/>
    </w:rPr>
  </w:style>
  <w:style w:type="paragraph" w:styleId="4">
    <w:name w:val="heading 4"/>
    <w:basedOn w:val="a1"/>
    <w:next w:val="a1"/>
    <w:link w:val="40"/>
    <w:qFormat/>
    <w:rsid w:val="002A1233"/>
    <w:pPr>
      <w:keepNext/>
      <w:numPr>
        <w:ilvl w:val="3"/>
        <w:numId w:val="1"/>
      </w:numPr>
      <w:spacing w:before="240" w:after="60"/>
      <w:outlineLvl w:val="3"/>
    </w:pPr>
    <w:rPr>
      <w:b w:val="0"/>
      <w:szCs w:val="24"/>
    </w:rPr>
  </w:style>
  <w:style w:type="paragraph" w:styleId="5">
    <w:name w:val="heading 5"/>
    <w:basedOn w:val="a1"/>
    <w:next w:val="a1"/>
    <w:link w:val="50"/>
    <w:qFormat/>
    <w:rsid w:val="002A1233"/>
    <w:pPr>
      <w:numPr>
        <w:ilvl w:val="4"/>
        <w:numId w:val="1"/>
      </w:numPr>
      <w:spacing w:before="240" w:after="60"/>
      <w:outlineLvl w:val="4"/>
    </w:pPr>
    <w:rPr>
      <w:rFonts w:ascii="Calibri" w:hAnsi="Calibri"/>
      <w:bCs/>
      <w:i/>
      <w:iCs/>
      <w:sz w:val="26"/>
      <w:szCs w:val="26"/>
    </w:rPr>
  </w:style>
  <w:style w:type="paragraph" w:styleId="6">
    <w:name w:val="heading 6"/>
    <w:basedOn w:val="a1"/>
    <w:next w:val="a1"/>
    <w:link w:val="60"/>
    <w:qFormat/>
    <w:rsid w:val="002A1233"/>
    <w:pPr>
      <w:numPr>
        <w:ilvl w:val="5"/>
        <w:numId w:val="1"/>
      </w:numPr>
      <w:spacing w:before="240" w:after="60"/>
      <w:outlineLvl w:val="5"/>
    </w:pPr>
    <w:rPr>
      <w:rFonts w:ascii="Calibri" w:hAnsi="Calibri"/>
      <w:bCs/>
      <w:sz w:val="22"/>
      <w:szCs w:val="22"/>
    </w:rPr>
  </w:style>
  <w:style w:type="paragraph" w:styleId="7">
    <w:name w:val="heading 7"/>
    <w:basedOn w:val="a1"/>
    <w:next w:val="a1"/>
    <w:link w:val="70"/>
    <w:qFormat/>
    <w:rsid w:val="002A1233"/>
    <w:pPr>
      <w:numPr>
        <w:ilvl w:val="6"/>
        <w:numId w:val="1"/>
      </w:numPr>
      <w:spacing w:before="240" w:after="60"/>
      <w:outlineLvl w:val="6"/>
    </w:pPr>
    <w:rPr>
      <w:rFonts w:ascii="Calibri" w:hAnsi="Calibri"/>
      <w:b w:val="0"/>
      <w:szCs w:val="24"/>
    </w:rPr>
  </w:style>
  <w:style w:type="paragraph" w:styleId="8">
    <w:name w:val="heading 8"/>
    <w:basedOn w:val="a1"/>
    <w:next w:val="a1"/>
    <w:link w:val="80"/>
    <w:qFormat/>
    <w:rsid w:val="002A1233"/>
    <w:pPr>
      <w:numPr>
        <w:ilvl w:val="7"/>
        <w:numId w:val="1"/>
      </w:numPr>
      <w:spacing w:before="240" w:after="60"/>
      <w:outlineLvl w:val="7"/>
    </w:pPr>
    <w:rPr>
      <w:rFonts w:ascii="Calibri" w:hAnsi="Calibri"/>
      <w:b w:val="0"/>
      <w:i/>
      <w:iCs/>
      <w:szCs w:val="24"/>
    </w:rPr>
  </w:style>
  <w:style w:type="paragraph" w:styleId="9">
    <w:name w:val="heading 9"/>
    <w:basedOn w:val="a1"/>
    <w:next w:val="a1"/>
    <w:link w:val="90"/>
    <w:qFormat/>
    <w:rsid w:val="002A1233"/>
    <w:pPr>
      <w:numPr>
        <w:ilvl w:val="8"/>
        <w:numId w:val="1"/>
      </w:numPr>
      <w:spacing w:before="240" w:after="60"/>
      <w:outlineLvl w:val="8"/>
    </w:pPr>
    <w:rPr>
      <w:rFonts w:ascii="Cambria" w:hAnsi="Cambria"/>
      <w:b w:val="0"/>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Заголовок 1 Знак"/>
    <w:aliases w:val=" Знак Знак1, Знак Знак Знак Знак Знак, Знак Знак Знак"/>
    <w:link w:val="1"/>
    <w:rsid w:val="00AD1A8C"/>
    <w:rPr>
      <w:b/>
      <w:bCs/>
      <w:kern w:val="32"/>
      <w:sz w:val="32"/>
      <w:szCs w:val="32"/>
    </w:rPr>
  </w:style>
  <w:style w:type="character" w:customStyle="1" w:styleId="22">
    <w:name w:val="Заголовок 2 Знак"/>
    <w:link w:val="21"/>
    <w:rsid w:val="00AD1A8C"/>
    <w:rPr>
      <w:b/>
      <w:sz w:val="28"/>
    </w:rPr>
  </w:style>
  <w:style w:type="character" w:customStyle="1" w:styleId="32">
    <w:name w:val="Заголовок 3 Знак"/>
    <w:link w:val="31"/>
    <w:rsid w:val="002A1233"/>
    <w:rPr>
      <w:b/>
      <w:bCs/>
      <w:sz w:val="24"/>
      <w:szCs w:val="26"/>
    </w:rPr>
  </w:style>
  <w:style w:type="character" w:customStyle="1" w:styleId="40">
    <w:name w:val="Заголовок 4 Знак"/>
    <w:link w:val="4"/>
    <w:rsid w:val="002A1233"/>
    <w:rPr>
      <w:sz w:val="24"/>
      <w:szCs w:val="24"/>
    </w:rPr>
  </w:style>
  <w:style w:type="character" w:customStyle="1" w:styleId="50">
    <w:name w:val="Заголовок 5 Знак"/>
    <w:link w:val="5"/>
    <w:rsid w:val="002A1233"/>
    <w:rPr>
      <w:rFonts w:ascii="Calibri" w:hAnsi="Calibri"/>
      <w:b/>
      <w:bCs/>
      <w:i/>
      <w:iCs/>
      <w:sz w:val="26"/>
      <w:szCs w:val="26"/>
    </w:rPr>
  </w:style>
  <w:style w:type="character" w:customStyle="1" w:styleId="60">
    <w:name w:val="Заголовок 6 Знак"/>
    <w:link w:val="6"/>
    <w:rsid w:val="002A1233"/>
    <w:rPr>
      <w:rFonts w:ascii="Calibri" w:hAnsi="Calibri"/>
      <w:b/>
      <w:bCs/>
      <w:sz w:val="22"/>
      <w:szCs w:val="22"/>
    </w:rPr>
  </w:style>
  <w:style w:type="character" w:customStyle="1" w:styleId="70">
    <w:name w:val="Заголовок 7 Знак"/>
    <w:link w:val="7"/>
    <w:rsid w:val="002A1233"/>
    <w:rPr>
      <w:rFonts w:ascii="Calibri" w:hAnsi="Calibri"/>
      <w:sz w:val="24"/>
      <w:szCs w:val="24"/>
    </w:rPr>
  </w:style>
  <w:style w:type="character" w:customStyle="1" w:styleId="80">
    <w:name w:val="Заголовок 8 Знак"/>
    <w:link w:val="8"/>
    <w:rsid w:val="002A1233"/>
    <w:rPr>
      <w:rFonts w:ascii="Calibri" w:hAnsi="Calibri"/>
      <w:i/>
      <w:iCs/>
      <w:sz w:val="24"/>
      <w:szCs w:val="24"/>
    </w:rPr>
  </w:style>
  <w:style w:type="character" w:customStyle="1" w:styleId="90">
    <w:name w:val="Заголовок 9 Знак"/>
    <w:link w:val="9"/>
    <w:rsid w:val="002A1233"/>
    <w:rPr>
      <w:rFonts w:ascii="Cambria" w:hAnsi="Cambria"/>
      <w:sz w:val="22"/>
      <w:szCs w:val="22"/>
    </w:rPr>
  </w:style>
  <w:style w:type="paragraph" w:styleId="a5">
    <w:name w:val="header"/>
    <w:aliases w:val="Знак3,Âåðõíèé êîëîíòèòóë,??????? ??????????,Верхний колонтитул1"/>
    <w:basedOn w:val="a1"/>
    <w:link w:val="a6"/>
    <w:rsid w:val="007B22A0"/>
    <w:pPr>
      <w:tabs>
        <w:tab w:val="center" w:pos="4677"/>
        <w:tab w:val="right" w:pos="9355"/>
      </w:tabs>
      <w:jc w:val="left"/>
    </w:pPr>
    <w:rPr>
      <w:b w:val="0"/>
      <w:sz w:val="22"/>
      <w:szCs w:val="24"/>
    </w:rPr>
  </w:style>
  <w:style w:type="paragraph" w:styleId="a7">
    <w:name w:val="footer"/>
    <w:basedOn w:val="a1"/>
    <w:link w:val="a8"/>
    <w:rsid w:val="000904A2"/>
    <w:pPr>
      <w:tabs>
        <w:tab w:val="center" w:pos="4677"/>
        <w:tab w:val="right" w:pos="9355"/>
      </w:tabs>
      <w:jc w:val="left"/>
    </w:pPr>
    <w:rPr>
      <w:b w:val="0"/>
      <w:szCs w:val="24"/>
    </w:rPr>
  </w:style>
  <w:style w:type="paragraph" w:customStyle="1" w:styleId="a9">
    <w:name w:val="Основной_штамп_изм"/>
    <w:basedOn w:val="a1"/>
    <w:link w:val="aa"/>
    <w:rsid w:val="0096443A"/>
    <w:rPr>
      <w:b w:val="0"/>
      <w:sz w:val="16"/>
      <w:szCs w:val="24"/>
    </w:rPr>
  </w:style>
  <w:style w:type="character" w:customStyle="1" w:styleId="aa">
    <w:name w:val="Основной_штамп_изм Знак"/>
    <w:link w:val="a9"/>
    <w:rsid w:val="0096443A"/>
    <w:rPr>
      <w:sz w:val="16"/>
      <w:szCs w:val="24"/>
    </w:rPr>
  </w:style>
  <w:style w:type="paragraph" w:customStyle="1" w:styleId="ab">
    <w:name w:val="Основной_штамп_дата"/>
    <w:basedOn w:val="a1"/>
    <w:link w:val="ac"/>
    <w:rsid w:val="0096443A"/>
    <w:rPr>
      <w:b w:val="0"/>
      <w:sz w:val="18"/>
      <w:szCs w:val="24"/>
    </w:rPr>
  </w:style>
  <w:style w:type="character" w:customStyle="1" w:styleId="ac">
    <w:name w:val="Основной_штамп_дата Знак"/>
    <w:link w:val="ab"/>
    <w:rsid w:val="0096443A"/>
    <w:rPr>
      <w:sz w:val="18"/>
      <w:szCs w:val="24"/>
    </w:rPr>
  </w:style>
  <w:style w:type="character" w:customStyle="1" w:styleId="ad">
    <w:name w:val="Основной_штамп_копировал_формат Знак"/>
    <w:link w:val="ae"/>
    <w:rsid w:val="0096443A"/>
  </w:style>
  <w:style w:type="paragraph" w:customStyle="1" w:styleId="ae">
    <w:name w:val="Основной_штамп_копировал_формат"/>
    <w:basedOn w:val="a1"/>
    <w:link w:val="ad"/>
    <w:rsid w:val="0096443A"/>
    <w:rPr>
      <w:b w:val="0"/>
      <w:sz w:val="20"/>
      <w:szCs w:val="20"/>
    </w:rPr>
  </w:style>
  <w:style w:type="paragraph" w:customStyle="1" w:styleId="af">
    <w:name w:val="Основной_штамп_доп_поле_дата"/>
    <w:basedOn w:val="a1"/>
    <w:rsid w:val="004B4B29"/>
    <w:pPr>
      <w:jc w:val="right"/>
    </w:pPr>
    <w:rPr>
      <w:sz w:val="22"/>
    </w:rPr>
  </w:style>
  <w:style w:type="paragraph" w:customStyle="1" w:styleId="af0">
    <w:name w:val="Основной_штамп_шифр"/>
    <w:basedOn w:val="a1"/>
    <w:rsid w:val="00984360"/>
    <w:rPr>
      <w:rFonts w:cs="Arial"/>
      <w:caps/>
      <w:sz w:val="36"/>
      <w:szCs w:val="36"/>
    </w:rPr>
  </w:style>
  <w:style w:type="paragraph" w:customStyle="1" w:styleId="af1">
    <w:name w:val="Основной_штамп_название"/>
    <w:basedOn w:val="a1"/>
    <w:rsid w:val="00CC5956"/>
    <w:rPr>
      <w:rFonts w:cs="Arial"/>
      <w:szCs w:val="28"/>
    </w:rPr>
  </w:style>
  <w:style w:type="paragraph" w:customStyle="1" w:styleId="af2">
    <w:name w:val="Титул_Полный_орг"/>
    <w:basedOn w:val="a1"/>
    <w:qFormat/>
    <w:rsid w:val="00096712"/>
    <w:rPr>
      <w:caps/>
      <w:sz w:val="28"/>
      <w:szCs w:val="28"/>
    </w:rPr>
  </w:style>
  <w:style w:type="paragraph" w:customStyle="1" w:styleId="af3">
    <w:name w:val="Таблица_заголовок"/>
    <w:basedOn w:val="a1"/>
    <w:qFormat/>
    <w:rsid w:val="001A3E69"/>
  </w:style>
  <w:style w:type="paragraph" w:customStyle="1" w:styleId="af4">
    <w:name w:val="Основной_штамп_фирма"/>
    <w:basedOn w:val="a1"/>
    <w:link w:val="af5"/>
    <w:rsid w:val="0096443A"/>
    <w:rPr>
      <w:b w:val="0"/>
      <w:sz w:val="20"/>
      <w:szCs w:val="24"/>
    </w:rPr>
  </w:style>
  <w:style w:type="character" w:customStyle="1" w:styleId="af5">
    <w:name w:val="Основной_штамп_фирма Знак"/>
    <w:link w:val="af4"/>
    <w:rsid w:val="0096443A"/>
    <w:rPr>
      <w:szCs w:val="24"/>
    </w:rPr>
  </w:style>
  <w:style w:type="paragraph" w:customStyle="1" w:styleId="af6">
    <w:name w:val="Основной_штамп_стадия_лист_листов"/>
    <w:basedOn w:val="a1"/>
    <w:rsid w:val="00CC5956"/>
    <w:pPr>
      <w:widowControl w:val="0"/>
      <w:adjustRightInd w:val="0"/>
      <w:textAlignment w:val="baseline"/>
    </w:pPr>
    <w:rPr>
      <w:rFonts w:cs="Arial"/>
      <w:sz w:val="18"/>
      <w:szCs w:val="18"/>
    </w:rPr>
  </w:style>
  <w:style w:type="paragraph" w:customStyle="1" w:styleId="af7">
    <w:name w:val="Основной_штамп_номер_листов"/>
    <w:basedOn w:val="af6"/>
    <w:rsid w:val="004B4B29"/>
    <w:rPr>
      <w:sz w:val="20"/>
      <w:lang w:val="en-US"/>
    </w:rPr>
  </w:style>
  <w:style w:type="paragraph" w:customStyle="1" w:styleId="af8">
    <w:name w:val="Основной_штамп_стадия"/>
    <w:basedOn w:val="af6"/>
    <w:rsid w:val="008303B1"/>
  </w:style>
  <w:style w:type="paragraph" w:customStyle="1" w:styleId="af9">
    <w:name w:val="Основной_штамп_работа_фамилии"/>
    <w:basedOn w:val="a1"/>
    <w:qFormat/>
    <w:rsid w:val="002A1233"/>
    <w:rPr>
      <w:sz w:val="18"/>
    </w:rPr>
  </w:style>
  <w:style w:type="paragraph" w:customStyle="1" w:styleId="afa">
    <w:name w:val="Основной_штамп_доп_заголов"/>
    <w:basedOn w:val="a1"/>
    <w:rsid w:val="004B4B29"/>
    <w:pPr>
      <w:widowControl w:val="0"/>
      <w:adjustRightInd w:val="0"/>
      <w:textAlignment w:val="baseline"/>
    </w:pPr>
    <w:rPr>
      <w:rFonts w:cs="Arial"/>
      <w:sz w:val="22"/>
      <w:szCs w:val="20"/>
    </w:rPr>
  </w:style>
  <w:style w:type="paragraph" w:customStyle="1" w:styleId="afb">
    <w:name w:val="Основной_штамп_вид_документа"/>
    <w:basedOn w:val="a1"/>
    <w:rsid w:val="00CC5956"/>
    <w:rPr>
      <w:rFonts w:cs="Arial"/>
      <w:sz w:val="20"/>
      <w:szCs w:val="20"/>
      <w:lang w:val="en-US"/>
    </w:rPr>
  </w:style>
  <w:style w:type="paragraph" w:customStyle="1" w:styleId="afc">
    <w:name w:val="Обычный по центру"/>
    <w:basedOn w:val="a1"/>
    <w:rsid w:val="007B6CFC"/>
    <w:rPr>
      <w:szCs w:val="20"/>
    </w:rPr>
  </w:style>
  <w:style w:type="character" w:styleId="afd">
    <w:name w:val="Hyperlink"/>
    <w:uiPriority w:val="99"/>
    <w:rsid w:val="00676AD9"/>
    <w:rPr>
      <w:color w:val="0000FF"/>
      <w:u w:val="single"/>
    </w:rPr>
  </w:style>
  <w:style w:type="paragraph" w:styleId="afe">
    <w:name w:val="table of authorities"/>
    <w:basedOn w:val="a1"/>
    <w:next w:val="a1"/>
    <w:rsid w:val="00AD1A8C"/>
    <w:pPr>
      <w:ind w:left="240" w:hanging="240"/>
    </w:pPr>
  </w:style>
  <w:style w:type="table" w:styleId="aff">
    <w:name w:val="Table Grid"/>
    <w:basedOn w:val="a3"/>
    <w:uiPriority w:val="39"/>
    <w:rsid w:val="004F01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Титул_дата"/>
    <w:basedOn w:val="a1"/>
    <w:rsid w:val="005A23D8"/>
    <w:rPr>
      <w:caps/>
      <w:sz w:val="28"/>
    </w:rPr>
  </w:style>
  <w:style w:type="paragraph" w:customStyle="1" w:styleId="aff1">
    <w:name w:val="Заглавие_листа"/>
    <w:basedOn w:val="a1"/>
    <w:rsid w:val="0096443A"/>
    <w:rPr>
      <w:sz w:val="28"/>
      <w:szCs w:val="20"/>
    </w:rPr>
  </w:style>
  <w:style w:type="paragraph" w:customStyle="1" w:styleId="aff2">
    <w:name w:val="Обычный_с_отступом"/>
    <w:basedOn w:val="a1"/>
    <w:rsid w:val="0096443A"/>
    <w:pPr>
      <w:ind w:firstLine="708"/>
    </w:pPr>
    <w:rPr>
      <w:szCs w:val="20"/>
    </w:rPr>
  </w:style>
  <w:style w:type="paragraph" w:customStyle="1" w:styleId="aff3">
    <w:name w:val="Титул_Название_проекта"/>
    <w:basedOn w:val="a1"/>
    <w:rsid w:val="00DA5463"/>
    <w:pPr>
      <w:spacing w:line="276" w:lineRule="auto"/>
    </w:pPr>
    <w:rPr>
      <w:b w:val="0"/>
      <w:bCs/>
      <w:sz w:val="32"/>
      <w:szCs w:val="20"/>
    </w:rPr>
  </w:style>
  <w:style w:type="paragraph" w:customStyle="1" w:styleId="aff4">
    <w:name w:val="Титул_Вид_документации"/>
    <w:basedOn w:val="a1"/>
    <w:rsid w:val="003B6440"/>
    <w:rPr>
      <w:i/>
      <w:iCs/>
      <w:caps/>
      <w:sz w:val="32"/>
      <w:szCs w:val="20"/>
    </w:rPr>
  </w:style>
  <w:style w:type="paragraph" w:customStyle="1" w:styleId="aff5">
    <w:name w:val="Титул_Номер_документа"/>
    <w:basedOn w:val="a1"/>
    <w:rsid w:val="00903930"/>
    <w:rPr>
      <w:b w:val="0"/>
      <w:caps/>
      <w:sz w:val="32"/>
    </w:rPr>
  </w:style>
  <w:style w:type="paragraph" w:customStyle="1" w:styleId="aff6">
    <w:name w:val="Титул_Организация"/>
    <w:basedOn w:val="a1"/>
    <w:next w:val="a1"/>
    <w:qFormat/>
    <w:rsid w:val="00EA5103"/>
    <w:rPr>
      <w:b w:val="0"/>
      <w:sz w:val="28"/>
    </w:rPr>
  </w:style>
  <w:style w:type="paragraph" w:styleId="aff7">
    <w:name w:val="Balloon Text"/>
    <w:basedOn w:val="a1"/>
    <w:link w:val="aff8"/>
    <w:rsid w:val="005A23D8"/>
    <w:rPr>
      <w:rFonts w:ascii="Tahoma" w:hAnsi="Tahoma"/>
      <w:b w:val="0"/>
      <w:sz w:val="16"/>
      <w:szCs w:val="16"/>
    </w:rPr>
  </w:style>
  <w:style w:type="character" w:customStyle="1" w:styleId="aff8">
    <w:name w:val="Текст выноски Знак"/>
    <w:link w:val="aff7"/>
    <w:rsid w:val="005A23D8"/>
    <w:rPr>
      <w:rFonts w:ascii="Tahoma" w:hAnsi="Tahoma" w:cs="Tahoma"/>
      <w:sz w:val="16"/>
      <w:szCs w:val="16"/>
    </w:rPr>
  </w:style>
  <w:style w:type="paragraph" w:customStyle="1" w:styleId="aff9">
    <w:name w:val="Титул_должности_фамилии"/>
    <w:basedOn w:val="a1"/>
    <w:next w:val="a1"/>
    <w:rsid w:val="005446E2"/>
    <w:rPr>
      <w:sz w:val="28"/>
    </w:rPr>
  </w:style>
  <w:style w:type="paragraph" w:customStyle="1" w:styleId="affa">
    <w:name w:val="Титул_изменения_активный"/>
    <w:basedOn w:val="afc"/>
    <w:rsid w:val="001A3E69"/>
    <w:pPr>
      <w:framePr w:hSpace="567" w:wrap="around" w:vAnchor="page" w:hAnchor="page" w:x="1532" w:y="14176"/>
      <w:ind w:left="-284" w:right="-284"/>
      <w:suppressOverlap/>
    </w:pPr>
    <w:rPr>
      <w:sz w:val="20"/>
    </w:rPr>
  </w:style>
  <w:style w:type="paragraph" w:customStyle="1" w:styleId="affb">
    <w:name w:val="Основной_штамп_доп"/>
    <w:basedOn w:val="a1"/>
    <w:qFormat/>
    <w:rsid w:val="002A1233"/>
    <w:pPr>
      <w:jc w:val="left"/>
    </w:pPr>
    <w:rPr>
      <w:sz w:val="22"/>
    </w:rPr>
  </w:style>
  <w:style w:type="paragraph" w:styleId="affc">
    <w:name w:val="Title"/>
    <w:basedOn w:val="a1"/>
    <w:next w:val="a1"/>
    <w:link w:val="affd"/>
    <w:qFormat/>
    <w:rsid w:val="002A1233"/>
    <w:pPr>
      <w:pBdr>
        <w:bottom w:val="single" w:sz="8" w:space="4" w:color="4F81BD"/>
      </w:pBdr>
      <w:spacing w:after="300"/>
      <w:contextualSpacing/>
    </w:pPr>
    <w:rPr>
      <w:rFonts w:ascii="Cambria" w:hAnsi="Cambria"/>
      <w:b w:val="0"/>
      <w:color w:val="17365D"/>
      <w:spacing w:val="5"/>
      <w:kern w:val="28"/>
      <w:sz w:val="52"/>
      <w:szCs w:val="52"/>
    </w:rPr>
  </w:style>
  <w:style w:type="character" w:customStyle="1" w:styleId="affd">
    <w:name w:val="Заголовок Знак"/>
    <w:link w:val="affc"/>
    <w:rsid w:val="002A1233"/>
    <w:rPr>
      <w:rFonts w:ascii="Cambria" w:eastAsia="Times New Roman" w:hAnsi="Cambria" w:cs="Times New Roman"/>
      <w:color w:val="17365D"/>
      <w:spacing w:val="5"/>
      <w:kern w:val="28"/>
      <w:sz w:val="52"/>
      <w:szCs w:val="52"/>
    </w:rPr>
  </w:style>
  <w:style w:type="paragraph" w:styleId="affe">
    <w:name w:val="Subtitle"/>
    <w:basedOn w:val="a1"/>
    <w:next w:val="a1"/>
    <w:link w:val="afff"/>
    <w:qFormat/>
    <w:rsid w:val="002A1233"/>
    <w:pPr>
      <w:numPr>
        <w:ilvl w:val="1"/>
      </w:numPr>
    </w:pPr>
    <w:rPr>
      <w:rFonts w:ascii="Cambria" w:hAnsi="Cambria"/>
      <w:b w:val="0"/>
      <w:i/>
      <w:iCs/>
      <w:color w:val="4F81BD"/>
      <w:spacing w:val="15"/>
      <w:szCs w:val="24"/>
    </w:rPr>
  </w:style>
  <w:style w:type="character" w:customStyle="1" w:styleId="afff">
    <w:name w:val="Подзаголовок Знак"/>
    <w:link w:val="affe"/>
    <w:rsid w:val="002A1233"/>
    <w:rPr>
      <w:rFonts w:ascii="Cambria" w:eastAsia="Times New Roman" w:hAnsi="Cambria" w:cs="Times New Roman"/>
      <w:i/>
      <w:iCs/>
      <w:color w:val="4F81BD"/>
      <w:spacing w:val="15"/>
      <w:sz w:val="24"/>
      <w:szCs w:val="24"/>
    </w:rPr>
  </w:style>
  <w:style w:type="character" w:styleId="afff0">
    <w:name w:val="Strong"/>
    <w:uiPriority w:val="22"/>
    <w:qFormat/>
    <w:rsid w:val="002A1233"/>
    <w:rPr>
      <w:b/>
      <w:bCs/>
    </w:rPr>
  </w:style>
  <w:style w:type="paragraph" w:styleId="afff1">
    <w:name w:val="List Paragraph"/>
    <w:basedOn w:val="a1"/>
    <w:uiPriority w:val="34"/>
    <w:qFormat/>
    <w:rsid w:val="002A1233"/>
    <w:pPr>
      <w:ind w:left="720"/>
      <w:contextualSpacing/>
    </w:pPr>
  </w:style>
  <w:style w:type="character" w:styleId="afff2">
    <w:name w:val="Book Title"/>
    <w:uiPriority w:val="33"/>
    <w:qFormat/>
    <w:rsid w:val="002A1233"/>
    <w:rPr>
      <w:b/>
      <w:bCs/>
      <w:smallCaps/>
      <w:spacing w:val="5"/>
    </w:rPr>
  </w:style>
  <w:style w:type="paragraph" w:styleId="afff3">
    <w:name w:val="TOC Heading"/>
    <w:basedOn w:val="1"/>
    <w:next w:val="a1"/>
    <w:uiPriority w:val="39"/>
    <w:qFormat/>
    <w:rsid w:val="00AD1A8C"/>
    <w:pPr>
      <w:keepLines/>
      <w:numPr>
        <w:numId w:val="0"/>
      </w:numPr>
      <w:spacing w:before="480" w:after="0"/>
      <w:outlineLvl w:val="9"/>
    </w:pPr>
    <w:rPr>
      <w:kern w:val="0"/>
      <w:sz w:val="28"/>
      <w:szCs w:val="28"/>
    </w:rPr>
  </w:style>
  <w:style w:type="paragraph" w:styleId="13">
    <w:name w:val="toc 1"/>
    <w:basedOn w:val="a1"/>
    <w:next w:val="a1"/>
    <w:autoRedefine/>
    <w:uiPriority w:val="39"/>
    <w:qFormat/>
    <w:rsid w:val="00145E2C"/>
    <w:pPr>
      <w:tabs>
        <w:tab w:val="right" w:leader="dot" w:pos="10054"/>
      </w:tabs>
      <w:jc w:val="both"/>
    </w:pPr>
  </w:style>
  <w:style w:type="paragraph" w:styleId="23">
    <w:name w:val="toc 2"/>
    <w:basedOn w:val="a1"/>
    <w:next w:val="a1"/>
    <w:autoRedefine/>
    <w:uiPriority w:val="39"/>
    <w:qFormat/>
    <w:rsid w:val="001408E9"/>
    <w:pPr>
      <w:ind w:left="240"/>
    </w:pPr>
  </w:style>
  <w:style w:type="paragraph" w:customStyle="1" w:styleId="afff4">
    <w:name w:val="Титул_изменения_неактивный"/>
    <w:basedOn w:val="affa"/>
    <w:rsid w:val="001A3E69"/>
    <w:pPr>
      <w:framePr w:wrap="around"/>
    </w:pPr>
    <w:rPr>
      <w:color w:val="FFFFFF"/>
    </w:rPr>
  </w:style>
  <w:style w:type="paragraph" w:customStyle="1" w:styleId="afff5">
    <w:name w:val="Титул_Раздел"/>
    <w:basedOn w:val="a1"/>
    <w:qFormat/>
    <w:rsid w:val="00096712"/>
    <w:rPr>
      <w:b w:val="0"/>
      <w:sz w:val="32"/>
    </w:rPr>
  </w:style>
  <w:style w:type="paragraph" w:customStyle="1" w:styleId="afff6">
    <w:name w:val="Титут_Подраздел"/>
    <w:basedOn w:val="afff5"/>
    <w:qFormat/>
    <w:rsid w:val="00096712"/>
    <w:rPr>
      <w:bCs/>
    </w:rPr>
  </w:style>
  <w:style w:type="paragraph" w:customStyle="1" w:styleId="afff7">
    <w:name w:val="Титул_Книга"/>
    <w:basedOn w:val="afff6"/>
    <w:qFormat/>
    <w:rsid w:val="00096712"/>
    <w:rPr>
      <w:bCs w:val="0"/>
    </w:rPr>
  </w:style>
  <w:style w:type="character" w:customStyle="1" w:styleId="a8">
    <w:name w:val="Нижний колонтитул Знак"/>
    <w:link w:val="a7"/>
    <w:rsid w:val="000904A2"/>
    <w:rPr>
      <w:sz w:val="24"/>
      <w:szCs w:val="24"/>
    </w:rPr>
  </w:style>
  <w:style w:type="paragraph" w:customStyle="1" w:styleId="afff8">
    <w:name w:val="Титул_Номер_тома"/>
    <w:basedOn w:val="aff5"/>
    <w:qFormat/>
    <w:rsid w:val="00715F9F"/>
    <w:rPr>
      <w:caps w:val="0"/>
    </w:rPr>
  </w:style>
  <w:style w:type="character" w:customStyle="1" w:styleId="a6">
    <w:name w:val="Верхний колонтитул Знак"/>
    <w:aliases w:val="Знак3 Знак,Âåðõíèé êîëîíòèòóë Знак,??????? ?????????? Знак,Верхний колонтитул1 Знак"/>
    <w:link w:val="a5"/>
    <w:rsid w:val="007B22A0"/>
    <w:rPr>
      <w:sz w:val="22"/>
      <w:szCs w:val="24"/>
    </w:rPr>
  </w:style>
  <w:style w:type="paragraph" w:customStyle="1" w:styleId="afff9">
    <w:name w:val="Таблица"/>
    <w:basedOn w:val="af3"/>
    <w:qFormat/>
    <w:rsid w:val="00D714B5"/>
    <w:pPr>
      <w:jc w:val="both"/>
    </w:pPr>
  </w:style>
  <w:style w:type="paragraph" w:styleId="33">
    <w:name w:val="toc 3"/>
    <w:basedOn w:val="a1"/>
    <w:next w:val="a1"/>
    <w:autoRedefine/>
    <w:uiPriority w:val="39"/>
    <w:qFormat/>
    <w:rsid w:val="00D714B5"/>
    <w:pPr>
      <w:ind w:left="480"/>
    </w:pPr>
  </w:style>
  <w:style w:type="character" w:styleId="afffa">
    <w:name w:val="Subtle Emphasis"/>
    <w:uiPriority w:val="19"/>
    <w:qFormat/>
    <w:rsid w:val="00FD347F"/>
    <w:rPr>
      <w:i/>
      <w:iCs/>
      <w:color w:val="808080"/>
    </w:rPr>
  </w:style>
  <w:style w:type="character" w:styleId="afffb">
    <w:name w:val="Intense Emphasis"/>
    <w:uiPriority w:val="21"/>
    <w:qFormat/>
    <w:rsid w:val="00FD347F"/>
    <w:rPr>
      <w:b/>
      <w:bCs/>
      <w:i/>
      <w:iCs/>
      <w:color w:val="auto"/>
    </w:rPr>
  </w:style>
  <w:style w:type="paragraph" w:styleId="a0">
    <w:name w:val="List Bullet"/>
    <w:basedOn w:val="a1"/>
    <w:rsid w:val="00C24025"/>
    <w:pPr>
      <w:numPr>
        <w:numId w:val="2"/>
      </w:numPr>
      <w:contextualSpacing/>
    </w:pPr>
  </w:style>
  <w:style w:type="paragraph" w:styleId="20">
    <w:name w:val="List Bullet 2"/>
    <w:basedOn w:val="a1"/>
    <w:rsid w:val="00C24025"/>
    <w:pPr>
      <w:numPr>
        <w:numId w:val="3"/>
      </w:numPr>
      <w:contextualSpacing/>
    </w:pPr>
  </w:style>
  <w:style w:type="paragraph" w:styleId="30">
    <w:name w:val="List Bullet 3"/>
    <w:basedOn w:val="a1"/>
    <w:rsid w:val="00C24025"/>
    <w:pPr>
      <w:numPr>
        <w:numId w:val="4"/>
      </w:numPr>
      <w:contextualSpacing/>
    </w:pPr>
  </w:style>
  <w:style w:type="paragraph" w:styleId="a">
    <w:name w:val="List Number"/>
    <w:basedOn w:val="a1"/>
    <w:rsid w:val="00C24025"/>
    <w:pPr>
      <w:numPr>
        <w:numId w:val="5"/>
      </w:numPr>
      <w:contextualSpacing/>
    </w:pPr>
  </w:style>
  <w:style w:type="paragraph" w:styleId="2">
    <w:name w:val="List Number 2"/>
    <w:basedOn w:val="a1"/>
    <w:rsid w:val="00C24025"/>
    <w:pPr>
      <w:numPr>
        <w:numId w:val="6"/>
      </w:numPr>
      <w:contextualSpacing/>
    </w:pPr>
  </w:style>
  <w:style w:type="paragraph" w:styleId="3">
    <w:name w:val="List Number 3"/>
    <w:basedOn w:val="a1"/>
    <w:rsid w:val="00C24025"/>
    <w:pPr>
      <w:numPr>
        <w:numId w:val="7"/>
      </w:numPr>
      <w:contextualSpacing/>
    </w:pPr>
  </w:style>
  <w:style w:type="paragraph" w:styleId="afffc">
    <w:name w:val="Body Text Indent"/>
    <w:basedOn w:val="a1"/>
    <w:link w:val="afffd"/>
    <w:rsid w:val="00C24025"/>
    <w:pPr>
      <w:spacing w:after="120"/>
      <w:ind w:left="283"/>
    </w:pPr>
    <w:rPr>
      <w:b w:val="0"/>
      <w:szCs w:val="24"/>
    </w:rPr>
  </w:style>
  <w:style w:type="character" w:customStyle="1" w:styleId="afffd">
    <w:name w:val="Основной текст с отступом Знак"/>
    <w:link w:val="afffc"/>
    <w:rsid w:val="00C24025"/>
    <w:rPr>
      <w:sz w:val="24"/>
      <w:szCs w:val="24"/>
    </w:rPr>
  </w:style>
  <w:style w:type="paragraph" w:styleId="24">
    <w:name w:val="Body Text Indent 2"/>
    <w:basedOn w:val="a1"/>
    <w:link w:val="25"/>
    <w:rsid w:val="00C24025"/>
    <w:pPr>
      <w:spacing w:after="120" w:line="480" w:lineRule="auto"/>
      <w:ind w:left="283"/>
    </w:pPr>
    <w:rPr>
      <w:b w:val="0"/>
      <w:szCs w:val="24"/>
    </w:rPr>
  </w:style>
  <w:style w:type="character" w:customStyle="1" w:styleId="25">
    <w:name w:val="Основной текст с отступом 2 Знак"/>
    <w:link w:val="24"/>
    <w:rsid w:val="00C24025"/>
    <w:rPr>
      <w:sz w:val="24"/>
      <w:szCs w:val="24"/>
    </w:rPr>
  </w:style>
  <w:style w:type="paragraph" w:styleId="afffe">
    <w:name w:val="Body Text"/>
    <w:basedOn w:val="a1"/>
    <w:link w:val="affff"/>
    <w:rsid w:val="00C24025"/>
    <w:pPr>
      <w:spacing w:after="120"/>
    </w:pPr>
    <w:rPr>
      <w:b w:val="0"/>
      <w:szCs w:val="24"/>
    </w:rPr>
  </w:style>
  <w:style w:type="character" w:customStyle="1" w:styleId="affff">
    <w:name w:val="Основной текст Знак"/>
    <w:link w:val="afffe"/>
    <w:rsid w:val="00C24025"/>
    <w:rPr>
      <w:sz w:val="24"/>
      <w:szCs w:val="24"/>
    </w:rPr>
  </w:style>
  <w:style w:type="paragraph" w:styleId="26">
    <w:name w:val="Body Text 2"/>
    <w:basedOn w:val="a1"/>
    <w:link w:val="27"/>
    <w:rsid w:val="00C24025"/>
    <w:pPr>
      <w:spacing w:after="120" w:line="480" w:lineRule="auto"/>
    </w:pPr>
    <w:rPr>
      <w:b w:val="0"/>
      <w:szCs w:val="24"/>
    </w:rPr>
  </w:style>
  <w:style w:type="character" w:customStyle="1" w:styleId="27">
    <w:name w:val="Основной текст 2 Знак"/>
    <w:link w:val="26"/>
    <w:rsid w:val="00C24025"/>
    <w:rPr>
      <w:sz w:val="24"/>
      <w:szCs w:val="24"/>
    </w:rPr>
  </w:style>
  <w:style w:type="paragraph" w:styleId="affff0">
    <w:name w:val="List"/>
    <w:basedOn w:val="a1"/>
    <w:rsid w:val="00CE6E3C"/>
    <w:pPr>
      <w:ind w:left="283" w:hanging="283"/>
      <w:contextualSpacing/>
    </w:pPr>
  </w:style>
  <w:style w:type="paragraph" w:styleId="28">
    <w:name w:val="List 2"/>
    <w:basedOn w:val="a1"/>
    <w:rsid w:val="00CE6E3C"/>
    <w:pPr>
      <w:ind w:left="566" w:hanging="283"/>
      <w:contextualSpacing/>
    </w:pPr>
  </w:style>
  <w:style w:type="paragraph" w:styleId="34">
    <w:name w:val="List 3"/>
    <w:basedOn w:val="a1"/>
    <w:rsid w:val="00CE6E3C"/>
    <w:pPr>
      <w:ind w:left="849" w:hanging="283"/>
      <w:contextualSpacing/>
    </w:pPr>
  </w:style>
  <w:style w:type="paragraph" w:styleId="41">
    <w:name w:val="List 4"/>
    <w:basedOn w:val="a1"/>
    <w:rsid w:val="00CE6E3C"/>
    <w:pPr>
      <w:ind w:left="1132" w:hanging="283"/>
      <w:contextualSpacing/>
    </w:pPr>
  </w:style>
  <w:style w:type="character" w:styleId="affff1">
    <w:name w:val="Emphasis"/>
    <w:qFormat/>
    <w:rsid w:val="00CE6E3C"/>
    <w:rPr>
      <w:i/>
      <w:iCs/>
    </w:rPr>
  </w:style>
  <w:style w:type="paragraph" w:styleId="affff2">
    <w:name w:val="Intense Quote"/>
    <w:basedOn w:val="a1"/>
    <w:next w:val="a1"/>
    <w:link w:val="affff3"/>
    <w:uiPriority w:val="30"/>
    <w:qFormat/>
    <w:rsid w:val="00CE6E3C"/>
    <w:pPr>
      <w:pBdr>
        <w:bottom w:val="single" w:sz="4" w:space="4" w:color="4F81BD"/>
      </w:pBdr>
      <w:spacing w:before="200" w:after="280"/>
      <w:ind w:left="936" w:right="936"/>
    </w:pPr>
    <w:rPr>
      <w:bCs/>
      <w:i/>
      <w:iCs/>
      <w:color w:val="4F81BD"/>
      <w:szCs w:val="24"/>
    </w:rPr>
  </w:style>
  <w:style w:type="character" w:customStyle="1" w:styleId="affff3">
    <w:name w:val="Выделенная цитата Знак"/>
    <w:link w:val="affff2"/>
    <w:uiPriority w:val="30"/>
    <w:rsid w:val="00CE6E3C"/>
    <w:rPr>
      <w:b/>
      <w:bCs/>
      <w:i/>
      <w:iCs/>
      <w:color w:val="4F81BD"/>
      <w:sz w:val="24"/>
      <w:szCs w:val="24"/>
    </w:rPr>
  </w:style>
  <w:style w:type="paragraph" w:styleId="affff4">
    <w:name w:val="Date"/>
    <w:basedOn w:val="a1"/>
    <w:next w:val="a1"/>
    <w:link w:val="affff5"/>
    <w:rsid w:val="00CE6E3C"/>
    <w:rPr>
      <w:b w:val="0"/>
      <w:szCs w:val="24"/>
    </w:rPr>
  </w:style>
  <w:style w:type="character" w:customStyle="1" w:styleId="affff5">
    <w:name w:val="Дата Знак"/>
    <w:link w:val="affff4"/>
    <w:rsid w:val="00CE6E3C"/>
    <w:rPr>
      <w:sz w:val="24"/>
      <w:szCs w:val="24"/>
    </w:rPr>
  </w:style>
  <w:style w:type="paragraph" w:customStyle="1" w:styleId="affff6">
    <w:name w:val="Об с отступом"/>
    <w:basedOn w:val="a1"/>
    <w:link w:val="affff7"/>
    <w:qFormat/>
    <w:rsid w:val="00F51529"/>
    <w:pPr>
      <w:ind w:firstLine="709"/>
    </w:pPr>
    <w:rPr>
      <w:b w:val="0"/>
      <w:szCs w:val="24"/>
    </w:rPr>
  </w:style>
  <w:style w:type="character" w:customStyle="1" w:styleId="affff7">
    <w:name w:val="Об с отступом Знак"/>
    <w:link w:val="affff6"/>
    <w:rsid w:val="00F51529"/>
    <w:rPr>
      <w:sz w:val="24"/>
      <w:szCs w:val="24"/>
    </w:rPr>
  </w:style>
  <w:style w:type="paragraph" w:customStyle="1" w:styleId="affff8">
    <w:name w:val="Знак"/>
    <w:basedOn w:val="a1"/>
    <w:rsid w:val="00D706AE"/>
    <w:pPr>
      <w:spacing w:after="160" w:line="240" w:lineRule="exact"/>
      <w:jc w:val="left"/>
    </w:pPr>
    <w:rPr>
      <w:rFonts w:ascii="Verdana" w:hAnsi="Verdana"/>
      <w:sz w:val="20"/>
      <w:szCs w:val="20"/>
      <w:lang w:val="en-US" w:eastAsia="en-US"/>
    </w:rPr>
  </w:style>
  <w:style w:type="paragraph" w:customStyle="1" w:styleId="affff9">
    <w:name w:val="табл_строка"/>
    <w:basedOn w:val="afffe"/>
    <w:rsid w:val="002C5C35"/>
    <w:pPr>
      <w:keepLines/>
      <w:tabs>
        <w:tab w:val="left" w:pos="1122"/>
      </w:tabs>
      <w:spacing w:before="120" w:after="0"/>
    </w:pPr>
    <w:rPr>
      <w:rFonts w:ascii="Arial" w:hAnsi="Arial"/>
      <w:b/>
    </w:rPr>
  </w:style>
  <w:style w:type="paragraph" w:customStyle="1" w:styleId="affffa">
    <w:name w:val="Таблица_состав_тома_проекта"/>
    <w:basedOn w:val="a1"/>
    <w:qFormat/>
    <w:rsid w:val="00E908FF"/>
  </w:style>
  <w:style w:type="paragraph" w:customStyle="1" w:styleId="affffb">
    <w:name w:val="Пояснит"/>
    <w:basedOn w:val="a1"/>
    <w:rsid w:val="00A27936"/>
    <w:pPr>
      <w:ind w:left="170" w:right="170" w:firstLine="851"/>
    </w:pPr>
    <w:rPr>
      <w:lang w:val="en-US"/>
    </w:rPr>
  </w:style>
  <w:style w:type="paragraph" w:customStyle="1" w:styleId="10">
    <w:name w:val="1.  Стиль списка"/>
    <w:basedOn w:val="a1"/>
    <w:rsid w:val="00A27936"/>
    <w:pPr>
      <w:numPr>
        <w:numId w:val="8"/>
      </w:numPr>
      <w:spacing w:line="360" w:lineRule="auto"/>
    </w:pPr>
  </w:style>
  <w:style w:type="paragraph" w:customStyle="1" w:styleId="Text">
    <w:name w:val="Text"/>
    <w:basedOn w:val="a1"/>
    <w:rsid w:val="008D0BA5"/>
    <w:pPr>
      <w:spacing w:after="120"/>
      <w:jc w:val="left"/>
    </w:pPr>
    <w:rPr>
      <w:bCs/>
      <w:sz w:val="22"/>
      <w:szCs w:val="20"/>
      <w:lang w:val="en-US"/>
    </w:rPr>
  </w:style>
  <w:style w:type="paragraph" w:customStyle="1" w:styleId="affffc">
    <w:name w:val="Содержание"/>
    <w:basedOn w:val="a1"/>
    <w:rsid w:val="00763023"/>
    <w:pPr>
      <w:spacing w:line="360" w:lineRule="auto"/>
      <w:ind w:left="57" w:right="57"/>
      <w:jc w:val="left"/>
    </w:pPr>
    <w:rPr>
      <w:lang w:val="en-US"/>
    </w:rPr>
  </w:style>
  <w:style w:type="paragraph" w:customStyle="1" w:styleId="affffd">
    <w:name w:val="Заголовок_таблицы"/>
    <w:basedOn w:val="affffc"/>
    <w:rsid w:val="00763023"/>
    <w:pPr>
      <w:jc w:val="center"/>
    </w:pPr>
  </w:style>
  <w:style w:type="character" w:styleId="affffe">
    <w:name w:val="footnote reference"/>
    <w:rsid w:val="00763023"/>
    <w:rPr>
      <w:vertAlign w:val="superscript"/>
    </w:rPr>
  </w:style>
  <w:style w:type="paragraph" w:styleId="afffff">
    <w:name w:val="caption"/>
    <w:basedOn w:val="a1"/>
    <w:next w:val="a1"/>
    <w:qFormat/>
    <w:rsid w:val="00763023"/>
    <w:pPr>
      <w:jc w:val="left"/>
    </w:pPr>
    <w:rPr>
      <w:b w:val="0"/>
      <w:bCs/>
      <w:sz w:val="20"/>
      <w:szCs w:val="20"/>
    </w:rPr>
  </w:style>
  <w:style w:type="character" w:styleId="afffff0">
    <w:name w:val="page number"/>
    <w:rsid w:val="00763023"/>
    <w:rPr>
      <w:sz w:val="24"/>
    </w:rPr>
  </w:style>
  <w:style w:type="paragraph" w:customStyle="1" w:styleId="afffff1">
    <w:name w:val="Оглавление ПЗ"/>
    <w:basedOn w:val="13"/>
    <w:autoRedefine/>
    <w:rsid w:val="00763023"/>
    <w:pPr>
      <w:tabs>
        <w:tab w:val="left" w:pos="567"/>
        <w:tab w:val="right" w:leader="dot" w:pos="9498"/>
        <w:tab w:val="right" w:leader="dot" w:pos="9903"/>
      </w:tabs>
      <w:spacing w:line="360" w:lineRule="auto"/>
      <w:ind w:left="284"/>
      <w:jc w:val="left"/>
    </w:pPr>
    <w:rPr>
      <w:bCs/>
    </w:rPr>
  </w:style>
  <w:style w:type="paragraph" w:customStyle="1" w:styleId="afffff2">
    <w:name w:val="Осн_текст Знак Знак"/>
    <w:basedOn w:val="a1"/>
    <w:link w:val="afffff3"/>
    <w:autoRedefine/>
    <w:rsid w:val="00763023"/>
    <w:pPr>
      <w:tabs>
        <w:tab w:val="left" w:pos="2451"/>
      </w:tabs>
      <w:spacing w:line="360" w:lineRule="auto"/>
      <w:ind w:firstLine="851"/>
    </w:pPr>
    <w:rPr>
      <w:b w:val="0"/>
      <w:szCs w:val="24"/>
    </w:rPr>
  </w:style>
  <w:style w:type="paragraph" w:customStyle="1" w:styleId="00">
    <w:name w:val="Стиль Пояснит + Слева:  0 см Первая строка:  0 см"/>
    <w:basedOn w:val="affffb"/>
    <w:autoRedefine/>
    <w:rsid w:val="00763023"/>
    <w:pPr>
      <w:spacing w:line="360" w:lineRule="auto"/>
      <w:ind w:left="0" w:right="567" w:firstLine="0"/>
    </w:pPr>
    <w:rPr>
      <w:szCs w:val="20"/>
    </w:rPr>
  </w:style>
  <w:style w:type="paragraph" w:customStyle="1" w:styleId="afffff4">
    <w:name w:val="Стиль_осн_текста"/>
    <w:basedOn w:val="a1"/>
    <w:rsid w:val="00763023"/>
    <w:pPr>
      <w:ind w:firstLine="851"/>
    </w:pPr>
  </w:style>
  <w:style w:type="paragraph" w:customStyle="1" w:styleId="29">
    <w:name w:val="Стиль2"/>
    <w:basedOn w:val="21"/>
    <w:autoRedefine/>
    <w:rsid w:val="00763023"/>
    <w:pPr>
      <w:numPr>
        <w:ilvl w:val="0"/>
        <w:numId w:val="0"/>
      </w:numPr>
      <w:tabs>
        <w:tab w:val="clear" w:pos="851"/>
      </w:tabs>
      <w:suppressAutoHyphens w:val="0"/>
      <w:spacing w:before="240" w:after="240" w:line="360" w:lineRule="auto"/>
    </w:pPr>
    <w:rPr>
      <w:b w:val="0"/>
      <w:bCs/>
      <w:i/>
      <w:iCs/>
      <w:sz w:val="24"/>
      <w:szCs w:val="24"/>
    </w:rPr>
  </w:style>
  <w:style w:type="paragraph" w:styleId="afffff5">
    <w:name w:val="footnote text"/>
    <w:basedOn w:val="a1"/>
    <w:link w:val="afffff6"/>
    <w:rsid w:val="00763023"/>
    <w:pPr>
      <w:jc w:val="left"/>
    </w:pPr>
    <w:rPr>
      <w:sz w:val="20"/>
      <w:szCs w:val="20"/>
    </w:rPr>
  </w:style>
  <w:style w:type="character" w:customStyle="1" w:styleId="afffff6">
    <w:name w:val="Текст сноски Знак"/>
    <w:basedOn w:val="a2"/>
    <w:link w:val="afffff5"/>
    <w:rsid w:val="00763023"/>
  </w:style>
  <w:style w:type="paragraph" w:customStyle="1" w:styleId="afffff7">
    <w:name w:val="Текст_таблицы"/>
    <w:basedOn w:val="a1"/>
    <w:rsid w:val="00763023"/>
    <w:pPr>
      <w:ind w:left="57" w:right="57"/>
    </w:pPr>
  </w:style>
  <w:style w:type="paragraph" w:styleId="afffff8">
    <w:name w:val="Block Text"/>
    <w:basedOn w:val="a1"/>
    <w:rsid w:val="00763023"/>
    <w:pPr>
      <w:keepLines/>
      <w:spacing w:line="360" w:lineRule="atLeast"/>
      <w:ind w:left="426" w:right="254"/>
    </w:pPr>
    <w:rPr>
      <w:szCs w:val="20"/>
    </w:rPr>
  </w:style>
  <w:style w:type="paragraph" w:customStyle="1" w:styleId="afffff9">
    <w:name w:val="Шапка_табл"/>
    <w:basedOn w:val="a1"/>
    <w:rsid w:val="00763023"/>
    <w:pPr>
      <w:ind w:left="57" w:right="57"/>
    </w:pPr>
  </w:style>
  <w:style w:type="paragraph" w:customStyle="1" w:styleId="14">
    <w:name w:val="Стиль клонтитул 1"/>
    <w:basedOn w:val="a1"/>
    <w:autoRedefine/>
    <w:rsid w:val="00763023"/>
    <w:pPr>
      <w:framePr w:w="11170" w:h="16556" w:hRule="exact" w:wrap="around" w:vAnchor="page" w:hAnchor="page" w:x="455" w:y="285"/>
    </w:pPr>
    <w:rPr>
      <w:b w:val="0"/>
      <w:bCs/>
    </w:rPr>
  </w:style>
  <w:style w:type="paragraph" w:customStyle="1" w:styleId="2a">
    <w:name w:val="Стиль клонтитул 2"/>
    <w:basedOn w:val="a1"/>
    <w:autoRedefine/>
    <w:rsid w:val="00763023"/>
    <w:pPr>
      <w:framePr w:w="11170" w:h="16556" w:hRule="exact" w:wrap="around" w:vAnchor="page" w:hAnchor="page" w:x="455" w:y="285"/>
      <w:ind w:left="57"/>
      <w:jc w:val="left"/>
    </w:pPr>
    <w:rPr>
      <w:sz w:val="16"/>
      <w:szCs w:val="16"/>
    </w:rPr>
  </w:style>
  <w:style w:type="paragraph" w:customStyle="1" w:styleId="35">
    <w:name w:val="Стиль клонтитул 3"/>
    <w:basedOn w:val="a1"/>
    <w:autoRedefine/>
    <w:rsid w:val="00763023"/>
    <w:pPr>
      <w:framePr w:w="11170" w:h="16556" w:hRule="exact" w:wrap="around" w:vAnchor="page" w:hAnchor="page" w:x="455" w:y="285"/>
      <w:ind w:left="113" w:right="113"/>
    </w:pPr>
    <w:rPr>
      <w:sz w:val="20"/>
      <w:szCs w:val="20"/>
    </w:rPr>
  </w:style>
  <w:style w:type="paragraph" w:customStyle="1" w:styleId="42">
    <w:name w:val="Стиль клонтитул 4"/>
    <w:basedOn w:val="a1"/>
    <w:autoRedefine/>
    <w:rsid w:val="00763023"/>
    <w:rPr>
      <w:b w:val="0"/>
      <w:bCs/>
      <w:sz w:val="16"/>
      <w:szCs w:val="16"/>
    </w:rPr>
  </w:style>
  <w:style w:type="paragraph" w:customStyle="1" w:styleId="51">
    <w:name w:val="Стиль клонтитул 5"/>
    <w:basedOn w:val="a1"/>
    <w:autoRedefine/>
    <w:rsid w:val="00763023"/>
    <w:pPr>
      <w:framePr w:w="11170" w:h="16556" w:hRule="exact" w:wrap="around" w:vAnchor="page" w:hAnchor="page" w:x="455" w:y="285"/>
    </w:pPr>
  </w:style>
  <w:style w:type="character" w:customStyle="1" w:styleId="15">
    <w:name w:val="Стиль1"/>
    <w:rsid w:val="00763023"/>
    <w:rPr>
      <w:rFonts w:ascii="Times New Roman" w:hAnsi="Times New Roman"/>
      <w:sz w:val="20"/>
      <w:szCs w:val="20"/>
      <w:lang w:val="en-US"/>
    </w:rPr>
  </w:style>
  <w:style w:type="paragraph" w:customStyle="1" w:styleId="afffffa">
    <w:name w:val="Стиль списка"/>
    <w:basedOn w:val="a1"/>
    <w:autoRedefine/>
    <w:rsid w:val="00763023"/>
    <w:pPr>
      <w:tabs>
        <w:tab w:val="num" w:pos="1418"/>
      </w:tabs>
      <w:spacing w:line="360" w:lineRule="auto"/>
      <w:ind w:left="1418" w:hanging="284"/>
    </w:pPr>
  </w:style>
  <w:style w:type="paragraph" w:customStyle="1" w:styleId="11">
    <w:name w:val="1) Стиль списка"/>
    <w:basedOn w:val="a1"/>
    <w:autoRedefine/>
    <w:rsid w:val="00763023"/>
    <w:pPr>
      <w:numPr>
        <w:numId w:val="9"/>
      </w:numPr>
      <w:spacing w:line="360" w:lineRule="auto"/>
    </w:pPr>
  </w:style>
  <w:style w:type="paragraph" w:customStyle="1" w:styleId="200">
    <w:name w:val="Стиль Заголовок 2 + Перед:  0 пт После:  0 пт Междустр.интервал: ..."/>
    <w:basedOn w:val="21"/>
    <w:autoRedefine/>
    <w:rsid w:val="00763023"/>
    <w:pPr>
      <w:numPr>
        <w:ilvl w:val="0"/>
        <w:numId w:val="0"/>
      </w:numPr>
      <w:tabs>
        <w:tab w:val="clear" w:pos="851"/>
      </w:tabs>
      <w:suppressAutoHyphens w:val="0"/>
      <w:spacing w:before="0" w:after="240" w:line="360" w:lineRule="auto"/>
    </w:pPr>
    <w:rPr>
      <w:b w:val="0"/>
      <w:sz w:val="24"/>
    </w:rPr>
  </w:style>
  <w:style w:type="paragraph" w:customStyle="1" w:styleId="afffffb">
    <w:name w:val="ЗАГОЛОВОК"/>
    <w:basedOn w:val="1"/>
    <w:rsid w:val="00763023"/>
    <w:pPr>
      <w:tabs>
        <w:tab w:val="num" w:pos="1135"/>
      </w:tabs>
      <w:spacing w:before="0" w:after="0" w:line="360" w:lineRule="auto"/>
      <w:ind w:left="851" w:firstLine="0"/>
      <w:jc w:val="left"/>
    </w:pPr>
    <w:rPr>
      <w:b w:val="0"/>
      <w:caps/>
      <w:sz w:val="24"/>
      <w:szCs w:val="24"/>
    </w:rPr>
  </w:style>
  <w:style w:type="paragraph" w:customStyle="1" w:styleId="afffffc">
    <w:name w:val="Клятва ГИПа"/>
    <w:basedOn w:val="affffb"/>
    <w:rsid w:val="00763023"/>
    <w:pPr>
      <w:spacing w:line="360" w:lineRule="auto"/>
      <w:ind w:left="0" w:right="0"/>
    </w:pPr>
    <w:rPr>
      <w:sz w:val="32"/>
      <w:szCs w:val="20"/>
    </w:rPr>
  </w:style>
  <w:style w:type="paragraph" w:customStyle="1" w:styleId="afffffd">
    <w:name w:val="Стиль ЗАГОЛОВОК по центру"/>
    <w:basedOn w:val="a1"/>
    <w:rsid w:val="00763023"/>
    <w:rPr>
      <w:szCs w:val="20"/>
    </w:rPr>
  </w:style>
  <w:style w:type="paragraph" w:customStyle="1" w:styleId="afffffe">
    <w:name w:val="СОДЕРЖАНИЕ"/>
    <w:basedOn w:val="affffd"/>
    <w:rsid w:val="00763023"/>
    <w:pPr>
      <w:spacing w:before="680" w:after="720"/>
      <w:ind w:left="0" w:right="0"/>
    </w:pPr>
    <w:rPr>
      <w:szCs w:val="20"/>
    </w:rPr>
  </w:style>
  <w:style w:type="paragraph" w:customStyle="1" w:styleId="affffff">
    <w:name w:val="Стиль все прописные"/>
    <w:basedOn w:val="a1"/>
    <w:rsid w:val="00763023"/>
    <w:pPr>
      <w:spacing w:after="240" w:line="360" w:lineRule="auto"/>
      <w:ind w:firstLine="851"/>
      <w:jc w:val="left"/>
    </w:pPr>
    <w:rPr>
      <w:caps/>
      <w:szCs w:val="20"/>
    </w:rPr>
  </w:style>
  <w:style w:type="paragraph" w:customStyle="1" w:styleId="36">
    <w:name w:val="Стиль Оглавление 3 + Междустр.интервал:  одинарный"/>
    <w:basedOn w:val="33"/>
    <w:rsid w:val="00763023"/>
    <w:pPr>
      <w:tabs>
        <w:tab w:val="right" w:leader="dot" w:pos="9923"/>
      </w:tabs>
      <w:spacing w:line="360" w:lineRule="auto"/>
      <w:ind w:left="284"/>
      <w:jc w:val="left"/>
    </w:pPr>
    <w:rPr>
      <w:spacing w:val="-5"/>
      <w:szCs w:val="20"/>
    </w:rPr>
  </w:style>
  <w:style w:type="paragraph" w:customStyle="1" w:styleId="16">
    <w:name w:val="Стиль Оглавление 1 + Междустр.интервал:  полуторный"/>
    <w:basedOn w:val="13"/>
    <w:rsid w:val="00763023"/>
    <w:pPr>
      <w:tabs>
        <w:tab w:val="left" w:pos="567"/>
        <w:tab w:val="right" w:leader="dot" w:pos="9498"/>
      </w:tabs>
      <w:spacing w:line="360" w:lineRule="auto"/>
      <w:ind w:left="227"/>
      <w:jc w:val="left"/>
    </w:pPr>
    <w:rPr>
      <w:szCs w:val="20"/>
    </w:rPr>
  </w:style>
  <w:style w:type="paragraph" w:customStyle="1" w:styleId="GAS">
    <w:name w:val="Заголовок/GAS"/>
    <w:basedOn w:val="a1"/>
    <w:rsid w:val="00763023"/>
    <w:pPr>
      <w:spacing w:line="360" w:lineRule="atLeast"/>
    </w:pPr>
    <w:rPr>
      <w:rFonts w:ascii="TextBook" w:hAnsi="TextBook"/>
      <w:caps/>
      <w:szCs w:val="20"/>
    </w:rPr>
  </w:style>
  <w:style w:type="paragraph" w:styleId="37">
    <w:name w:val="Body Text Indent 3"/>
    <w:basedOn w:val="a1"/>
    <w:link w:val="38"/>
    <w:rsid w:val="00763023"/>
    <w:pPr>
      <w:spacing w:after="120"/>
      <w:ind w:left="283"/>
      <w:jc w:val="left"/>
    </w:pPr>
    <w:rPr>
      <w:b w:val="0"/>
      <w:sz w:val="16"/>
      <w:szCs w:val="16"/>
    </w:rPr>
  </w:style>
  <w:style w:type="character" w:customStyle="1" w:styleId="38">
    <w:name w:val="Основной текст с отступом 3 Знак"/>
    <w:link w:val="37"/>
    <w:rsid w:val="00763023"/>
    <w:rPr>
      <w:sz w:val="16"/>
      <w:szCs w:val="16"/>
    </w:rPr>
  </w:style>
  <w:style w:type="paragraph" w:customStyle="1" w:styleId="affffff0">
    <w:name w:val="наш_заголовок"/>
    <w:basedOn w:val="afffe"/>
    <w:rsid w:val="00763023"/>
    <w:rPr>
      <w:caps/>
    </w:rPr>
  </w:style>
  <w:style w:type="paragraph" w:customStyle="1" w:styleId="affffff1">
    <w:name w:val="Осн.текст_по центру"/>
    <w:basedOn w:val="a1"/>
    <w:rsid w:val="00763023"/>
    <w:pPr>
      <w:spacing w:line="360" w:lineRule="auto"/>
      <w:ind w:firstLine="851"/>
    </w:pPr>
  </w:style>
  <w:style w:type="paragraph" w:styleId="affffff2">
    <w:name w:val="Normal Indent"/>
    <w:basedOn w:val="a1"/>
    <w:rsid w:val="00763023"/>
    <w:pPr>
      <w:spacing w:before="60" w:after="60" w:line="360" w:lineRule="auto"/>
      <w:ind w:left="720" w:firstLine="720"/>
    </w:pPr>
    <w:rPr>
      <w:rFonts w:ascii="Arial" w:hAnsi="Arial"/>
      <w:spacing w:val="-5"/>
      <w:sz w:val="20"/>
      <w:szCs w:val="20"/>
    </w:rPr>
  </w:style>
  <w:style w:type="paragraph" w:customStyle="1" w:styleId="affffff3">
    <w:name w:val="Раздел с нов. страницы"/>
    <w:basedOn w:val="a1"/>
    <w:rsid w:val="00763023"/>
    <w:pPr>
      <w:keepNext/>
      <w:spacing w:after="280"/>
      <w:ind w:firstLine="851"/>
      <w:outlineLvl w:val="0"/>
    </w:pPr>
    <w:rPr>
      <w:rFonts w:ascii="Arial" w:hAnsi="Arial" w:cs="Arial"/>
      <w:b w:val="0"/>
      <w:bCs/>
      <w:kern w:val="32"/>
      <w:sz w:val="28"/>
      <w:szCs w:val="28"/>
    </w:rPr>
  </w:style>
  <w:style w:type="paragraph" w:customStyle="1" w:styleId="-">
    <w:name w:val="УГТП-Текст"/>
    <w:basedOn w:val="a1"/>
    <w:rsid w:val="00763023"/>
    <w:pPr>
      <w:ind w:left="284" w:right="284" w:firstLine="851"/>
    </w:pPr>
    <w:rPr>
      <w:rFonts w:ascii="Arial" w:hAnsi="Arial" w:cs="Arial"/>
    </w:rPr>
  </w:style>
  <w:style w:type="paragraph" w:customStyle="1" w:styleId="-12">
    <w:name w:val="УГТП-Текст Знак1 Знак Знак Знак Знак Знак Знак2"/>
    <w:basedOn w:val="a1"/>
    <w:rsid w:val="00763023"/>
    <w:pPr>
      <w:ind w:left="284" w:right="284" w:firstLine="851"/>
    </w:pPr>
    <w:rPr>
      <w:rFonts w:ascii="Arial" w:hAnsi="Arial" w:cs="Arial"/>
    </w:rPr>
  </w:style>
  <w:style w:type="paragraph" w:customStyle="1" w:styleId="affffff4">
    <w:name w:val="Стиль Осн_текст + подчеркивание Знак"/>
    <w:basedOn w:val="afffff2"/>
    <w:link w:val="affffff5"/>
    <w:rsid w:val="00763023"/>
    <w:rPr>
      <w:u w:val="single"/>
    </w:rPr>
  </w:style>
  <w:style w:type="character" w:customStyle="1" w:styleId="afffff3">
    <w:name w:val="Осн_текст Знак Знак Знак"/>
    <w:link w:val="afffff2"/>
    <w:rsid w:val="00763023"/>
    <w:rPr>
      <w:sz w:val="24"/>
      <w:szCs w:val="24"/>
    </w:rPr>
  </w:style>
  <w:style w:type="character" w:customStyle="1" w:styleId="affffff5">
    <w:name w:val="Стиль Осн_текст + подчеркивание Знак Знак"/>
    <w:link w:val="affffff4"/>
    <w:rsid w:val="00763023"/>
    <w:rPr>
      <w:sz w:val="24"/>
      <w:szCs w:val="24"/>
      <w:u w:val="single"/>
    </w:rPr>
  </w:style>
  <w:style w:type="paragraph" w:customStyle="1" w:styleId="affffff6">
    <w:name w:val="Стиль Стиль Осн_текст + подчеркивание + курсив"/>
    <w:basedOn w:val="affffff4"/>
    <w:rsid w:val="00763023"/>
    <w:rPr>
      <w:i/>
      <w:iCs/>
    </w:rPr>
  </w:style>
  <w:style w:type="paragraph" w:customStyle="1" w:styleId="affffff7">
    <w:name w:val="Осн_текст"/>
    <w:basedOn w:val="a1"/>
    <w:autoRedefine/>
    <w:rsid w:val="00763023"/>
    <w:pPr>
      <w:tabs>
        <w:tab w:val="left" w:pos="2451"/>
      </w:tabs>
      <w:spacing w:line="360" w:lineRule="auto"/>
      <w:ind w:firstLine="851"/>
    </w:pPr>
  </w:style>
  <w:style w:type="paragraph" w:customStyle="1" w:styleId="17">
    <w:name w:val="Стиль Содержание_часть 1"/>
    <w:basedOn w:val="affffc"/>
    <w:rsid w:val="00763023"/>
    <w:pPr>
      <w:tabs>
        <w:tab w:val="right" w:leader="dot" w:pos="9348"/>
      </w:tabs>
      <w:jc w:val="center"/>
    </w:pPr>
    <w:rPr>
      <w:b w:val="0"/>
      <w:lang w:val="ru-RU"/>
    </w:rPr>
  </w:style>
  <w:style w:type="paragraph" w:customStyle="1" w:styleId="affffff8">
    <w:name w:val="Осн_текст Знак"/>
    <w:basedOn w:val="a1"/>
    <w:autoRedefine/>
    <w:rsid w:val="00763023"/>
    <w:pPr>
      <w:tabs>
        <w:tab w:val="left" w:pos="2451"/>
      </w:tabs>
      <w:jc w:val="left"/>
    </w:pPr>
    <w:rPr>
      <w:kern w:val="1"/>
      <w:sz w:val="22"/>
      <w:szCs w:val="22"/>
    </w:rPr>
  </w:style>
  <w:style w:type="paragraph" w:customStyle="1" w:styleId="04">
    <w:name w:val="Стиль Содержание + Первая строка:  04 см"/>
    <w:basedOn w:val="affffc"/>
    <w:rsid w:val="00763023"/>
    <w:pPr>
      <w:ind w:left="227" w:firstLine="227"/>
    </w:pPr>
    <w:rPr>
      <w:szCs w:val="20"/>
    </w:rPr>
  </w:style>
  <w:style w:type="paragraph" w:customStyle="1" w:styleId="041">
    <w:name w:val="Стиль Содержание + Первая строка:  04 см1"/>
    <w:basedOn w:val="affffc"/>
    <w:rsid w:val="00763023"/>
    <w:pPr>
      <w:ind w:left="227"/>
    </w:pPr>
    <w:rPr>
      <w:szCs w:val="20"/>
    </w:rPr>
  </w:style>
  <w:style w:type="paragraph" w:customStyle="1" w:styleId="042">
    <w:name w:val="Стиль Содержание + Первая строка:  04 см2"/>
    <w:basedOn w:val="affffc"/>
    <w:rsid w:val="00763023"/>
    <w:pPr>
      <w:ind w:left="227"/>
    </w:pPr>
    <w:rPr>
      <w:szCs w:val="20"/>
    </w:rPr>
  </w:style>
  <w:style w:type="paragraph" w:customStyle="1" w:styleId="affffff9">
    <w:name w:val="ЗАГОЛОВОК Знак"/>
    <w:basedOn w:val="1"/>
    <w:link w:val="affffffa"/>
    <w:rsid w:val="00763023"/>
    <w:pPr>
      <w:numPr>
        <w:numId w:val="0"/>
      </w:numPr>
      <w:tabs>
        <w:tab w:val="num" w:pos="874"/>
      </w:tabs>
      <w:spacing w:before="0" w:after="0" w:line="360" w:lineRule="auto"/>
      <w:ind w:left="874" w:firstLine="851"/>
      <w:jc w:val="left"/>
    </w:pPr>
    <w:rPr>
      <w:b w:val="0"/>
      <w:caps/>
      <w:sz w:val="24"/>
      <w:szCs w:val="24"/>
    </w:rPr>
  </w:style>
  <w:style w:type="character" w:customStyle="1" w:styleId="affffffa">
    <w:name w:val="ЗАГОЛОВОК Знак Знак"/>
    <w:link w:val="affffff9"/>
    <w:rsid w:val="00763023"/>
    <w:rPr>
      <w:bCs/>
      <w:caps/>
      <w:kern w:val="32"/>
      <w:sz w:val="24"/>
      <w:szCs w:val="24"/>
    </w:rPr>
  </w:style>
  <w:style w:type="paragraph" w:customStyle="1" w:styleId="220">
    <w:name w:val="Основной текст с отступом 22"/>
    <w:basedOn w:val="a1"/>
    <w:rsid w:val="00763023"/>
    <w:pPr>
      <w:suppressAutoHyphens/>
      <w:ind w:firstLine="900"/>
    </w:pPr>
    <w:rPr>
      <w:b w:val="0"/>
      <w:sz w:val="28"/>
      <w:lang w:eastAsia="ar-SA"/>
    </w:rPr>
  </w:style>
  <w:style w:type="paragraph" w:customStyle="1" w:styleId="210">
    <w:name w:val="Основной текст с отступом 21"/>
    <w:basedOn w:val="a1"/>
    <w:rsid w:val="00763023"/>
    <w:pPr>
      <w:suppressAutoHyphens/>
      <w:ind w:left="284" w:firstLine="567"/>
      <w:jc w:val="left"/>
    </w:pPr>
    <w:rPr>
      <w:szCs w:val="20"/>
      <w:lang w:eastAsia="ar-SA"/>
    </w:rPr>
  </w:style>
  <w:style w:type="paragraph" w:styleId="affffffb">
    <w:name w:val="List Continue"/>
    <w:basedOn w:val="a1"/>
    <w:uiPriority w:val="99"/>
    <w:rsid w:val="00763023"/>
    <w:pPr>
      <w:spacing w:after="120"/>
      <w:ind w:left="283"/>
      <w:jc w:val="left"/>
    </w:pPr>
    <w:rPr>
      <w:sz w:val="20"/>
      <w:szCs w:val="20"/>
    </w:rPr>
  </w:style>
  <w:style w:type="numbering" w:customStyle="1" w:styleId="18">
    <w:name w:val="Нет списка1"/>
    <w:next w:val="a4"/>
    <w:uiPriority w:val="99"/>
    <w:semiHidden/>
    <w:unhideWhenUsed/>
    <w:rsid w:val="00763023"/>
  </w:style>
  <w:style w:type="paragraph" w:customStyle="1" w:styleId="19">
    <w:name w:val="Название1"/>
    <w:basedOn w:val="a1"/>
    <w:rsid w:val="00763023"/>
    <w:rPr>
      <w:b w:val="0"/>
      <w:sz w:val="28"/>
      <w:szCs w:val="20"/>
    </w:rPr>
  </w:style>
  <w:style w:type="character" w:customStyle="1" w:styleId="1a">
    <w:name w:val="Основной шрифт абзаца1"/>
    <w:rsid w:val="00763023"/>
  </w:style>
  <w:style w:type="paragraph" w:customStyle="1" w:styleId="1b">
    <w:name w:val="Обычный1"/>
    <w:rsid w:val="00763023"/>
  </w:style>
  <w:style w:type="paragraph" w:customStyle="1" w:styleId="1c">
    <w:name w:val="заголовок 1"/>
    <w:basedOn w:val="a1"/>
    <w:next w:val="a1"/>
    <w:rsid w:val="00763023"/>
    <w:pPr>
      <w:keepNext/>
      <w:outlineLvl w:val="0"/>
    </w:pPr>
    <w:rPr>
      <w:b w:val="0"/>
      <w:szCs w:val="20"/>
    </w:rPr>
  </w:style>
  <w:style w:type="paragraph" w:styleId="43">
    <w:name w:val="toc 4"/>
    <w:basedOn w:val="a1"/>
    <w:next w:val="a1"/>
    <w:autoRedefine/>
    <w:rsid w:val="00763023"/>
    <w:pPr>
      <w:ind w:left="600"/>
      <w:jc w:val="left"/>
    </w:pPr>
    <w:rPr>
      <w:sz w:val="20"/>
      <w:szCs w:val="20"/>
    </w:rPr>
  </w:style>
  <w:style w:type="paragraph" w:styleId="52">
    <w:name w:val="toc 5"/>
    <w:basedOn w:val="a1"/>
    <w:next w:val="a1"/>
    <w:autoRedefine/>
    <w:rsid w:val="00763023"/>
    <w:pPr>
      <w:ind w:left="800"/>
      <w:jc w:val="left"/>
    </w:pPr>
    <w:rPr>
      <w:sz w:val="20"/>
      <w:szCs w:val="20"/>
    </w:rPr>
  </w:style>
  <w:style w:type="paragraph" w:styleId="61">
    <w:name w:val="toc 6"/>
    <w:basedOn w:val="a1"/>
    <w:next w:val="a1"/>
    <w:autoRedefine/>
    <w:rsid w:val="00763023"/>
    <w:pPr>
      <w:ind w:left="1000"/>
      <w:jc w:val="left"/>
    </w:pPr>
    <w:rPr>
      <w:sz w:val="20"/>
      <w:szCs w:val="20"/>
    </w:rPr>
  </w:style>
  <w:style w:type="paragraph" w:styleId="71">
    <w:name w:val="toc 7"/>
    <w:basedOn w:val="a1"/>
    <w:next w:val="a1"/>
    <w:autoRedefine/>
    <w:rsid w:val="00763023"/>
    <w:pPr>
      <w:ind w:left="1200"/>
      <w:jc w:val="left"/>
    </w:pPr>
    <w:rPr>
      <w:sz w:val="20"/>
      <w:szCs w:val="20"/>
    </w:rPr>
  </w:style>
  <w:style w:type="paragraph" w:styleId="81">
    <w:name w:val="toc 8"/>
    <w:basedOn w:val="a1"/>
    <w:next w:val="a1"/>
    <w:autoRedefine/>
    <w:rsid w:val="00763023"/>
    <w:pPr>
      <w:ind w:left="1400"/>
      <w:jc w:val="left"/>
    </w:pPr>
    <w:rPr>
      <w:sz w:val="20"/>
      <w:szCs w:val="20"/>
    </w:rPr>
  </w:style>
  <w:style w:type="paragraph" w:styleId="91">
    <w:name w:val="toc 9"/>
    <w:basedOn w:val="a1"/>
    <w:next w:val="a1"/>
    <w:autoRedefine/>
    <w:rsid w:val="00763023"/>
    <w:pPr>
      <w:ind w:left="1600"/>
      <w:jc w:val="left"/>
    </w:pPr>
    <w:rPr>
      <w:sz w:val="20"/>
      <w:szCs w:val="20"/>
    </w:rPr>
  </w:style>
  <w:style w:type="paragraph" w:customStyle="1" w:styleId="1d">
    <w:name w:val="Название1"/>
    <w:basedOn w:val="a1"/>
    <w:rsid w:val="00763023"/>
    <w:rPr>
      <w:b w:val="0"/>
      <w:sz w:val="28"/>
      <w:szCs w:val="20"/>
    </w:rPr>
  </w:style>
  <w:style w:type="paragraph" w:styleId="affffffc">
    <w:name w:val="Normal (Web)"/>
    <w:basedOn w:val="a1"/>
    <w:uiPriority w:val="99"/>
    <w:unhideWhenUsed/>
    <w:rsid w:val="00763023"/>
    <w:pPr>
      <w:spacing w:before="100" w:beforeAutospacing="1" w:after="100" w:afterAutospacing="1"/>
      <w:jc w:val="left"/>
    </w:pPr>
  </w:style>
  <w:style w:type="paragraph" w:customStyle="1" w:styleId="39">
    <w:name w:val="Стиль3"/>
    <w:basedOn w:val="1"/>
    <w:link w:val="3a"/>
    <w:qFormat/>
    <w:rsid w:val="00763023"/>
    <w:pPr>
      <w:spacing w:before="0" w:after="0" w:line="360" w:lineRule="auto"/>
      <w:jc w:val="left"/>
    </w:pPr>
    <w:rPr>
      <w:caps/>
      <w:sz w:val="24"/>
      <w:szCs w:val="24"/>
    </w:rPr>
  </w:style>
  <w:style w:type="character" w:customStyle="1" w:styleId="3a">
    <w:name w:val="Стиль3 Знак"/>
    <w:link w:val="39"/>
    <w:rsid w:val="00763023"/>
    <w:rPr>
      <w:b/>
      <w:bCs/>
      <w:caps/>
      <w:kern w:val="32"/>
      <w:sz w:val="24"/>
      <w:szCs w:val="24"/>
    </w:rPr>
  </w:style>
  <w:style w:type="paragraph" w:customStyle="1" w:styleId="Default">
    <w:name w:val="Default"/>
    <w:rsid w:val="00072186"/>
    <w:pPr>
      <w:autoSpaceDE w:val="0"/>
      <w:autoSpaceDN w:val="0"/>
      <w:adjustRightInd w:val="0"/>
    </w:pPr>
    <w:rPr>
      <w:color w:val="000000"/>
      <w:sz w:val="24"/>
      <w:szCs w:val="24"/>
    </w:rPr>
  </w:style>
  <w:style w:type="paragraph" w:styleId="affffffd">
    <w:name w:val="No Spacing"/>
    <w:uiPriority w:val="1"/>
    <w:qFormat/>
    <w:rsid w:val="00072186"/>
    <w:rPr>
      <w:rFonts w:ascii="Calibri" w:eastAsia="Calibri" w:hAnsi="Calibri"/>
      <w:sz w:val="22"/>
      <w:szCs w:val="22"/>
      <w:lang w:eastAsia="en-US"/>
    </w:rPr>
  </w:style>
  <w:style w:type="paragraph" w:customStyle="1" w:styleId="TableParagraph">
    <w:name w:val="Table Paragraph"/>
    <w:basedOn w:val="a1"/>
    <w:uiPriority w:val="1"/>
    <w:qFormat/>
    <w:rsid w:val="00077D9E"/>
    <w:pPr>
      <w:widowControl w:val="0"/>
      <w:jc w:val="left"/>
    </w:pPr>
    <w:rPr>
      <w:rFonts w:ascii="Calibri" w:eastAsia="Calibri" w:hAnsi="Calibri"/>
      <w:sz w:val="22"/>
      <w:szCs w:val="22"/>
      <w:lang w:val="en-US" w:eastAsia="en-US"/>
    </w:rPr>
  </w:style>
  <w:style w:type="character" w:customStyle="1" w:styleId="apple-style-span">
    <w:name w:val="apple-style-span"/>
    <w:rsid w:val="00BF2322"/>
  </w:style>
  <w:style w:type="paragraph" w:customStyle="1" w:styleId="1e">
    <w:name w:val="Знак Знак Знак1"/>
    <w:basedOn w:val="a1"/>
    <w:rsid w:val="00BF2322"/>
    <w:pPr>
      <w:tabs>
        <w:tab w:val="num" w:pos="360"/>
      </w:tabs>
      <w:spacing w:after="160" w:line="240" w:lineRule="exact"/>
      <w:jc w:val="left"/>
    </w:pPr>
    <w:rPr>
      <w:rFonts w:ascii="Verdana" w:hAnsi="Verdana" w:cs="Verdana"/>
      <w:sz w:val="20"/>
      <w:szCs w:val="20"/>
      <w:lang w:val="en-US" w:eastAsia="en-US"/>
    </w:rPr>
  </w:style>
  <w:style w:type="paragraph" w:customStyle="1" w:styleId="ConsPlusNormal">
    <w:name w:val="ConsPlusNormal"/>
    <w:rsid w:val="00BF2322"/>
    <w:pPr>
      <w:widowControl w:val="0"/>
      <w:autoSpaceDE w:val="0"/>
      <w:autoSpaceDN w:val="0"/>
      <w:adjustRightInd w:val="0"/>
      <w:ind w:firstLine="720"/>
    </w:pPr>
    <w:rPr>
      <w:rFonts w:ascii="Arial" w:hAnsi="Arial" w:cs="Arial"/>
    </w:rPr>
  </w:style>
  <w:style w:type="paragraph" w:customStyle="1" w:styleId="-1">
    <w:name w:val="Заголовок-пз1"/>
    <w:basedOn w:val="afffc"/>
    <w:link w:val="-10"/>
    <w:qFormat/>
    <w:rsid w:val="00BF2322"/>
    <w:pPr>
      <w:tabs>
        <w:tab w:val="num" w:pos="567"/>
      </w:tabs>
      <w:ind w:left="284" w:right="140"/>
    </w:pPr>
    <w:rPr>
      <w:b/>
    </w:rPr>
  </w:style>
  <w:style w:type="character" w:customStyle="1" w:styleId="-10">
    <w:name w:val="Заголовок-пз1 Знак"/>
    <w:link w:val="-1"/>
    <w:rsid w:val="00BF2322"/>
    <w:rPr>
      <w:b/>
      <w:sz w:val="24"/>
      <w:szCs w:val="24"/>
    </w:rPr>
  </w:style>
  <w:style w:type="paragraph" w:styleId="affffffe">
    <w:name w:val="Document Map"/>
    <w:basedOn w:val="a1"/>
    <w:link w:val="afffffff"/>
    <w:rsid w:val="00BF2322"/>
    <w:pPr>
      <w:jc w:val="left"/>
    </w:pPr>
    <w:rPr>
      <w:rFonts w:ascii="Tahoma" w:hAnsi="Tahoma"/>
      <w:b w:val="0"/>
      <w:sz w:val="16"/>
      <w:szCs w:val="16"/>
    </w:rPr>
  </w:style>
  <w:style w:type="character" w:customStyle="1" w:styleId="afffffff">
    <w:name w:val="Схема документа Знак"/>
    <w:link w:val="affffffe"/>
    <w:rsid w:val="00BF2322"/>
    <w:rPr>
      <w:rFonts w:ascii="Tahoma" w:hAnsi="Tahoma"/>
      <w:sz w:val="16"/>
      <w:szCs w:val="16"/>
    </w:rPr>
  </w:style>
  <w:style w:type="paragraph" w:customStyle="1" w:styleId="1f">
    <w:name w:val="Абзац списка1"/>
    <w:basedOn w:val="a1"/>
    <w:rsid w:val="00BF2322"/>
    <w:pPr>
      <w:spacing w:after="200" w:line="276" w:lineRule="auto"/>
      <w:ind w:left="720"/>
      <w:jc w:val="left"/>
    </w:pPr>
    <w:rPr>
      <w:rFonts w:ascii="Calibri" w:hAnsi="Calibri"/>
      <w:lang w:eastAsia="en-US"/>
    </w:rPr>
  </w:style>
  <w:style w:type="paragraph" w:customStyle="1" w:styleId="2b">
    <w:name w:val="Абзац списка2"/>
    <w:basedOn w:val="a1"/>
    <w:rsid w:val="00BF2322"/>
    <w:pPr>
      <w:spacing w:after="200" w:line="276" w:lineRule="auto"/>
      <w:ind w:left="720"/>
      <w:jc w:val="left"/>
    </w:pPr>
    <w:rPr>
      <w:rFonts w:ascii="Calibri" w:hAnsi="Calibri"/>
      <w:lang w:eastAsia="en-US"/>
    </w:rPr>
  </w:style>
  <w:style w:type="character" w:customStyle="1" w:styleId="FontStyle17">
    <w:name w:val="Font Style17"/>
    <w:rsid w:val="00BF2322"/>
    <w:rPr>
      <w:rFonts w:ascii="Times New Roman" w:hAnsi="Times New Roman" w:cs="Times New Roman" w:hint="default"/>
      <w:b/>
      <w:bCs/>
      <w:sz w:val="26"/>
      <w:szCs w:val="26"/>
    </w:rPr>
  </w:style>
  <w:style w:type="paragraph" w:customStyle="1" w:styleId="formattext">
    <w:name w:val="formattext"/>
    <w:basedOn w:val="a1"/>
    <w:rsid w:val="00BF2322"/>
    <w:pPr>
      <w:jc w:val="left"/>
    </w:pPr>
    <w:rPr>
      <w:sz w:val="19"/>
      <w:szCs w:val="19"/>
    </w:rPr>
  </w:style>
  <w:style w:type="character" w:customStyle="1" w:styleId="apple-converted-space">
    <w:name w:val="apple-converted-space"/>
    <w:rsid w:val="00BF2322"/>
  </w:style>
  <w:style w:type="paragraph" w:customStyle="1" w:styleId="afffffff0">
    <w:name w:val="СТИЛЬ ПБ"/>
    <w:basedOn w:val="a1"/>
    <w:rsid w:val="009A1D18"/>
    <w:pPr>
      <w:spacing w:line="360" w:lineRule="auto"/>
      <w:ind w:left="-284" w:firstLine="567"/>
    </w:pPr>
    <w:rPr>
      <w:sz w:val="28"/>
      <w:szCs w:val="28"/>
    </w:rPr>
  </w:style>
  <w:style w:type="paragraph" w:styleId="afffffff1">
    <w:name w:val="annotation text"/>
    <w:basedOn w:val="a1"/>
    <w:link w:val="afffffff2"/>
    <w:rsid w:val="002A4341"/>
    <w:pPr>
      <w:jc w:val="left"/>
    </w:pPr>
    <w:rPr>
      <w:sz w:val="20"/>
      <w:szCs w:val="20"/>
    </w:rPr>
  </w:style>
  <w:style w:type="character" w:customStyle="1" w:styleId="afffffff2">
    <w:name w:val="Текст примечания Знак"/>
    <w:basedOn w:val="a2"/>
    <w:link w:val="afffffff1"/>
    <w:rsid w:val="002A4341"/>
  </w:style>
  <w:style w:type="character" w:styleId="afffffff3">
    <w:name w:val="FollowedHyperlink"/>
    <w:basedOn w:val="a2"/>
    <w:uiPriority w:val="99"/>
    <w:unhideWhenUsed/>
    <w:rsid w:val="00B16F1F"/>
    <w:rPr>
      <w:color w:val="800080"/>
      <w:u w:val="single"/>
    </w:rPr>
  </w:style>
  <w:style w:type="paragraph" w:customStyle="1" w:styleId="xl63">
    <w:name w:val="xl63"/>
    <w:basedOn w:val="a1"/>
    <w:rsid w:val="00B16F1F"/>
    <w:pPr>
      <w:shd w:val="clear" w:color="FFFFCC" w:fill="FFFFFF"/>
      <w:spacing w:before="100" w:beforeAutospacing="1" w:after="100" w:afterAutospacing="1"/>
      <w:jc w:val="left"/>
    </w:pPr>
    <w:rPr>
      <w:b w:val="0"/>
      <w:color w:val="000000"/>
      <w:szCs w:val="24"/>
    </w:rPr>
  </w:style>
  <w:style w:type="paragraph" w:customStyle="1" w:styleId="xl64">
    <w:name w:val="xl64"/>
    <w:basedOn w:val="a1"/>
    <w:rsid w:val="00B16F1F"/>
    <w:pPr>
      <w:shd w:val="clear" w:color="FFFFCC" w:fill="FFFFFF"/>
      <w:spacing w:before="100" w:beforeAutospacing="1" w:after="100" w:afterAutospacing="1"/>
      <w:jc w:val="left"/>
    </w:pPr>
    <w:rPr>
      <w:b w:val="0"/>
      <w:szCs w:val="24"/>
    </w:rPr>
  </w:style>
  <w:style w:type="paragraph" w:customStyle="1" w:styleId="xl65">
    <w:name w:val="xl65"/>
    <w:basedOn w:val="a1"/>
    <w:rsid w:val="00B16F1F"/>
    <w:pPr>
      <w:shd w:val="clear" w:color="FFFFCC" w:fill="FFFFFF"/>
      <w:spacing w:before="100" w:beforeAutospacing="1" w:after="100" w:afterAutospacing="1"/>
      <w:jc w:val="left"/>
      <w:textAlignment w:val="center"/>
    </w:pPr>
    <w:rPr>
      <w:b w:val="0"/>
      <w:sz w:val="16"/>
      <w:szCs w:val="16"/>
    </w:rPr>
  </w:style>
  <w:style w:type="paragraph" w:customStyle="1" w:styleId="xl66">
    <w:name w:val="xl66"/>
    <w:basedOn w:val="a1"/>
    <w:rsid w:val="00B16F1F"/>
    <w:pPr>
      <w:shd w:val="clear" w:color="FFFFCC" w:fill="FFFFFF"/>
      <w:spacing w:before="100" w:beforeAutospacing="1" w:after="100" w:afterAutospacing="1"/>
      <w:jc w:val="left"/>
      <w:textAlignment w:val="center"/>
    </w:pPr>
    <w:rPr>
      <w:b w:val="0"/>
      <w:sz w:val="22"/>
      <w:szCs w:val="22"/>
    </w:rPr>
  </w:style>
  <w:style w:type="paragraph" w:customStyle="1" w:styleId="xl67">
    <w:name w:val="xl67"/>
    <w:basedOn w:val="a1"/>
    <w:rsid w:val="00B16F1F"/>
    <w:pPr>
      <w:pBdr>
        <w:left w:val="single" w:sz="4" w:space="0" w:color="000000"/>
      </w:pBdr>
      <w:shd w:val="clear" w:color="FFFFCC" w:fill="FFFFFF"/>
      <w:spacing w:before="100" w:beforeAutospacing="1" w:after="100" w:afterAutospacing="1"/>
      <w:jc w:val="left"/>
      <w:textAlignment w:val="center"/>
    </w:pPr>
    <w:rPr>
      <w:b w:val="0"/>
      <w:sz w:val="16"/>
      <w:szCs w:val="16"/>
    </w:rPr>
  </w:style>
  <w:style w:type="paragraph" w:customStyle="1" w:styleId="xl68">
    <w:name w:val="xl68"/>
    <w:basedOn w:val="a1"/>
    <w:rsid w:val="00B16F1F"/>
    <w:pPr>
      <w:shd w:val="clear" w:color="FFFFCC" w:fill="FFFFFF"/>
      <w:spacing w:before="100" w:beforeAutospacing="1" w:after="100" w:afterAutospacing="1"/>
      <w:jc w:val="left"/>
      <w:textAlignment w:val="center"/>
    </w:pPr>
    <w:rPr>
      <w:b w:val="0"/>
      <w:sz w:val="16"/>
      <w:szCs w:val="16"/>
    </w:rPr>
  </w:style>
  <w:style w:type="paragraph" w:customStyle="1" w:styleId="xl69">
    <w:name w:val="xl69"/>
    <w:basedOn w:val="a1"/>
    <w:rsid w:val="00B16F1F"/>
    <w:pPr>
      <w:shd w:val="clear" w:color="FFFFCC" w:fill="FFFFFF"/>
      <w:spacing w:before="100" w:beforeAutospacing="1" w:after="100" w:afterAutospacing="1"/>
      <w:jc w:val="left"/>
    </w:pPr>
    <w:rPr>
      <w:b w:val="0"/>
      <w:sz w:val="16"/>
      <w:szCs w:val="16"/>
    </w:rPr>
  </w:style>
  <w:style w:type="paragraph" w:customStyle="1" w:styleId="xl70">
    <w:name w:val="xl70"/>
    <w:basedOn w:val="a1"/>
    <w:rsid w:val="00B16F1F"/>
    <w:pPr>
      <w:shd w:val="clear" w:color="FFFFCC" w:fill="FFFFFF"/>
      <w:spacing w:before="100" w:beforeAutospacing="1" w:after="100" w:afterAutospacing="1"/>
      <w:textAlignment w:val="center"/>
    </w:pPr>
    <w:rPr>
      <w:bCs/>
      <w:sz w:val="16"/>
      <w:szCs w:val="16"/>
    </w:rPr>
  </w:style>
  <w:style w:type="paragraph" w:customStyle="1" w:styleId="xl71">
    <w:name w:val="xl71"/>
    <w:basedOn w:val="a1"/>
    <w:rsid w:val="00B16F1F"/>
    <w:pPr>
      <w:shd w:val="clear" w:color="FFFFCC" w:fill="FFFFFF"/>
      <w:spacing w:before="100" w:beforeAutospacing="1" w:after="100" w:afterAutospacing="1"/>
      <w:textAlignment w:val="center"/>
    </w:pPr>
    <w:rPr>
      <w:b w:val="0"/>
      <w:sz w:val="16"/>
      <w:szCs w:val="16"/>
    </w:rPr>
  </w:style>
  <w:style w:type="paragraph" w:customStyle="1" w:styleId="xl72">
    <w:name w:val="xl72"/>
    <w:basedOn w:val="a1"/>
    <w:rsid w:val="00B16F1F"/>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left"/>
      <w:textAlignment w:val="center"/>
    </w:pPr>
    <w:rPr>
      <w:b w:val="0"/>
      <w:sz w:val="16"/>
      <w:szCs w:val="16"/>
    </w:rPr>
  </w:style>
  <w:style w:type="paragraph" w:customStyle="1" w:styleId="xl73">
    <w:name w:val="xl73"/>
    <w:basedOn w:val="a1"/>
    <w:rsid w:val="00B16F1F"/>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bCs/>
      <w:sz w:val="16"/>
      <w:szCs w:val="16"/>
    </w:rPr>
  </w:style>
  <w:style w:type="paragraph" w:customStyle="1" w:styleId="xl74">
    <w:name w:val="xl74"/>
    <w:basedOn w:val="a1"/>
    <w:rsid w:val="00B16F1F"/>
    <w:pPr>
      <w:pBdr>
        <w:top w:val="single" w:sz="4" w:space="0" w:color="000000"/>
        <w:bottom w:val="single" w:sz="4" w:space="0" w:color="000000"/>
        <w:right w:val="single" w:sz="4" w:space="0" w:color="000000"/>
      </w:pBdr>
      <w:shd w:val="clear" w:color="FFFFCC" w:fill="FFFFFF"/>
      <w:spacing w:before="100" w:beforeAutospacing="1" w:after="100" w:afterAutospacing="1"/>
      <w:jc w:val="left"/>
    </w:pPr>
    <w:rPr>
      <w:b w:val="0"/>
      <w:szCs w:val="24"/>
    </w:rPr>
  </w:style>
  <w:style w:type="paragraph" w:customStyle="1" w:styleId="xl75">
    <w:name w:val="xl75"/>
    <w:basedOn w:val="a1"/>
    <w:rsid w:val="00B16F1F"/>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left"/>
    </w:pPr>
    <w:rPr>
      <w:b w:val="0"/>
      <w:sz w:val="16"/>
      <w:szCs w:val="16"/>
    </w:rPr>
  </w:style>
  <w:style w:type="paragraph" w:customStyle="1" w:styleId="xl76">
    <w:name w:val="xl76"/>
    <w:basedOn w:val="a1"/>
    <w:rsid w:val="00B16F1F"/>
    <w:pPr>
      <w:pBdr>
        <w:top w:val="single" w:sz="4" w:space="0" w:color="000000"/>
        <w:left w:val="single" w:sz="4" w:space="0" w:color="000000"/>
        <w:bottom w:val="single" w:sz="4" w:space="0" w:color="000000"/>
      </w:pBdr>
      <w:shd w:val="clear" w:color="FFFFCC" w:fill="FFFFFF"/>
      <w:spacing w:before="100" w:beforeAutospacing="1" w:after="100" w:afterAutospacing="1"/>
      <w:jc w:val="left"/>
    </w:pPr>
    <w:rPr>
      <w:b w:val="0"/>
      <w:sz w:val="16"/>
      <w:szCs w:val="16"/>
    </w:rPr>
  </w:style>
  <w:style w:type="paragraph" w:customStyle="1" w:styleId="xl77">
    <w:name w:val="xl77"/>
    <w:basedOn w:val="a1"/>
    <w:rsid w:val="00B16F1F"/>
    <w:pPr>
      <w:pBdr>
        <w:top w:val="single" w:sz="4" w:space="0" w:color="000000"/>
        <w:bottom w:val="single" w:sz="4" w:space="0" w:color="000000"/>
      </w:pBdr>
      <w:shd w:val="clear" w:color="FFFFCC" w:fill="FFFFFF"/>
      <w:spacing w:before="100" w:beforeAutospacing="1" w:after="100" w:afterAutospacing="1"/>
      <w:jc w:val="left"/>
    </w:pPr>
    <w:rPr>
      <w:b w:val="0"/>
      <w:szCs w:val="24"/>
    </w:rPr>
  </w:style>
  <w:style w:type="paragraph" w:customStyle="1" w:styleId="xl78">
    <w:name w:val="xl78"/>
    <w:basedOn w:val="a1"/>
    <w:rsid w:val="00B16F1F"/>
    <w:pPr>
      <w:pBdr>
        <w:top w:val="single" w:sz="4" w:space="0" w:color="000000"/>
        <w:bottom w:val="single" w:sz="4" w:space="0" w:color="000000"/>
        <w:right w:val="single" w:sz="4" w:space="0" w:color="000000"/>
      </w:pBdr>
      <w:shd w:val="clear" w:color="FFFFCC" w:fill="FFFFFF"/>
      <w:spacing w:before="100" w:beforeAutospacing="1" w:after="100" w:afterAutospacing="1"/>
      <w:jc w:val="left"/>
      <w:textAlignment w:val="center"/>
    </w:pPr>
    <w:rPr>
      <w:b w:val="0"/>
      <w:sz w:val="16"/>
      <w:szCs w:val="16"/>
    </w:rPr>
  </w:style>
  <w:style w:type="paragraph" w:customStyle="1" w:styleId="xl79">
    <w:name w:val="xl79"/>
    <w:basedOn w:val="a1"/>
    <w:rsid w:val="00B16F1F"/>
    <w:pPr>
      <w:shd w:val="clear" w:color="FFFFCC" w:fill="FFFFFF"/>
      <w:spacing w:before="100" w:beforeAutospacing="1" w:after="100" w:afterAutospacing="1"/>
      <w:jc w:val="left"/>
      <w:textAlignment w:val="center"/>
    </w:pPr>
    <w:rPr>
      <w:b w:val="0"/>
      <w:sz w:val="16"/>
      <w:szCs w:val="16"/>
    </w:rPr>
  </w:style>
  <w:style w:type="paragraph" w:customStyle="1" w:styleId="xl80">
    <w:name w:val="xl80"/>
    <w:basedOn w:val="a1"/>
    <w:rsid w:val="00B16F1F"/>
    <w:pPr>
      <w:shd w:val="clear" w:color="FFFFCC" w:fill="FFFFFF"/>
      <w:spacing w:before="100" w:beforeAutospacing="1" w:after="100" w:afterAutospacing="1"/>
      <w:jc w:val="left"/>
      <w:textAlignment w:val="center"/>
    </w:pPr>
    <w:rPr>
      <w:b w:val="0"/>
      <w:sz w:val="14"/>
      <w:szCs w:val="14"/>
    </w:rPr>
  </w:style>
  <w:style w:type="paragraph" w:customStyle="1" w:styleId="xl81">
    <w:name w:val="xl81"/>
    <w:basedOn w:val="a1"/>
    <w:rsid w:val="00B16F1F"/>
    <w:pPr>
      <w:pBdr>
        <w:top w:val="single" w:sz="4" w:space="0" w:color="000000"/>
        <w:bottom w:val="single" w:sz="4" w:space="0" w:color="000000"/>
      </w:pBdr>
      <w:shd w:val="clear" w:color="FFFFCC" w:fill="FFFFFF"/>
      <w:spacing w:before="100" w:beforeAutospacing="1" w:after="100" w:afterAutospacing="1"/>
      <w:textAlignment w:val="center"/>
    </w:pPr>
    <w:rPr>
      <w:b w:val="0"/>
      <w:sz w:val="16"/>
      <w:szCs w:val="16"/>
    </w:rPr>
  </w:style>
  <w:style w:type="paragraph" w:customStyle="1" w:styleId="110">
    <w:name w:val="Название11"/>
    <w:basedOn w:val="a1"/>
    <w:rsid w:val="000D3202"/>
    <w:rPr>
      <w:b w:val="0"/>
      <w:sz w:val="28"/>
      <w:szCs w:val="20"/>
    </w:rPr>
  </w:style>
  <w:style w:type="character" w:customStyle="1" w:styleId="wmi-callto">
    <w:name w:val="wmi-callto"/>
    <w:basedOn w:val="a2"/>
    <w:rsid w:val="00AD0912"/>
  </w:style>
  <w:style w:type="character" w:customStyle="1" w:styleId="afffffff4">
    <w:name w:val="Другое_"/>
    <w:basedOn w:val="a2"/>
    <w:link w:val="afffffff5"/>
    <w:rsid w:val="00F52308"/>
    <w:rPr>
      <w:rFonts w:ascii="Arial" w:eastAsia="Arial" w:hAnsi="Arial" w:cs="Arial"/>
      <w:sz w:val="22"/>
      <w:szCs w:val="22"/>
    </w:rPr>
  </w:style>
  <w:style w:type="paragraph" w:customStyle="1" w:styleId="afffffff5">
    <w:name w:val="Другое"/>
    <w:basedOn w:val="a1"/>
    <w:link w:val="afffffff4"/>
    <w:rsid w:val="00F52308"/>
    <w:pPr>
      <w:widowControl w:val="0"/>
    </w:pPr>
    <w:rPr>
      <w:rFonts w:ascii="Arial" w:eastAsia="Arial" w:hAnsi="Arial" w:cs="Arial"/>
      <w:b w:val="0"/>
      <w:sz w:val="22"/>
      <w:szCs w:val="22"/>
    </w:rPr>
  </w:style>
  <w:style w:type="character" w:customStyle="1" w:styleId="afffffff6">
    <w:name w:val="Подпись к таблице_"/>
    <w:basedOn w:val="a2"/>
    <w:link w:val="afffffff7"/>
    <w:rsid w:val="00F52308"/>
    <w:rPr>
      <w:rFonts w:ascii="Arial" w:eastAsia="Arial" w:hAnsi="Arial" w:cs="Arial"/>
    </w:rPr>
  </w:style>
  <w:style w:type="paragraph" w:customStyle="1" w:styleId="afffffff7">
    <w:name w:val="Подпись к таблице"/>
    <w:basedOn w:val="a1"/>
    <w:link w:val="afffffff6"/>
    <w:rsid w:val="00F52308"/>
    <w:pPr>
      <w:widowControl w:val="0"/>
      <w:jc w:val="left"/>
    </w:pPr>
    <w:rPr>
      <w:rFonts w:ascii="Arial" w:eastAsia="Arial" w:hAnsi="Arial" w:cs="Arial"/>
      <w:b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282293">
      <w:bodyDiv w:val="1"/>
      <w:marLeft w:val="0"/>
      <w:marRight w:val="0"/>
      <w:marTop w:val="0"/>
      <w:marBottom w:val="0"/>
      <w:divBdr>
        <w:top w:val="none" w:sz="0" w:space="0" w:color="auto"/>
        <w:left w:val="none" w:sz="0" w:space="0" w:color="auto"/>
        <w:bottom w:val="none" w:sz="0" w:space="0" w:color="auto"/>
        <w:right w:val="none" w:sz="0" w:space="0" w:color="auto"/>
      </w:divBdr>
    </w:div>
    <w:div w:id="388773741">
      <w:bodyDiv w:val="1"/>
      <w:marLeft w:val="0"/>
      <w:marRight w:val="0"/>
      <w:marTop w:val="0"/>
      <w:marBottom w:val="0"/>
      <w:divBdr>
        <w:top w:val="none" w:sz="0" w:space="0" w:color="auto"/>
        <w:left w:val="none" w:sz="0" w:space="0" w:color="auto"/>
        <w:bottom w:val="none" w:sz="0" w:space="0" w:color="auto"/>
        <w:right w:val="none" w:sz="0" w:space="0" w:color="auto"/>
      </w:divBdr>
    </w:div>
    <w:div w:id="485169975">
      <w:bodyDiv w:val="1"/>
      <w:marLeft w:val="0"/>
      <w:marRight w:val="0"/>
      <w:marTop w:val="0"/>
      <w:marBottom w:val="0"/>
      <w:divBdr>
        <w:top w:val="none" w:sz="0" w:space="0" w:color="auto"/>
        <w:left w:val="none" w:sz="0" w:space="0" w:color="auto"/>
        <w:bottom w:val="none" w:sz="0" w:space="0" w:color="auto"/>
        <w:right w:val="none" w:sz="0" w:space="0" w:color="auto"/>
      </w:divBdr>
    </w:div>
    <w:div w:id="569341578">
      <w:bodyDiv w:val="1"/>
      <w:marLeft w:val="0"/>
      <w:marRight w:val="0"/>
      <w:marTop w:val="0"/>
      <w:marBottom w:val="0"/>
      <w:divBdr>
        <w:top w:val="none" w:sz="0" w:space="0" w:color="auto"/>
        <w:left w:val="none" w:sz="0" w:space="0" w:color="auto"/>
        <w:bottom w:val="none" w:sz="0" w:space="0" w:color="auto"/>
        <w:right w:val="none" w:sz="0" w:space="0" w:color="auto"/>
      </w:divBdr>
    </w:div>
    <w:div w:id="735903874">
      <w:bodyDiv w:val="1"/>
      <w:marLeft w:val="0"/>
      <w:marRight w:val="0"/>
      <w:marTop w:val="0"/>
      <w:marBottom w:val="0"/>
      <w:divBdr>
        <w:top w:val="none" w:sz="0" w:space="0" w:color="auto"/>
        <w:left w:val="none" w:sz="0" w:space="0" w:color="auto"/>
        <w:bottom w:val="none" w:sz="0" w:space="0" w:color="auto"/>
        <w:right w:val="none" w:sz="0" w:space="0" w:color="auto"/>
      </w:divBdr>
    </w:div>
    <w:div w:id="954485951">
      <w:bodyDiv w:val="1"/>
      <w:marLeft w:val="0"/>
      <w:marRight w:val="0"/>
      <w:marTop w:val="0"/>
      <w:marBottom w:val="0"/>
      <w:divBdr>
        <w:top w:val="none" w:sz="0" w:space="0" w:color="auto"/>
        <w:left w:val="none" w:sz="0" w:space="0" w:color="auto"/>
        <w:bottom w:val="none" w:sz="0" w:space="0" w:color="auto"/>
        <w:right w:val="none" w:sz="0" w:space="0" w:color="auto"/>
      </w:divBdr>
    </w:div>
    <w:div w:id="1073165170">
      <w:bodyDiv w:val="1"/>
      <w:marLeft w:val="0"/>
      <w:marRight w:val="0"/>
      <w:marTop w:val="0"/>
      <w:marBottom w:val="0"/>
      <w:divBdr>
        <w:top w:val="none" w:sz="0" w:space="0" w:color="auto"/>
        <w:left w:val="none" w:sz="0" w:space="0" w:color="auto"/>
        <w:bottom w:val="none" w:sz="0" w:space="0" w:color="auto"/>
        <w:right w:val="none" w:sz="0" w:space="0" w:color="auto"/>
      </w:divBdr>
    </w:div>
    <w:div w:id="1237278903">
      <w:bodyDiv w:val="1"/>
      <w:marLeft w:val="0"/>
      <w:marRight w:val="0"/>
      <w:marTop w:val="0"/>
      <w:marBottom w:val="0"/>
      <w:divBdr>
        <w:top w:val="none" w:sz="0" w:space="0" w:color="auto"/>
        <w:left w:val="none" w:sz="0" w:space="0" w:color="auto"/>
        <w:bottom w:val="none" w:sz="0" w:space="0" w:color="auto"/>
        <w:right w:val="none" w:sz="0" w:space="0" w:color="auto"/>
      </w:divBdr>
    </w:div>
    <w:div w:id="1328630295">
      <w:bodyDiv w:val="1"/>
      <w:marLeft w:val="0"/>
      <w:marRight w:val="0"/>
      <w:marTop w:val="0"/>
      <w:marBottom w:val="0"/>
      <w:divBdr>
        <w:top w:val="none" w:sz="0" w:space="0" w:color="auto"/>
        <w:left w:val="none" w:sz="0" w:space="0" w:color="auto"/>
        <w:bottom w:val="none" w:sz="0" w:space="0" w:color="auto"/>
        <w:right w:val="none" w:sz="0" w:space="0" w:color="auto"/>
      </w:divBdr>
    </w:div>
    <w:div w:id="1520662953">
      <w:bodyDiv w:val="1"/>
      <w:marLeft w:val="0"/>
      <w:marRight w:val="0"/>
      <w:marTop w:val="0"/>
      <w:marBottom w:val="0"/>
      <w:divBdr>
        <w:top w:val="none" w:sz="0" w:space="0" w:color="auto"/>
        <w:left w:val="none" w:sz="0" w:space="0" w:color="auto"/>
        <w:bottom w:val="none" w:sz="0" w:space="0" w:color="auto"/>
        <w:right w:val="none" w:sz="0" w:space="0" w:color="auto"/>
      </w:divBdr>
    </w:div>
    <w:div w:id="1768497815">
      <w:bodyDiv w:val="1"/>
      <w:marLeft w:val="0"/>
      <w:marRight w:val="0"/>
      <w:marTop w:val="0"/>
      <w:marBottom w:val="0"/>
      <w:divBdr>
        <w:top w:val="none" w:sz="0" w:space="0" w:color="auto"/>
        <w:left w:val="none" w:sz="0" w:space="0" w:color="auto"/>
        <w:bottom w:val="none" w:sz="0" w:space="0" w:color="auto"/>
        <w:right w:val="none" w:sz="0" w:space="0" w:color="auto"/>
      </w:divBdr>
    </w:div>
    <w:div w:id="1820884614">
      <w:bodyDiv w:val="1"/>
      <w:marLeft w:val="0"/>
      <w:marRight w:val="0"/>
      <w:marTop w:val="0"/>
      <w:marBottom w:val="0"/>
      <w:divBdr>
        <w:top w:val="none" w:sz="0" w:space="0" w:color="auto"/>
        <w:left w:val="none" w:sz="0" w:space="0" w:color="auto"/>
        <w:bottom w:val="none" w:sz="0" w:space="0" w:color="auto"/>
        <w:right w:val="none" w:sz="0" w:space="0" w:color="auto"/>
      </w:divBdr>
    </w:div>
    <w:div w:id="2027514762">
      <w:bodyDiv w:val="1"/>
      <w:marLeft w:val="0"/>
      <w:marRight w:val="0"/>
      <w:marTop w:val="0"/>
      <w:marBottom w:val="0"/>
      <w:divBdr>
        <w:top w:val="none" w:sz="0" w:space="0" w:color="auto"/>
        <w:left w:val="none" w:sz="0" w:space="0" w:color="auto"/>
        <w:bottom w:val="none" w:sz="0" w:space="0" w:color="auto"/>
        <w:right w:val="none" w:sz="0" w:space="0" w:color="auto"/>
      </w:divBdr>
    </w:div>
    <w:div w:id="2096704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info@nipinef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2" Type="http://schemas.openxmlformats.org/officeDocument/2006/relationships/image" Target="media/image20.emf"/><Relationship Id="rId1" Type="http://schemas.openxmlformats.org/officeDocument/2006/relationships/image" Target="media/image2.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D49EF1-16F6-47AA-B652-F306AEE40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14</Pages>
  <Words>2645</Words>
  <Characters>15080</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Название раздела</vt:lpstr>
    </vt:vector>
  </TitlesOfParts>
  <Company>SPecialiST RePack</Company>
  <LinksUpToDate>false</LinksUpToDate>
  <CharactersWithSpaces>17690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Название раздела</dc:title>
  <dc:creator>Перфильев</dc:creator>
  <cp:lastModifiedBy>Билобровец Дмитрий Сергеевич</cp:lastModifiedBy>
  <cp:revision>53</cp:revision>
  <cp:lastPrinted>2025-03-01T06:34:00Z</cp:lastPrinted>
  <dcterms:created xsi:type="dcterms:W3CDTF">2024-11-09T11:17:00Z</dcterms:created>
  <dcterms:modified xsi:type="dcterms:W3CDTF">2025-03-01T06:34:00Z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Организация">
    <vt:lpwstr>«Терра»</vt:lpwstr>
  </property>
  <property fmtid="{D5CDD505-2E9C-101B-9397-08002B2CF9AE}" pid="3" name="ООО">
    <vt:lpwstr>ООО</vt:lpwstr>
  </property>
  <property fmtid="{D5CDD505-2E9C-101B-9397-08002B2CF9AE}" pid="4" name="Год">
    <vt:lpwstr>2014</vt:lpwstr>
  </property>
  <property fmtid="{D5CDD505-2E9C-101B-9397-08002B2CF9AE}" pid="5" name="Наименование объекта">
    <vt:lpwstr>РЕКОНСТРУКЦИЯ НЕЗАВЕРШЕННОГО СТРОИТЕЛЬСТВОМ ЗДАНИЯ ДЛЯ РАЗМЕЩЕНИЯ ЖЕЛЕЗНОДОРОЖНОГО И ЛЕНИНСКОГО РАЙОННЫХ СУДОВ САМАРСКОЙ ОБЛАСТИ</vt:lpwstr>
  </property>
  <property fmtid="{D5CDD505-2E9C-101B-9397-08002B2CF9AE}" pid="6" name="Вид документации">
    <vt:lpwstr>Проектная документация</vt:lpwstr>
  </property>
  <property fmtid="{D5CDD505-2E9C-101B-9397-08002B2CF9AE}" pid="7" name="Номер тома">
    <vt:lpwstr>Том 5.7</vt:lpwstr>
  </property>
  <property fmtid="{D5CDD505-2E9C-101B-9397-08002B2CF9AE}" pid="8" name="ГИП">
    <vt:lpwstr>ГИП</vt:lpwstr>
  </property>
  <property fmtid="{D5CDD505-2E9C-101B-9397-08002B2CF9AE}" pid="9" name="ГИП_Ф">
    <vt:lpwstr>Шейкина</vt:lpwstr>
  </property>
  <property fmtid="{D5CDD505-2E9C-101B-9397-08002B2CF9AE}" pid="10" name="Разраб_Ф">
    <vt:lpwstr>Тиханова</vt:lpwstr>
  </property>
  <property fmtid="{D5CDD505-2E9C-101B-9397-08002B2CF9AE}" pid="11" name="Н.контр_Ф">
    <vt:lpwstr>Кабанов</vt:lpwstr>
  </property>
  <property fmtid="{D5CDD505-2E9C-101B-9397-08002B2CF9AE}" pid="12" name="Нач.отд._Ф">
    <vt:lpwstr>Тиханов</vt:lpwstr>
  </property>
  <property fmtid="{D5CDD505-2E9C-101B-9397-08002B2CF9AE}" pid="13" name="Титул_ГИП_Ф">
    <vt:lpwstr>Е.В. Шейкина</vt:lpwstr>
  </property>
  <property fmtid="{D5CDD505-2E9C-101B-9397-08002B2CF9AE}" pid="14" name="Стадия">
    <vt:lpwstr>П</vt:lpwstr>
  </property>
  <property fmtid="{D5CDD505-2E9C-101B-9397-08002B2CF9AE}" pid="15" name="Раздел">
    <vt:lpwstr>Раздел 5 «Сведения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vt:lpwstr>
  </property>
  <property fmtid="{D5CDD505-2E9C-101B-9397-08002B2CF9AE}" pid="16" name="Вид_документа">
    <vt:lpwstr>Текстовая часть</vt:lpwstr>
  </property>
  <property fmtid="{D5CDD505-2E9C-101B-9397-08002B2CF9AE}" pid="17" name="Шифр_документа">
    <vt:lpwstr>160/2014-ИОС7</vt:lpwstr>
  </property>
  <property fmtid="{D5CDD505-2E9C-101B-9397-08002B2CF9AE}" pid="18" name="Шифр_СП">
    <vt:lpwstr>160/2014-СП</vt:lpwstr>
  </property>
  <property fmtid="{D5CDD505-2E9C-101B-9397-08002B2CF9AE}" pid="19" name="ООО_полностью">
    <vt:lpwstr>Общество с ограниченной ответственностью</vt:lpwstr>
  </property>
  <property fmtid="{D5CDD505-2E9C-101B-9397-08002B2CF9AE}" pid="20" name="Дата подписания">
    <vt:lpwstr>12.14</vt:lpwstr>
  </property>
  <property fmtid="{D5CDD505-2E9C-101B-9397-08002B2CF9AE}" pid="21" name="Подраздел">
    <vt:lpwstr>Подраздел 7 «Технологические решения»</vt:lpwstr>
  </property>
  <property fmtid="{D5CDD505-2E9C-101B-9397-08002B2CF9AE}" pid="22" name="Шифр_основной">
    <vt:lpwstr>160/2014-ИОС7</vt:lpwstr>
  </property>
</Properties>
</file>