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4485AB11"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w:t>
      </w:r>
      <w:r w:rsidR="00EA6CA6">
        <w:rPr>
          <w:sz w:val="32"/>
        </w:rPr>
        <w:t>3</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6ECA5C94" w14:textId="77777777" w:rsidR="00311409" w:rsidRPr="0045340A" w:rsidRDefault="00311409" w:rsidP="00311409">
      <w:pPr>
        <w:spacing w:line="360" w:lineRule="auto"/>
        <w:ind w:firstLine="284"/>
        <w:jc w:val="both"/>
        <w:rPr>
          <w:b w:val="0"/>
        </w:rPr>
      </w:pPr>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644E84E9" w14:textId="77777777" w:rsidR="00311409" w:rsidRPr="0045340A" w:rsidRDefault="00311409" w:rsidP="00311409">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34DD542" w14:textId="77777777" w:rsidR="00311409" w:rsidRPr="0045340A" w:rsidRDefault="00311409" w:rsidP="00311409">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4BFB0D0F" w14:textId="77777777" w:rsidR="00311409" w:rsidRPr="0045340A" w:rsidRDefault="00311409" w:rsidP="00311409">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7930C83F" w14:textId="77777777" w:rsidR="00311409" w:rsidRPr="0045340A" w:rsidRDefault="00311409" w:rsidP="00311409">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5F7F03E2" w14:textId="77777777" w:rsidR="00311409" w:rsidRPr="0045340A" w:rsidRDefault="00311409" w:rsidP="00311409">
      <w:pPr>
        <w:spacing w:line="360" w:lineRule="auto"/>
        <w:ind w:firstLine="284"/>
        <w:jc w:val="both"/>
        <w:rPr>
          <w:b w:val="0"/>
          <w:sz w:val="2"/>
          <w:szCs w:val="2"/>
        </w:rPr>
      </w:pPr>
    </w:p>
    <w:p w14:paraId="26C4DDA1" w14:textId="77777777" w:rsidR="00311409" w:rsidRPr="0045340A" w:rsidRDefault="00311409" w:rsidP="00311409">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7DE67493" w14:textId="77777777" w:rsidR="00900161" w:rsidRPr="0045340A" w:rsidRDefault="00311409" w:rsidP="00900161">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r>
      <w:r w:rsidR="00900161">
        <w:rPr>
          <w:b w:val="0"/>
          <w:szCs w:val="24"/>
        </w:rPr>
        <w:t xml:space="preserve">           </w:t>
      </w:r>
      <w:r w:rsidR="00900161" w:rsidRPr="0045340A">
        <w:rPr>
          <w:b w:val="0"/>
          <w:szCs w:val="24"/>
        </w:rPr>
        <w:t xml:space="preserve">           </w:t>
      </w:r>
      <w:r w:rsidR="00900161">
        <w:rPr>
          <w:b w:val="0"/>
          <w:szCs w:val="24"/>
        </w:rPr>
        <w:t xml:space="preserve">  7</w:t>
      </w:r>
    </w:p>
    <w:p w14:paraId="0D1335F3" w14:textId="77777777" w:rsidR="00900161" w:rsidRPr="0045340A" w:rsidRDefault="00900161" w:rsidP="00900161">
      <w:pPr>
        <w:spacing w:line="360" w:lineRule="auto"/>
        <w:ind w:firstLine="284"/>
        <w:jc w:val="both"/>
        <w:rPr>
          <w:b w:val="0"/>
          <w:sz w:val="2"/>
          <w:szCs w:val="2"/>
        </w:rPr>
      </w:pPr>
    </w:p>
    <w:p w14:paraId="35095936" w14:textId="77777777" w:rsidR="00900161" w:rsidRPr="0045340A" w:rsidRDefault="00900161" w:rsidP="00900161">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42B02D5B" w14:textId="77777777" w:rsidR="00900161" w:rsidRPr="0045340A" w:rsidRDefault="00900161" w:rsidP="00900161">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7BC8D37F" w14:textId="77777777" w:rsidR="00900161" w:rsidRPr="0045340A" w:rsidRDefault="00900161" w:rsidP="00900161">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11</w:t>
      </w:r>
    </w:p>
    <w:p w14:paraId="6266AE5D" w14:textId="77777777" w:rsidR="00900161" w:rsidRPr="0045340A" w:rsidRDefault="00900161" w:rsidP="00900161">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12</w:t>
      </w:r>
    </w:p>
    <w:p w14:paraId="183C101C" w14:textId="77777777" w:rsidR="00900161" w:rsidRPr="0045340A" w:rsidRDefault="00900161" w:rsidP="00900161">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4D77AAD8" w14:textId="5342D258" w:rsidR="00311409" w:rsidRPr="0045340A" w:rsidRDefault="00900161" w:rsidP="00900161">
      <w:pPr>
        <w:spacing w:line="360" w:lineRule="auto"/>
        <w:ind w:firstLine="284"/>
        <w:jc w:val="both"/>
        <w:rPr>
          <w:b w:val="0"/>
          <w:szCs w:val="24"/>
        </w:rPr>
      </w:pPr>
      <w:r w:rsidRPr="0045340A">
        <w:rPr>
          <w:b w:val="0"/>
          <w:szCs w:val="24"/>
        </w:rPr>
        <w:t>Особые требования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3412A5F0" w14:textId="77777777" w:rsidR="00311409" w:rsidRPr="0045340A" w:rsidRDefault="00311409" w:rsidP="00311409">
      <w:pPr>
        <w:spacing w:line="360" w:lineRule="auto"/>
        <w:ind w:firstLine="284"/>
        <w:jc w:val="both"/>
        <w:rPr>
          <w:b w:val="0"/>
          <w:szCs w:val="24"/>
        </w:rPr>
      </w:pPr>
      <w:r w:rsidRPr="0045340A">
        <w:rPr>
          <w:b w:val="0"/>
          <w:szCs w:val="24"/>
        </w:rPr>
        <w:t>Приложения:</w:t>
      </w:r>
    </w:p>
    <w:p w14:paraId="4A74C2A1" w14:textId="77777777" w:rsidR="00311409" w:rsidRPr="0045340A" w:rsidRDefault="00311409" w:rsidP="00311409">
      <w:pPr>
        <w:spacing w:line="360" w:lineRule="auto"/>
        <w:ind w:firstLine="284"/>
        <w:jc w:val="both"/>
        <w:rPr>
          <w:b w:val="0"/>
          <w:szCs w:val="24"/>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r w:rsidRPr="0045340A">
        <w:rPr>
          <w:b w:val="0"/>
          <w:szCs w:val="24"/>
        </w:rPr>
        <w:tab/>
      </w:r>
    </w:p>
    <w:p w14:paraId="06517268" w14:textId="455AADD8" w:rsidR="00AD0912" w:rsidRDefault="00311409" w:rsidP="00311409">
      <w:pPr>
        <w:spacing w:line="360" w:lineRule="auto"/>
        <w:ind w:firstLine="284"/>
        <w:jc w:val="both"/>
        <w:rPr>
          <w:b w:val="0"/>
          <w:szCs w:val="24"/>
        </w:rPr>
      </w:pPr>
      <w:r w:rsidRPr="0045340A">
        <w:rPr>
          <w:b w:val="0"/>
          <w:szCs w:val="24"/>
        </w:rPr>
        <w:t xml:space="preserve">Приложение </w:t>
      </w:r>
      <w:r>
        <w:rPr>
          <w:b w:val="0"/>
          <w:szCs w:val="24"/>
        </w:rPr>
        <w:t>Б</w:t>
      </w:r>
      <w:r w:rsidRPr="0045340A">
        <w:rPr>
          <w:b w:val="0"/>
          <w:szCs w:val="24"/>
        </w:rPr>
        <w:t xml:space="preserve"> (обязательное) Однолинейная схема ~400/230В. </w:t>
      </w:r>
      <w:r w:rsidRPr="004D1F56">
        <w:rPr>
          <w:b w:val="0"/>
          <w:szCs w:val="24"/>
        </w:rPr>
        <w:t>Щит 8Щ, I, II секции.</w:t>
      </w:r>
      <w:r w:rsidR="00204BCE" w:rsidRPr="0045340A">
        <w:rPr>
          <w:b w:val="0"/>
          <w:szCs w:val="24"/>
        </w:rPr>
        <w:tab/>
      </w:r>
    </w:p>
    <w:p w14:paraId="266B64CB" w14:textId="77777777" w:rsidR="00900161" w:rsidRDefault="00900161" w:rsidP="00900161">
      <w:pPr>
        <w:spacing w:line="360" w:lineRule="auto"/>
        <w:ind w:firstLine="284"/>
        <w:jc w:val="both"/>
        <w:rPr>
          <w:b w:val="0"/>
          <w:szCs w:val="24"/>
        </w:rPr>
      </w:pPr>
      <w:r w:rsidRPr="0045340A">
        <w:rPr>
          <w:b w:val="0"/>
          <w:szCs w:val="24"/>
        </w:rPr>
        <w:t xml:space="preserve">Приложение </w:t>
      </w:r>
      <w:r>
        <w:rPr>
          <w:b w:val="0"/>
          <w:szCs w:val="24"/>
        </w:rPr>
        <w:t>В</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433E8634" w14:textId="77777777" w:rsidR="008B2458" w:rsidRDefault="008B2458" w:rsidP="008B2458">
      <w:pPr>
        <w:spacing w:line="360" w:lineRule="auto"/>
        <w:ind w:firstLine="284"/>
        <w:jc w:val="both"/>
        <w:rPr>
          <w:b w:val="0"/>
          <w:szCs w:val="24"/>
        </w:rPr>
      </w:pPr>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spellStart"/>
      <w:proofErr w:type="gramStart"/>
      <w:r>
        <w:rPr>
          <w:b w:val="0"/>
          <w:szCs w:val="24"/>
        </w:rPr>
        <w:t>эл.схема</w:t>
      </w:r>
      <w:proofErr w:type="spellEnd"/>
      <w:proofErr w:type="gramEnd"/>
      <w:r>
        <w:rPr>
          <w:b w:val="0"/>
          <w:szCs w:val="24"/>
        </w:rPr>
        <w:t xml:space="preserve"> ШУНН</w:t>
      </w:r>
      <w:r w:rsidRPr="00BA2690">
        <w:rPr>
          <w:b w:val="0"/>
          <w:szCs w:val="24"/>
        </w:rPr>
        <w:t>.</w:t>
      </w:r>
    </w:p>
    <w:p w14:paraId="42CC0B17" w14:textId="77777777" w:rsidR="00900161" w:rsidRPr="0045340A" w:rsidRDefault="00900161" w:rsidP="00311409">
      <w:pPr>
        <w:spacing w:line="360" w:lineRule="auto"/>
        <w:ind w:firstLine="284"/>
        <w:jc w:val="both"/>
        <w:rPr>
          <w:b w:val="0"/>
          <w:szCs w:val="24"/>
        </w:rPr>
      </w:pPr>
    </w:p>
    <w:p w14:paraId="2F07856C" w14:textId="77777777" w:rsidR="00AD0912" w:rsidRPr="0045340A" w:rsidRDefault="00AD0912">
      <w:pPr>
        <w:jc w:val="left"/>
        <w:rPr>
          <w:rFonts w:ascii="Arial" w:hAnsi="Arial" w:cs="Arial"/>
        </w:rPr>
      </w:pPr>
      <w:r w:rsidRPr="0045340A">
        <w:rPr>
          <w:rFonts w:ascii="Arial" w:hAnsi="Arial" w:cs="Arial"/>
        </w:rPr>
        <w:br w:type="page"/>
      </w:r>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27E1C4BE"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EA6CA6">
        <w:rPr>
          <w:b w:val="0"/>
          <w:szCs w:val="24"/>
        </w:rPr>
        <w:t>3</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8C0533"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77777777" w:rsidR="00AD0912" w:rsidRPr="0045340A" w:rsidRDefault="00AD0912" w:rsidP="00AD0912">
      <w:pPr>
        <w:spacing w:line="360" w:lineRule="auto"/>
        <w:ind w:firstLine="567"/>
        <w:rPr>
          <w:b w:val="0"/>
          <w:bCs/>
          <w:szCs w:val="24"/>
        </w:rPr>
      </w:pPr>
    </w:p>
    <w:p w14:paraId="32EFDA3C" w14:textId="1FDA1BAA" w:rsidR="00EA6CA6" w:rsidRDefault="00EA6CA6">
      <w:pPr>
        <w:jc w:val="left"/>
        <w:rPr>
          <w:bCs/>
          <w:szCs w:val="24"/>
        </w:rPr>
      </w:pPr>
      <w:r>
        <w:rPr>
          <w:bCs/>
          <w:szCs w:val="24"/>
        </w:rPr>
        <w:br w:type="page"/>
      </w:r>
    </w:p>
    <w:p w14:paraId="2CF9BE84" w14:textId="1C8845F0"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4F882DB9"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EA6CA6" w:rsidRPr="00296A36" w14:paraId="70E0774D" w14:textId="77777777" w:rsidTr="00EA6CA6">
        <w:trPr>
          <w:cantSplit/>
        </w:trPr>
        <w:tc>
          <w:tcPr>
            <w:tcW w:w="4390" w:type="dxa"/>
          </w:tcPr>
          <w:p w14:paraId="58DD06FC" w14:textId="53E5BEBD" w:rsidR="00EA6CA6" w:rsidRPr="00EC1605" w:rsidRDefault="00EA6CA6" w:rsidP="00EA6CA6">
            <w:pPr>
              <w:spacing w:line="360" w:lineRule="auto"/>
              <w:jc w:val="left"/>
              <w:rPr>
                <w:b w:val="0"/>
                <w:szCs w:val="24"/>
              </w:rPr>
            </w:pPr>
            <w:r w:rsidRPr="00EA6CA6">
              <w:rPr>
                <w:b w:val="0"/>
                <w:szCs w:val="24"/>
              </w:rPr>
              <w:t>Шкаф</w:t>
            </w:r>
          </w:p>
        </w:tc>
        <w:tc>
          <w:tcPr>
            <w:tcW w:w="5522" w:type="dxa"/>
          </w:tcPr>
          <w:p w14:paraId="3261E6D0" w14:textId="0D69122E" w:rsidR="00EA6CA6" w:rsidRPr="00EC1605" w:rsidRDefault="00EA6CA6" w:rsidP="00311409">
            <w:pPr>
              <w:pStyle w:val="afff1"/>
              <w:ind w:left="39"/>
              <w:rPr>
                <w:b w:val="0"/>
                <w:szCs w:val="24"/>
              </w:rPr>
            </w:pPr>
            <w:r w:rsidRPr="00EA6CA6">
              <w:rPr>
                <w:b w:val="0"/>
                <w:szCs w:val="24"/>
              </w:rPr>
              <w:t>ШУНН4403</w:t>
            </w:r>
          </w:p>
        </w:tc>
      </w:tr>
      <w:tr w:rsidR="00EA6CA6" w:rsidRPr="00296A36" w14:paraId="7AD6F884" w14:textId="77777777" w:rsidTr="00EA6CA6">
        <w:trPr>
          <w:cantSplit/>
        </w:trPr>
        <w:tc>
          <w:tcPr>
            <w:tcW w:w="4390" w:type="dxa"/>
          </w:tcPr>
          <w:p w14:paraId="6E4DB896" w14:textId="552B1FD3" w:rsidR="00EA6CA6" w:rsidRPr="00EC1605" w:rsidRDefault="00EA6CA6" w:rsidP="00EA6CA6">
            <w:pPr>
              <w:spacing w:line="360" w:lineRule="auto"/>
              <w:jc w:val="left"/>
              <w:rPr>
                <w:b w:val="0"/>
                <w:szCs w:val="24"/>
              </w:rPr>
            </w:pPr>
            <w:r w:rsidRPr="00EA6CA6">
              <w:rPr>
                <w:b w:val="0"/>
                <w:szCs w:val="24"/>
              </w:rPr>
              <w:t>Количество шкафов</w:t>
            </w:r>
          </w:p>
        </w:tc>
        <w:tc>
          <w:tcPr>
            <w:tcW w:w="5522" w:type="dxa"/>
          </w:tcPr>
          <w:p w14:paraId="36AF36D2" w14:textId="61DBD97D" w:rsidR="00EA6CA6" w:rsidRPr="00EC1605" w:rsidRDefault="00EA6CA6" w:rsidP="00311409">
            <w:pPr>
              <w:pStyle w:val="afff1"/>
              <w:ind w:left="39"/>
              <w:rPr>
                <w:b w:val="0"/>
                <w:szCs w:val="24"/>
              </w:rPr>
            </w:pPr>
            <w:r w:rsidRPr="00EA6CA6">
              <w:rPr>
                <w:b w:val="0"/>
                <w:szCs w:val="24"/>
              </w:rPr>
              <w:t>Один на 3 насоса</w:t>
            </w:r>
          </w:p>
        </w:tc>
      </w:tr>
      <w:tr w:rsidR="00EA6CA6" w:rsidRPr="00296A36" w14:paraId="10958AB3" w14:textId="77777777" w:rsidTr="00EA6CA6">
        <w:trPr>
          <w:cantSplit/>
        </w:trPr>
        <w:tc>
          <w:tcPr>
            <w:tcW w:w="4390" w:type="dxa"/>
          </w:tcPr>
          <w:p w14:paraId="2408E52D" w14:textId="6C1A4852" w:rsidR="00EA6CA6" w:rsidRPr="00EC1605" w:rsidRDefault="00EA6CA6" w:rsidP="00EA6CA6">
            <w:pPr>
              <w:spacing w:line="360" w:lineRule="auto"/>
              <w:jc w:val="left"/>
              <w:rPr>
                <w:b w:val="0"/>
                <w:szCs w:val="24"/>
              </w:rPr>
            </w:pPr>
            <w:r w:rsidRPr="00EA6CA6">
              <w:rPr>
                <w:b w:val="0"/>
                <w:szCs w:val="24"/>
              </w:rPr>
              <w:t>Расположение шкафа</w:t>
            </w:r>
          </w:p>
        </w:tc>
        <w:tc>
          <w:tcPr>
            <w:tcW w:w="5522" w:type="dxa"/>
          </w:tcPr>
          <w:p w14:paraId="044CC7B1" w14:textId="31632C37" w:rsidR="00EA6CA6" w:rsidRPr="00EC1605" w:rsidRDefault="00EA6CA6" w:rsidP="00311409">
            <w:pPr>
              <w:pStyle w:val="afff1"/>
              <w:ind w:left="39"/>
              <w:rPr>
                <w:b w:val="0"/>
                <w:szCs w:val="24"/>
              </w:rPr>
            </w:pPr>
            <w:r w:rsidRPr="00EA6CA6">
              <w:rPr>
                <w:b w:val="0"/>
                <w:szCs w:val="24"/>
              </w:rPr>
              <w:t>В Электрощитовой</w:t>
            </w:r>
          </w:p>
        </w:tc>
      </w:tr>
      <w:tr w:rsidR="00EA6CA6" w:rsidRPr="00296A36" w14:paraId="41660B81" w14:textId="77777777" w:rsidTr="00EA6CA6">
        <w:trPr>
          <w:cantSplit/>
        </w:trPr>
        <w:tc>
          <w:tcPr>
            <w:tcW w:w="4390" w:type="dxa"/>
          </w:tcPr>
          <w:p w14:paraId="53F6ADBF" w14:textId="2FEC9E19" w:rsidR="00EA6CA6" w:rsidRPr="00EC1605" w:rsidRDefault="00EA6CA6" w:rsidP="00EA6CA6">
            <w:pPr>
              <w:spacing w:line="360" w:lineRule="auto"/>
              <w:jc w:val="left"/>
              <w:rPr>
                <w:b w:val="0"/>
                <w:szCs w:val="24"/>
              </w:rPr>
            </w:pPr>
            <w:r w:rsidRPr="00EA6CA6">
              <w:rPr>
                <w:b w:val="0"/>
                <w:szCs w:val="24"/>
              </w:rPr>
              <w:t>Количество рабочих/резервных насосов</w:t>
            </w:r>
          </w:p>
        </w:tc>
        <w:tc>
          <w:tcPr>
            <w:tcW w:w="5522" w:type="dxa"/>
          </w:tcPr>
          <w:p w14:paraId="3974657C" w14:textId="65F52CD2" w:rsidR="00EA6CA6" w:rsidRPr="00EC1605" w:rsidRDefault="00EA6CA6" w:rsidP="00311409">
            <w:pPr>
              <w:pStyle w:val="afff1"/>
              <w:ind w:left="39"/>
              <w:rPr>
                <w:b w:val="0"/>
                <w:szCs w:val="24"/>
              </w:rPr>
            </w:pPr>
            <w:r w:rsidRPr="00EA6CA6">
              <w:rPr>
                <w:b w:val="0"/>
                <w:szCs w:val="24"/>
              </w:rPr>
              <w:t>2 рабочих/1 резервный</w:t>
            </w:r>
          </w:p>
        </w:tc>
      </w:tr>
      <w:tr w:rsidR="00EA6CA6" w:rsidRPr="00296A36" w14:paraId="5118FBE2" w14:textId="77777777" w:rsidTr="00EA6CA6">
        <w:trPr>
          <w:cantSplit/>
        </w:trPr>
        <w:tc>
          <w:tcPr>
            <w:tcW w:w="4390" w:type="dxa"/>
          </w:tcPr>
          <w:p w14:paraId="02D43C51" w14:textId="160545A6" w:rsidR="00EA6CA6" w:rsidRPr="00EC1605" w:rsidRDefault="00EA6CA6" w:rsidP="00EA6CA6">
            <w:pPr>
              <w:spacing w:line="360" w:lineRule="auto"/>
              <w:jc w:val="left"/>
              <w:rPr>
                <w:b w:val="0"/>
                <w:szCs w:val="24"/>
              </w:rPr>
            </w:pPr>
            <w:r w:rsidRPr="00EA6CA6">
              <w:rPr>
                <w:b w:val="0"/>
                <w:szCs w:val="24"/>
              </w:rPr>
              <w:t>Марка подключаемых насосов</w:t>
            </w:r>
          </w:p>
        </w:tc>
        <w:tc>
          <w:tcPr>
            <w:tcW w:w="5522" w:type="dxa"/>
          </w:tcPr>
          <w:p w14:paraId="231AAAD9" w14:textId="747DB530" w:rsidR="00EA6CA6" w:rsidRPr="00EC1605" w:rsidRDefault="00EA6CA6" w:rsidP="00311409">
            <w:pPr>
              <w:pStyle w:val="afff1"/>
              <w:ind w:left="39"/>
              <w:rPr>
                <w:b w:val="0"/>
                <w:szCs w:val="24"/>
              </w:rPr>
            </w:pPr>
            <w:r w:rsidRPr="00EA6CA6">
              <w:rPr>
                <w:b w:val="0"/>
                <w:szCs w:val="24"/>
              </w:rPr>
              <w:t>10КНв 100-200 (ОН3)</w:t>
            </w:r>
          </w:p>
        </w:tc>
      </w:tr>
      <w:tr w:rsidR="00EA6CA6" w:rsidRPr="00296A36" w14:paraId="760867D5" w14:textId="77777777" w:rsidTr="00EA6CA6">
        <w:trPr>
          <w:cantSplit/>
        </w:trPr>
        <w:tc>
          <w:tcPr>
            <w:tcW w:w="4390" w:type="dxa"/>
          </w:tcPr>
          <w:p w14:paraId="4683EEA8" w14:textId="350ABA94" w:rsidR="00EA6CA6" w:rsidRPr="00EC1605" w:rsidRDefault="00EA6CA6" w:rsidP="00EA6CA6">
            <w:pPr>
              <w:spacing w:line="360" w:lineRule="auto"/>
              <w:jc w:val="left"/>
              <w:rPr>
                <w:b w:val="0"/>
                <w:szCs w:val="24"/>
              </w:rPr>
            </w:pPr>
            <w:r w:rsidRPr="00EA6CA6">
              <w:rPr>
                <w:b w:val="0"/>
                <w:szCs w:val="24"/>
              </w:rPr>
              <w:t xml:space="preserve">Количество подключаемых насосов, </w:t>
            </w:r>
            <w:proofErr w:type="spellStart"/>
            <w:r w:rsidRPr="00EA6CA6">
              <w:rPr>
                <w:b w:val="0"/>
                <w:szCs w:val="24"/>
              </w:rPr>
              <w:t>шт</w:t>
            </w:r>
            <w:proofErr w:type="spellEnd"/>
          </w:p>
        </w:tc>
        <w:tc>
          <w:tcPr>
            <w:tcW w:w="5522" w:type="dxa"/>
          </w:tcPr>
          <w:p w14:paraId="4E678FE7" w14:textId="3F54E380" w:rsidR="00EA6CA6" w:rsidRPr="00EC1605" w:rsidRDefault="00EA6CA6" w:rsidP="00311409">
            <w:pPr>
              <w:pStyle w:val="afff1"/>
              <w:ind w:left="39"/>
              <w:rPr>
                <w:b w:val="0"/>
                <w:szCs w:val="24"/>
              </w:rPr>
            </w:pPr>
            <w:r w:rsidRPr="00EA6CA6">
              <w:rPr>
                <w:b w:val="0"/>
                <w:szCs w:val="24"/>
              </w:rPr>
              <w:t>3</w:t>
            </w:r>
          </w:p>
        </w:tc>
      </w:tr>
      <w:tr w:rsidR="00EA6CA6" w:rsidRPr="00296A36" w14:paraId="4D07895A" w14:textId="77777777" w:rsidTr="00EA6CA6">
        <w:trPr>
          <w:cantSplit/>
        </w:trPr>
        <w:tc>
          <w:tcPr>
            <w:tcW w:w="4390" w:type="dxa"/>
          </w:tcPr>
          <w:p w14:paraId="3B844B31" w14:textId="7FEAC962" w:rsidR="00EA6CA6" w:rsidRPr="00EC1605" w:rsidRDefault="00EA6CA6" w:rsidP="00EA6CA6">
            <w:pPr>
              <w:spacing w:line="360" w:lineRule="auto"/>
              <w:jc w:val="left"/>
              <w:rPr>
                <w:b w:val="0"/>
                <w:szCs w:val="24"/>
              </w:rPr>
            </w:pPr>
            <w:r w:rsidRPr="00EA6CA6">
              <w:rPr>
                <w:b w:val="0"/>
                <w:szCs w:val="24"/>
              </w:rPr>
              <w:t>Мощность подключаемых насосов, кВт</w:t>
            </w:r>
          </w:p>
        </w:tc>
        <w:tc>
          <w:tcPr>
            <w:tcW w:w="5522" w:type="dxa"/>
          </w:tcPr>
          <w:p w14:paraId="5D457788" w14:textId="78BFA30F" w:rsidR="00EA6CA6" w:rsidRPr="00EC1605" w:rsidRDefault="00EA6CA6" w:rsidP="00311409">
            <w:pPr>
              <w:pStyle w:val="afff1"/>
              <w:ind w:left="39"/>
              <w:rPr>
                <w:b w:val="0"/>
                <w:szCs w:val="24"/>
              </w:rPr>
            </w:pPr>
            <w:r w:rsidRPr="00EA6CA6">
              <w:rPr>
                <w:b w:val="0"/>
                <w:szCs w:val="24"/>
              </w:rPr>
              <w:t>30</w:t>
            </w:r>
          </w:p>
        </w:tc>
      </w:tr>
      <w:tr w:rsidR="00EA6CA6" w:rsidRPr="00296A36" w14:paraId="5EA4A689" w14:textId="77777777" w:rsidTr="00EA6CA6">
        <w:trPr>
          <w:cantSplit/>
        </w:trPr>
        <w:tc>
          <w:tcPr>
            <w:tcW w:w="4390" w:type="dxa"/>
          </w:tcPr>
          <w:p w14:paraId="352D1F95" w14:textId="4CC8D665" w:rsidR="00EA6CA6" w:rsidRPr="00EC1605" w:rsidRDefault="00EA6CA6" w:rsidP="00EA6CA6">
            <w:pPr>
              <w:spacing w:line="360" w:lineRule="auto"/>
              <w:jc w:val="left"/>
              <w:rPr>
                <w:b w:val="0"/>
                <w:szCs w:val="24"/>
              </w:rPr>
            </w:pPr>
            <w:r w:rsidRPr="00EA6CA6">
              <w:rPr>
                <w:b w:val="0"/>
                <w:szCs w:val="24"/>
              </w:rPr>
              <w:t>Управление насосами</w:t>
            </w:r>
          </w:p>
        </w:tc>
        <w:tc>
          <w:tcPr>
            <w:tcW w:w="5522" w:type="dxa"/>
          </w:tcPr>
          <w:p w14:paraId="1F216176" w14:textId="19A118CD" w:rsidR="00EA6CA6" w:rsidRPr="00EC1605" w:rsidRDefault="00EA6CA6" w:rsidP="00311409">
            <w:pPr>
              <w:pStyle w:val="afff1"/>
              <w:ind w:left="39"/>
              <w:rPr>
                <w:b w:val="0"/>
                <w:szCs w:val="24"/>
              </w:rPr>
            </w:pPr>
            <w:r w:rsidRPr="00EA6CA6">
              <w:rPr>
                <w:b w:val="0"/>
                <w:szCs w:val="24"/>
              </w:rPr>
              <w:t>Преобразователи частоты (ПЧ)</w:t>
            </w:r>
          </w:p>
        </w:tc>
      </w:tr>
      <w:tr w:rsidR="00311409" w:rsidRPr="00296A36" w14:paraId="3E98FA53" w14:textId="77777777" w:rsidTr="001C6143">
        <w:trPr>
          <w:cantSplit/>
        </w:trPr>
        <w:tc>
          <w:tcPr>
            <w:tcW w:w="4390" w:type="dxa"/>
            <w:vAlign w:val="center"/>
          </w:tcPr>
          <w:p w14:paraId="55C02774" w14:textId="2CBC60D9" w:rsidR="00311409" w:rsidRPr="00EA6CA6" w:rsidRDefault="00311409" w:rsidP="00311409">
            <w:pPr>
              <w:spacing w:line="360" w:lineRule="auto"/>
              <w:jc w:val="left"/>
              <w:rPr>
                <w:b w:val="0"/>
                <w:szCs w:val="24"/>
              </w:rPr>
            </w:pPr>
            <w:r w:rsidRPr="0045340A">
              <w:rPr>
                <w:b w:val="0"/>
                <w:szCs w:val="24"/>
              </w:rPr>
              <w:t>Номинальное напряжение, В</w:t>
            </w:r>
          </w:p>
        </w:tc>
        <w:tc>
          <w:tcPr>
            <w:tcW w:w="5522" w:type="dxa"/>
            <w:vAlign w:val="center"/>
          </w:tcPr>
          <w:p w14:paraId="47B67AFC" w14:textId="51DC2FD6" w:rsidR="00311409" w:rsidRPr="00EA6CA6" w:rsidRDefault="00311409" w:rsidP="00311409">
            <w:pPr>
              <w:pStyle w:val="afff1"/>
              <w:ind w:left="39"/>
              <w:rPr>
                <w:b w:val="0"/>
                <w:szCs w:val="24"/>
              </w:rPr>
            </w:pPr>
            <w:r w:rsidRPr="0045340A">
              <w:rPr>
                <w:b w:val="0"/>
                <w:szCs w:val="24"/>
              </w:rPr>
              <w:t>230/400+/-10%</w:t>
            </w:r>
          </w:p>
        </w:tc>
      </w:tr>
      <w:tr w:rsidR="00311409" w:rsidRPr="00296A36" w14:paraId="1E3B9D92" w14:textId="77777777" w:rsidTr="001C6143">
        <w:trPr>
          <w:cantSplit/>
        </w:trPr>
        <w:tc>
          <w:tcPr>
            <w:tcW w:w="4390" w:type="dxa"/>
            <w:vAlign w:val="center"/>
          </w:tcPr>
          <w:p w14:paraId="08BD5B0B" w14:textId="0723F7C4" w:rsidR="00311409" w:rsidRPr="00EA6CA6" w:rsidRDefault="00311409" w:rsidP="00311409">
            <w:pPr>
              <w:spacing w:line="360" w:lineRule="auto"/>
              <w:jc w:val="left"/>
              <w:rPr>
                <w:b w:val="0"/>
                <w:szCs w:val="24"/>
              </w:rPr>
            </w:pPr>
            <w:r w:rsidRPr="0045340A">
              <w:rPr>
                <w:b w:val="0"/>
                <w:szCs w:val="24"/>
              </w:rPr>
              <w:t>Частота, Гц</w:t>
            </w:r>
          </w:p>
        </w:tc>
        <w:tc>
          <w:tcPr>
            <w:tcW w:w="5522" w:type="dxa"/>
            <w:vAlign w:val="center"/>
          </w:tcPr>
          <w:p w14:paraId="635A6759" w14:textId="09E4D793" w:rsidR="00311409" w:rsidRPr="00EA6CA6" w:rsidRDefault="00311409" w:rsidP="00311409">
            <w:pPr>
              <w:pStyle w:val="afff1"/>
              <w:ind w:left="39"/>
              <w:rPr>
                <w:b w:val="0"/>
                <w:szCs w:val="24"/>
              </w:rPr>
            </w:pPr>
            <w:r w:rsidRPr="0045340A">
              <w:rPr>
                <w:b w:val="0"/>
                <w:szCs w:val="24"/>
              </w:rPr>
              <w:t>50 +/- 0,4 Гц</w:t>
            </w:r>
          </w:p>
        </w:tc>
      </w:tr>
      <w:tr w:rsidR="00311409" w:rsidRPr="00296A36" w14:paraId="197477DD" w14:textId="77777777" w:rsidTr="001C6143">
        <w:trPr>
          <w:cantSplit/>
        </w:trPr>
        <w:tc>
          <w:tcPr>
            <w:tcW w:w="4390" w:type="dxa"/>
            <w:vAlign w:val="center"/>
          </w:tcPr>
          <w:p w14:paraId="6994D7CB" w14:textId="2B2ECCD0" w:rsidR="00311409" w:rsidRPr="00EA6CA6" w:rsidRDefault="00311409" w:rsidP="00311409">
            <w:pPr>
              <w:spacing w:line="360" w:lineRule="auto"/>
              <w:jc w:val="left"/>
              <w:rPr>
                <w:b w:val="0"/>
                <w:szCs w:val="24"/>
              </w:rPr>
            </w:pPr>
            <w:r w:rsidRPr="0045340A">
              <w:rPr>
                <w:b w:val="0"/>
                <w:szCs w:val="24"/>
              </w:rPr>
              <w:t>Количество фаз</w:t>
            </w:r>
          </w:p>
        </w:tc>
        <w:tc>
          <w:tcPr>
            <w:tcW w:w="5522" w:type="dxa"/>
            <w:vAlign w:val="center"/>
          </w:tcPr>
          <w:p w14:paraId="0E276C5A" w14:textId="3D741A0F" w:rsidR="00311409" w:rsidRPr="00EA6CA6" w:rsidRDefault="00311409" w:rsidP="00311409">
            <w:pPr>
              <w:pStyle w:val="afff1"/>
              <w:ind w:left="39"/>
              <w:rPr>
                <w:b w:val="0"/>
                <w:szCs w:val="24"/>
              </w:rPr>
            </w:pPr>
            <w:r w:rsidRPr="0045340A">
              <w:rPr>
                <w:b w:val="0"/>
                <w:szCs w:val="24"/>
              </w:rPr>
              <w:t>3</w:t>
            </w:r>
          </w:p>
        </w:tc>
      </w:tr>
      <w:tr w:rsidR="00311409" w:rsidRPr="00296A36" w14:paraId="48845E80" w14:textId="77777777" w:rsidTr="001C6143">
        <w:trPr>
          <w:cantSplit/>
        </w:trPr>
        <w:tc>
          <w:tcPr>
            <w:tcW w:w="4390" w:type="dxa"/>
            <w:vAlign w:val="center"/>
          </w:tcPr>
          <w:p w14:paraId="4B0AF149" w14:textId="2A188AC4" w:rsidR="00311409" w:rsidRPr="00EA6CA6" w:rsidRDefault="00311409" w:rsidP="00311409">
            <w:pPr>
              <w:spacing w:line="360" w:lineRule="auto"/>
              <w:jc w:val="left"/>
              <w:rPr>
                <w:b w:val="0"/>
                <w:szCs w:val="24"/>
              </w:rPr>
            </w:pPr>
            <w:r w:rsidRPr="0045340A">
              <w:rPr>
                <w:b w:val="0"/>
                <w:szCs w:val="24"/>
              </w:rPr>
              <w:t xml:space="preserve">Номинальный ток, </w:t>
            </w:r>
            <w:proofErr w:type="gramStart"/>
            <w:r w:rsidRPr="0045340A">
              <w:rPr>
                <w:b w:val="0"/>
                <w:szCs w:val="24"/>
              </w:rPr>
              <w:t>А</w:t>
            </w:r>
            <w:proofErr w:type="gramEnd"/>
          </w:p>
        </w:tc>
        <w:tc>
          <w:tcPr>
            <w:tcW w:w="5522" w:type="dxa"/>
            <w:vAlign w:val="center"/>
          </w:tcPr>
          <w:p w14:paraId="7DD7527C" w14:textId="0A904877" w:rsidR="00311409" w:rsidRPr="00EA6CA6" w:rsidRDefault="00311409" w:rsidP="00311409">
            <w:pPr>
              <w:pStyle w:val="afff1"/>
              <w:ind w:left="39"/>
              <w:rPr>
                <w:b w:val="0"/>
                <w:szCs w:val="24"/>
              </w:rPr>
            </w:pPr>
            <w:r w:rsidRPr="0045340A">
              <w:rPr>
                <w:b w:val="0"/>
                <w:szCs w:val="24"/>
                <w:vertAlign w:val="superscript"/>
              </w:rPr>
              <w:t>2)</w:t>
            </w:r>
          </w:p>
        </w:tc>
      </w:tr>
      <w:tr w:rsidR="00311409" w:rsidRPr="00296A36" w14:paraId="5B56CC19" w14:textId="77777777" w:rsidTr="001C6143">
        <w:trPr>
          <w:cantSplit/>
        </w:trPr>
        <w:tc>
          <w:tcPr>
            <w:tcW w:w="4390" w:type="dxa"/>
            <w:vAlign w:val="center"/>
          </w:tcPr>
          <w:p w14:paraId="5C38A6BD" w14:textId="77777777" w:rsidR="00311409" w:rsidRPr="0045340A" w:rsidRDefault="00311409" w:rsidP="00311409">
            <w:pPr>
              <w:spacing w:line="360" w:lineRule="auto"/>
              <w:jc w:val="left"/>
              <w:rPr>
                <w:b w:val="0"/>
                <w:szCs w:val="24"/>
              </w:rPr>
            </w:pPr>
            <w:r w:rsidRPr="004D1F56">
              <w:rPr>
                <w:b w:val="0"/>
                <w:szCs w:val="24"/>
              </w:rPr>
              <w:lastRenderedPageBreak/>
              <w:t>Материал корпуса</w:t>
            </w:r>
          </w:p>
          <w:p w14:paraId="58A13326" w14:textId="77777777" w:rsidR="00311409" w:rsidRPr="00EA6CA6" w:rsidRDefault="00311409" w:rsidP="00311409">
            <w:pPr>
              <w:spacing w:line="360" w:lineRule="auto"/>
              <w:jc w:val="left"/>
              <w:rPr>
                <w:b w:val="0"/>
                <w:szCs w:val="24"/>
              </w:rPr>
            </w:pPr>
          </w:p>
        </w:tc>
        <w:tc>
          <w:tcPr>
            <w:tcW w:w="5522" w:type="dxa"/>
            <w:vAlign w:val="center"/>
          </w:tcPr>
          <w:p w14:paraId="046192A1" w14:textId="77777777" w:rsidR="00311409" w:rsidRPr="004D1F56" w:rsidRDefault="00311409" w:rsidP="00311409">
            <w:pPr>
              <w:spacing w:line="360" w:lineRule="auto"/>
              <w:ind w:left="39"/>
              <w:rPr>
                <w:b w:val="0"/>
                <w:szCs w:val="24"/>
              </w:rPr>
            </w:pPr>
            <w:r w:rsidRPr="004D1F56">
              <w:rPr>
                <w:b w:val="0"/>
                <w:szCs w:val="24"/>
              </w:rPr>
              <w:tab/>
              <w:t>■Металлический</w:t>
            </w:r>
          </w:p>
          <w:p w14:paraId="3B342AB2" w14:textId="2E42E888" w:rsidR="00311409" w:rsidRPr="00EA6CA6" w:rsidRDefault="00311409" w:rsidP="00311409">
            <w:pPr>
              <w:pStyle w:val="afff1"/>
              <w:ind w:left="39"/>
              <w:rPr>
                <w:b w:val="0"/>
                <w:szCs w:val="24"/>
              </w:rPr>
            </w:pPr>
            <w:r w:rsidRPr="004D1F56">
              <w:rPr>
                <w:b w:val="0"/>
                <w:szCs w:val="24"/>
              </w:rPr>
              <w:t>□Дополнительные требования_________</w:t>
            </w:r>
          </w:p>
        </w:tc>
      </w:tr>
      <w:tr w:rsidR="00311409" w:rsidRPr="00296A36" w14:paraId="6BEB729A" w14:textId="77777777" w:rsidTr="001C6143">
        <w:trPr>
          <w:cantSplit/>
        </w:trPr>
        <w:tc>
          <w:tcPr>
            <w:tcW w:w="4390" w:type="dxa"/>
            <w:vAlign w:val="center"/>
          </w:tcPr>
          <w:p w14:paraId="7619FC1C" w14:textId="57DF6C2B" w:rsidR="00311409" w:rsidRPr="00EA6CA6" w:rsidRDefault="00311409" w:rsidP="00311409">
            <w:pPr>
              <w:spacing w:line="360" w:lineRule="auto"/>
              <w:jc w:val="left"/>
              <w:rPr>
                <w:b w:val="0"/>
                <w:szCs w:val="24"/>
              </w:rPr>
            </w:pPr>
            <w:r w:rsidRPr="0045340A">
              <w:rPr>
                <w:b w:val="0"/>
                <w:szCs w:val="24"/>
              </w:rPr>
              <w:t>Степень защиты по ГОСТ 14254-2015</w:t>
            </w:r>
          </w:p>
        </w:tc>
        <w:tc>
          <w:tcPr>
            <w:tcW w:w="5522" w:type="dxa"/>
            <w:vAlign w:val="center"/>
          </w:tcPr>
          <w:p w14:paraId="5DE9C305" w14:textId="31458164" w:rsidR="00311409" w:rsidRPr="00EA6CA6" w:rsidRDefault="00311409" w:rsidP="00311409">
            <w:pPr>
              <w:pStyle w:val="afff1"/>
              <w:ind w:left="39"/>
              <w:rPr>
                <w:b w:val="0"/>
                <w:szCs w:val="24"/>
              </w:rPr>
            </w:pPr>
            <w:r w:rsidRPr="0045340A">
              <w:rPr>
                <w:b w:val="0"/>
                <w:szCs w:val="24"/>
              </w:rPr>
              <w:t xml:space="preserve">Не ниже </w:t>
            </w:r>
            <w:r w:rsidRPr="0045340A">
              <w:rPr>
                <w:b w:val="0"/>
                <w:szCs w:val="24"/>
                <w:lang w:val="en-US"/>
              </w:rPr>
              <w:t>IP</w:t>
            </w:r>
            <w:r>
              <w:rPr>
                <w:b w:val="0"/>
                <w:szCs w:val="24"/>
              </w:rPr>
              <w:t>31</w:t>
            </w:r>
          </w:p>
        </w:tc>
      </w:tr>
      <w:tr w:rsidR="00311409" w:rsidRPr="00296A36" w14:paraId="11B33E17" w14:textId="77777777" w:rsidTr="001C6143">
        <w:trPr>
          <w:cantSplit/>
        </w:trPr>
        <w:tc>
          <w:tcPr>
            <w:tcW w:w="4390" w:type="dxa"/>
            <w:vAlign w:val="center"/>
          </w:tcPr>
          <w:p w14:paraId="0E0C2E6B" w14:textId="5281B603" w:rsidR="00311409" w:rsidRPr="00EA6CA6" w:rsidRDefault="00311409" w:rsidP="00311409">
            <w:pPr>
              <w:spacing w:line="360" w:lineRule="auto"/>
              <w:jc w:val="left"/>
              <w:rPr>
                <w:b w:val="0"/>
                <w:szCs w:val="24"/>
              </w:rPr>
            </w:pPr>
            <w:r w:rsidRPr="0045340A">
              <w:rPr>
                <w:b w:val="0"/>
                <w:szCs w:val="24"/>
              </w:rPr>
              <w:t>Климатическое исполнение по ГОСТ 15150-69</w:t>
            </w:r>
          </w:p>
        </w:tc>
        <w:tc>
          <w:tcPr>
            <w:tcW w:w="5522" w:type="dxa"/>
            <w:vAlign w:val="center"/>
          </w:tcPr>
          <w:p w14:paraId="045D7DE4" w14:textId="55308561" w:rsidR="00311409" w:rsidRPr="00EA6CA6" w:rsidRDefault="00311409" w:rsidP="00311409">
            <w:pPr>
              <w:pStyle w:val="afff1"/>
              <w:ind w:left="39"/>
              <w:rPr>
                <w:b w:val="0"/>
                <w:szCs w:val="24"/>
              </w:rPr>
            </w:pPr>
            <w:r w:rsidRPr="0045340A">
              <w:rPr>
                <w:b w:val="0"/>
                <w:szCs w:val="24"/>
              </w:rPr>
              <w:t>У3</w:t>
            </w:r>
          </w:p>
        </w:tc>
      </w:tr>
      <w:tr w:rsidR="00311409" w:rsidRPr="00296A36" w14:paraId="0FCB79E6" w14:textId="77777777" w:rsidTr="001C6143">
        <w:trPr>
          <w:cantSplit/>
        </w:trPr>
        <w:tc>
          <w:tcPr>
            <w:tcW w:w="4390" w:type="dxa"/>
            <w:vAlign w:val="center"/>
          </w:tcPr>
          <w:p w14:paraId="3737A62A" w14:textId="4179B07B" w:rsidR="00311409" w:rsidRPr="00EA6CA6" w:rsidRDefault="00311409" w:rsidP="00311409">
            <w:pPr>
              <w:spacing w:line="360" w:lineRule="auto"/>
              <w:jc w:val="left"/>
              <w:rPr>
                <w:b w:val="0"/>
                <w:szCs w:val="24"/>
              </w:rPr>
            </w:pPr>
            <w:r w:rsidRPr="0045340A">
              <w:rPr>
                <w:b w:val="0"/>
                <w:szCs w:val="24"/>
              </w:rPr>
              <w:t>Обслуживание</w:t>
            </w:r>
          </w:p>
        </w:tc>
        <w:tc>
          <w:tcPr>
            <w:tcW w:w="5522" w:type="dxa"/>
            <w:vAlign w:val="center"/>
          </w:tcPr>
          <w:p w14:paraId="74743B24" w14:textId="77777777" w:rsidR="00311409" w:rsidRPr="0045340A" w:rsidRDefault="00311409" w:rsidP="00311409">
            <w:pPr>
              <w:spacing w:line="360" w:lineRule="auto"/>
              <w:ind w:left="39"/>
              <w:rPr>
                <w:b w:val="0"/>
                <w:szCs w:val="24"/>
              </w:rPr>
            </w:pPr>
            <w:r w:rsidRPr="0045340A">
              <w:rPr>
                <w:b w:val="0"/>
                <w:szCs w:val="24"/>
              </w:rPr>
              <w:t>■Спереди</w:t>
            </w:r>
          </w:p>
          <w:p w14:paraId="6CEE5F50" w14:textId="2A0DD9D4" w:rsidR="00311409" w:rsidRPr="00EA6CA6" w:rsidRDefault="00311409" w:rsidP="00311409">
            <w:pPr>
              <w:pStyle w:val="afff1"/>
              <w:ind w:left="39"/>
              <w:rPr>
                <w:b w:val="0"/>
                <w:szCs w:val="24"/>
              </w:rPr>
            </w:pPr>
            <w:r w:rsidRPr="0045340A">
              <w:rPr>
                <w:b w:val="0"/>
                <w:szCs w:val="24"/>
              </w:rPr>
              <w:t>□Сзади</w:t>
            </w:r>
          </w:p>
        </w:tc>
      </w:tr>
      <w:tr w:rsidR="00311409" w:rsidRPr="00296A36" w14:paraId="12BD087F" w14:textId="77777777" w:rsidTr="001C6143">
        <w:trPr>
          <w:cantSplit/>
        </w:trPr>
        <w:tc>
          <w:tcPr>
            <w:tcW w:w="4390" w:type="dxa"/>
            <w:vAlign w:val="center"/>
          </w:tcPr>
          <w:p w14:paraId="27F1C982" w14:textId="706A5655" w:rsidR="00311409" w:rsidRPr="00EA6CA6" w:rsidRDefault="00311409" w:rsidP="00311409">
            <w:pPr>
              <w:spacing w:line="360" w:lineRule="auto"/>
              <w:jc w:val="left"/>
              <w:rPr>
                <w:b w:val="0"/>
                <w:szCs w:val="24"/>
              </w:rPr>
            </w:pPr>
            <w:r w:rsidRPr="0045340A">
              <w:rPr>
                <w:b w:val="0"/>
                <w:szCs w:val="24"/>
              </w:rPr>
              <w:t>Расположение</w:t>
            </w:r>
          </w:p>
        </w:tc>
        <w:tc>
          <w:tcPr>
            <w:tcW w:w="5522" w:type="dxa"/>
            <w:vAlign w:val="center"/>
          </w:tcPr>
          <w:p w14:paraId="3A7EDD2F" w14:textId="77777777" w:rsidR="00311409" w:rsidRPr="0045340A" w:rsidRDefault="00311409" w:rsidP="00311409">
            <w:pPr>
              <w:spacing w:line="360" w:lineRule="auto"/>
              <w:ind w:left="39"/>
              <w:rPr>
                <w:b w:val="0"/>
                <w:szCs w:val="24"/>
              </w:rPr>
            </w:pPr>
            <w:r w:rsidRPr="0045340A">
              <w:rPr>
                <w:b w:val="0"/>
                <w:szCs w:val="24"/>
              </w:rPr>
              <w:t>■Напольное</w:t>
            </w:r>
          </w:p>
          <w:p w14:paraId="01CC3940" w14:textId="2FF839E7" w:rsidR="00311409" w:rsidRPr="00EA6CA6" w:rsidRDefault="00311409" w:rsidP="00311409">
            <w:pPr>
              <w:pStyle w:val="afff1"/>
              <w:ind w:left="39"/>
              <w:rPr>
                <w:b w:val="0"/>
                <w:szCs w:val="24"/>
              </w:rPr>
            </w:pPr>
            <w:r w:rsidRPr="0045340A">
              <w:rPr>
                <w:b w:val="0"/>
                <w:szCs w:val="24"/>
              </w:rPr>
              <w:t>□Навесное</w:t>
            </w:r>
          </w:p>
        </w:tc>
      </w:tr>
      <w:tr w:rsidR="00311409" w:rsidRPr="00296A36" w14:paraId="6CB319EE" w14:textId="77777777" w:rsidTr="001C6143">
        <w:trPr>
          <w:cantSplit/>
        </w:trPr>
        <w:tc>
          <w:tcPr>
            <w:tcW w:w="4390" w:type="dxa"/>
            <w:vAlign w:val="center"/>
          </w:tcPr>
          <w:p w14:paraId="68F99BE9" w14:textId="60D226FC" w:rsidR="00311409" w:rsidRPr="00EA6CA6" w:rsidRDefault="00311409" w:rsidP="00311409">
            <w:pPr>
              <w:spacing w:line="360" w:lineRule="auto"/>
              <w:jc w:val="left"/>
              <w:rPr>
                <w:b w:val="0"/>
                <w:szCs w:val="24"/>
              </w:rPr>
            </w:pPr>
            <w:r w:rsidRPr="0045340A">
              <w:rPr>
                <w:b w:val="0"/>
                <w:szCs w:val="24"/>
              </w:rPr>
              <w:t>Ввод/вывод кабелей</w:t>
            </w:r>
          </w:p>
        </w:tc>
        <w:tc>
          <w:tcPr>
            <w:tcW w:w="5522" w:type="dxa"/>
            <w:vAlign w:val="center"/>
          </w:tcPr>
          <w:p w14:paraId="792E8A1A" w14:textId="77777777" w:rsidR="00311409" w:rsidRPr="0045340A" w:rsidRDefault="00311409" w:rsidP="00311409">
            <w:pPr>
              <w:spacing w:line="360" w:lineRule="auto"/>
              <w:ind w:left="39"/>
              <w:rPr>
                <w:b w:val="0"/>
                <w:szCs w:val="24"/>
              </w:rPr>
            </w:pPr>
            <w:r w:rsidRPr="0045340A">
              <w:rPr>
                <w:b w:val="0"/>
                <w:szCs w:val="24"/>
              </w:rPr>
              <w:t>□Сверху</w:t>
            </w:r>
          </w:p>
          <w:p w14:paraId="4ADF1EF2" w14:textId="0975119E" w:rsidR="00311409" w:rsidRPr="00EA6CA6" w:rsidRDefault="00311409" w:rsidP="00311409">
            <w:pPr>
              <w:pStyle w:val="afff1"/>
              <w:ind w:left="39"/>
              <w:rPr>
                <w:b w:val="0"/>
                <w:szCs w:val="24"/>
              </w:rPr>
            </w:pPr>
            <w:r w:rsidRPr="0045340A">
              <w:rPr>
                <w:b w:val="0"/>
                <w:szCs w:val="24"/>
              </w:rPr>
              <w:t>■Снизу</w:t>
            </w:r>
          </w:p>
        </w:tc>
      </w:tr>
      <w:tr w:rsidR="00311409" w:rsidRPr="00296A36" w14:paraId="6F5FEA0D" w14:textId="77777777" w:rsidTr="001C6143">
        <w:trPr>
          <w:cantSplit/>
        </w:trPr>
        <w:tc>
          <w:tcPr>
            <w:tcW w:w="4390" w:type="dxa"/>
            <w:vAlign w:val="center"/>
          </w:tcPr>
          <w:p w14:paraId="0A0D4EBB" w14:textId="6B318BC6" w:rsidR="00311409" w:rsidRPr="00EA6CA6" w:rsidRDefault="00311409" w:rsidP="00311409">
            <w:pPr>
              <w:spacing w:line="360" w:lineRule="auto"/>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3B921C99" w14:textId="66CC1FAA" w:rsidR="00311409" w:rsidRPr="00EA6CA6" w:rsidRDefault="00311409" w:rsidP="00311409">
            <w:pPr>
              <w:pStyle w:val="afff1"/>
              <w:ind w:left="39"/>
              <w:rPr>
                <w:b w:val="0"/>
                <w:szCs w:val="24"/>
              </w:rPr>
            </w:pPr>
            <w:r w:rsidRPr="0045340A">
              <w:rPr>
                <w:b w:val="0"/>
                <w:szCs w:val="24"/>
              </w:rPr>
              <w:t xml:space="preserve">Не </w:t>
            </w:r>
            <w:r>
              <w:rPr>
                <w:b w:val="0"/>
                <w:szCs w:val="24"/>
              </w:rPr>
              <w:t>более 800х400х2500</w:t>
            </w:r>
          </w:p>
        </w:tc>
      </w:tr>
      <w:tr w:rsidR="00311409" w:rsidRPr="00296A36" w14:paraId="103C7143" w14:textId="77777777" w:rsidTr="001C6143">
        <w:trPr>
          <w:cantSplit/>
        </w:trPr>
        <w:tc>
          <w:tcPr>
            <w:tcW w:w="4390" w:type="dxa"/>
            <w:vAlign w:val="center"/>
          </w:tcPr>
          <w:p w14:paraId="6FA77ED9" w14:textId="3FE7BCF6" w:rsidR="00311409" w:rsidRPr="00EA6CA6" w:rsidRDefault="00311409" w:rsidP="00311409">
            <w:pPr>
              <w:spacing w:line="360" w:lineRule="auto"/>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07BA46D8" w14:textId="3848FB0A" w:rsidR="00311409" w:rsidRPr="00EA6CA6" w:rsidRDefault="00311409" w:rsidP="00311409">
            <w:pPr>
              <w:pStyle w:val="afff1"/>
              <w:ind w:left="39"/>
              <w:rPr>
                <w:b w:val="0"/>
                <w:szCs w:val="24"/>
              </w:rPr>
            </w:pPr>
            <w:r w:rsidRPr="0045340A">
              <w:rPr>
                <w:b w:val="0"/>
                <w:szCs w:val="24"/>
                <w:vertAlign w:val="superscript"/>
              </w:rPr>
              <w:t>1)</w:t>
            </w:r>
          </w:p>
        </w:tc>
      </w:tr>
      <w:tr w:rsidR="00311409" w:rsidRPr="00296A36" w14:paraId="2291E36F" w14:textId="77777777" w:rsidTr="001C6143">
        <w:trPr>
          <w:cantSplit/>
        </w:trPr>
        <w:tc>
          <w:tcPr>
            <w:tcW w:w="4390" w:type="dxa"/>
            <w:vAlign w:val="center"/>
          </w:tcPr>
          <w:p w14:paraId="6AD1B55B" w14:textId="62D38805" w:rsidR="00311409" w:rsidRPr="00EA6CA6" w:rsidRDefault="00311409" w:rsidP="00311409">
            <w:pPr>
              <w:spacing w:line="360" w:lineRule="auto"/>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0A27591A" w14:textId="68161C67" w:rsidR="00311409" w:rsidRPr="00EA6CA6" w:rsidRDefault="00311409" w:rsidP="00311409">
            <w:pPr>
              <w:pStyle w:val="afff1"/>
              <w:ind w:left="39"/>
              <w:rPr>
                <w:b w:val="0"/>
                <w:szCs w:val="24"/>
              </w:rPr>
            </w:pPr>
            <w:r w:rsidRPr="0045340A">
              <w:rPr>
                <w:b w:val="0"/>
                <w:szCs w:val="24"/>
                <w:vertAlign w:val="superscript"/>
              </w:rPr>
              <w:t>2)</w:t>
            </w:r>
          </w:p>
        </w:tc>
      </w:tr>
      <w:tr w:rsidR="00311409" w:rsidRPr="00296A36" w14:paraId="3C3D4CC7" w14:textId="77777777" w:rsidTr="001C6143">
        <w:trPr>
          <w:cantSplit/>
        </w:trPr>
        <w:tc>
          <w:tcPr>
            <w:tcW w:w="4390" w:type="dxa"/>
            <w:vAlign w:val="center"/>
          </w:tcPr>
          <w:p w14:paraId="12291C12" w14:textId="334C8D89" w:rsidR="00311409" w:rsidRPr="00EA6CA6" w:rsidRDefault="00311409" w:rsidP="00311409">
            <w:pPr>
              <w:spacing w:line="360" w:lineRule="auto"/>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4E26A964" w14:textId="1ADE8CC0" w:rsidR="00311409" w:rsidRPr="00EA6CA6" w:rsidRDefault="00311409" w:rsidP="00311409">
            <w:pPr>
              <w:pStyle w:val="afff1"/>
              <w:ind w:left="39"/>
              <w:rPr>
                <w:b w:val="0"/>
                <w:szCs w:val="24"/>
              </w:rPr>
            </w:pPr>
            <w:r w:rsidRPr="0045340A">
              <w:rPr>
                <w:b w:val="0"/>
                <w:szCs w:val="24"/>
                <w:vertAlign w:val="superscript"/>
              </w:rPr>
              <w:t>2)</w:t>
            </w:r>
          </w:p>
        </w:tc>
      </w:tr>
      <w:tr w:rsidR="00311409" w:rsidRPr="00296A36" w14:paraId="65D02FF8" w14:textId="77777777" w:rsidTr="001C6143">
        <w:trPr>
          <w:cantSplit/>
        </w:trPr>
        <w:tc>
          <w:tcPr>
            <w:tcW w:w="4390" w:type="dxa"/>
            <w:vAlign w:val="center"/>
          </w:tcPr>
          <w:p w14:paraId="1855CDE6" w14:textId="66CA5C44" w:rsidR="00311409" w:rsidRPr="00EA6CA6" w:rsidRDefault="00311409" w:rsidP="00311409">
            <w:pPr>
              <w:spacing w:line="360" w:lineRule="auto"/>
              <w:jc w:val="left"/>
              <w:rPr>
                <w:b w:val="0"/>
                <w:szCs w:val="24"/>
              </w:rPr>
            </w:pPr>
            <w:r w:rsidRPr="0045340A">
              <w:rPr>
                <w:b w:val="0"/>
                <w:szCs w:val="24"/>
              </w:rPr>
              <w:t>Наружный диаметр вводного кабеля, мм</w:t>
            </w:r>
          </w:p>
        </w:tc>
        <w:tc>
          <w:tcPr>
            <w:tcW w:w="5522" w:type="dxa"/>
            <w:vAlign w:val="center"/>
          </w:tcPr>
          <w:p w14:paraId="2EC8BB8F" w14:textId="7C429795" w:rsidR="00311409" w:rsidRPr="00EA6CA6" w:rsidRDefault="00311409" w:rsidP="00311409">
            <w:pPr>
              <w:pStyle w:val="afff1"/>
              <w:ind w:left="39"/>
              <w:rPr>
                <w:b w:val="0"/>
                <w:szCs w:val="24"/>
              </w:rPr>
            </w:pPr>
            <w:r w:rsidRPr="0045340A">
              <w:rPr>
                <w:b w:val="0"/>
                <w:szCs w:val="24"/>
              </w:rPr>
              <w:t>Согласно ГОСТ 31996-2012</w:t>
            </w:r>
          </w:p>
        </w:tc>
      </w:tr>
      <w:tr w:rsidR="00311409" w:rsidRPr="00296A36" w14:paraId="5DAD1767" w14:textId="77777777" w:rsidTr="001C6143">
        <w:trPr>
          <w:cantSplit/>
        </w:trPr>
        <w:tc>
          <w:tcPr>
            <w:tcW w:w="4390" w:type="dxa"/>
            <w:vAlign w:val="center"/>
          </w:tcPr>
          <w:p w14:paraId="6C998F61" w14:textId="21BE2B23" w:rsidR="00311409" w:rsidRPr="00EA6CA6" w:rsidRDefault="00311409" w:rsidP="00311409">
            <w:pPr>
              <w:spacing w:line="360" w:lineRule="auto"/>
              <w:jc w:val="left"/>
              <w:rPr>
                <w:b w:val="0"/>
                <w:szCs w:val="24"/>
              </w:rPr>
            </w:pPr>
            <w:r w:rsidRPr="0045340A">
              <w:rPr>
                <w:b w:val="0"/>
                <w:szCs w:val="24"/>
              </w:rPr>
              <w:t>Наружный диаметр отходящих кабелей, мм</w:t>
            </w:r>
          </w:p>
        </w:tc>
        <w:tc>
          <w:tcPr>
            <w:tcW w:w="5522" w:type="dxa"/>
            <w:vAlign w:val="center"/>
          </w:tcPr>
          <w:p w14:paraId="5A1E764C" w14:textId="1789A8DF" w:rsidR="00311409" w:rsidRPr="00EA6CA6" w:rsidRDefault="00311409" w:rsidP="00311409">
            <w:pPr>
              <w:pStyle w:val="afff1"/>
              <w:ind w:left="39"/>
              <w:rPr>
                <w:b w:val="0"/>
                <w:szCs w:val="24"/>
              </w:rPr>
            </w:pPr>
            <w:r w:rsidRPr="0045340A">
              <w:rPr>
                <w:b w:val="0"/>
                <w:szCs w:val="24"/>
              </w:rPr>
              <w:t>Согласно ГОСТ 31996-2012</w:t>
            </w:r>
          </w:p>
        </w:tc>
      </w:tr>
      <w:tr w:rsidR="00311409" w:rsidRPr="00296A36" w14:paraId="1EEC2333" w14:textId="77777777" w:rsidTr="001C6143">
        <w:trPr>
          <w:cantSplit/>
        </w:trPr>
        <w:tc>
          <w:tcPr>
            <w:tcW w:w="4390" w:type="dxa"/>
            <w:vAlign w:val="center"/>
          </w:tcPr>
          <w:p w14:paraId="48A9730F" w14:textId="17202D9C" w:rsidR="00311409" w:rsidRPr="00EA6CA6" w:rsidRDefault="00311409" w:rsidP="00311409">
            <w:pPr>
              <w:spacing w:line="360" w:lineRule="auto"/>
              <w:jc w:val="left"/>
              <w:rPr>
                <w:b w:val="0"/>
                <w:szCs w:val="24"/>
              </w:rPr>
            </w:pPr>
            <w:r w:rsidRPr="0045340A">
              <w:rPr>
                <w:b w:val="0"/>
                <w:szCs w:val="24"/>
              </w:rPr>
              <w:t>Уплотнения в месте ввода кабелей</w:t>
            </w:r>
          </w:p>
        </w:tc>
        <w:tc>
          <w:tcPr>
            <w:tcW w:w="5522" w:type="dxa"/>
            <w:vAlign w:val="center"/>
          </w:tcPr>
          <w:p w14:paraId="48826ECC" w14:textId="77777777" w:rsidR="00311409" w:rsidRPr="0045340A" w:rsidRDefault="00311409" w:rsidP="00311409">
            <w:pPr>
              <w:spacing w:line="360" w:lineRule="auto"/>
              <w:ind w:left="39"/>
              <w:rPr>
                <w:b w:val="0"/>
                <w:szCs w:val="24"/>
              </w:rPr>
            </w:pPr>
            <w:r w:rsidRPr="0045340A">
              <w:rPr>
                <w:b w:val="0"/>
                <w:szCs w:val="24"/>
              </w:rPr>
              <w:t>■Да</w:t>
            </w:r>
          </w:p>
          <w:p w14:paraId="27AFD0DB" w14:textId="4EE159A1" w:rsidR="00311409" w:rsidRPr="00EA6CA6" w:rsidRDefault="00311409" w:rsidP="00311409">
            <w:pPr>
              <w:pStyle w:val="afff1"/>
              <w:ind w:left="39"/>
              <w:rPr>
                <w:b w:val="0"/>
                <w:szCs w:val="24"/>
              </w:rPr>
            </w:pPr>
            <w:r w:rsidRPr="0045340A">
              <w:rPr>
                <w:b w:val="0"/>
                <w:szCs w:val="24"/>
              </w:rPr>
              <w:t>□Нет</w:t>
            </w:r>
          </w:p>
        </w:tc>
      </w:tr>
      <w:tr w:rsidR="00311409" w:rsidRPr="00296A36" w14:paraId="68D30861" w14:textId="77777777" w:rsidTr="001C6143">
        <w:trPr>
          <w:cantSplit/>
        </w:trPr>
        <w:tc>
          <w:tcPr>
            <w:tcW w:w="4390" w:type="dxa"/>
            <w:vAlign w:val="center"/>
          </w:tcPr>
          <w:p w14:paraId="2066B992" w14:textId="3638674E" w:rsidR="00311409" w:rsidRPr="00EA6CA6" w:rsidRDefault="00311409" w:rsidP="00311409">
            <w:pPr>
              <w:spacing w:line="360" w:lineRule="auto"/>
              <w:jc w:val="left"/>
              <w:rPr>
                <w:b w:val="0"/>
                <w:szCs w:val="24"/>
              </w:rPr>
            </w:pPr>
            <w:r w:rsidRPr="0045340A">
              <w:rPr>
                <w:b w:val="0"/>
                <w:szCs w:val="24"/>
              </w:rPr>
              <w:t>Клеммные зажимы для подключения отходящих кабелей</w:t>
            </w:r>
          </w:p>
        </w:tc>
        <w:tc>
          <w:tcPr>
            <w:tcW w:w="5522" w:type="dxa"/>
            <w:vAlign w:val="center"/>
          </w:tcPr>
          <w:p w14:paraId="2CDFF1CE" w14:textId="77777777" w:rsidR="00311409" w:rsidRPr="0045340A" w:rsidRDefault="00311409" w:rsidP="00311409">
            <w:pPr>
              <w:spacing w:line="360" w:lineRule="auto"/>
              <w:ind w:left="39"/>
              <w:rPr>
                <w:b w:val="0"/>
                <w:szCs w:val="24"/>
              </w:rPr>
            </w:pPr>
            <w:r w:rsidRPr="0045340A">
              <w:rPr>
                <w:b w:val="0"/>
                <w:szCs w:val="24"/>
              </w:rPr>
              <w:t>■Да</w:t>
            </w:r>
          </w:p>
          <w:p w14:paraId="264C36D7" w14:textId="77777777" w:rsidR="00311409" w:rsidRPr="0045340A" w:rsidRDefault="00311409" w:rsidP="00311409">
            <w:pPr>
              <w:spacing w:line="360" w:lineRule="auto"/>
              <w:ind w:left="39"/>
              <w:rPr>
                <w:b w:val="0"/>
                <w:szCs w:val="24"/>
              </w:rPr>
            </w:pPr>
            <w:r w:rsidRPr="0045340A">
              <w:rPr>
                <w:b w:val="0"/>
                <w:szCs w:val="24"/>
              </w:rPr>
              <w:t>□Нет</w:t>
            </w:r>
          </w:p>
          <w:p w14:paraId="1FE9D668" w14:textId="54E0A920" w:rsidR="00311409" w:rsidRPr="00EA6CA6" w:rsidRDefault="00311409" w:rsidP="00311409">
            <w:pPr>
              <w:pStyle w:val="afff1"/>
              <w:ind w:left="39"/>
              <w:rPr>
                <w:b w:val="0"/>
                <w:szCs w:val="24"/>
              </w:rPr>
            </w:pPr>
            <w:r w:rsidRPr="0045340A">
              <w:rPr>
                <w:b w:val="0"/>
                <w:szCs w:val="24"/>
              </w:rPr>
              <w:t>Примечание: предусмотреть резерв не менее 20%</w:t>
            </w:r>
          </w:p>
        </w:tc>
      </w:tr>
      <w:tr w:rsidR="00311409" w:rsidRPr="00296A36" w14:paraId="707BF080" w14:textId="77777777" w:rsidTr="001C6143">
        <w:trPr>
          <w:cantSplit/>
        </w:trPr>
        <w:tc>
          <w:tcPr>
            <w:tcW w:w="4390" w:type="dxa"/>
            <w:vAlign w:val="center"/>
          </w:tcPr>
          <w:p w14:paraId="40D06E91" w14:textId="49C5145B" w:rsidR="00311409" w:rsidRPr="00EA6CA6" w:rsidRDefault="00311409" w:rsidP="00311409">
            <w:pPr>
              <w:spacing w:line="360" w:lineRule="auto"/>
              <w:jc w:val="left"/>
              <w:rPr>
                <w:b w:val="0"/>
                <w:szCs w:val="24"/>
              </w:rPr>
            </w:pPr>
            <w:r w:rsidRPr="0045340A">
              <w:rPr>
                <w:b w:val="0"/>
                <w:szCs w:val="24"/>
              </w:rPr>
              <w:t>Клеммные зажимы</w:t>
            </w:r>
          </w:p>
        </w:tc>
        <w:tc>
          <w:tcPr>
            <w:tcW w:w="5522" w:type="dxa"/>
            <w:vAlign w:val="center"/>
          </w:tcPr>
          <w:p w14:paraId="28AAB7D5" w14:textId="77777777" w:rsidR="00311409" w:rsidRPr="0045340A" w:rsidRDefault="00311409" w:rsidP="00311409">
            <w:pPr>
              <w:spacing w:line="360" w:lineRule="auto"/>
              <w:ind w:left="39"/>
              <w:rPr>
                <w:b w:val="0"/>
                <w:szCs w:val="24"/>
              </w:rPr>
            </w:pPr>
            <w:r w:rsidRPr="0045340A">
              <w:rPr>
                <w:b w:val="0"/>
                <w:szCs w:val="24"/>
              </w:rPr>
              <w:t>□Пружинные</w:t>
            </w:r>
          </w:p>
          <w:p w14:paraId="172E90F6" w14:textId="385B38E0" w:rsidR="00311409" w:rsidRPr="00EA6CA6" w:rsidRDefault="00311409" w:rsidP="00311409">
            <w:pPr>
              <w:pStyle w:val="afff1"/>
              <w:ind w:left="39"/>
              <w:rPr>
                <w:b w:val="0"/>
                <w:szCs w:val="24"/>
              </w:rPr>
            </w:pPr>
            <w:r w:rsidRPr="0045340A">
              <w:rPr>
                <w:b w:val="0"/>
                <w:szCs w:val="24"/>
              </w:rPr>
              <w:t>■Винтовые</w:t>
            </w:r>
          </w:p>
        </w:tc>
      </w:tr>
      <w:tr w:rsidR="00311409" w:rsidRPr="00296A36" w14:paraId="21E42D07" w14:textId="77777777" w:rsidTr="001C6143">
        <w:trPr>
          <w:cantSplit/>
        </w:trPr>
        <w:tc>
          <w:tcPr>
            <w:tcW w:w="4390" w:type="dxa"/>
            <w:vAlign w:val="center"/>
          </w:tcPr>
          <w:p w14:paraId="0127BC51" w14:textId="1EA1C2B1" w:rsidR="00311409" w:rsidRPr="00EA6CA6" w:rsidRDefault="00311409" w:rsidP="00311409">
            <w:pPr>
              <w:spacing w:line="360" w:lineRule="auto"/>
              <w:jc w:val="left"/>
              <w:rPr>
                <w:b w:val="0"/>
                <w:szCs w:val="24"/>
              </w:rPr>
            </w:pPr>
            <w:r w:rsidRPr="0045340A">
              <w:rPr>
                <w:b w:val="0"/>
                <w:szCs w:val="24"/>
              </w:rPr>
              <w:t>Маркировка на лицевой стороне распределительных щитов с указанием наименования, номера, соответствующего диспетчерскому наименованию</w:t>
            </w:r>
          </w:p>
        </w:tc>
        <w:tc>
          <w:tcPr>
            <w:tcW w:w="5522" w:type="dxa"/>
            <w:vAlign w:val="center"/>
          </w:tcPr>
          <w:p w14:paraId="3EB6C78F" w14:textId="77777777" w:rsidR="00311409" w:rsidRPr="0045340A" w:rsidRDefault="00311409" w:rsidP="00311409">
            <w:pPr>
              <w:spacing w:line="360" w:lineRule="auto"/>
              <w:ind w:left="39"/>
              <w:rPr>
                <w:b w:val="0"/>
                <w:szCs w:val="24"/>
              </w:rPr>
            </w:pPr>
            <w:r w:rsidRPr="0045340A">
              <w:rPr>
                <w:b w:val="0"/>
                <w:szCs w:val="24"/>
              </w:rPr>
              <w:t>■Да</w:t>
            </w:r>
          </w:p>
          <w:p w14:paraId="6C700E5E" w14:textId="051288D4" w:rsidR="00311409" w:rsidRPr="00EA6CA6" w:rsidRDefault="00311409" w:rsidP="00311409">
            <w:pPr>
              <w:pStyle w:val="afff1"/>
              <w:ind w:left="39"/>
              <w:rPr>
                <w:b w:val="0"/>
                <w:szCs w:val="24"/>
              </w:rPr>
            </w:pPr>
            <w:r w:rsidRPr="0045340A">
              <w:rPr>
                <w:b w:val="0"/>
                <w:szCs w:val="24"/>
              </w:rPr>
              <w:t>□Нет</w:t>
            </w:r>
          </w:p>
        </w:tc>
      </w:tr>
      <w:tr w:rsidR="00311409" w:rsidRPr="00296A36" w14:paraId="7E072BDB" w14:textId="77777777" w:rsidTr="00EA6CA6">
        <w:trPr>
          <w:cantSplit/>
        </w:trPr>
        <w:tc>
          <w:tcPr>
            <w:tcW w:w="4390" w:type="dxa"/>
          </w:tcPr>
          <w:p w14:paraId="6D95B839" w14:textId="53849A8C" w:rsidR="00311409" w:rsidRPr="00EC1605" w:rsidRDefault="00311409" w:rsidP="00311409">
            <w:pPr>
              <w:spacing w:line="360" w:lineRule="auto"/>
              <w:jc w:val="left"/>
              <w:rPr>
                <w:b w:val="0"/>
                <w:szCs w:val="24"/>
              </w:rPr>
            </w:pPr>
            <w:r w:rsidRPr="00EA6CA6">
              <w:rPr>
                <w:b w:val="0"/>
                <w:szCs w:val="24"/>
              </w:rPr>
              <w:t>Панель ПЧ на двери шкафа</w:t>
            </w:r>
          </w:p>
        </w:tc>
        <w:tc>
          <w:tcPr>
            <w:tcW w:w="5522" w:type="dxa"/>
          </w:tcPr>
          <w:p w14:paraId="23C95679" w14:textId="623AF0E1" w:rsidR="00311409" w:rsidRPr="00EC1605" w:rsidRDefault="00311409" w:rsidP="00311409">
            <w:pPr>
              <w:pStyle w:val="afff1"/>
              <w:ind w:left="39"/>
              <w:rPr>
                <w:b w:val="0"/>
                <w:szCs w:val="24"/>
              </w:rPr>
            </w:pPr>
            <w:r w:rsidRPr="00EA6CA6">
              <w:rPr>
                <w:b w:val="0"/>
                <w:szCs w:val="24"/>
              </w:rPr>
              <w:t>Да</w:t>
            </w:r>
          </w:p>
        </w:tc>
      </w:tr>
      <w:tr w:rsidR="00311409" w:rsidRPr="00296A36" w14:paraId="3F2A76F2" w14:textId="77777777" w:rsidTr="00EA6CA6">
        <w:trPr>
          <w:cantSplit/>
        </w:trPr>
        <w:tc>
          <w:tcPr>
            <w:tcW w:w="4390" w:type="dxa"/>
          </w:tcPr>
          <w:p w14:paraId="742A70D5" w14:textId="59B01E99" w:rsidR="00311409" w:rsidRPr="00EC1605" w:rsidRDefault="00311409" w:rsidP="00311409">
            <w:pPr>
              <w:spacing w:line="360" w:lineRule="auto"/>
              <w:jc w:val="left"/>
              <w:rPr>
                <w:b w:val="0"/>
                <w:szCs w:val="24"/>
              </w:rPr>
            </w:pPr>
            <w:r w:rsidRPr="00EA6CA6">
              <w:rPr>
                <w:b w:val="0"/>
                <w:szCs w:val="24"/>
              </w:rPr>
              <w:t>Управление ПЧ</w:t>
            </w:r>
          </w:p>
        </w:tc>
        <w:tc>
          <w:tcPr>
            <w:tcW w:w="5522" w:type="dxa"/>
          </w:tcPr>
          <w:p w14:paraId="1B379A63" w14:textId="1996CA98" w:rsidR="00311409" w:rsidRPr="00EC1605" w:rsidRDefault="00311409" w:rsidP="00311409">
            <w:pPr>
              <w:pStyle w:val="afff1"/>
              <w:ind w:left="39"/>
              <w:rPr>
                <w:b w:val="0"/>
                <w:szCs w:val="24"/>
              </w:rPr>
            </w:pPr>
            <w:r w:rsidRPr="00EA6CA6">
              <w:rPr>
                <w:b w:val="0"/>
                <w:szCs w:val="24"/>
              </w:rPr>
              <w:t>RS-485</w:t>
            </w:r>
          </w:p>
        </w:tc>
      </w:tr>
      <w:tr w:rsidR="00900161" w:rsidRPr="00296A36" w14:paraId="1A69067D" w14:textId="77777777" w:rsidTr="00EA6CA6">
        <w:trPr>
          <w:cantSplit/>
        </w:trPr>
        <w:tc>
          <w:tcPr>
            <w:tcW w:w="4390" w:type="dxa"/>
          </w:tcPr>
          <w:p w14:paraId="70300821" w14:textId="1C12698E" w:rsidR="00900161" w:rsidRPr="00EA6CA6" w:rsidRDefault="00900161" w:rsidP="00900161">
            <w:pPr>
              <w:spacing w:line="360" w:lineRule="auto"/>
              <w:jc w:val="left"/>
              <w:rPr>
                <w:b w:val="0"/>
                <w:szCs w:val="24"/>
              </w:rPr>
            </w:pPr>
            <w:r w:rsidRPr="00900161">
              <w:rPr>
                <w:b w:val="0"/>
                <w:szCs w:val="24"/>
              </w:rPr>
              <w:t>Сигналы, передаваемые в ПЧ по RS485</w:t>
            </w:r>
          </w:p>
        </w:tc>
        <w:tc>
          <w:tcPr>
            <w:tcW w:w="5522" w:type="dxa"/>
          </w:tcPr>
          <w:p w14:paraId="7DB4C150" w14:textId="5FEC5D92" w:rsidR="00900161" w:rsidRPr="00EA6CA6" w:rsidRDefault="008B2458" w:rsidP="00900161">
            <w:pPr>
              <w:pStyle w:val="afff1"/>
              <w:ind w:left="39"/>
              <w:rPr>
                <w:b w:val="0"/>
                <w:szCs w:val="24"/>
              </w:rPr>
            </w:pPr>
            <w:r>
              <w:rPr>
                <w:b w:val="0"/>
                <w:szCs w:val="24"/>
              </w:rPr>
              <w:t>-</w:t>
            </w:r>
          </w:p>
        </w:tc>
      </w:tr>
      <w:tr w:rsidR="00900161" w:rsidRPr="00296A36" w14:paraId="30C9934E" w14:textId="77777777" w:rsidTr="00EA6CA6">
        <w:trPr>
          <w:cantSplit/>
        </w:trPr>
        <w:tc>
          <w:tcPr>
            <w:tcW w:w="4390" w:type="dxa"/>
          </w:tcPr>
          <w:p w14:paraId="7969A76B" w14:textId="7ACDF58B" w:rsidR="00900161" w:rsidRPr="00EA6CA6" w:rsidRDefault="00900161" w:rsidP="00900161">
            <w:pPr>
              <w:spacing w:line="360" w:lineRule="auto"/>
              <w:jc w:val="left"/>
              <w:rPr>
                <w:b w:val="0"/>
                <w:szCs w:val="24"/>
              </w:rPr>
            </w:pPr>
            <w:r w:rsidRPr="00900161">
              <w:rPr>
                <w:b w:val="0"/>
                <w:szCs w:val="24"/>
              </w:rPr>
              <w:t>Сигналы, получаемые от ПЧ по RS485</w:t>
            </w:r>
          </w:p>
        </w:tc>
        <w:tc>
          <w:tcPr>
            <w:tcW w:w="5522" w:type="dxa"/>
          </w:tcPr>
          <w:p w14:paraId="6548B160" w14:textId="7D1DEA18" w:rsidR="00900161" w:rsidRPr="00EA6CA6" w:rsidRDefault="008B2458" w:rsidP="00900161">
            <w:pPr>
              <w:pStyle w:val="afff1"/>
              <w:ind w:left="39"/>
              <w:rPr>
                <w:b w:val="0"/>
                <w:szCs w:val="24"/>
              </w:rPr>
            </w:pPr>
            <w:r w:rsidRPr="008B2458">
              <w:rPr>
                <w:b w:val="0"/>
                <w:szCs w:val="24"/>
              </w:rPr>
              <w:t>Потребляемый ток, наработка часов</w:t>
            </w:r>
          </w:p>
        </w:tc>
      </w:tr>
      <w:tr w:rsidR="008B2458" w:rsidRPr="00296A36" w14:paraId="2A2D8A3C" w14:textId="77777777" w:rsidTr="00E77681">
        <w:trPr>
          <w:cantSplit/>
        </w:trPr>
        <w:tc>
          <w:tcPr>
            <w:tcW w:w="4390" w:type="dxa"/>
          </w:tcPr>
          <w:p w14:paraId="5B21F77B" w14:textId="19562272" w:rsidR="008B2458" w:rsidRPr="00EC1605" w:rsidRDefault="008B2458" w:rsidP="008B2458">
            <w:pPr>
              <w:spacing w:line="360" w:lineRule="auto"/>
              <w:jc w:val="left"/>
              <w:rPr>
                <w:b w:val="0"/>
                <w:szCs w:val="24"/>
              </w:rPr>
            </w:pPr>
            <w:r w:rsidRPr="00EA6CA6">
              <w:rPr>
                <w:b w:val="0"/>
                <w:szCs w:val="24"/>
              </w:rPr>
              <w:lastRenderedPageBreak/>
              <w:t>Дискретные сигналы ПЧ:</w:t>
            </w:r>
          </w:p>
        </w:tc>
        <w:tc>
          <w:tcPr>
            <w:tcW w:w="5522" w:type="dxa"/>
            <w:vAlign w:val="center"/>
          </w:tcPr>
          <w:p w14:paraId="7A9B12CF" w14:textId="796A14CB" w:rsidR="008B2458" w:rsidRPr="00EC1605" w:rsidRDefault="008B2458" w:rsidP="008B2458">
            <w:pPr>
              <w:pStyle w:val="afff1"/>
              <w:ind w:left="39"/>
              <w:rPr>
                <w:b w:val="0"/>
                <w:szCs w:val="24"/>
              </w:rPr>
            </w:pPr>
            <w:r>
              <w:rPr>
                <w:b w:val="0"/>
                <w:szCs w:val="24"/>
                <w:vertAlign w:val="superscript"/>
              </w:rPr>
              <w:t>3</w:t>
            </w:r>
            <w:r w:rsidRPr="0045340A">
              <w:rPr>
                <w:b w:val="0"/>
                <w:szCs w:val="24"/>
                <w:vertAlign w:val="superscript"/>
              </w:rPr>
              <w:t>)</w:t>
            </w:r>
          </w:p>
        </w:tc>
      </w:tr>
      <w:tr w:rsidR="00900161" w:rsidRPr="00296A36" w14:paraId="3FF9B667" w14:textId="77777777" w:rsidTr="00EA6CA6">
        <w:trPr>
          <w:cantSplit/>
        </w:trPr>
        <w:tc>
          <w:tcPr>
            <w:tcW w:w="4390" w:type="dxa"/>
          </w:tcPr>
          <w:p w14:paraId="301CDD2A" w14:textId="3ADE5154" w:rsidR="00900161" w:rsidRPr="00EC1605" w:rsidRDefault="00900161" w:rsidP="00900161">
            <w:pPr>
              <w:spacing w:line="360" w:lineRule="auto"/>
              <w:jc w:val="left"/>
              <w:rPr>
                <w:b w:val="0"/>
                <w:szCs w:val="24"/>
              </w:rPr>
            </w:pPr>
            <w:r w:rsidRPr="00EA6CA6">
              <w:rPr>
                <w:b w:val="0"/>
                <w:szCs w:val="24"/>
              </w:rPr>
              <w:t>Включение/отключение насосов</w:t>
            </w:r>
          </w:p>
        </w:tc>
        <w:tc>
          <w:tcPr>
            <w:tcW w:w="5522" w:type="dxa"/>
          </w:tcPr>
          <w:p w14:paraId="5E5D6507" w14:textId="27210916" w:rsidR="00900161" w:rsidRPr="00EC1605" w:rsidRDefault="008B2458" w:rsidP="00900161">
            <w:pPr>
              <w:pStyle w:val="afff1"/>
              <w:ind w:left="39"/>
              <w:rPr>
                <w:b w:val="0"/>
                <w:szCs w:val="24"/>
              </w:rPr>
            </w:pPr>
            <w:r>
              <w:rPr>
                <w:b w:val="0"/>
                <w:szCs w:val="24"/>
                <w:vertAlign w:val="superscript"/>
              </w:rPr>
              <w:t>3</w:t>
            </w:r>
            <w:r w:rsidRPr="0045340A">
              <w:rPr>
                <w:b w:val="0"/>
                <w:szCs w:val="24"/>
                <w:vertAlign w:val="superscript"/>
              </w:rPr>
              <w:t>)</w:t>
            </w:r>
          </w:p>
        </w:tc>
      </w:tr>
      <w:tr w:rsidR="00900161" w:rsidRPr="00296A36" w14:paraId="47817476" w14:textId="77777777" w:rsidTr="00EA6CA6">
        <w:trPr>
          <w:cantSplit/>
        </w:trPr>
        <w:tc>
          <w:tcPr>
            <w:tcW w:w="4390" w:type="dxa"/>
          </w:tcPr>
          <w:p w14:paraId="69D766BB" w14:textId="018C922B" w:rsidR="00900161" w:rsidRPr="00EC1605" w:rsidRDefault="00900161" w:rsidP="00900161">
            <w:pPr>
              <w:spacing w:line="360" w:lineRule="auto"/>
              <w:jc w:val="left"/>
              <w:rPr>
                <w:b w:val="0"/>
                <w:szCs w:val="24"/>
              </w:rPr>
            </w:pPr>
            <w:r w:rsidRPr="00EA6CA6">
              <w:rPr>
                <w:b w:val="0"/>
                <w:szCs w:val="24"/>
              </w:rPr>
              <w:t>Переключение насосов</w:t>
            </w:r>
          </w:p>
        </w:tc>
        <w:tc>
          <w:tcPr>
            <w:tcW w:w="5522" w:type="dxa"/>
          </w:tcPr>
          <w:p w14:paraId="078D018F" w14:textId="06FC66D7" w:rsidR="00900161" w:rsidRPr="00EC1605" w:rsidRDefault="00900161" w:rsidP="00900161">
            <w:pPr>
              <w:pStyle w:val="afff1"/>
              <w:ind w:left="39"/>
              <w:rPr>
                <w:b w:val="0"/>
                <w:szCs w:val="24"/>
              </w:rPr>
            </w:pPr>
            <w:r w:rsidRPr="00EA6CA6">
              <w:rPr>
                <w:b w:val="0"/>
                <w:szCs w:val="24"/>
              </w:rPr>
              <w:t xml:space="preserve">В автоматическом режиме от ПЛК шкафа </w:t>
            </w:r>
            <w:r w:rsidR="008B2458">
              <w:rPr>
                <w:b w:val="0"/>
                <w:szCs w:val="24"/>
              </w:rPr>
              <w:t>РСУ</w:t>
            </w:r>
          </w:p>
        </w:tc>
      </w:tr>
      <w:tr w:rsidR="00900161" w:rsidRPr="00296A36" w14:paraId="7FAB30C2" w14:textId="77777777" w:rsidTr="00EA6CA6">
        <w:trPr>
          <w:cantSplit/>
        </w:trPr>
        <w:tc>
          <w:tcPr>
            <w:tcW w:w="4390" w:type="dxa"/>
          </w:tcPr>
          <w:p w14:paraId="4C5D9E78" w14:textId="35722658" w:rsidR="00900161" w:rsidRPr="00EC1605" w:rsidRDefault="00900161" w:rsidP="00900161">
            <w:pPr>
              <w:spacing w:line="360" w:lineRule="auto"/>
              <w:jc w:val="left"/>
              <w:rPr>
                <w:b w:val="0"/>
                <w:szCs w:val="24"/>
              </w:rPr>
            </w:pPr>
            <w:r w:rsidRPr="00EA6CA6">
              <w:rPr>
                <w:b w:val="0"/>
                <w:szCs w:val="24"/>
              </w:rPr>
              <w:t>Количество вводов питания в шкаф</w:t>
            </w:r>
          </w:p>
        </w:tc>
        <w:tc>
          <w:tcPr>
            <w:tcW w:w="5522" w:type="dxa"/>
          </w:tcPr>
          <w:p w14:paraId="3E954600" w14:textId="2884CAF9" w:rsidR="00900161" w:rsidRPr="00EC1605" w:rsidRDefault="00900161" w:rsidP="00900161">
            <w:pPr>
              <w:pStyle w:val="afff1"/>
              <w:ind w:left="39"/>
              <w:rPr>
                <w:b w:val="0"/>
                <w:szCs w:val="24"/>
              </w:rPr>
            </w:pPr>
            <w:r>
              <w:rPr>
                <w:b w:val="0"/>
                <w:szCs w:val="24"/>
              </w:rPr>
              <w:t>Три (для каждого насоса свой)</w:t>
            </w:r>
          </w:p>
        </w:tc>
      </w:tr>
      <w:tr w:rsidR="00900161" w:rsidRPr="00296A36" w14:paraId="06361F52" w14:textId="77777777" w:rsidTr="00EA6CA6">
        <w:trPr>
          <w:cantSplit/>
        </w:trPr>
        <w:tc>
          <w:tcPr>
            <w:tcW w:w="4390" w:type="dxa"/>
          </w:tcPr>
          <w:p w14:paraId="38DF4E6E" w14:textId="6E7A888E" w:rsidR="00900161" w:rsidRPr="00EC1605" w:rsidRDefault="00900161" w:rsidP="00900161">
            <w:pPr>
              <w:spacing w:line="360" w:lineRule="auto"/>
              <w:jc w:val="left"/>
              <w:rPr>
                <w:b w:val="0"/>
                <w:szCs w:val="24"/>
              </w:rPr>
            </w:pPr>
            <w:r w:rsidRPr="00EA6CA6">
              <w:rPr>
                <w:b w:val="0"/>
                <w:szCs w:val="24"/>
              </w:rPr>
              <w:t>Вводы питания в шкаф</w:t>
            </w:r>
          </w:p>
        </w:tc>
        <w:tc>
          <w:tcPr>
            <w:tcW w:w="5522" w:type="dxa"/>
          </w:tcPr>
          <w:p w14:paraId="69D0B17E" w14:textId="277E497A" w:rsidR="00900161" w:rsidRPr="00EC1605" w:rsidRDefault="008B2458" w:rsidP="00900161">
            <w:pPr>
              <w:pStyle w:val="afff1"/>
              <w:ind w:left="39"/>
              <w:rPr>
                <w:b w:val="0"/>
                <w:szCs w:val="24"/>
              </w:rPr>
            </w:pPr>
            <w:r>
              <w:rPr>
                <w:b w:val="0"/>
                <w:szCs w:val="24"/>
              </w:rPr>
              <w:t>-</w:t>
            </w:r>
          </w:p>
        </w:tc>
      </w:tr>
      <w:tr w:rsidR="00900161" w:rsidRPr="00296A36" w14:paraId="08AFFC1C" w14:textId="77777777" w:rsidTr="00EA6CA6">
        <w:trPr>
          <w:cantSplit/>
        </w:trPr>
        <w:tc>
          <w:tcPr>
            <w:tcW w:w="4390" w:type="dxa"/>
          </w:tcPr>
          <w:p w14:paraId="655C3985" w14:textId="3A6C62A1" w:rsidR="00900161" w:rsidRPr="00EC1605" w:rsidRDefault="00900161" w:rsidP="00900161">
            <w:pPr>
              <w:spacing w:line="360" w:lineRule="auto"/>
              <w:jc w:val="left"/>
              <w:rPr>
                <w:b w:val="0"/>
                <w:szCs w:val="24"/>
              </w:rPr>
            </w:pPr>
            <w:r w:rsidRPr="00EA6CA6">
              <w:rPr>
                <w:b w:val="0"/>
                <w:szCs w:val="24"/>
              </w:rPr>
              <w:t>Дополнительные контакты состояния автоматических выключателей ПЧ насосов</w:t>
            </w:r>
          </w:p>
        </w:tc>
        <w:tc>
          <w:tcPr>
            <w:tcW w:w="5522" w:type="dxa"/>
          </w:tcPr>
          <w:p w14:paraId="1E178E04" w14:textId="60BA6919" w:rsidR="00900161" w:rsidRPr="00EC1605" w:rsidRDefault="00900161" w:rsidP="00900161">
            <w:pPr>
              <w:pStyle w:val="afff1"/>
              <w:ind w:left="39"/>
              <w:rPr>
                <w:b w:val="0"/>
                <w:szCs w:val="24"/>
              </w:rPr>
            </w:pPr>
            <w:r w:rsidRPr="00EA6CA6">
              <w:rPr>
                <w:b w:val="0"/>
                <w:szCs w:val="24"/>
              </w:rPr>
              <w:t>Да</w:t>
            </w:r>
          </w:p>
        </w:tc>
      </w:tr>
      <w:tr w:rsidR="00900161" w:rsidRPr="00296A36" w14:paraId="7139DE60" w14:textId="77777777" w:rsidTr="00EA6CA6">
        <w:trPr>
          <w:cantSplit/>
        </w:trPr>
        <w:tc>
          <w:tcPr>
            <w:tcW w:w="4390" w:type="dxa"/>
          </w:tcPr>
          <w:p w14:paraId="62676AAD" w14:textId="75C0F010" w:rsidR="00900161" w:rsidRPr="00EC1605" w:rsidRDefault="00900161" w:rsidP="00900161">
            <w:pPr>
              <w:spacing w:line="360" w:lineRule="auto"/>
              <w:jc w:val="left"/>
              <w:rPr>
                <w:b w:val="0"/>
                <w:szCs w:val="24"/>
              </w:rPr>
            </w:pPr>
            <w:r w:rsidRPr="00EA6CA6">
              <w:rPr>
                <w:b w:val="0"/>
                <w:szCs w:val="24"/>
              </w:rPr>
              <w:t>Органы управления на двери шкафа</w:t>
            </w:r>
          </w:p>
        </w:tc>
        <w:tc>
          <w:tcPr>
            <w:tcW w:w="5522" w:type="dxa"/>
          </w:tcPr>
          <w:p w14:paraId="34746B01" w14:textId="52A29622" w:rsidR="00900161" w:rsidRPr="00EC1605" w:rsidRDefault="00900161" w:rsidP="00900161">
            <w:pPr>
              <w:pStyle w:val="afff1"/>
              <w:ind w:left="39"/>
              <w:rPr>
                <w:b w:val="0"/>
                <w:szCs w:val="24"/>
              </w:rPr>
            </w:pPr>
            <w:r w:rsidRPr="00EA6CA6">
              <w:rPr>
                <w:b w:val="0"/>
                <w:szCs w:val="24"/>
              </w:rPr>
              <w:t>Панели ПЧ</w:t>
            </w:r>
          </w:p>
        </w:tc>
      </w:tr>
      <w:tr w:rsidR="008B2458" w:rsidRPr="00296A36" w14:paraId="6294A9FE" w14:textId="77777777" w:rsidTr="00EA6CA6">
        <w:trPr>
          <w:cantSplit/>
        </w:trPr>
        <w:tc>
          <w:tcPr>
            <w:tcW w:w="4390" w:type="dxa"/>
          </w:tcPr>
          <w:p w14:paraId="541500FC" w14:textId="2FAC5B3C" w:rsidR="008B2458" w:rsidRPr="00EC1605" w:rsidRDefault="008B2458" w:rsidP="008B2458">
            <w:pPr>
              <w:spacing w:line="360" w:lineRule="auto"/>
              <w:jc w:val="left"/>
              <w:rPr>
                <w:b w:val="0"/>
                <w:szCs w:val="24"/>
              </w:rPr>
            </w:pPr>
            <w:r w:rsidRPr="00EA6CA6">
              <w:rPr>
                <w:b w:val="0"/>
                <w:szCs w:val="24"/>
              </w:rPr>
              <w:t>Органы индикации на двери шкафа</w:t>
            </w:r>
          </w:p>
        </w:tc>
        <w:tc>
          <w:tcPr>
            <w:tcW w:w="5522" w:type="dxa"/>
          </w:tcPr>
          <w:p w14:paraId="00193862" w14:textId="7CE6BF7F" w:rsidR="008B2458" w:rsidRPr="00EC1605" w:rsidRDefault="008B2458" w:rsidP="008B2458">
            <w:pPr>
              <w:pStyle w:val="afff1"/>
              <w:ind w:left="39"/>
              <w:rPr>
                <w:b w:val="0"/>
                <w:szCs w:val="24"/>
              </w:rPr>
            </w:pPr>
            <w:r>
              <w:rPr>
                <w:b w:val="0"/>
                <w:szCs w:val="24"/>
                <w:vertAlign w:val="superscript"/>
              </w:rPr>
              <w:t>3</w:t>
            </w:r>
            <w:r w:rsidRPr="0045340A">
              <w:rPr>
                <w:b w:val="0"/>
                <w:szCs w:val="24"/>
                <w:vertAlign w:val="superscript"/>
              </w:rPr>
              <w:t>)</w:t>
            </w:r>
          </w:p>
        </w:tc>
      </w:tr>
      <w:tr w:rsidR="008B2458" w:rsidRPr="00296A36" w14:paraId="77CB811D" w14:textId="77777777" w:rsidTr="00EA6CA6">
        <w:trPr>
          <w:cantSplit/>
        </w:trPr>
        <w:tc>
          <w:tcPr>
            <w:tcW w:w="4390" w:type="dxa"/>
          </w:tcPr>
          <w:p w14:paraId="7C4A5D6C" w14:textId="40058978" w:rsidR="008B2458" w:rsidRPr="00EC1605" w:rsidRDefault="008B2458" w:rsidP="008B2458">
            <w:pPr>
              <w:spacing w:line="360" w:lineRule="auto"/>
              <w:jc w:val="left"/>
              <w:rPr>
                <w:b w:val="0"/>
                <w:szCs w:val="24"/>
              </w:rPr>
            </w:pPr>
            <w:r w:rsidRPr="00EA6CA6">
              <w:rPr>
                <w:b w:val="0"/>
                <w:szCs w:val="24"/>
              </w:rPr>
              <w:t xml:space="preserve">Исходящие дискретные сигналы (в пост кнопочный и шкаф ПАЗ, вывести на </w:t>
            </w:r>
            <w:proofErr w:type="spellStart"/>
            <w:r w:rsidRPr="00EA6CA6">
              <w:rPr>
                <w:b w:val="0"/>
                <w:szCs w:val="24"/>
              </w:rPr>
              <w:t>клеммник</w:t>
            </w:r>
            <w:proofErr w:type="spellEnd"/>
            <w:r w:rsidRPr="00EA6CA6">
              <w:rPr>
                <w:b w:val="0"/>
                <w:szCs w:val="24"/>
              </w:rPr>
              <w:t>)</w:t>
            </w:r>
          </w:p>
        </w:tc>
        <w:tc>
          <w:tcPr>
            <w:tcW w:w="5522" w:type="dxa"/>
          </w:tcPr>
          <w:p w14:paraId="393D17EC" w14:textId="4013B1C6" w:rsidR="008B2458" w:rsidRPr="00EC1605" w:rsidRDefault="008B2458" w:rsidP="008B2458">
            <w:pPr>
              <w:pStyle w:val="afff1"/>
              <w:ind w:left="39"/>
              <w:rPr>
                <w:b w:val="0"/>
                <w:szCs w:val="24"/>
              </w:rPr>
            </w:pPr>
            <w:r>
              <w:rPr>
                <w:b w:val="0"/>
                <w:szCs w:val="24"/>
                <w:vertAlign w:val="superscript"/>
              </w:rPr>
              <w:t>3</w:t>
            </w:r>
            <w:r w:rsidRPr="0045340A">
              <w:rPr>
                <w:b w:val="0"/>
                <w:szCs w:val="24"/>
                <w:vertAlign w:val="superscript"/>
              </w:rPr>
              <w:t>)</w:t>
            </w:r>
          </w:p>
        </w:tc>
      </w:tr>
      <w:tr w:rsidR="00900161" w:rsidRPr="00296A36" w14:paraId="6A60D118" w14:textId="77777777" w:rsidTr="00EA6CA6">
        <w:trPr>
          <w:cantSplit/>
        </w:trPr>
        <w:tc>
          <w:tcPr>
            <w:tcW w:w="4390" w:type="dxa"/>
          </w:tcPr>
          <w:p w14:paraId="55252135" w14:textId="18DCEEFA" w:rsidR="00900161" w:rsidRPr="00EC1605" w:rsidRDefault="00900161" w:rsidP="00900161">
            <w:pPr>
              <w:spacing w:line="360" w:lineRule="auto"/>
              <w:jc w:val="left"/>
              <w:rPr>
                <w:b w:val="0"/>
                <w:szCs w:val="24"/>
              </w:rPr>
            </w:pPr>
            <w:r w:rsidRPr="00EA6CA6">
              <w:rPr>
                <w:b w:val="0"/>
                <w:szCs w:val="24"/>
              </w:rPr>
              <w:t>Тип исходящих дискретных сигналов</w:t>
            </w:r>
          </w:p>
        </w:tc>
        <w:tc>
          <w:tcPr>
            <w:tcW w:w="5522" w:type="dxa"/>
          </w:tcPr>
          <w:p w14:paraId="0C77C8D8" w14:textId="520725D1" w:rsidR="00900161" w:rsidRPr="00EC1605" w:rsidRDefault="00900161" w:rsidP="00900161">
            <w:pPr>
              <w:pStyle w:val="afff1"/>
              <w:ind w:left="39"/>
              <w:rPr>
                <w:b w:val="0"/>
                <w:szCs w:val="24"/>
              </w:rPr>
            </w:pPr>
            <w:r w:rsidRPr="00EA6CA6">
              <w:rPr>
                <w:b w:val="0"/>
                <w:szCs w:val="24"/>
              </w:rPr>
              <w:t>Сухой контакт</w:t>
            </w:r>
          </w:p>
        </w:tc>
      </w:tr>
      <w:tr w:rsidR="008B2458" w:rsidRPr="00296A36" w14:paraId="19609423" w14:textId="77777777" w:rsidTr="00EA6CA6">
        <w:trPr>
          <w:cantSplit/>
        </w:trPr>
        <w:tc>
          <w:tcPr>
            <w:tcW w:w="4390" w:type="dxa"/>
          </w:tcPr>
          <w:p w14:paraId="1F4282A0" w14:textId="25A86805" w:rsidR="008B2458" w:rsidRPr="00EC1605" w:rsidRDefault="008B2458" w:rsidP="008B2458">
            <w:pPr>
              <w:spacing w:line="360" w:lineRule="auto"/>
              <w:jc w:val="left"/>
              <w:rPr>
                <w:b w:val="0"/>
                <w:szCs w:val="24"/>
              </w:rPr>
            </w:pPr>
            <w:r w:rsidRPr="00EA6CA6">
              <w:rPr>
                <w:b w:val="0"/>
                <w:szCs w:val="24"/>
              </w:rPr>
              <w:t xml:space="preserve">Входящие дискретные сигналы (из поста кнопочного, вывести на </w:t>
            </w:r>
            <w:proofErr w:type="spellStart"/>
            <w:r w:rsidRPr="00EA6CA6">
              <w:rPr>
                <w:b w:val="0"/>
                <w:szCs w:val="24"/>
              </w:rPr>
              <w:t>клеммник</w:t>
            </w:r>
            <w:proofErr w:type="spellEnd"/>
            <w:r w:rsidRPr="00EA6CA6">
              <w:rPr>
                <w:b w:val="0"/>
                <w:szCs w:val="24"/>
              </w:rPr>
              <w:t>)</w:t>
            </w:r>
          </w:p>
        </w:tc>
        <w:tc>
          <w:tcPr>
            <w:tcW w:w="5522" w:type="dxa"/>
          </w:tcPr>
          <w:p w14:paraId="4B80704A" w14:textId="3978B6CB" w:rsidR="008B2458" w:rsidRPr="00EC1605" w:rsidRDefault="008B2458" w:rsidP="008B2458">
            <w:pPr>
              <w:pStyle w:val="afff1"/>
              <w:ind w:left="39"/>
              <w:rPr>
                <w:b w:val="0"/>
                <w:szCs w:val="24"/>
              </w:rPr>
            </w:pPr>
            <w:r>
              <w:rPr>
                <w:b w:val="0"/>
                <w:szCs w:val="24"/>
                <w:vertAlign w:val="superscript"/>
              </w:rPr>
              <w:t>3</w:t>
            </w:r>
            <w:r w:rsidRPr="0045340A">
              <w:rPr>
                <w:b w:val="0"/>
                <w:szCs w:val="24"/>
                <w:vertAlign w:val="superscript"/>
              </w:rPr>
              <w:t>)</w:t>
            </w:r>
          </w:p>
        </w:tc>
      </w:tr>
      <w:tr w:rsidR="00900161" w:rsidRPr="00296A36" w14:paraId="4D074526" w14:textId="77777777" w:rsidTr="00EA6CA6">
        <w:trPr>
          <w:cantSplit/>
        </w:trPr>
        <w:tc>
          <w:tcPr>
            <w:tcW w:w="4390" w:type="dxa"/>
          </w:tcPr>
          <w:p w14:paraId="291FC09B" w14:textId="6E4D640D" w:rsidR="00900161" w:rsidRPr="00EC1605" w:rsidRDefault="00900161" w:rsidP="00900161">
            <w:pPr>
              <w:spacing w:line="360" w:lineRule="auto"/>
              <w:jc w:val="left"/>
              <w:rPr>
                <w:b w:val="0"/>
                <w:szCs w:val="24"/>
              </w:rPr>
            </w:pPr>
            <w:r w:rsidRPr="00EA6CA6">
              <w:rPr>
                <w:b w:val="0"/>
                <w:szCs w:val="24"/>
              </w:rPr>
              <w:t>Тип входящих дискретных сигналов</w:t>
            </w:r>
          </w:p>
        </w:tc>
        <w:tc>
          <w:tcPr>
            <w:tcW w:w="5522" w:type="dxa"/>
          </w:tcPr>
          <w:p w14:paraId="422CD57F" w14:textId="4B2CADE6" w:rsidR="00900161" w:rsidRPr="00EC1605" w:rsidRDefault="00900161" w:rsidP="00900161">
            <w:pPr>
              <w:pStyle w:val="afff1"/>
              <w:ind w:left="39"/>
              <w:rPr>
                <w:b w:val="0"/>
                <w:szCs w:val="24"/>
              </w:rPr>
            </w:pPr>
            <w:r w:rsidRPr="00EA6CA6">
              <w:rPr>
                <w:b w:val="0"/>
                <w:szCs w:val="24"/>
              </w:rPr>
              <w:t>Сухой контакт</w:t>
            </w:r>
          </w:p>
        </w:tc>
      </w:tr>
      <w:tr w:rsidR="00900161" w:rsidRPr="00296A36" w14:paraId="08B1A9FB" w14:textId="77777777" w:rsidTr="00EA6CA6">
        <w:trPr>
          <w:cantSplit/>
        </w:trPr>
        <w:tc>
          <w:tcPr>
            <w:tcW w:w="4390" w:type="dxa"/>
          </w:tcPr>
          <w:p w14:paraId="0ECEFF2D" w14:textId="38BF24F6" w:rsidR="00900161" w:rsidRPr="00EA6CA6" w:rsidRDefault="00900161" w:rsidP="00900161">
            <w:pPr>
              <w:spacing w:line="360" w:lineRule="auto"/>
              <w:jc w:val="left"/>
              <w:rPr>
                <w:b w:val="0"/>
                <w:szCs w:val="24"/>
              </w:rPr>
            </w:pPr>
            <w:r w:rsidRPr="00900161">
              <w:rPr>
                <w:b w:val="0"/>
                <w:szCs w:val="24"/>
              </w:rPr>
              <w:t>Количество и типоразмер подключаемых контрольных кабелей</w:t>
            </w:r>
          </w:p>
        </w:tc>
        <w:tc>
          <w:tcPr>
            <w:tcW w:w="5522" w:type="dxa"/>
          </w:tcPr>
          <w:p w14:paraId="65F7AA96" w14:textId="77777777" w:rsidR="008B2458" w:rsidRPr="008B2458" w:rsidRDefault="008B2458" w:rsidP="008B2458">
            <w:pPr>
              <w:pStyle w:val="afff1"/>
              <w:ind w:left="39"/>
              <w:rPr>
                <w:b w:val="0"/>
                <w:szCs w:val="24"/>
              </w:rPr>
            </w:pPr>
            <w:proofErr w:type="spellStart"/>
            <w:r w:rsidRPr="008B2458">
              <w:rPr>
                <w:b w:val="0"/>
                <w:szCs w:val="24"/>
              </w:rPr>
              <w:t>МКШнг</w:t>
            </w:r>
            <w:proofErr w:type="spellEnd"/>
            <w:r w:rsidRPr="008B2458">
              <w:rPr>
                <w:b w:val="0"/>
                <w:szCs w:val="24"/>
              </w:rPr>
              <w:t xml:space="preserve">(А)-LS 3х1 – 6 </w:t>
            </w:r>
            <w:proofErr w:type="spellStart"/>
            <w:r w:rsidRPr="008B2458">
              <w:rPr>
                <w:b w:val="0"/>
                <w:szCs w:val="24"/>
              </w:rPr>
              <w:t>шт</w:t>
            </w:r>
            <w:proofErr w:type="spellEnd"/>
          </w:p>
          <w:p w14:paraId="69582CF5" w14:textId="77777777" w:rsidR="008B2458" w:rsidRPr="008B2458" w:rsidRDefault="008B2458" w:rsidP="008B2458">
            <w:pPr>
              <w:pStyle w:val="afff1"/>
              <w:ind w:left="39"/>
              <w:rPr>
                <w:b w:val="0"/>
                <w:szCs w:val="24"/>
              </w:rPr>
            </w:pPr>
            <w:proofErr w:type="spellStart"/>
            <w:r w:rsidRPr="008B2458">
              <w:rPr>
                <w:b w:val="0"/>
                <w:szCs w:val="24"/>
              </w:rPr>
              <w:t>МКШнг</w:t>
            </w:r>
            <w:proofErr w:type="spellEnd"/>
            <w:r w:rsidRPr="008B2458">
              <w:rPr>
                <w:b w:val="0"/>
                <w:szCs w:val="24"/>
              </w:rPr>
              <w:t xml:space="preserve">(А)-LS 5х1 – 9 </w:t>
            </w:r>
            <w:proofErr w:type="spellStart"/>
            <w:r w:rsidRPr="008B2458">
              <w:rPr>
                <w:b w:val="0"/>
                <w:szCs w:val="24"/>
              </w:rPr>
              <w:t>шт</w:t>
            </w:r>
            <w:proofErr w:type="spellEnd"/>
          </w:p>
          <w:p w14:paraId="76C1A57E" w14:textId="77777777" w:rsidR="008B2458" w:rsidRPr="008B2458" w:rsidRDefault="008B2458" w:rsidP="008B2458">
            <w:pPr>
              <w:pStyle w:val="afff1"/>
              <w:ind w:left="39"/>
              <w:rPr>
                <w:b w:val="0"/>
                <w:szCs w:val="24"/>
              </w:rPr>
            </w:pPr>
            <w:proofErr w:type="spellStart"/>
            <w:r w:rsidRPr="008B2458">
              <w:rPr>
                <w:b w:val="0"/>
                <w:szCs w:val="24"/>
              </w:rPr>
              <w:t>МКЭШнг</w:t>
            </w:r>
            <w:proofErr w:type="spellEnd"/>
            <w:r w:rsidRPr="008B2458">
              <w:rPr>
                <w:b w:val="0"/>
                <w:szCs w:val="24"/>
              </w:rPr>
              <w:t xml:space="preserve">(А)-LS 1х2х0,75 – 12 </w:t>
            </w:r>
            <w:proofErr w:type="spellStart"/>
            <w:r w:rsidRPr="008B2458">
              <w:rPr>
                <w:b w:val="0"/>
                <w:szCs w:val="24"/>
              </w:rPr>
              <w:t>шт</w:t>
            </w:r>
            <w:proofErr w:type="spellEnd"/>
          </w:p>
          <w:p w14:paraId="36201AD2" w14:textId="7DF6C197" w:rsidR="00900161" w:rsidRPr="00EA6CA6" w:rsidRDefault="008B2458" w:rsidP="008B2458">
            <w:pPr>
              <w:pStyle w:val="afff1"/>
              <w:ind w:left="39"/>
              <w:rPr>
                <w:b w:val="0"/>
                <w:szCs w:val="24"/>
              </w:rPr>
            </w:pPr>
            <w:proofErr w:type="spellStart"/>
            <w:r w:rsidRPr="008B2458">
              <w:rPr>
                <w:b w:val="0"/>
                <w:szCs w:val="24"/>
              </w:rPr>
              <w:t>КИПЭВнг</w:t>
            </w:r>
            <w:proofErr w:type="spellEnd"/>
            <w:r w:rsidRPr="008B2458">
              <w:rPr>
                <w:b w:val="0"/>
                <w:szCs w:val="24"/>
              </w:rPr>
              <w:t xml:space="preserve">(А)-LS 1х2х0,6 – 3 </w:t>
            </w:r>
            <w:proofErr w:type="spellStart"/>
            <w:r w:rsidRPr="008B2458">
              <w:rPr>
                <w:b w:val="0"/>
                <w:szCs w:val="24"/>
              </w:rPr>
              <w:t>шт</w:t>
            </w:r>
            <w:proofErr w:type="spellEnd"/>
          </w:p>
        </w:tc>
      </w:tr>
      <w:tr w:rsidR="008B2458" w:rsidRPr="00296A36" w14:paraId="4F57F05D" w14:textId="77777777" w:rsidTr="00EA6CA6">
        <w:trPr>
          <w:cantSplit/>
        </w:trPr>
        <w:tc>
          <w:tcPr>
            <w:tcW w:w="4390" w:type="dxa"/>
          </w:tcPr>
          <w:p w14:paraId="2AF49EBE" w14:textId="5C01A85E" w:rsidR="008B2458" w:rsidRPr="00EC1605" w:rsidRDefault="008B2458" w:rsidP="008B2458">
            <w:pPr>
              <w:spacing w:line="360" w:lineRule="auto"/>
              <w:jc w:val="left"/>
              <w:rPr>
                <w:b w:val="0"/>
                <w:szCs w:val="24"/>
              </w:rPr>
            </w:pPr>
            <w:r w:rsidRPr="008B2458">
              <w:rPr>
                <w:b w:val="0"/>
                <w:szCs w:val="24"/>
              </w:rPr>
              <w:t>Схема управления</w:t>
            </w:r>
          </w:p>
        </w:tc>
        <w:tc>
          <w:tcPr>
            <w:tcW w:w="5522" w:type="dxa"/>
          </w:tcPr>
          <w:p w14:paraId="057AB3FF" w14:textId="129DE848" w:rsidR="008B2458" w:rsidRPr="00EC1605" w:rsidRDefault="008B2458" w:rsidP="008B2458">
            <w:pPr>
              <w:pStyle w:val="afff1"/>
              <w:ind w:left="39"/>
              <w:rPr>
                <w:b w:val="0"/>
                <w:szCs w:val="24"/>
              </w:rPr>
            </w:pPr>
            <w:r>
              <w:rPr>
                <w:b w:val="0"/>
                <w:szCs w:val="24"/>
                <w:vertAlign w:val="superscript"/>
              </w:rPr>
              <w:t>3</w:t>
            </w:r>
            <w:r w:rsidRPr="0045340A">
              <w:rPr>
                <w:b w:val="0"/>
                <w:szCs w:val="24"/>
                <w:vertAlign w:val="superscript"/>
              </w:rPr>
              <w:t>)</w:t>
            </w:r>
          </w:p>
        </w:tc>
      </w:tr>
      <w:tr w:rsidR="008B2458" w:rsidRPr="00296A36" w14:paraId="10B642DE" w14:textId="77777777" w:rsidTr="001C6143">
        <w:trPr>
          <w:cantSplit/>
        </w:trPr>
        <w:tc>
          <w:tcPr>
            <w:tcW w:w="9912" w:type="dxa"/>
            <w:gridSpan w:val="2"/>
          </w:tcPr>
          <w:p w14:paraId="2EA02BE7" w14:textId="77777777" w:rsidR="008B2458" w:rsidRPr="0045340A" w:rsidRDefault="008B2458" w:rsidP="008B2458">
            <w:pPr>
              <w:spacing w:line="360" w:lineRule="auto"/>
              <w:jc w:val="left"/>
              <w:rPr>
                <w:b w:val="0"/>
                <w:szCs w:val="24"/>
              </w:rPr>
            </w:pPr>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51C10081" w14:textId="77777777" w:rsidR="008B2458" w:rsidRDefault="008B2458" w:rsidP="008B2458">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4674FA61" w14:textId="743D288E" w:rsidR="008B2458" w:rsidRPr="00311409" w:rsidRDefault="008B2458" w:rsidP="008B2458">
            <w:pPr>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w:t>
            </w:r>
            <w:bookmarkStart w:id="0" w:name="_GoBack"/>
            <w:bookmarkEnd w:id="0"/>
          </w:p>
        </w:tc>
      </w:tr>
    </w:tbl>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3BF4E3CD" w14:textId="77777777" w:rsidR="00311409" w:rsidRPr="0045340A" w:rsidRDefault="00311409" w:rsidP="00311409">
      <w:pPr>
        <w:spacing w:line="360" w:lineRule="auto"/>
        <w:ind w:firstLine="567"/>
        <w:rPr>
          <w:b w:val="0"/>
          <w:bCs/>
          <w:szCs w:val="24"/>
        </w:rPr>
      </w:pPr>
      <w:r w:rsidRPr="0045340A">
        <w:rPr>
          <w:bCs/>
          <w:szCs w:val="24"/>
        </w:rPr>
        <w:t>3.2</w:t>
      </w:r>
      <w:r w:rsidRPr="0045340A">
        <w:rPr>
          <w:bCs/>
          <w:szCs w:val="24"/>
        </w:rPr>
        <w:tab/>
        <w:t>Технические требования к оборудованию и документации</w:t>
      </w:r>
    </w:p>
    <w:p w14:paraId="3CD413E1" w14:textId="77777777" w:rsidR="00311409" w:rsidRPr="0045340A" w:rsidRDefault="00311409" w:rsidP="00311409">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2F0B6180" w14:textId="77777777" w:rsidR="00311409" w:rsidRDefault="00311409" w:rsidP="00311409">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62A83F45" w14:textId="77777777" w:rsidR="00311409" w:rsidRDefault="00311409" w:rsidP="00311409">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6B9016C0" w14:textId="77777777" w:rsidR="00311409" w:rsidRPr="0045340A" w:rsidRDefault="00311409" w:rsidP="00311409">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11C5B80B" w14:textId="77777777" w:rsidR="00311409" w:rsidRPr="0045340A" w:rsidRDefault="00311409" w:rsidP="00311409">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69322DE0" w14:textId="77777777" w:rsidR="00311409" w:rsidRDefault="00311409" w:rsidP="00311409">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4516C6D6" w14:textId="77777777" w:rsidR="00311409" w:rsidRPr="0045340A" w:rsidRDefault="00311409" w:rsidP="00311409">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15D6DF21" w14:textId="77777777" w:rsidR="00311409" w:rsidRDefault="00311409" w:rsidP="00311409">
      <w:pPr>
        <w:spacing w:line="360" w:lineRule="auto"/>
        <w:ind w:firstLine="567"/>
        <w:jc w:val="both"/>
        <w:rPr>
          <w:b w:val="0"/>
          <w:szCs w:val="24"/>
        </w:rPr>
      </w:pPr>
    </w:p>
    <w:p w14:paraId="6F3AB13A" w14:textId="77777777" w:rsidR="00311409" w:rsidRDefault="00311409" w:rsidP="00311409">
      <w:pPr>
        <w:spacing w:line="360" w:lineRule="auto"/>
        <w:ind w:firstLine="567"/>
        <w:jc w:val="both"/>
        <w:rPr>
          <w:b w:val="0"/>
          <w:szCs w:val="24"/>
        </w:rPr>
      </w:pPr>
    </w:p>
    <w:p w14:paraId="39ADFFC6" w14:textId="77777777" w:rsidR="00311409" w:rsidRDefault="00311409" w:rsidP="00311409">
      <w:pPr>
        <w:spacing w:line="360" w:lineRule="auto"/>
        <w:ind w:firstLine="567"/>
        <w:jc w:val="both"/>
        <w:rPr>
          <w:b w:val="0"/>
          <w:szCs w:val="24"/>
        </w:rPr>
      </w:pPr>
    </w:p>
    <w:p w14:paraId="633A1297" w14:textId="77777777" w:rsidR="00311409" w:rsidRPr="0045340A" w:rsidRDefault="00311409" w:rsidP="00311409">
      <w:pPr>
        <w:spacing w:line="360" w:lineRule="auto"/>
        <w:ind w:firstLine="567"/>
        <w:jc w:val="both"/>
        <w:rPr>
          <w:b w:val="0"/>
          <w:szCs w:val="24"/>
        </w:rPr>
      </w:pPr>
    </w:p>
    <w:p w14:paraId="45E80585" w14:textId="77777777" w:rsidR="00311409" w:rsidRPr="0045340A" w:rsidRDefault="00311409" w:rsidP="00311409">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311409" w:rsidRPr="0045340A" w14:paraId="525DD54E" w14:textId="77777777" w:rsidTr="001C6143">
        <w:tc>
          <w:tcPr>
            <w:tcW w:w="4724" w:type="dxa"/>
          </w:tcPr>
          <w:p w14:paraId="712890E9" w14:textId="77777777" w:rsidR="00311409" w:rsidRPr="0045340A" w:rsidRDefault="00311409" w:rsidP="001C6143">
            <w:pPr>
              <w:spacing w:line="360" w:lineRule="auto"/>
              <w:rPr>
                <w:b w:val="0"/>
                <w:szCs w:val="24"/>
              </w:rPr>
            </w:pPr>
            <w:r w:rsidRPr="0045340A">
              <w:rPr>
                <w:b w:val="0"/>
                <w:szCs w:val="24"/>
              </w:rPr>
              <w:t>Цвет</w:t>
            </w:r>
          </w:p>
        </w:tc>
        <w:tc>
          <w:tcPr>
            <w:tcW w:w="5296" w:type="dxa"/>
          </w:tcPr>
          <w:p w14:paraId="3C4C336E" w14:textId="77777777" w:rsidR="00311409" w:rsidRPr="0045340A" w:rsidRDefault="00311409" w:rsidP="001C6143">
            <w:pPr>
              <w:spacing w:line="360" w:lineRule="auto"/>
              <w:rPr>
                <w:b w:val="0"/>
                <w:szCs w:val="24"/>
              </w:rPr>
            </w:pPr>
            <w:r w:rsidRPr="0045340A">
              <w:rPr>
                <w:b w:val="0"/>
                <w:szCs w:val="24"/>
              </w:rPr>
              <w:t>Значение</w:t>
            </w:r>
            <w:r w:rsidRPr="0045340A">
              <w:rPr>
                <w:b w:val="0"/>
                <w:szCs w:val="24"/>
                <w:vertAlign w:val="superscript"/>
              </w:rPr>
              <w:t>1)</w:t>
            </w:r>
          </w:p>
        </w:tc>
      </w:tr>
      <w:tr w:rsidR="00311409" w:rsidRPr="0045340A" w14:paraId="531511E8" w14:textId="77777777" w:rsidTr="001C6143">
        <w:tc>
          <w:tcPr>
            <w:tcW w:w="4724" w:type="dxa"/>
          </w:tcPr>
          <w:p w14:paraId="74CD0313" w14:textId="77777777" w:rsidR="00311409" w:rsidRPr="0045340A" w:rsidRDefault="00311409" w:rsidP="001C6143">
            <w:pPr>
              <w:spacing w:line="360" w:lineRule="auto"/>
              <w:rPr>
                <w:b w:val="0"/>
                <w:szCs w:val="24"/>
              </w:rPr>
            </w:pPr>
            <w:r w:rsidRPr="0045340A">
              <w:rPr>
                <w:b w:val="0"/>
                <w:szCs w:val="24"/>
              </w:rPr>
              <w:t>Красный</w:t>
            </w:r>
          </w:p>
        </w:tc>
        <w:tc>
          <w:tcPr>
            <w:tcW w:w="5296" w:type="dxa"/>
          </w:tcPr>
          <w:p w14:paraId="77FBE5C3" w14:textId="77777777" w:rsidR="00311409" w:rsidRDefault="00311409" w:rsidP="001C6143">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15AA5F68" w14:textId="77777777" w:rsidR="00311409" w:rsidRPr="0045340A" w:rsidRDefault="00311409" w:rsidP="001C6143">
            <w:pPr>
              <w:spacing w:line="360" w:lineRule="auto"/>
              <w:rPr>
                <w:b w:val="0"/>
                <w:szCs w:val="24"/>
              </w:rPr>
            </w:pPr>
            <w:r>
              <w:rPr>
                <w:b w:val="0"/>
                <w:szCs w:val="24"/>
              </w:rPr>
              <w:t>- насос в работе</w:t>
            </w:r>
          </w:p>
          <w:p w14:paraId="441ACC1B" w14:textId="77777777" w:rsidR="00311409" w:rsidRPr="0045340A" w:rsidRDefault="00311409" w:rsidP="001C6143">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311409" w:rsidRPr="0045340A" w14:paraId="1E3B004C" w14:textId="77777777" w:rsidTr="001C6143">
        <w:tc>
          <w:tcPr>
            <w:tcW w:w="4724" w:type="dxa"/>
          </w:tcPr>
          <w:p w14:paraId="6A5CD2E9" w14:textId="77777777" w:rsidR="00311409" w:rsidRPr="0045340A" w:rsidRDefault="00311409" w:rsidP="001C6143">
            <w:pPr>
              <w:spacing w:line="360" w:lineRule="auto"/>
              <w:rPr>
                <w:b w:val="0"/>
                <w:szCs w:val="24"/>
              </w:rPr>
            </w:pPr>
            <w:r w:rsidRPr="0045340A">
              <w:rPr>
                <w:b w:val="0"/>
                <w:szCs w:val="24"/>
              </w:rPr>
              <w:t>Желтый</w:t>
            </w:r>
          </w:p>
        </w:tc>
        <w:tc>
          <w:tcPr>
            <w:tcW w:w="5296" w:type="dxa"/>
          </w:tcPr>
          <w:p w14:paraId="0614287D" w14:textId="77777777" w:rsidR="00311409" w:rsidRDefault="00311409" w:rsidP="001C6143">
            <w:pPr>
              <w:spacing w:line="360" w:lineRule="auto"/>
              <w:rPr>
                <w:b w:val="0"/>
                <w:szCs w:val="24"/>
              </w:rPr>
            </w:pPr>
            <w:r w:rsidRPr="0045340A">
              <w:rPr>
                <w:b w:val="0"/>
                <w:szCs w:val="24"/>
              </w:rPr>
              <w:t>- неисправность</w:t>
            </w:r>
          </w:p>
          <w:p w14:paraId="4E61EFD8" w14:textId="77777777" w:rsidR="00311409" w:rsidRPr="0045340A" w:rsidRDefault="00311409" w:rsidP="001C6143">
            <w:pPr>
              <w:spacing w:line="360" w:lineRule="auto"/>
              <w:rPr>
                <w:b w:val="0"/>
                <w:szCs w:val="24"/>
              </w:rPr>
            </w:pPr>
            <w:r>
              <w:rPr>
                <w:b w:val="0"/>
                <w:szCs w:val="24"/>
              </w:rPr>
              <w:t>- «Авария»</w:t>
            </w:r>
          </w:p>
        </w:tc>
      </w:tr>
      <w:tr w:rsidR="00311409" w:rsidRPr="0045340A" w14:paraId="2F751E56" w14:textId="77777777" w:rsidTr="001C6143">
        <w:tc>
          <w:tcPr>
            <w:tcW w:w="4724" w:type="dxa"/>
          </w:tcPr>
          <w:p w14:paraId="58871A61" w14:textId="77777777" w:rsidR="00311409" w:rsidRPr="0045340A" w:rsidRDefault="00311409" w:rsidP="001C6143">
            <w:pPr>
              <w:spacing w:line="360" w:lineRule="auto"/>
              <w:rPr>
                <w:b w:val="0"/>
                <w:szCs w:val="24"/>
              </w:rPr>
            </w:pPr>
            <w:r>
              <w:rPr>
                <w:b w:val="0"/>
                <w:szCs w:val="24"/>
              </w:rPr>
              <w:t>Зеленый</w:t>
            </w:r>
          </w:p>
        </w:tc>
        <w:tc>
          <w:tcPr>
            <w:tcW w:w="5296" w:type="dxa"/>
          </w:tcPr>
          <w:p w14:paraId="520BF2F9" w14:textId="77777777" w:rsidR="00311409" w:rsidRPr="0045340A" w:rsidRDefault="00311409" w:rsidP="001C6143">
            <w:pPr>
              <w:spacing w:line="360" w:lineRule="auto"/>
              <w:rPr>
                <w:b w:val="0"/>
                <w:szCs w:val="24"/>
              </w:rPr>
            </w:pPr>
            <w:r>
              <w:rPr>
                <w:b w:val="0"/>
                <w:szCs w:val="24"/>
              </w:rPr>
              <w:t>- насос в резерве</w:t>
            </w:r>
          </w:p>
        </w:tc>
      </w:tr>
      <w:tr w:rsidR="00311409" w:rsidRPr="0045340A" w14:paraId="3FE7FC41" w14:textId="77777777" w:rsidTr="001C6143">
        <w:tc>
          <w:tcPr>
            <w:tcW w:w="4724" w:type="dxa"/>
          </w:tcPr>
          <w:p w14:paraId="3B19A7F4" w14:textId="77777777" w:rsidR="00311409" w:rsidRPr="0045340A" w:rsidRDefault="00311409" w:rsidP="001C6143">
            <w:pPr>
              <w:spacing w:line="360" w:lineRule="auto"/>
              <w:rPr>
                <w:b w:val="0"/>
                <w:szCs w:val="24"/>
              </w:rPr>
            </w:pPr>
            <w:r>
              <w:rPr>
                <w:b w:val="0"/>
                <w:szCs w:val="24"/>
              </w:rPr>
              <w:t>Черный</w:t>
            </w:r>
          </w:p>
        </w:tc>
        <w:tc>
          <w:tcPr>
            <w:tcW w:w="5296" w:type="dxa"/>
          </w:tcPr>
          <w:p w14:paraId="624D05E5" w14:textId="77777777" w:rsidR="00311409" w:rsidRPr="0045340A" w:rsidRDefault="00311409" w:rsidP="001C6143">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311409" w:rsidRPr="0045340A" w14:paraId="44D694D4" w14:textId="77777777" w:rsidTr="001C6143">
        <w:tc>
          <w:tcPr>
            <w:tcW w:w="10020" w:type="dxa"/>
            <w:gridSpan w:val="2"/>
          </w:tcPr>
          <w:p w14:paraId="41C53031" w14:textId="77777777" w:rsidR="00311409" w:rsidRPr="0045340A" w:rsidRDefault="00311409" w:rsidP="001C6143">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7718585D" w14:textId="77777777" w:rsidR="00311409" w:rsidRPr="0045340A" w:rsidRDefault="00311409" w:rsidP="00311409">
      <w:pPr>
        <w:spacing w:line="360" w:lineRule="auto"/>
        <w:ind w:firstLine="567"/>
        <w:jc w:val="both"/>
        <w:rPr>
          <w:b w:val="0"/>
        </w:rPr>
      </w:pPr>
    </w:p>
    <w:p w14:paraId="7C02CF55" w14:textId="77777777" w:rsidR="00311409" w:rsidRPr="0045340A" w:rsidRDefault="00311409" w:rsidP="00311409">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12D8F148" w14:textId="77777777" w:rsidR="00311409" w:rsidRPr="0045340A" w:rsidRDefault="00311409" w:rsidP="00311409">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27AD254F" w14:textId="77777777" w:rsidR="00311409" w:rsidRPr="0045340A" w:rsidRDefault="00311409" w:rsidP="00311409">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387D0C7C" w14:textId="77777777" w:rsidR="00311409" w:rsidRDefault="00311409" w:rsidP="00311409">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3054C126" w14:textId="77777777" w:rsidR="00311409" w:rsidRPr="0045340A" w:rsidRDefault="00311409" w:rsidP="00311409">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3E8288F3" w14:textId="77777777" w:rsidR="00311409" w:rsidRPr="0045340A" w:rsidRDefault="00311409" w:rsidP="00311409">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30CCAA52" w14:textId="77777777" w:rsidR="00311409" w:rsidRPr="0045340A" w:rsidRDefault="00311409" w:rsidP="00311409">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36AECFAD" w14:textId="77777777" w:rsidR="00311409" w:rsidRPr="0045340A" w:rsidRDefault="00311409" w:rsidP="00311409">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6B61E90D" w14:textId="77777777" w:rsidR="00311409" w:rsidRPr="0045340A" w:rsidRDefault="00311409" w:rsidP="00311409">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26368352" w14:textId="77777777" w:rsidR="00311409" w:rsidRPr="0045340A" w:rsidRDefault="00311409" w:rsidP="00311409">
      <w:pPr>
        <w:spacing w:line="360" w:lineRule="auto"/>
        <w:ind w:firstLine="567"/>
        <w:jc w:val="both"/>
        <w:rPr>
          <w:b w:val="0"/>
          <w:szCs w:val="24"/>
        </w:rPr>
      </w:pPr>
      <w:r w:rsidRPr="0045340A">
        <w:rPr>
          <w:b w:val="0"/>
          <w:szCs w:val="24"/>
        </w:rPr>
        <w:lastRenderedPageBreak/>
        <w:t>товарный знак предприятия-изготовителя;</w:t>
      </w:r>
    </w:p>
    <w:p w14:paraId="1458B456" w14:textId="77777777" w:rsidR="00311409" w:rsidRPr="0045340A" w:rsidRDefault="00311409" w:rsidP="00311409">
      <w:pPr>
        <w:spacing w:line="360" w:lineRule="auto"/>
        <w:ind w:firstLine="567"/>
        <w:jc w:val="both"/>
        <w:rPr>
          <w:b w:val="0"/>
          <w:szCs w:val="24"/>
        </w:rPr>
      </w:pPr>
      <w:r w:rsidRPr="0045340A">
        <w:rPr>
          <w:b w:val="0"/>
          <w:szCs w:val="24"/>
        </w:rPr>
        <w:t>дата изготовления (год);</w:t>
      </w:r>
    </w:p>
    <w:p w14:paraId="2A0B0F06" w14:textId="77777777" w:rsidR="00311409" w:rsidRPr="0045340A" w:rsidRDefault="00311409" w:rsidP="00311409">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054C3379" w14:textId="77777777" w:rsidR="00311409" w:rsidRPr="0045340A" w:rsidRDefault="00311409" w:rsidP="00311409">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575F57B6" w14:textId="77777777" w:rsidR="00311409" w:rsidRPr="0045340A" w:rsidRDefault="00311409" w:rsidP="00311409">
      <w:pPr>
        <w:spacing w:line="360" w:lineRule="auto"/>
        <w:ind w:firstLine="567"/>
        <w:jc w:val="both"/>
        <w:rPr>
          <w:b w:val="0"/>
          <w:szCs w:val="24"/>
        </w:rPr>
      </w:pPr>
      <w:r w:rsidRPr="0045340A">
        <w:rPr>
          <w:b w:val="0"/>
          <w:szCs w:val="24"/>
        </w:rPr>
        <w:t>номинальное напряжение в киловольтах;</w:t>
      </w:r>
    </w:p>
    <w:p w14:paraId="7FB4C824" w14:textId="77777777" w:rsidR="00311409" w:rsidRPr="0045340A" w:rsidRDefault="00311409" w:rsidP="00311409">
      <w:pPr>
        <w:spacing w:line="360" w:lineRule="auto"/>
        <w:ind w:firstLine="567"/>
        <w:jc w:val="both"/>
        <w:rPr>
          <w:b w:val="0"/>
          <w:szCs w:val="24"/>
        </w:rPr>
      </w:pPr>
      <w:r w:rsidRPr="0045340A">
        <w:rPr>
          <w:b w:val="0"/>
          <w:szCs w:val="24"/>
        </w:rPr>
        <w:t>номинальный ток главных цепей шкафа в амперах;</w:t>
      </w:r>
    </w:p>
    <w:p w14:paraId="556F03EA" w14:textId="77777777" w:rsidR="00311409" w:rsidRPr="0045340A" w:rsidRDefault="00311409" w:rsidP="00311409">
      <w:pPr>
        <w:spacing w:line="360" w:lineRule="auto"/>
        <w:ind w:firstLine="567"/>
        <w:jc w:val="both"/>
        <w:rPr>
          <w:b w:val="0"/>
          <w:szCs w:val="24"/>
        </w:rPr>
      </w:pPr>
      <w:r w:rsidRPr="0045340A">
        <w:rPr>
          <w:b w:val="0"/>
          <w:szCs w:val="24"/>
        </w:rPr>
        <w:t>степень защиты по ГОСТ 14254-2015;</w:t>
      </w:r>
    </w:p>
    <w:p w14:paraId="1EF60525" w14:textId="77777777" w:rsidR="00311409" w:rsidRPr="0045340A" w:rsidRDefault="00311409" w:rsidP="00311409">
      <w:pPr>
        <w:spacing w:line="360" w:lineRule="auto"/>
        <w:ind w:firstLine="567"/>
        <w:jc w:val="both"/>
        <w:rPr>
          <w:b w:val="0"/>
          <w:szCs w:val="24"/>
        </w:rPr>
      </w:pPr>
      <w:r w:rsidRPr="0045340A">
        <w:rPr>
          <w:b w:val="0"/>
          <w:szCs w:val="24"/>
        </w:rPr>
        <w:t>табличка с указанием наименования щита.</w:t>
      </w:r>
    </w:p>
    <w:p w14:paraId="5F302DD0" w14:textId="77777777" w:rsidR="00311409" w:rsidRPr="0045340A" w:rsidRDefault="00311409" w:rsidP="0031140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565A6871" w14:textId="77777777" w:rsidR="00311409" w:rsidRPr="0045340A" w:rsidRDefault="00311409" w:rsidP="00311409">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656595C2" w14:textId="77777777" w:rsidR="00311409" w:rsidRPr="0045340A" w:rsidRDefault="00311409" w:rsidP="00311409">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052F2419" w14:textId="77777777" w:rsidR="00311409" w:rsidRPr="0045340A" w:rsidRDefault="00311409" w:rsidP="00311409">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7C8886C7" w14:textId="77777777" w:rsidR="00311409" w:rsidRPr="0045340A" w:rsidRDefault="00311409" w:rsidP="00311409">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1CA78D3C" w14:textId="77777777" w:rsidR="00311409" w:rsidRPr="0045340A" w:rsidRDefault="00311409" w:rsidP="00311409">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62E203E5" w14:textId="77777777" w:rsidR="00311409" w:rsidRPr="0045340A" w:rsidRDefault="00311409" w:rsidP="00311409">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13BC64E0" w14:textId="77777777" w:rsidR="00311409" w:rsidRPr="0045340A" w:rsidRDefault="00311409" w:rsidP="00311409">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3D76A271" w14:textId="77777777" w:rsidR="00311409" w:rsidRPr="0045340A" w:rsidRDefault="00311409" w:rsidP="00311409">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0B42A451" w14:textId="77777777" w:rsidR="00311409" w:rsidRPr="0045340A" w:rsidRDefault="00311409" w:rsidP="00311409">
      <w:pPr>
        <w:spacing w:line="360" w:lineRule="auto"/>
        <w:ind w:firstLine="567"/>
        <w:jc w:val="both"/>
        <w:rPr>
          <w:b w:val="0"/>
        </w:rPr>
      </w:pPr>
      <w:r w:rsidRPr="0045340A">
        <w:rPr>
          <w:b w:val="0"/>
          <w:szCs w:val="24"/>
        </w:rPr>
        <w:t>Гарантийный срок:</w:t>
      </w:r>
    </w:p>
    <w:p w14:paraId="16A6740C" w14:textId="77777777" w:rsidR="00311409" w:rsidRPr="0045340A" w:rsidRDefault="00311409" w:rsidP="00311409">
      <w:pPr>
        <w:spacing w:line="360" w:lineRule="auto"/>
        <w:ind w:firstLine="567"/>
        <w:jc w:val="both"/>
        <w:rPr>
          <w:b w:val="0"/>
          <w:szCs w:val="24"/>
        </w:rPr>
      </w:pPr>
      <w:r w:rsidRPr="0045340A">
        <w:rPr>
          <w:b w:val="0"/>
          <w:szCs w:val="24"/>
        </w:rPr>
        <w:t>с момента отгрузки не менее, месяцев - 36;</w:t>
      </w:r>
    </w:p>
    <w:p w14:paraId="0ABEA1D1" w14:textId="77777777" w:rsidR="00311409" w:rsidRPr="0045340A" w:rsidRDefault="00311409" w:rsidP="00311409">
      <w:pPr>
        <w:spacing w:line="360" w:lineRule="auto"/>
        <w:ind w:firstLine="567"/>
        <w:jc w:val="both"/>
        <w:rPr>
          <w:b w:val="0"/>
          <w:szCs w:val="24"/>
        </w:rPr>
      </w:pPr>
      <w:r w:rsidRPr="0045340A">
        <w:rPr>
          <w:b w:val="0"/>
          <w:szCs w:val="24"/>
        </w:rPr>
        <w:t>с момента начала эксплуатации не менее, месяцев - 24;</w:t>
      </w:r>
    </w:p>
    <w:p w14:paraId="4E527DE8" w14:textId="77777777" w:rsidR="00311409" w:rsidRPr="0045340A" w:rsidRDefault="00311409" w:rsidP="00311409">
      <w:pPr>
        <w:spacing w:line="360" w:lineRule="auto"/>
        <w:ind w:firstLine="567"/>
        <w:jc w:val="both"/>
        <w:rPr>
          <w:b w:val="0"/>
          <w:szCs w:val="24"/>
        </w:rPr>
      </w:pPr>
      <w:r w:rsidRPr="0045340A">
        <w:rPr>
          <w:b w:val="0"/>
          <w:szCs w:val="24"/>
        </w:rPr>
        <w:t>срок службы (до списания) не менее, лет - 25.</w:t>
      </w:r>
    </w:p>
    <w:p w14:paraId="4DB502D9" w14:textId="77777777" w:rsidR="00311409" w:rsidRPr="0045340A" w:rsidRDefault="00311409" w:rsidP="00311409">
      <w:pPr>
        <w:spacing w:line="360" w:lineRule="auto"/>
        <w:ind w:firstLine="567"/>
        <w:jc w:val="both"/>
        <w:rPr>
          <w:b w:val="0"/>
          <w:szCs w:val="24"/>
        </w:rPr>
      </w:pPr>
    </w:p>
    <w:p w14:paraId="343B294E" w14:textId="77777777" w:rsidR="00311409" w:rsidRPr="0045340A" w:rsidRDefault="00311409" w:rsidP="00311409">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5CAC7372" w14:textId="77777777" w:rsidR="00311409" w:rsidRPr="0045340A" w:rsidRDefault="00311409" w:rsidP="00311409">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5ED5BBA5" w14:textId="77777777" w:rsidR="00311409" w:rsidRDefault="00311409" w:rsidP="00311409">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488CA3F9" w14:textId="77777777" w:rsidR="00311409" w:rsidRPr="0045340A" w:rsidRDefault="00311409" w:rsidP="00311409">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567B6B09" w14:textId="77777777" w:rsidR="00311409" w:rsidRPr="0045340A" w:rsidRDefault="00311409" w:rsidP="00311409">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57C62178" w14:textId="77777777" w:rsidR="00311409" w:rsidRPr="0045340A" w:rsidRDefault="00311409" w:rsidP="00311409">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66FED354" w14:textId="77777777" w:rsidR="00311409" w:rsidRPr="0045340A" w:rsidRDefault="00311409" w:rsidP="00311409">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58FE3C71" w14:textId="77777777" w:rsidR="00311409" w:rsidRPr="0045340A" w:rsidRDefault="00311409" w:rsidP="00311409">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2C61AFB7" w14:textId="77777777" w:rsidR="00311409" w:rsidRPr="0045340A" w:rsidRDefault="00311409" w:rsidP="00311409">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3A9ED234" w14:textId="77777777" w:rsidR="00311409" w:rsidRPr="0045340A" w:rsidRDefault="00311409" w:rsidP="00311409">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79F2DCBE" w14:textId="77777777" w:rsidR="00311409" w:rsidRPr="0045340A" w:rsidRDefault="00311409" w:rsidP="00311409">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750B6CA4" w14:textId="77777777" w:rsidR="00311409" w:rsidRPr="0045340A" w:rsidRDefault="00311409" w:rsidP="00311409">
      <w:pPr>
        <w:spacing w:line="360" w:lineRule="auto"/>
        <w:ind w:firstLine="567"/>
        <w:jc w:val="both"/>
        <w:rPr>
          <w:b w:val="0"/>
          <w:szCs w:val="24"/>
        </w:rPr>
      </w:pPr>
      <w:r w:rsidRPr="0045340A">
        <w:rPr>
          <w:b w:val="0"/>
          <w:szCs w:val="24"/>
        </w:rPr>
        <w:t>Примечания</w:t>
      </w:r>
    </w:p>
    <w:p w14:paraId="5253C717" w14:textId="77777777" w:rsidR="00311409" w:rsidRPr="0045340A" w:rsidRDefault="00311409" w:rsidP="00311409">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73098C67" w14:textId="77777777" w:rsidR="00311409" w:rsidRPr="0045340A" w:rsidRDefault="00311409" w:rsidP="00311409">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505C3D75" w14:textId="77777777" w:rsidR="00311409" w:rsidRDefault="00311409" w:rsidP="00311409">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7DAE9D06" w14:textId="77777777" w:rsidR="00311409" w:rsidRPr="0045340A" w:rsidRDefault="00311409" w:rsidP="00311409">
      <w:pPr>
        <w:spacing w:line="360" w:lineRule="auto"/>
        <w:ind w:firstLine="567"/>
        <w:jc w:val="both"/>
        <w:rPr>
          <w:b w:val="0"/>
          <w:szCs w:val="24"/>
        </w:rPr>
      </w:pPr>
    </w:p>
    <w:p w14:paraId="2ECAE21F" w14:textId="77777777" w:rsidR="00311409" w:rsidRPr="0045340A" w:rsidRDefault="00311409" w:rsidP="00311409">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38518B51" w14:textId="77777777" w:rsidR="00311409" w:rsidRPr="0045340A" w:rsidRDefault="00311409" w:rsidP="00311409">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2B5A63EA" w14:textId="77777777" w:rsidR="00311409" w:rsidRPr="0045340A" w:rsidRDefault="00311409" w:rsidP="00311409">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311409" w:rsidRPr="0045340A" w14:paraId="43C7FF5D" w14:textId="77777777" w:rsidTr="001C6143">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45B7D868" w14:textId="77777777" w:rsidR="00311409" w:rsidRPr="0045340A" w:rsidRDefault="00311409" w:rsidP="001C6143">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38F5E3CD" w14:textId="77777777" w:rsidR="00311409" w:rsidRPr="0045340A" w:rsidRDefault="00311409" w:rsidP="001C6143">
            <w:pPr>
              <w:spacing w:line="360" w:lineRule="auto"/>
              <w:rPr>
                <w:b w:val="0"/>
                <w:szCs w:val="24"/>
              </w:rPr>
            </w:pPr>
            <w:r w:rsidRPr="0045340A">
              <w:rPr>
                <w:b w:val="0"/>
                <w:szCs w:val="24"/>
              </w:rPr>
              <w:t>С предло</w:t>
            </w:r>
            <w:r w:rsidRPr="0045340A">
              <w:rPr>
                <w:b w:val="0"/>
                <w:szCs w:val="24"/>
              </w:rPr>
              <w:softHyphen/>
              <w:t>жением</w:t>
            </w:r>
          </w:p>
          <w:p w14:paraId="4C30F707" w14:textId="77777777" w:rsidR="00311409" w:rsidRPr="0045340A" w:rsidRDefault="00311409" w:rsidP="001C6143">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0D81B34B" w14:textId="77777777" w:rsidR="00311409" w:rsidRPr="0045340A" w:rsidRDefault="00311409" w:rsidP="001C6143">
            <w:pPr>
              <w:spacing w:line="360" w:lineRule="auto"/>
              <w:rPr>
                <w:b w:val="0"/>
                <w:szCs w:val="24"/>
              </w:rPr>
            </w:pPr>
            <w:r w:rsidRPr="0045340A">
              <w:rPr>
                <w:b w:val="0"/>
                <w:szCs w:val="24"/>
              </w:rPr>
              <w:t>После заказа</w:t>
            </w:r>
          </w:p>
        </w:tc>
      </w:tr>
      <w:tr w:rsidR="00311409" w:rsidRPr="0045340A" w14:paraId="28E4CFBC" w14:textId="77777777" w:rsidTr="001C6143">
        <w:trPr>
          <w:trHeight w:hRule="exact" w:val="819"/>
        </w:trPr>
        <w:tc>
          <w:tcPr>
            <w:tcW w:w="4630" w:type="dxa"/>
            <w:vMerge/>
            <w:tcBorders>
              <w:left w:val="single" w:sz="6" w:space="0" w:color="auto"/>
              <w:right w:val="single" w:sz="6" w:space="0" w:color="auto"/>
            </w:tcBorders>
            <w:shd w:val="clear" w:color="auto" w:fill="FFFFFF"/>
            <w:vAlign w:val="center"/>
          </w:tcPr>
          <w:p w14:paraId="6A9C78AF" w14:textId="77777777" w:rsidR="00311409" w:rsidRPr="0045340A" w:rsidRDefault="00311409" w:rsidP="001C6143">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0FCED2FB" w14:textId="77777777" w:rsidR="00311409" w:rsidRPr="0045340A" w:rsidRDefault="00311409" w:rsidP="001C6143">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C808EE6" w14:textId="77777777" w:rsidR="00311409" w:rsidRPr="0045340A" w:rsidRDefault="00311409" w:rsidP="001C6143">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AF6CB5F" w14:textId="77777777" w:rsidR="00311409" w:rsidRPr="0045340A" w:rsidRDefault="00311409" w:rsidP="001C6143">
            <w:pPr>
              <w:spacing w:line="360" w:lineRule="auto"/>
              <w:rPr>
                <w:b w:val="0"/>
                <w:szCs w:val="24"/>
              </w:rPr>
            </w:pPr>
            <w:r w:rsidRPr="0045340A">
              <w:rPr>
                <w:b w:val="0"/>
                <w:szCs w:val="24"/>
              </w:rPr>
              <w:t>В комплекте поставки</w:t>
            </w:r>
          </w:p>
        </w:tc>
      </w:tr>
      <w:tr w:rsidR="00311409" w:rsidRPr="0045340A" w14:paraId="7CA8F196" w14:textId="77777777" w:rsidTr="001C6143">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6D021910" w14:textId="77777777" w:rsidR="00311409" w:rsidRPr="0045340A" w:rsidRDefault="00311409" w:rsidP="001C6143">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4887CBE" w14:textId="77777777" w:rsidR="00311409" w:rsidRPr="0045340A" w:rsidRDefault="00311409" w:rsidP="001C6143">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26374E" w14:textId="77777777" w:rsidR="00311409" w:rsidRPr="0045340A" w:rsidRDefault="00311409" w:rsidP="001C6143">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245A3D" w14:textId="77777777" w:rsidR="00311409" w:rsidRPr="0045340A" w:rsidRDefault="00311409" w:rsidP="001C6143">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9A6CB20" w14:textId="77777777" w:rsidR="00311409" w:rsidRPr="0045340A" w:rsidRDefault="00311409" w:rsidP="001C6143">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ECB69DC" w14:textId="77777777" w:rsidR="00311409" w:rsidRPr="0045340A" w:rsidRDefault="00311409" w:rsidP="001C6143">
            <w:pPr>
              <w:spacing w:line="360" w:lineRule="auto"/>
              <w:rPr>
                <w:b w:val="0"/>
                <w:szCs w:val="24"/>
              </w:rPr>
            </w:pPr>
            <w:r w:rsidRPr="0045340A">
              <w:rPr>
                <w:b w:val="0"/>
                <w:szCs w:val="24"/>
              </w:rPr>
              <w:t xml:space="preserve">Срок </w:t>
            </w:r>
            <w:r w:rsidRPr="0045340A">
              <w:rPr>
                <w:b w:val="0"/>
                <w:szCs w:val="24"/>
                <w:vertAlign w:val="superscript"/>
              </w:rPr>
              <w:t>2)</w:t>
            </w:r>
          </w:p>
        </w:tc>
      </w:tr>
      <w:tr w:rsidR="00311409" w:rsidRPr="0045340A" w14:paraId="684016FB" w14:textId="77777777" w:rsidTr="001C6143">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849116F" w14:textId="77777777" w:rsidR="00311409" w:rsidRPr="0045340A" w:rsidRDefault="00311409" w:rsidP="001C6143">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62EB89A"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6CA75C"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85D7634"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48C4D16"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575EE35"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5D8604D4" w14:textId="77777777" w:rsidTr="001C6143">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DBE9011" w14:textId="77777777" w:rsidR="00311409" w:rsidRPr="0045340A" w:rsidRDefault="00311409" w:rsidP="001C6143">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2A9EA2B"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892F31"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8E42DC9"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4BD60B1"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0335D10"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1188F7F8" w14:textId="77777777" w:rsidTr="001C6143">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97426EF" w14:textId="77777777" w:rsidR="00311409" w:rsidRPr="0045340A" w:rsidRDefault="00311409" w:rsidP="001C6143">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8068A91"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FEE4AC"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976809"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97EFB09"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77152F9"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3D8FC4DF" w14:textId="77777777" w:rsidTr="001C6143">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E9DB2F2" w14:textId="77777777" w:rsidR="00311409" w:rsidRPr="0045340A" w:rsidRDefault="00311409" w:rsidP="001C6143">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2E6BD31"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F4BB05"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FB78DD4"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FC8BDC7"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3256B3D"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507F370E" w14:textId="77777777" w:rsidTr="001C6143">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F808450" w14:textId="77777777" w:rsidR="00311409" w:rsidRPr="0045340A" w:rsidRDefault="00311409" w:rsidP="001C6143">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060E115"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FA7AB4F"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E63D6E2"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7376635"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358CB62"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070D0743" w14:textId="77777777" w:rsidTr="001C6143">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B7006BA" w14:textId="77777777" w:rsidR="00311409" w:rsidRPr="0045340A" w:rsidRDefault="00311409" w:rsidP="001C6143">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3BEE3F6"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D3C3EC4"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B40BC58"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D865F53"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703C799"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48953E98" w14:textId="77777777" w:rsidTr="001C6143">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9DC3E2E" w14:textId="77777777" w:rsidR="00311409" w:rsidRPr="0045340A" w:rsidRDefault="00311409" w:rsidP="001C6143">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14A1DF7" w14:textId="77777777" w:rsidR="00311409" w:rsidRPr="0045340A" w:rsidRDefault="00311409" w:rsidP="001C614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6C4980"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4C72E3"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BE061EE"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A19BDDA"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196A0327" w14:textId="77777777" w:rsidTr="001C6143">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08F245D" w14:textId="77777777" w:rsidR="00311409" w:rsidRPr="0045340A" w:rsidRDefault="00311409" w:rsidP="001C6143">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E72C0C7" w14:textId="77777777" w:rsidR="00311409" w:rsidRPr="0045340A" w:rsidRDefault="00311409" w:rsidP="001C614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5A6697"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E1E6F98"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0ABF1A9"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F62B942"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6E68E73F" w14:textId="77777777" w:rsidTr="001C6143">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307B168" w14:textId="77777777" w:rsidR="00311409" w:rsidRPr="0045340A" w:rsidRDefault="00311409" w:rsidP="001C6143">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92DAC23" w14:textId="77777777" w:rsidR="00311409" w:rsidRPr="0045340A" w:rsidRDefault="00311409" w:rsidP="001C614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318DE2"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01D08C6"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4E63618"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EB63054"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10B5549D" w14:textId="77777777" w:rsidTr="001C6143">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97C48D5" w14:textId="77777777" w:rsidR="00311409" w:rsidRPr="0045340A" w:rsidRDefault="00311409" w:rsidP="001C6143">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002F16A" w14:textId="77777777" w:rsidR="00311409" w:rsidRPr="0045340A" w:rsidRDefault="00311409" w:rsidP="001C614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BF447C6"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724FB7"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D69290D"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6589E16"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166FD5D3" w14:textId="77777777" w:rsidTr="001C6143">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77BBB5E" w14:textId="77777777" w:rsidR="00311409" w:rsidRPr="0045340A" w:rsidRDefault="00311409" w:rsidP="001C6143">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0CFBEB3"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CD37952"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E223A5"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7E429D"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BCE5A6C"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6D318883" w14:textId="77777777" w:rsidTr="001C6143">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B6ACB67" w14:textId="77777777" w:rsidR="00311409" w:rsidRPr="0045340A" w:rsidRDefault="00311409" w:rsidP="001C6143">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B0A20C3" w14:textId="77777777" w:rsidR="00311409" w:rsidRPr="0045340A" w:rsidRDefault="00311409" w:rsidP="001C6143">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97935C"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7FD04F1"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B36732"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D8AB43F"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2FFAD3C6" w14:textId="77777777" w:rsidTr="001C6143">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04EE933" w14:textId="77777777" w:rsidR="00311409" w:rsidRPr="0045340A" w:rsidRDefault="00311409" w:rsidP="001C6143">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E551AAE"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1ED2DD2"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03BC5D"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15E04FE"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EF24981"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4E423249" w14:textId="77777777" w:rsidTr="001C6143">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49B1AC9" w14:textId="77777777" w:rsidR="00311409" w:rsidRPr="0045340A" w:rsidRDefault="00311409" w:rsidP="001C6143">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D5F7248" w14:textId="77777777" w:rsidR="00311409" w:rsidRPr="0045340A" w:rsidRDefault="00311409" w:rsidP="001C614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AFDECB"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302D2C8"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E5D35F8"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8EC59E9"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527E1E20" w14:textId="77777777" w:rsidTr="001C6143">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C8FF0E9" w14:textId="77777777" w:rsidR="00311409" w:rsidRPr="0045340A" w:rsidRDefault="00311409" w:rsidP="001C6143">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91A050C" w14:textId="77777777" w:rsidR="00311409" w:rsidRPr="0045340A" w:rsidRDefault="00311409" w:rsidP="001C614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404E24"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027812"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5C51ED5"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63CB87B"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615C94EF" w14:textId="77777777" w:rsidTr="001C6143">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B568A7D" w14:textId="77777777" w:rsidR="00311409" w:rsidRPr="0045340A" w:rsidRDefault="00311409" w:rsidP="001C6143">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20BC795"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F487BB"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807DA4A"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04E1C0D"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F971063"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749CC7F9" w14:textId="77777777" w:rsidTr="001C614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7CA6F1D" w14:textId="77777777" w:rsidR="00311409" w:rsidRPr="0045340A" w:rsidRDefault="00311409" w:rsidP="001C6143">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C1580A7"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F56DB3"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57E1636"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126F992"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F413BB8"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5C64CFE4" w14:textId="77777777" w:rsidTr="001C614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DB09C42" w14:textId="77777777" w:rsidR="00311409" w:rsidRPr="0045340A" w:rsidRDefault="00311409" w:rsidP="001C6143">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B67731B"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B7B891"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530396A"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176DD3"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BDD1B15"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6CA2CE91" w14:textId="77777777" w:rsidTr="001C614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28840CF" w14:textId="77777777" w:rsidR="00311409" w:rsidRPr="0045340A" w:rsidRDefault="00311409" w:rsidP="001C6143">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02B1D03"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104F7CB"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A322AD"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B763179"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054B4A5"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3617B51B" w14:textId="77777777" w:rsidTr="001C6143">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CDB8C75" w14:textId="77777777" w:rsidR="00311409" w:rsidRPr="0045340A" w:rsidRDefault="00311409" w:rsidP="001C6143">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DA8410A" w14:textId="77777777" w:rsidR="00311409" w:rsidRPr="0045340A" w:rsidRDefault="00311409" w:rsidP="001C6143">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AD402FC"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835C08"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46E7A9E"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D62E5D3"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683F63EA" w14:textId="77777777" w:rsidTr="001C6143">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68BA466" w14:textId="77777777" w:rsidR="00311409" w:rsidRPr="0045340A" w:rsidRDefault="00311409" w:rsidP="001C6143">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62EC3DA"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1C8A7D"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F9C6D6"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4DC919"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8289741"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679551D6" w14:textId="77777777" w:rsidTr="001C6143">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2E8F6E6" w14:textId="77777777" w:rsidR="00311409" w:rsidRPr="0045340A" w:rsidRDefault="00311409" w:rsidP="001C6143">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E54CF2A" w14:textId="77777777" w:rsidR="00311409" w:rsidRPr="0045340A" w:rsidRDefault="00311409" w:rsidP="001C614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69C5088" w14:textId="77777777" w:rsidR="00311409" w:rsidRPr="0045340A" w:rsidRDefault="00311409" w:rsidP="001C614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5CA35D1" w14:textId="77777777" w:rsidR="00311409" w:rsidRPr="0045340A" w:rsidRDefault="00311409" w:rsidP="001C614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7F668B"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78DD79D" w14:textId="77777777" w:rsidR="00311409" w:rsidRPr="0045340A" w:rsidRDefault="00311409" w:rsidP="001C6143">
            <w:pPr>
              <w:spacing w:line="360" w:lineRule="auto"/>
              <w:rPr>
                <w:b w:val="0"/>
                <w:szCs w:val="24"/>
              </w:rPr>
            </w:pPr>
            <w:r w:rsidRPr="0045340A">
              <w:rPr>
                <w:b w:val="0"/>
                <w:szCs w:val="24"/>
              </w:rPr>
              <w:t>С поставкой</w:t>
            </w:r>
          </w:p>
        </w:tc>
      </w:tr>
      <w:tr w:rsidR="00311409" w:rsidRPr="0045340A" w14:paraId="4D1384EB" w14:textId="77777777" w:rsidTr="001C6143">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6717A99" w14:textId="77777777" w:rsidR="00311409" w:rsidRPr="0045340A" w:rsidRDefault="00311409" w:rsidP="001C6143">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A792317"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43E53A" w14:textId="77777777" w:rsidR="00311409" w:rsidRPr="0045340A" w:rsidRDefault="00311409" w:rsidP="001C6143">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BBD9A91" w14:textId="77777777" w:rsidR="00311409" w:rsidRPr="0045340A" w:rsidRDefault="00311409" w:rsidP="001C6143">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3DF84DD" w14:textId="77777777" w:rsidR="00311409" w:rsidRPr="0045340A" w:rsidRDefault="00311409" w:rsidP="001C614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0F90A78" w14:textId="77777777" w:rsidR="00311409" w:rsidRPr="0045340A" w:rsidRDefault="00311409" w:rsidP="001C6143">
            <w:pPr>
              <w:spacing w:line="360" w:lineRule="auto"/>
              <w:rPr>
                <w:b w:val="0"/>
                <w:szCs w:val="24"/>
              </w:rPr>
            </w:pPr>
            <w:r w:rsidRPr="0045340A">
              <w:rPr>
                <w:b w:val="0"/>
                <w:szCs w:val="24"/>
              </w:rPr>
              <w:t>-</w:t>
            </w:r>
          </w:p>
        </w:tc>
      </w:tr>
      <w:tr w:rsidR="00311409" w:rsidRPr="0045340A" w14:paraId="319E600E" w14:textId="77777777" w:rsidTr="001C6143">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0DF17B9" w14:textId="77777777" w:rsidR="00311409" w:rsidRPr="0045340A" w:rsidRDefault="00311409" w:rsidP="001C6143">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99DBA59" w14:textId="77777777" w:rsidR="00311409" w:rsidRPr="0045340A" w:rsidRDefault="00311409" w:rsidP="001C614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02AD45" w14:textId="77777777" w:rsidR="00311409" w:rsidRPr="0045340A" w:rsidRDefault="00311409" w:rsidP="001C6143">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8BDF33E" w14:textId="77777777" w:rsidR="00311409" w:rsidRPr="0045340A" w:rsidRDefault="00311409" w:rsidP="001C6143">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A295214" w14:textId="77777777" w:rsidR="00311409" w:rsidRPr="0045340A" w:rsidRDefault="00311409" w:rsidP="001C6143">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E3E931C" w14:textId="77777777" w:rsidR="00311409" w:rsidRPr="0045340A" w:rsidRDefault="00311409" w:rsidP="001C6143">
            <w:pPr>
              <w:spacing w:line="360" w:lineRule="auto"/>
              <w:rPr>
                <w:b w:val="0"/>
                <w:szCs w:val="24"/>
              </w:rPr>
            </w:pPr>
            <w:r w:rsidRPr="0045340A">
              <w:rPr>
                <w:b w:val="0"/>
                <w:szCs w:val="24"/>
              </w:rPr>
              <w:t>-</w:t>
            </w:r>
          </w:p>
        </w:tc>
      </w:tr>
      <w:tr w:rsidR="00311409" w:rsidRPr="0045340A" w14:paraId="452D8F5C" w14:textId="77777777" w:rsidTr="001C6143">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3D7CC7C" w14:textId="77777777" w:rsidR="00311409" w:rsidRPr="0045340A" w:rsidRDefault="00311409" w:rsidP="001C6143">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28CC6AE5" w14:textId="77777777" w:rsidR="00311409" w:rsidRPr="0045340A" w:rsidRDefault="00311409" w:rsidP="001C6143">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7FE190CA" w14:textId="77777777" w:rsidR="00311409" w:rsidRPr="0045340A" w:rsidRDefault="00311409" w:rsidP="00311409">
      <w:pPr>
        <w:spacing w:line="360" w:lineRule="auto"/>
        <w:rPr>
          <w:b w:val="0"/>
          <w:bCs/>
          <w:szCs w:val="24"/>
        </w:rPr>
      </w:pPr>
    </w:p>
    <w:p w14:paraId="0B7C8375" w14:textId="77777777" w:rsidR="00311409" w:rsidRPr="0045340A" w:rsidRDefault="00311409" w:rsidP="00311409">
      <w:pPr>
        <w:spacing w:line="360" w:lineRule="auto"/>
        <w:ind w:firstLine="567"/>
        <w:rPr>
          <w:b w:val="0"/>
          <w:bCs/>
          <w:szCs w:val="24"/>
        </w:rPr>
      </w:pPr>
      <w:r w:rsidRPr="0045340A">
        <w:rPr>
          <w:bCs/>
          <w:szCs w:val="24"/>
        </w:rPr>
        <w:t>3.4</w:t>
      </w:r>
      <w:r w:rsidRPr="0045340A">
        <w:rPr>
          <w:bCs/>
          <w:szCs w:val="24"/>
        </w:rPr>
        <w:tab/>
        <w:t>Оформление документации</w:t>
      </w:r>
    </w:p>
    <w:p w14:paraId="42CBCC89" w14:textId="77777777" w:rsidR="00311409" w:rsidRPr="0045340A" w:rsidRDefault="00311409" w:rsidP="0031140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1F7283FB" w14:textId="77777777" w:rsidR="00311409" w:rsidRPr="0045340A" w:rsidRDefault="00311409" w:rsidP="00311409">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073DF05B" w14:textId="77777777" w:rsidR="00311409" w:rsidRPr="0045340A" w:rsidRDefault="00311409" w:rsidP="00311409">
      <w:pPr>
        <w:spacing w:line="360" w:lineRule="auto"/>
        <w:ind w:firstLine="567"/>
        <w:jc w:val="both"/>
        <w:rPr>
          <w:b w:val="0"/>
          <w:szCs w:val="24"/>
        </w:rPr>
      </w:pPr>
      <w:r w:rsidRPr="0045340A">
        <w:rPr>
          <w:b w:val="0"/>
          <w:szCs w:val="24"/>
        </w:rPr>
        <w:t>Все документы и чертежи должны быть на русском.</w:t>
      </w:r>
    </w:p>
    <w:p w14:paraId="6E3A8110" w14:textId="77777777" w:rsidR="00311409" w:rsidRPr="0045340A" w:rsidRDefault="00311409" w:rsidP="00311409">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557630E2" w14:textId="77777777" w:rsidR="00311409" w:rsidRPr="0045340A" w:rsidRDefault="00311409" w:rsidP="00311409">
      <w:pPr>
        <w:spacing w:line="360" w:lineRule="auto"/>
        <w:ind w:firstLine="567"/>
        <w:jc w:val="both"/>
        <w:rPr>
          <w:b w:val="0"/>
          <w:szCs w:val="24"/>
        </w:rPr>
      </w:pPr>
      <w:r w:rsidRPr="0045340A">
        <w:rPr>
          <w:b w:val="0"/>
          <w:szCs w:val="24"/>
        </w:rPr>
        <w:t>Текстовые документы должны иметь титульный лист.</w:t>
      </w:r>
    </w:p>
    <w:p w14:paraId="323E217F" w14:textId="77777777" w:rsidR="00311409" w:rsidRPr="0045340A" w:rsidRDefault="00311409" w:rsidP="00311409">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1497E559" w14:textId="77777777" w:rsidR="00311409" w:rsidRPr="0045340A" w:rsidRDefault="00311409" w:rsidP="00311409">
      <w:pPr>
        <w:spacing w:line="360" w:lineRule="auto"/>
        <w:ind w:firstLine="567"/>
        <w:jc w:val="both"/>
        <w:rPr>
          <w:b w:val="0"/>
          <w:szCs w:val="24"/>
        </w:rPr>
      </w:pPr>
      <w:r w:rsidRPr="0045340A">
        <w:rPr>
          <w:b w:val="0"/>
          <w:szCs w:val="24"/>
        </w:rPr>
        <w:lastRenderedPageBreak/>
        <w:t>- наименование Изготовителя;</w:t>
      </w:r>
    </w:p>
    <w:p w14:paraId="22464380" w14:textId="77777777" w:rsidR="00311409" w:rsidRPr="0045340A" w:rsidRDefault="00311409" w:rsidP="00311409">
      <w:pPr>
        <w:spacing w:line="360" w:lineRule="auto"/>
        <w:ind w:firstLine="567"/>
        <w:jc w:val="both"/>
        <w:rPr>
          <w:b w:val="0"/>
          <w:szCs w:val="24"/>
        </w:rPr>
      </w:pPr>
      <w:r w:rsidRPr="0045340A">
        <w:rPr>
          <w:b w:val="0"/>
          <w:szCs w:val="24"/>
        </w:rPr>
        <w:t>- наименование Заказчика;</w:t>
      </w:r>
    </w:p>
    <w:p w14:paraId="7C9859DE" w14:textId="77777777" w:rsidR="00311409" w:rsidRPr="0045340A" w:rsidRDefault="00311409" w:rsidP="00311409">
      <w:pPr>
        <w:spacing w:line="360" w:lineRule="auto"/>
        <w:ind w:firstLine="567"/>
        <w:jc w:val="both"/>
        <w:rPr>
          <w:b w:val="0"/>
          <w:szCs w:val="24"/>
        </w:rPr>
      </w:pPr>
      <w:r w:rsidRPr="0045340A">
        <w:rPr>
          <w:b w:val="0"/>
          <w:szCs w:val="24"/>
        </w:rPr>
        <w:t>- наименование компании конечного пользователя;</w:t>
      </w:r>
    </w:p>
    <w:p w14:paraId="7BBC87B7" w14:textId="77777777" w:rsidR="00311409" w:rsidRPr="0045340A" w:rsidRDefault="00311409" w:rsidP="00311409">
      <w:pPr>
        <w:spacing w:line="360" w:lineRule="auto"/>
        <w:ind w:firstLine="567"/>
        <w:jc w:val="both"/>
        <w:rPr>
          <w:b w:val="0"/>
          <w:szCs w:val="24"/>
        </w:rPr>
      </w:pPr>
      <w:r w:rsidRPr="0045340A">
        <w:rPr>
          <w:b w:val="0"/>
          <w:szCs w:val="24"/>
        </w:rPr>
        <w:t>- наименование технологической установки;</w:t>
      </w:r>
    </w:p>
    <w:p w14:paraId="0AAF713E" w14:textId="77777777" w:rsidR="00311409" w:rsidRPr="0045340A" w:rsidRDefault="00311409" w:rsidP="00311409">
      <w:pPr>
        <w:spacing w:line="360" w:lineRule="auto"/>
        <w:ind w:firstLine="567"/>
        <w:jc w:val="both"/>
        <w:rPr>
          <w:b w:val="0"/>
          <w:szCs w:val="24"/>
        </w:rPr>
      </w:pPr>
      <w:r w:rsidRPr="0045340A">
        <w:rPr>
          <w:b w:val="0"/>
          <w:szCs w:val="24"/>
        </w:rPr>
        <w:t>- наименование и номер позиции оборудования;</w:t>
      </w:r>
    </w:p>
    <w:p w14:paraId="07981172" w14:textId="77777777" w:rsidR="00311409" w:rsidRPr="0045340A" w:rsidRDefault="00311409" w:rsidP="00311409">
      <w:pPr>
        <w:spacing w:line="360" w:lineRule="auto"/>
        <w:ind w:firstLine="567"/>
        <w:jc w:val="both"/>
        <w:rPr>
          <w:b w:val="0"/>
          <w:szCs w:val="24"/>
        </w:rPr>
      </w:pPr>
      <w:r w:rsidRPr="0045340A">
        <w:rPr>
          <w:b w:val="0"/>
          <w:szCs w:val="24"/>
        </w:rPr>
        <w:t>- наименование документа или чертежа;</w:t>
      </w:r>
    </w:p>
    <w:p w14:paraId="6FE2058C" w14:textId="77777777" w:rsidR="00311409" w:rsidRPr="0045340A" w:rsidRDefault="00311409" w:rsidP="00311409">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4CFBC278" w14:textId="77777777" w:rsidR="00311409" w:rsidRPr="0045340A" w:rsidRDefault="00311409" w:rsidP="00311409">
      <w:pPr>
        <w:spacing w:line="360" w:lineRule="auto"/>
        <w:ind w:firstLine="567"/>
        <w:jc w:val="both"/>
        <w:rPr>
          <w:b w:val="0"/>
          <w:szCs w:val="24"/>
        </w:rPr>
      </w:pPr>
      <w:r w:rsidRPr="0045340A">
        <w:rPr>
          <w:b w:val="0"/>
          <w:szCs w:val="24"/>
        </w:rPr>
        <w:t>- дата изменения.</w:t>
      </w:r>
    </w:p>
    <w:p w14:paraId="7160641C" w14:textId="77777777" w:rsidR="00311409" w:rsidRPr="0045340A" w:rsidRDefault="00311409" w:rsidP="00311409">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19ED834E" w14:textId="77777777" w:rsidR="00311409" w:rsidRPr="0045340A" w:rsidRDefault="00311409" w:rsidP="00311409">
      <w:pPr>
        <w:spacing w:line="360" w:lineRule="auto"/>
        <w:ind w:firstLine="567"/>
        <w:jc w:val="both"/>
        <w:rPr>
          <w:b w:val="0"/>
          <w:szCs w:val="24"/>
        </w:rPr>
      </w:pPr>
      <w:r w:rsidRPr="0045340A">
        <w:rPr>
          <w:b w:val="0"/>
          <w:szCs w:val="24"/>
        </w:rPr>
        <w:t>- общие размеры и размеры различных элементов;</w:t>
      </w:r>
    </w:p>
    <w:p w14:paraId="47D30800" w14:textId="77777777" w:rsidR="00311409" w:rsidRPr="0045340A" w:rsidRDefault="00311409" w:rsidP="00311409">
      <w:pPr>
        <w:spacing w:line="360" w:lineRule="auto"/>
        <w:ind w:firstLine="567"/>
        <w:jc w:val="both"/>
        <w:rPr>
          <w:b w:val="0"/>
          <w:szCs w:val="24"/>
        </w:rPr>
      </w:pPr>
      <w:r w:rsidRPr="0045340A">
        <w:rPr>
          <w:b w:val="0"/>
          <w:szCs w:val="24"/>
        </w:rPr>
        <w:t>- монтажные и установочные размеры;</w:t>
      </w:r>
    </w:p>
    <w:p w14:paraId="05E6B87A" w14:textId="77777777" w:rsidR="00311409" w:rsidRPr="0045340A" w:rsidRDefault="00311409" w:rsidP="00311409">
      <w:pPr>
        <w:spacing w:line="360" w:lineRule="auto"/>
        <w:ind w:firstLine="567"/>
        <w:jc w:val="both"/>
        <w:rPr>
          <w:b w:val="0"/>
          <w:szCs w:val="24"/>
        </w:rPr>
      </w:pPr>
      <w:r w:rsidRPr="0045340A">
        <w:rPr>
          <w:b w:val="0"/>
          <w:szCs w:val="24"/>
        </w:rPr>
        <w:t>- габаритные размеры;</w:t>
      </w:r>
    </w:p>
    <w:p w14:paraId="7F3FD6F1" w14:textId="77777777" w:rsidR="00311409" w:rsidRPr="0045340A" w:rsidRDefault="00311409" w:rsidP="00311409">
      <w:pPr>
        <w:spacing w:line="360" w:lineRule="auto"/>
        <w:ind w:firstLine="567"/>
        <w:jc w:val="both"/>
        <w:rPr>
          <w:b w:val="0"/>
          <w:szCs w:val="24"/>
        </w:rPr>
      </w:pPr>
      <w:r w:rsidRPr="0045340A">
        <w:rPr>
          <w:b w:val="0"/>
          <w:szCs w:val="24"/>
        </w:rPr>
        <w:t>- базовые расчетные размеры;</w:t>
      </w:r>
    </w:p>
    <w:p w14:paraId="4F25C559" w14:textId="77777777" w:rsidR="00311409" w:rsidRPr="0045340A" w:rsidRDefault="00311409" w:rsidP="00311409">
      <w:pPr>
        <w:spacing w:line="360" w:lineRule="auto"/>
        <w:ind w:firstLine="567"/>
        <w:jc w:val="both"/>
        <w:rPr>
          <w:b w:val="0"/>
          <w:szCs w:val="24"/>
        </w:rPr>
      </w:pPr>
      <w:r w:rsidRPr="0045340A">
        <w:rPr>
          <w:b w:val="0"/>
          <w:szCs w:val="24"/>
        </w:rPr>
        <w:t>- статические нагрузки на фундамент;</w:t>
      </w:r>
    </w:p>
    <w:p w14:paraId="7710D373" w14:textId="77777777" w:rsidR="00311409" w:rsidRPr="0045340A" w:rsidRDefault="00311409" w:rsidP="00311409">
      <w:pPr>
        <w:spacing w:line="360" w:lineRule="auto"/>
        <w:ind w:firstLine="567"/>
        <w:jc w:val="both"/>
        <w:rPr>
          <w:b w:val="0"/>
          <w:szCs w:val="24"/>
        </w:rPr>
      </w:pPr>
      <w:r w:rsidRPr="0045340A">
        <w:rPr>
          <w:b w:val="0"/>
          <w:szCs w:val="24"/>
        </w:rPr>
        <w:t>- положение подъемных цапф или ушек;</w:t>
      </w:r>
    </w:p>
    <w:p w14:paraId="5B8CE719" w14:textId="77777777" w:rsidR="00311409" w:rsidRPr="0045340A" w:rsidRDefault="00311409" w:rsidP="00311409">
      <w:pPr>
        <w:spacing w:line="360" w:lineRule="auto"/>
        <w:ind w:firstLine="567"/>
        <w:jc w:val="both"/>
        <w:rPr>
          <w:b w:val="0"/>
          <w:szCs w:val="24"/>
        </w:rPr>
      </w:pPr>
      <w:r w:rsidRPr="0045340A">
        <w:rPr>
          <w:b w:val="0"/>
          <w:szCs w:val="24"/>
        </w:rPr>
        <w:t>- схема строповки;</w:t>
      </w:r>
    </w:p>
    <w:p w14:paraId="478AA1E4" w14:textId="77777777" w:rsidR="00311409" w:rsidRPr="0045340A" w:rsidRDefault="00311409" w:rsidP="00311409">
      <w:pPr>
        <w:spacing w:line="360" w:lineRule="auto"/>
        <w:ind w:firstLine="567"/>
        <w:jc w:val="both"/>
        <w:rPr>
          <w:b w:val="0"/>
          <w:szCs w:val="24"/>
        </w:rPr>
      </w:pPr>
      <w:r w:rsidRPr="0045340A">
        <w:rPr>
          <w:b w:val="0"/>
          <w:szCs w:val="24"/>
        </w:rPr>
        <w:t>- техническая характеристика;</w:t>
      </w:r>
    </w:p>
    <w:p w14:paraId="2C7192AD" w14:textId="77777777" w:rsidR="00311409" w:rsidRPr="0045340A" w:rsidRDefault="00311409" w:rsidP="00311409">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1C14D170" w14:textId="77777777" w:rsidR="00311409" w:rsidRPr="0045340A" w:rsidRDefault="00311409" w:rsidP="00311409">
      <w:pPr>
        <w:spacing w:line="360" w:lineRule="auto"/>
        <w:ind w:firstLine="567"/>
        <w:rPr>
          <w:szCs w:val="24"/>
        </w:rPr>
      </w:pPr>
    </w:p>
    <w:p w14:paraId="65B38050" w14:textId="77777777" w:rsidR="00311409" w:rsidRPr="0045340A" w:rsidRDefault="00311409" w:rsidP="00311409">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324E79F8" w14:textId="77777777" w:rsidR="00311409" w:rsidRDefault="00311409" w:rsidP="00311409">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07A9F112" w14:textId="77777777" w:rsidR="00311409" w:rsidRPr="0045340A" w:rsidRDefault="00311409" w:rsidP="00311409">
      <w:pPr>
        <w:spacing w:line="360" w:lineRule="auto"/>
        <w:ind w:firstLine="567"/>
        <w:jc w:val="both"/>
        <w:rPr>
          <w:b w:val="0"/>
          <w:szCs w:val="24"/>
        </w:rPr>
      </w:pPr>
    </w:p>
    <w:p w14:paraId="1D91E814" w14:textId="77777777" w:rsidR="00311409" w:rsidRPr="0045340A" w:rsidRDefault="00311409" w:rsidP="00311409">
      <w:pPr>
        <w:spacing w:line="360" w:lineRule="auto"/>
        <w:ind w:firstLine="567"/>
        <w:jc w:val="both"/>
        <w:rPr>
          <w:b w:val="0"/>
          <w:szCs w:val="24"/>
        </w:rPr>
      </w:pPr>
    </w:p>
    <w:p w14:paraId="01810503" w14:textId="77777777" w:rsidR="00311409" w:rsidRPr="0045340A" w:rsidRDefault="00311409" w:rsidP="00311409">
      <w:pPr>
        <w:spacing w:line="360" w:lineRule="auto"/>
        <w:ind w:firstLine="567"/>
        <w:rPr>
          <w:b w:val="0"/>
          <w:bCs/>
          <w:szCs w:val="24"/>
        </w:rPr>
      </w:pPr>
      <w:r w:rsidRPr="0045340A">
        <w:rPr>
          <w:bCs/>
          <w:szCs w:val="24"/>
        </w:rPr>
        <w:t>5</w:t>
      </w:r>
      <w:r w:rsidRPr="0045340A">
        <w:rPr>
          <w:bCs/>
          <w:szCs w:val="24"/>
        </w:rPr>
        <w:tab/>
        <w:t>Особые требования</w:t>
      </w:r>
    </w:p>
    <w:p w14:paraId="4DA9EAFA" w14:textId="77777777" w:rsidR="00311409" w:rsidRPr="0045340A" w:rsidRDefault="00311409" w:rsidP="00311409">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0AA85D14" w14:textId="77777777" w:rsidR="00311409" w:rsidRPr="0045340A" w:rsidRDefault="00311409" w:rsidP="00311409">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7807888D" w14:textId="77777777" w:rsidR="00311409" w:rsidRPr="0045340A" w:rsidRDefault="00311409" w:rsidP="00311409">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540E8394" w14:textId="77777777" w:rsidR="00311409" w:rsidRPr="0045340A" w:rsidRDefault="00311409" w:rsidP="00311409">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4BDAB66E" w14:textId="77777777" w:rsidR="00311409" w:rsidRPr="0045340A" w:rsidRDefault="00311409" w:rsidP="00311409">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209588DB" w14:textId="77777777" w:rsidR="00311409" w:rsidRPr="0045340A" w:rsidRDefault="00311409" w:rsidP="00311409">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23B00CCE" w14:textId="77777777" w:rsidR="00311409" w:rsidRPr="0045340A" w:rsidRDefault="00311409" w:rsidP="00311409">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33E80D1C" w14:textId="77777777" w:rsidR="00311409" w:rsidRPr="0045340A" w:rsidRDefault="00311409" w:rsidP="00311409">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684BAF94" w14:textId="77777777" w:rsidR="00311409" w:rsidRPr="0045340A" w:rsidRDefault="00311409" w:rsidP="00311409">
      <w:pPr>
        <w:jc w:val="both"/>
        <w:rPr>
          <w:rFonts w:ascii="Arial" w:hAnsi="Arial" w:cs="Arial"/>
        </w:rPr>
      </w:pPr>
    </w:p>
    <w:p w14:paraId="3A9BBAC0" w14:textId="77777777" w:rsidR="00311409" w:rsidRPr="0045340A" w:rsidRDefault="00311409" w:rsidP="00311409">
      <w:pPr>
        <w:spacing w:line="360" w:lineRule="auto"/>
        <w:ind w:firstLine="567"/>
        <w:rPr>
          <w:rFonts w:ascii="Arial" w:hAnsi="Arial" w:cs="Arial"/>
        </w:rPr>
      </w:pPr>
    </w:p>
    <w:p w14:paraId="67907F56" w14:textId="77777777" w:rsidR="007428E8" w:rsidRPr="0045340A" w:rsidRDefault="007428E8" w:rsidP="00311409">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5BC8" w14:textId="77777777" w:rsidR="008C0533" w:rsidRDefault="008C0533" w:rsidP="00145E2C">
      <w:r>
        <w:separator/>
      </w:r>
    </w:p>
  </w:endnote>
  <w:endnote w:type="continuationSeparator" w:id="0">
    <w:p w14:paraId="236E830A" w14:textId="77777777" w:rsidR="008C0533" w:rsidRDefault="008C0533"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1C6143" w:rsidRDefault="001C6143">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1C6143" w:rsidRPr="00CA2394"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1C6143" w:rsidRPr="00CA2394" w:rsidRDefault="001C6143">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1C6143" w:rsidRPr="00AF072F" w:rsidRDefault="001C6143">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1C6143" w:rsidRPr="00AF072F" w:rsidRDefault="001C6143">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1C6143" w:rsidRDefault="001C6143">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1C6143" w:rsidRDefault="001C6143">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1C6143" w:rsidRPr="00DF2469"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1C6143" w:rsidRPr="00DF2469" w:rsidRDefault="001C6143">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1C6143" w:rsidRPr="00DF2469"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1C6143" w:rsidRPr="00DF2469" w:rsidRDefault="001C6143">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1C6143" w:rsidRPr="00DF2469"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1C6143" w:rsidRPr="00DF2469" w:rsidRDefault="001C6143">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1C6143" w:rsidRPr="00CA2394"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1C6143" w:rsidRPr="00CA2394" w:rsidRDefault="001C6143">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1C6143" w:rsidRPr="00DD329F" w:rsidRDefault="001C6143">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1C6143" w:rsidRPr="00DD329F" w:rsidRDefault="001C6143">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1C6143" w:rsidRPr="003A75B2" w:rsidRDefault="001C6143">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1C6143" w:rsidRPr="003A75B2" w:rsidRDefault="001C6143">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1C6143" w:rsidRPr="003A75B2" w:rsidRDefault="001C6143">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1C6143" w:rsidRPr="003A75B2" w:rsidRDefault="001C6143">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1C6143" w:rsidRPr="00DD329F" w:rsidRDefault="001C6143">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1C6143" w:rsidRPr="00DD329F" w:rsidRDefault="001C6143">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1C6143" w:rsidRPr="00DF2469"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1C6143" w:rsidRPr="00DF2469" w:rsidRDefault="001C6143">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1C6143" w:rsidRPr="0032301C" w:rsidRDefault="001C6143">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1C6143" w:rsidRPr="0032301C" w:rsidRDefault="001C6143">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1C6143" w:rsidRPr="000141B0" w:rsidRDefault="001C6143">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1C6143" w:rsidRPr="000141B0" w:rsidRDefault="001C6143">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1C6143" w:rsidRPr="0032301C" w:rsidRDefault="001C6143">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1C6143" w:rsidRPr="0032301C" w:rsidRDefault="001C6143">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1C6143" w:rsidRPr="000141B0" w:rsidRDefault="001C6143">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1C6143" w:rsidRPr="000141B0" w:rsidRDefault="001C6143">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1C6143" w:rsidRPr="0032301C" w:rsidRDefault="001C6143">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1C6143" w:rsidRPr="0032301C" w:rsidRDefault="001C6143">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1C6143" w:rsidRPr="00901D73" w:rsidRDefault="001C6143">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1C6143" w:rsidRPr="00901D73" w:rsidRDefault="001C6143">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7E29CC54" w:rsidR="001C6143" w:rsidRPr="00DC5B3C" w:rsidRDefault="001C6143" w:rsidP="00A67F00">
                          <w:pPr>
                            <w:pStyle w:val="af0"/>
                            <w:rPr>
                              <w:rFonts w:cs="Times New Roman"/>
                            </w:rPr>
                          </w:pPr>
                          <w:r>
                            <w:rPr>
                              <w:rFonts w:cs="Times New Roman"/>
                              <w:caps w:val="0"/>
                              <w:sz w:val="32"/>
                              <w:szCs w:val="32"/>
                            </w:rPr>
                            <w:t>41024-К-ЭМ.ОЛ-009</w:t>
                          </w:r>
                        </w:p>
                        <w:p w14:paraId="1CC607D8" w14:textId="77777777" w:rsidR="001C6143" w:rsidRPr="00DC5B3C" w:rsidRDefault="001C6143" w:rsidP="009D3452">
                          <w:pPr>
                            <w:pStyle w:val="af0"/>
                            <w:rPr>
                              <w:rFonts w:cs="Times New Roman"/>
                            </w:rPr>
                          </w:pPr>
                        </w:p>
                        <w:p w14:paraId="7427BE0F" w14:textId="77777777" w:rsidR="001C6143" w:rsidRPr="0032301C" w:rsidRDefault="001C6143"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7E29CC54" w:rsidR="001C6143" w:rsidRPr="00DC5B3C" w:rsidRDefault="001C6143" w:rsidP="00A67F00">
                    <w:pPr>
                      <w:pStyle w:val="af0"/>
                      <w:rPr>
                        <w:rFonts w:cs="Times New Roman"/>
                      </w:rPr>
                    </w:pPr>
                    <w:r>
                      <w:rPr>
                        <w:rFonts w:cs="Times New Roman"/>
                        <w:caps w:val="0"/>
                        <w:sz w:val="32"/>
                        <w:szCs w:val="32"/>
                      </w:rPr>
                      <w:t>41024-К-ЭМ.ОЛ-009</w:t>
                    </w:r>
                  </w:p>
                  <w:p w14:paraId="1CC607D8" w14:textId="77777777" w:rsidR="001C6143" w:rsidRPr="00DC5B3C" w:rsidRDefault="001C6143" w:rsidP="009D3452">
                    <w:pPr>
                      <w:pStyle w:val="af0"/>
                      <w:rPr>
                        <w:rFonts w:cs="Times New Roman"/>
                      </w:rPr>
                    </w:pPr>
                  </w:p>
                  <w:p w14:paraId="7427BE0F" w14:textId="77777777" w:rsidR="001C6143" w:rsidRPr="0032301C" w:rsidRDefault="001C6143"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1C6143" w:rsidRPr="00DD329F" w:rsidRDefault="001C6143">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1C6143" w:rsidRPr="00DD329F" w:rsidRDefault="001C6143">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1C6143" w:rsidRPr="00AF072F" w:rsidRDefault="001C6143">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1C6143" w:rsidRPr="00AF072F" w:rsidRDefault="001C6143">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1C6143" w:rsidRPr="00DD329F" w:rsidRDefault="001C6143">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1C6143" w:rsidRPr="00DD329F" w:rsidRDefault="001C6143">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1C6143" w:rsidRDefault="001C6143">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1C6143" w:rsidRDefault="001C6143">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1C6143" w:rsidRPr="0032301C" w:rsidRDefault="001C6143">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1C6143" w:rsidRPr="0032301C" w:rsidRDefault="001C6143">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1C6143" w:rsidRPr="00DF2469"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1C6143" w:rsidRPr="00DF2469" w:rsidRDefault="001C6143">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1C6143" w:rsidRPr="00EA570D" w:rsidRDefault="001C6143">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1C6143" w:rsidRPr="00EA570D" w:rsidRDefault="001C6143">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1C6143" w:rsidRPr="00DF2469" w:rsidRDefault="001C614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1C6143" w:rsidRPr="00DF2469" w:rsidRDefault="001C6143">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1C6143" w:rsidRPr="00EA570D" w:rsidRDefault="001C6143">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1C6143" w:rsidRPr="00EA570D" w:rsidRDefault="001C6143">
                    <w:pPr>
                      <w:pStyle w:val="a9"/>
                    </w:pPr>
                    <w:r w:rsidRPr="00EA570D">
                      <w:t>Изм.</w:t>
                    </w:r>
                  </w:p>
                </w:txbxContent>
              </v:textbox>
              <w10:wrap anchorx="page" anchory="page"/>
            </v:shape>
          </w:pict>
        </mc:Fallback>
      </mc:AlternateContent>
    </w:r>
  </w:p>
  <w:p w14:paraId="441407D5" w14:textId="77777777" w:rsidR="001C6143" w:rsidRDefault="001C6143"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62B86F29" w:rsidR="001C6143" w:rsidRPr="00DD329F" w:rsidRDefault="001C6143"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1D07F0">
                            <w:rPr>
                              <w:rFonts w:cs="Times New Roman"/>
                              <w:noProof/>
                              <w:sz w:val="24"/>
                              <w:szCs w:val="24"/>
                            </w:rPr>
                            <w:instrText>9</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1D07F0">
                            <w:rPr>
                              <w:rFonts w:cs="Times New Roman"/>
                              <w:noProof/>
                              <w:sz w:val="24"/>
                              <w:szCs w:val="24"/>
                            </w:rPr>
                            <w:t>8</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35758"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62B86F29" w:rsidR="001C6143" w:rsidRPr="00DD329F" w:rsidRDefault="001C6143"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1D07F0">
                      <w:rPr>
                        <w:rFonts w:cs="Times New Roman"/>
                        <w:noProof/>
                        <w:sz w:val="24"/>
                        <w:szCs w:val="24"/>
                      </w:rPr>
                      <w:instrText>9</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1D07F0">
                      <w:rPr>
                        <w:rFonts w:cs="Times New Roman"/>
                        <w:noProof/>
                        <w:sz w:val="24"/>
                        <w:szCs w:val="24"/>
                      </w:rPr>
                      <w:t>8</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1C6143" w:rsidRDefault="001C6143" w:rsidP="001E7614">
    <w:pPr>
      <w:pStyle w:val="a5"/>
      <w:tabs>
        <w:tab w:val="left" w:pos="7655"/>
      </w:tabs>
      <w:jc w:val="both"/>
    </w:pPr>
  </w:p>
  <w:p w14:paraId="13843CA7" w14:textId="77777777" w:rsidR="001C6143" w:rsidRDefault="001C6143"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1C6143" w:rsidRDefault="001C6143" w:rsidP="0006325D">
    <w:pPr>
      <w:pStyle w:val="a5"/>
    </w:pPr>
  </w:p>
  <w:p w14:paraId="475481BB" w14:textId="5EC49F22" w:rsidR="001C6143" w:rsidRDefault="001C6143" w:rsidP="00145E2C">
    <w:pPr>
      <w:pStyle w:val="a5"/>
      <w:tabs>
        <w:tab w:val="clear" w:pos="4677"/>
        <w:tab w:val="clear" w:pos="9355"/>
        <w:tab w:val="left" w:pos="2142"/>
      </w:tabs>
    </w:pPr>
    <w:r>
      <w:tab/>
    </w:r>
  </w:p>
  <w:p w14:paraId="1001BD13" w14:textId="0380A41D" w:rsidR="001C6143" w:rsidRDefault="001C6143"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1C6143" w:rsidRPr="00DC5B3C" w:rsidRDefault="001C6143"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1C6143" w:rsidRPr="00DC5B3C" w:rsidRDefault="001C6143"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1C6143" w:rsidRDefault="001C6143"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1C6143" w:rsidRPr="004C30A9" w:rsidRDefault="001C6143"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1C6143" w:rsidRPr="004C30A9" w:rsidRDefault="001C6143"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1C6143" w:rsidRDefault="001C6143"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1C6143" w:rsidRDefault="001C6143" w:rsidP="00D34D3E">
                    <w:pPr>
                      <w:pStyle w:val="af9"/>
                    </w:pPr>
                  </w:p>
                </w:txbxContent>
              </v:textbox>
              <w10:wrap anchorx="page" anchory="page"/>
            </v:shape>
          </w:pict>
        </mc:Fallback>
      </mc:AlternateContent>
    </w:r>
    <w:r>
      <w:tab/>
    </w:r>
  </w:p>
  <w:p w14:paraId="1E6399E6" w14:textId="3A25D4F3" w:rsidR="001C6143" w:rsidRDefault="001C6143" w:rsidP="00BA3954">
    <w:pPr>
      <w:pStyle w:val="a5"/>
      <w:tabs>
        <w:tab w:val="clear" w:pos="4677"/>
        <w:tab w:val="clear" w:pos="9355"/>
        <w:tab w:val="left" w:pos="2145"/>
      </w:tabs>
    </w:pPr>
    <w:r>
      <w:tab/>
    </w:r>
  </w:p>
  <w:p w14:paraId="6E13DC47" w14:textId="77777777" w:rsidR="001C6143" w:rsidRDefault="001C6143" w:rsidP="00BA3954">
    <w:pPr>
      <w:pStyle w:val="a5"/>
      <w:tabs>
        <w:tab w:val="clear" w:pos="4677"/>
        <w:tab w:val="clear" w:pos="9355"/>
        <w:tab w:val="left" w:pos="2145"/>
      </w:tabs>
    </w:pPr>
    <w:r>
      <w:tab/>
    </w:r>
  </w:p>
  <w:p w14:paraId="0AF673D3" w14:textId="77777777" w:rsidR="001C6143" w:rsidRDefault="001C6143" w:rsidP="0006325D">
    <w:pPr>
      <w:pStyle w:val="a5"/>
    </w:pPr>
  </w:p>
  <w:p w14:paraId="2BC62C03" w14:textId="77777777" w:rsidR="001C6143" w:rsidRDefault="001C6143"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1C6143" w:rsidRPr="002D1728" w:rsidRDefault="001C614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1C6143" w:rsidRPr="002D1728" w:rsidRDefault="001C614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1C6143" w:rsidRDefault="001C614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1C6143" w:rsidRDefault="001C614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1C6143" w:rsidRPr="002D1728"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1C6143" w:rsidRPr="002D1728"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1C6143" w:rsidRPr="00725535"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1C6143" w:rsidRPr="00725535"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1C6143" w:rsidRPr="001C2705" w:rsidRDefault="001C614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1C6143" w:rsidRPr="001C2705" w:rsidRDefault="001C6143"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1C6143" w:rsidRPr="004C30A9"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1C6143" w:rsidRPr="004C30A9"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1C6143" w:rsidRDefault="001C6143" w:rsidP="009A1462">
                          <w:pPr>
                            <w:pStyle w:val="af1"/>
                            <w:rPr>
                              <w:sz w:val="28"/>
                            </w:rPr>
                          </w:pPr>
                        </w:p>
                        <w:p w14:paraId="02AABB15" w14:textId="77777777" w:rsidR="001C6143" w:rsidRDefault="001C6143"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3D318C37" w:rsidR="001C6143" w:rsidRDefault="001C6143" w:rsidP="00FA76E8">
                          <w:pPr>
                            <w:pStyle w:val="af1"/>
                            <w:rPr>
                              <w:rFonts w:cs="Times New Roman"/>
                              <w:sz w:val="28"/>
                            </w:rPr>
                          </w:pPr>
                          <w:r>
                            <w:rPr>
                              <w:rFonts w:cs="Times New Roman"/>
                              <w:sz w:val="28"/>
                            </w:rPr>
                            <w:t>ШУНН4403</w:t>
                          </w:r>
                        </w:p>
                        <w:p w14:paraId="6AD7B90B" w14:textId="47E47A8E" w:rsidR="001C6143" w:rsidRPr="00677E20" w:rsidRDefault="001C6143"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1C6143" w:rsidRDefault="001C6143" w:rsidP="009A1462">
                    <w:pPr>
                      <w:pStyle w:val="af1"/>
                      <w:rPr>
                        <w:sz w:val="28"/>
                      </w:rPr>
                    </w:pPr>
                  </w:p>
                  <w:p w14:paraId="02AABB15" w14:textId="77777777" w:rsidR="001C6143" w:rsidRDefault="001C6143"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3D318C37" w:rsidR="001C6143" w:rsidRDefault="001C6143" w:rsidP="00FA76E8">
                    <w:pPr>
                      <w:pStyle w:val="af1"/>
                      <w:rPr>
                        <w:rFonts w:cs="Times New Roman"/>
                        <w:sz w:val="28"/>
                      </w:rPr>
                    </w:pPr>
                    <w:r>
                      <w:rPr>
                        <w:rFonts w:cs="Times New Roman"/>
                        <w:sz w:val="28"/>
                      </w:rPr>
                      <w:t>ШУНН4403</w:t>
                    </w:r>
                  </w:p>
                  <w:p w14:paraId="6AD7B90B" w14:textId="47E47A8E" w:rsidR="001C6143" w:rsidRPr="00677E20" w:rsidRDefault="001C6143"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1C6143" w:rsidRPr="000141B0" w:rsidRDefault="001C614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1C6143" w:rsidRPr="000141B0" w:rsidRDefault="001C614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1C6143" w:rsidRPr="000141B0" w:rsidRDefault="001C614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1C6143" w:rsidRPr="000141B0" w:rsidRDefault="001C614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1C6143" w:rsidRPr="000141B0" w:rsidRDefault="001C614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1C6143" w:rsidRPr="000141B0" w:rsidRDefault="001C614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1C6143" w:rsidRPr="000141B0" w:rsidRDefault="001C6143" w:rsidP="0006325D">
                          <w:pPr>
                            <w:rPr>
                              <w:sz w:val="20"/>
                              <w:lang w:val="en-US"/>
                            </w:rPr>
                          </w:pPr>
                        </w:p>
                        <w:p w14:paraId="0001A601" w14:textId="77777777" w:rsidR="001C6143" w:rsidRPr="000141B0" w:rsidRDefault="001C6143" w:rsidP="0006325D">
                          <w:pPr>
                            <w:rPr>
                              <w:sz w:val="20"/>
                            </w:rPr>
                          </w:pPr>
                        </w:p>
                        <w:p w14:paraId="5A4A1D46" w14:textId="77777777" w:rsidR="001C6143" w:rsidRPr="000141B0" w:rsidRDefault="001C614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1C6143" w:rsidRPr="000141B0" w:rsidRDefault="001C6143" w:rsidP="0006325D">
                    <w:pPr>
                      <w:rPr>
                        <w:sz w:val="20"/>
                        <w:lang w:val="en-US"/>
                      </w:rPr>
                    </w:pPr>
                  </w:p>
                  <w:p w14:paraId="0001A601" w14:textId="77777777" w:rsidR="001C6143" w:rsidRPr="000141B0" w:rsidRDefault="001C6143" w:rsidP="0006325D">
                    <w:pPr>
                      <w:rPr>
                        <w:sz w:val="20"/>
                      </w:rPr>
                    </w:pPr>
                  </w:p>
                  <w:p w14:paraId="5A4A1D46" w14:textId="77777777" w:rsidR="001C6143" w:rsidRPr="000141B0" w:rsidRDefault="001C614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1C6143" w:rsidRPr="000141B0" w:rsidRDefault="001C6143" w:rsidP="0006325D">
                          <w:pPr>
                            <w:rPr>
                              <w:sz w:val="20"/>
                              <w:lang w:val="en-US"/>
                            </w:rPr>
                          </w:pPr>
                        </w:p>
                        <w:p w14:paraId="24009649" w14:textId="77777777" w:rsidR="001C6143" w:rsidRPr="000141B0" w:rsidRDefault="001C6143" w:rsidP="0006325D">
                          <w:pPr>
                            <w:rPr>
                              <w:sz w:val="20"/>
                            </w:rPr>
                          </w:pPr>
                        </w:p>
                        <w:p w14:paraId="45923CF8" w14:textId="77777777" w:rsidR="001C6143" w:rsidRPr="000141B0" w:rsidRDefault="001C614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1C6143" w:rsidRPr="000141B0" w:rsidRDefault="001C6143" w:rsidP="0006325D">
                    <w:pPr>
                      <w:rPr>
                        <w:sz w:val="20"/>
                        <w:lang w:val="en-US"/>
                      </w:rPr>
                    </w:pPr>
                  </w:p>
                  <w:p w14:paraId="24009649" w14:textId="77777777" w:rsidR="001C6143" w:rsidRPr="000141B0" w:rsidRDefault="001C6143" w:rsidP="0006325D">
                    <w:pPr>
                      <w:rPr>
                        <w:sz w:val="20"/>
                      </w:rPr>
                    </w:pPr>
                  </w:p>
                  <w:p w14:paraId="45923CF8" w14:textId="77777777" w:rsidR="001C6143" w:rsidRPr="000141B0" w:rsidRDefault="001C614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1C6143" w:rsidRPr="000141B0" w:rsidRDefault="001C6143" w:rsidP="0006325D">
                          <w:pPr>
                            <w:ind w:left="-340"/>
                            <w:rPr>
                              <w:sz w:val="20"/>
                            </w:rPr>
                          </w:pPr>
                        </w:p>
                        <w:p w14:paraId="7914E693" w14:textId="77777777" w:rsidR="001C6143" w:rsidRPr="000141B0" w:rsidRDefault="001C6143" w:rsidP="0006325D">
                          <w:pPr>
                            <w:rPr>
                              <w:sz w:val="20"/>
                            </w:rPr>
                          </w:pPr>
                        </w:p>
                        <w:p w14:paraId="31DE85B9" w14:textId="77777777" w:rsidR="001C6143" w:rsidRPr="000141B0" w:rsidRDefault="001C6143"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1C6143" w:rsidRPr="000141B0" w:rsidRDefault="001C6143" w:rsidP="0006325D">
                    <w:pPr>
                      <w:ind w:left="-340"/>
                      <w:rPr>
                        <w:sz w:val="20"/>
                      </w:rPr>
                    </w:pPr>
                  </w:p>
                  <w:p w14:paraId="7914E693" w14:textId="77777777" w:rsidR="001C6143" w:rsidRPr="000141B0" w:rsidRDefault="001C6143" w:rsidP="0006325D">
                    <w:pPr>
                      <w:rPr>
                        <w:sz w:val="20"/>
                      </w:rPr>
                    </w:pPr>
                  </w:p>
                  <w:p w14:paraId="31DE85B9" w14:textId="77777777" w:rsidR="001C6143" w:rsidRPr="000141B0" w:rsidRDefault="001C6143"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1C6143" w:rsidRPr="0032301C" w:rsidRDefault="001C6143" w:rsidP="0006325D">
                          <w:pPr>
                            <w:rPr>
                              <w:rFonts w:ascii="Arial" w:hAnsi="Arial" w:cs="Arial"/>
                              <w:sz w:val="20"/>
                            </w:rPr>
                          </w:pPr>
                          <w:r w:rsidRPr="0032301C">
                            <w:rPr>
                              <w:rFonts w:ascii="Arial" w:hAnsi="Arial" w:cs="Arial"/>
                              <w:sz w:val="20"/>
                            </w:rPr>
                            <w:t>Согласовано</w:t>
                          </w:r>
                        </w:p>
                        <w:p w14:paraId="7A3C3E87" w14:textId="77777777" w:rsidR="001C6143" w:rsidRPr="000141B0" w:rsidRDefault="001C6143" w:rsidP="0006325D">
                          <w:pPr>
                            <w:rPr>
                              <w:sz w:val="20"/>
                            </w:rPr>
                          </w:pPr>
                        </w:p>
                        <w:p w14:paraId="7437C537" w14:textId="77777777" w:rsidR="001C6143" w:rsidRPr="000141B0" w:rsidRDefault="001C6143"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1C6143" w:rsidRPr="0032301C" w:rsidRDefault="001C6143" w:rsidP="0006325D">
                    <w:pPr>
                      <w:rPr>
                        <w:rFonts w:ascii="Arial" w:hAnsi="Arial" w:cs="Arial"/>
                        <w:sz w:val="20"/>
                      </w:rPr>
                    </w:pPr>
                    <w:r w:rsidRPr="0032301C">
                      <w:rPr>
                        <w:rFonts w:ascii="Arial" w:hAnsi="Arial" w:cs="Arial"/>
                        <w:sz w:val="20"/>
                      </w:rPr>
                      <w:t>Согласовано</w:t>
                    </w:r>
                  </w:p>
                  <w:p w14:paraId="7A3C3E87" w14:textId="77777777" w:rsidR="001C6143" w:rsidRPr="000141B0" w:rsidRDefault="001C6143" w:rsidP="0006325D">
                    <w:pPr>
                      <w:rPr>
                        <w:sz w:val="20"/>
                      </w:rPr>
                    </w:pPr>
                  </w:p>
                  <w:p w14:paraId="7437C537" w14:textId="77777777" w:rsidR="001C6143" w:rsidRPr="000141B0" w:rsidRDefault="001C6143"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1C6143" w:rsidRDefault="001C6143" w:rsidP="002D1728">
                          <w:pPr>
                            <w:pStyle w:val="a9"/>
                          </w:pPr>
                        </w:p>
                        <w:p w14:paraId="13F9B473" w14:textId="77777777" w:rsidR="001C6143" w:rsidRDefault="001C6143" w:rsidP="002D1728">
                          <w:pPr>
                            <w:pStyle w:val="a9"/>
                          </w:pPr>
                        </w:p>
                        <w:p w14:paraId="6D8C6CBA" w14:textId="77777777" w:rsidR="001C6143" w:rsidRPr="00BA3954" w:rsidRDefault="001C614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1C6143" w:rsidRDefault="001C6143" w:rsidP="002D1728">
                    <w:pPr>
                      <w:pStyle w:val="a9"/>
                    </w:pPr>
                  </w:p>
                  <w:p w14:paraId="13F9B473" w14:textId="77777777" w:rsidR="001C6143" w:rsidRDefault="001C6143" w:rsidP="002D1728">
                    <w:pPr>
                      <w:pStyle w:val="a9"/>
                    </w:pPr>
                  </w:p>
                  <w:p w14:paraId="6D8C6CBA" w14:textId="77777777" w:rsidR="001C6143" w:rsidRPr="00BA3954" w:rsidRDefault="001C614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1C6143" w:rsidRPr="00721463" w:rsidRDefault="001C6143" w:rsidP="002A4341">
                          <w:pPr>
                            <w:pStyle w:val="af4"/>
                            <w:rPr>
                              <w:rFonts w:ascii="Arial" w:hAnsi="Arial" w:cs="Arial"/>
                              <w:b/>
                              <w:sz w:val="18"/>
                              <w:szCs w:val="18"/>
                            </w:rPr>
                          </w:pPr>
                        </w:p>
                        <w:p w14:paraId="26E8E88E" w14:textId="77777777" w:rsidR="001C6143" w:rsidRPr="00921EC5" w:rsidRDefault="001C6143"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1C6143" w:rsidRPr="00921EC5" w:rsidRDefault="001C6143" w:rsidP="00DC5B3C">
                          <w:pPr>
                            <w:pStyle w:val="af4"/>
                            <w:rPr>
                              <w:b/>
                              <w:sz w:val="18"/>
                              <w:szCs w:val="18"/>
                            </w:rPr>
                          </w:pPr>
                          <w:r w:rsidRPr="00921EC5">
                            <w:rPr>
                              <w:b/>
                              <w:sz w:val="18"/>
                              <w:szCs w:val="18"/>
                            </w:rPr>
                            <w:t>г. Самара</w:t>
                          </w:r>
                        </w:p>
                        <w:p w14:paraId="1B0040C7" w14:textId="77777777" w:rsidR="001C6143" w:rsidRPr="00721463" w:rsidRDefault="001C6143"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1C6143" w:rsidRPr="00721463" w:rsidRDefault="001C6143" w:rsidP="002A4341">
                    <w:pPr>
                      <w:pStyle w:val="af4"/>
                      <w:rPr>
                        <w:rFonts w:ascii="Arial" w:hAnsi="Arial" w:cs="Arial"/>
                        <w:b/>
                        <w:sz w:val="18"/>
                        <w:szCs w:val="18"/>
                      </w:rPr>
                    </w:pPr>
                  </w:p>
                  <w:p w14:paraId="26E8E88E" w14:textId="77777777" w:rsidR="001C6143" w:rsidRPr="00921EC5" w:rsidRDefault="001C6143"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1C6143" w:rsidRPr="00921EC5" w:rsidRDefault="001C6143" w:rsidP="00DC5B3C">
                    <w:pPr>
                      <w:pStyle w:val="af4"/>
                      <w:rPr>
                        <w:b/>
                        <w:sz w:val="18"/>
                        <w:szCs w:val="18"/>
                      </w:rPr>
                    </w:pPr>
                    <w:r w:rsidRPr="00921EC5">
                      <w:rPr>
                        <w:b/>
                        <w:sz w:val="18"/>
                        <w:szCs w:val="18"/>
                      </w:rPr>
                      <w:t>г. Самара</w:t>
                    </w:r>
                  </w:p>
                  <w:p w14:paraId="1B0040C7" w14:textId="77777777" w:rsidR="001C6143" w:rsidRPr="00721463" w:rsidRDefault="001C6143"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35479214" w:rsidR="001C6143" w:rsidRPr="00DC5B3C" w:rsidRDefault="001C6143"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35479214" w:rsidR="001C6143" w:rsidRPr="00DC5B3C" w:rsidRDefault="001C6143"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1C6143" w:rsidRPr="00DC5B3C" w:rsidRDefault="001C6143" w:rsidP="0069384D">
                          <w:pPr>
                            <w:pStyle w:val="af6"/>
                            <w:rPr>
                              <w:rFonts w:cs="Times New Roman"/>
                            </w:rPr>
                          </w:pPr>
                          <w:r w:rsidRPr="00DC5B3C">
                            <w:rPr>
                              <w:rFonts w:cs="Times New Roman"/>
                            </w:rPr>
                            <w:t>Листов</w:t>
                          </w:r>
                        </w:p>
                        <w:p w14:paraId="014BD8D6" w14:textId="77777777" w:rsidR="001C6143" w:rsidRDefault="001C6143"/>
                        <w:p w14:paraId="55CA41DD" w14:textId="77777777" w:rsidR="001C6143" w:rsidRPr="003A75B2" w:rsidRDefault="001C6143"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1C6143" w:rsidRPr="00DC5B3C" w:rsidRDefault="001C6143" w:rsidP="0069384D">
                    <w:pPr>
                      <w:pStyle w:val="af6"/>
                      <w:rPr>
                        <w:rFonts w:cs="Times New Roman"/>
                      </w:rPr>
                    </w:pPr>
                    <w:r w:rsidRPr="00DC5B3C">
                      <w:rPr>
                        <w:rFonts w:cs="Times New Roman"/>
                      </w:rPr>
                      <w:t>Листов</w:t>
                    </w:r>
                  </w:p>
                  <w:p w14:paraId="014BD8D6" w14:textId="77777777" w:rsidR="001C6143" w:rsidRDefault="001C6143"/>
                  <w:p w14:paraId="55CA41DD" w14:textId="77777777" w:rsidR="001C6143" w:rsidRPr="003A75B2" w:rsidRDefault="001C6143"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1C6143" w:rsidRPr="000141B0" w:rsidRDefault="001C614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1C6143" w:rsidRPr="000141B0" w:rsidRDefault="001C6143"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1C6143" w:rsidRPr="000141B0" w:rsidRDefault="001C614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1C6143" w:rsidRPr="000141B0" w:rsidRDefault="001C6143"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1C6143" w:rsidRPr="00725535"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1C6143" w:rsidRPr="00725535"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1C6143" w:rsidRPr="003A75B2" w:rsidRDefault="001C6143"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1C6143" w:rsidRPr="003A75B2" w:rsidRDefault="001C6143"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1C6143" w:rsidRPr="003A75B2" w:rsidRDefault="001C6143"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1C6143" w:rsidRPr="003A75B2" w:rsidRDefault="001C6143"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1C6143" w:rsidRPr="0032301C" w:rsidRDefault="001C6143" w:rsidP="0069384D">
                          <w:pPr>
                            <w:pStyle w:val="afa"/>
                            <w:rPr>
                              <w:rFonts w:ascii="Arial" w:hAnsi="Arial"/>
                              <w:sz w:val="20"/>
                              <w:lang w:val="en-US"/>
                            </w:rPr>
                          </w:pPr>
                          <w:r w:rsidRPr="0032301C">
                            <w:rPr>
                              <w:rFonts w:ascii="Arial" w:hAnsi="Arial"/>
                              <w:sz w:val="20"/>
                            </w:rPr>
                            <w:t>Инв. № подл.</w:t>
                          </w:r>
                        </w:p>
                        <w:p w14:paraId="0BC1EFEE" w14:textId="77777777" w:rsidR="001C6143" w:rsidRPr="000141B0" w:rsidRDefault="001C6143">
                          <w:pPr>
                            <w:rPr>
                              <w:sz w:val="22"/>
                            </w:rPr>
                          </w:pPr>
                        </w:p>
                        <w:p w14:paraId="2A1E36EF" w14:textId="77777777" w:rsidR="001C6143" w:rsidRPr="000141B0" w:rsidRDefault="001C614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1C6143" w:rsidRPr="0032301C" w:rsidRDefault="001C6143" w:rsidP="0069384D">
                    <w:pPr>
                      <w:pStyle w:val="afa"/>
                      <w:rPr>
                        <w:rFonts w:ascii="Arial" w:hAnsi="Arial"/>
                        <w:sz w:val="20"/>
                        <w:lang w:val="en-US"/>
                      </w:rPr>
                    </w:pPr>
                    <w:r w:rsidRPr="0032301C">
                      <w:rPr>
                        <w:rFonts w:ascii="Arial" w:hAnsi="Arial"/>
                        <w:sz w:val="20"/>
                      </w:rPr>
                      <w:t>Инв. № подл.</w:t>
                    </w:r>
                  </w:p>
                  <w:p w14:paraId="0BC1EFEE" w14:textId="77777777" w:rsidR="001C6143" w:rsidRPr="000141B0" w:rsidRDefault="001C6143">
                    <w:pPr>
                      <w:rPr>
                        <w:sz w:val="22"/>
                      </w:rPr>
                    </w:pPr>
                  </w:p>
                  <w:p w14:paraId="2A1E36EF" w14:textId="77777777" w:rsidR="001C6143" w:rsidRPr="000141B0" w:rsidRDefault="001C614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1C6143" w:rsidRPr="000141B0" w:rsidRDefault="001C614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1C6143" w:rsidRPr="000141B0" w:rsidRDefault="001C614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1C6143" w:rsidRPr="0032301C" w:rsidRDefault="001C6143" w:rsidP="0069384D">
                          <w:pPr>
                            <w:pStyle w:val="afa"/>
                            <w:rPr>
                              <w:rFonts w:ascii="Arial" w:hAnsi="Arial"/>
                              <w:sz w:val="20"/>
                            </w:rPr>
                          </w:pPr>
                          <w:r w:rsidRPr="0032301C">
                            <w:rPr>
                              <w:rFonts w:ascii="Arial" w:hAnsi="Arial"/>
                              <w:sz w:val="20"/>
                            </w:rPr>
                            <w:t>Подп. и дата</w:t>
                          </w:r>
                        </w:p>
                        <w:p w14:paraId="5A546BB5" w14:textId="77777777" w:rsidR="001C6143" w:rsidRPr="000141B0" w:rsidRDefault="001C6143" w:rsidP="0069384D">
                          <w:pPr>
                            <w:rPr>
                              <w:sz w:val="22"/>
                            </w:rPr>
                          </w:pPr>
                        </w:p>
                        <w:p w14:paraId="73B4DC09" w14:textId="77777777" w:rsidR="001C6143" w:rsidRPr="000141B0" w:rsidRDefault="001C6143">
                          <w:pPr>
                            <w:rPr>
                              <w:sz w:val="22"/>
                            </w:rPr>
                          </w:pPr>
                        </w:p>
                        <w:p w14:paraId="7C6A4AF0" w14:textId="77777777" w:rsidR="001C6143" w:rsidRPr="000141B0" w:rsidRDefault="001C6143" w:rsidP="0069384D">
                          <w:pPr>
                            <w:pStyle w:val="afa"/>
                            <w:rPr>
                              <w:sz w:val="20"/>
                            </w:rPr>
                          </w:pPr>
                          <w:r w:rsidRPr="000141B0">
                            <w:rPr>
                              <w:sz w:val="20"/>
                            </w:rPr>
                            <w:t>Подп. И дата</w:t>
                          </w:r>
                        </w:p>
                        <w:p w14:paraId="14C9DB31" w14:textId="77777777" w:rsidR="001C6143" w:rsidRPr="000141B0" w:rsidRDefault="001C6143"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1C6143" w:rsidRPr="0032301C" w:rsidRDefault="001C6143" w:rsidP="0069384D">
                    <w:pPr>
                      <w:pStyle w:val="afa"/>
                      <w:rPr>
                        <w:rFonts w:ascii="Arial" w:hAnsi="Arial"/>
                        <w:sz w:val="20"/>
                      </w:rPr>
                    </w:pPr>
                    <w:r w:rsidRPr="0032301C">
                      <w:rPr>
                        <w:rFonts w:ascii="Arial" w:hAnsi="Arial"/>
                        <w:sz w:val="20"/>
                      </w:rPr>
                      <w:t>Подп. и дата</w:t>
                    </w:r>
                  </w:p>
                  <w:p w14:paraId="5A546BB5" w14:textId="77777777" w:rsidR="001C6143" w:rsidRPr="000141B0" w:rsidRDefault="001C6143" w:rsidP="0069384D">
                    <w:pPr>
                      <w:rPr>
                        <w:sz w:val="22"/>
                      </w:rPr>
                    </w:pPr>
                  </w:p>
                  <w:p w14:paraId="73B4DC09" w14:textId="77777777" w:rsidR="001C6143" w:rsidRPr="000141B0" w:rsidRDefault="001C6143">
                    <w:pPr>
                      <w:rPr>
                        <w:sz w:val="22"/>
                      </w:rPr>
                    </w:pPr>
                  </w:p>
                  <w:p w14:paraId="7C6A4AF0" w14:textId="77777777" w:rsidR="001C6143" w:rsidRPr="000141B0" w:rsidRDefault="001C6143" w:rsidP="0069384D">
                    <w:pPr>
                      <w:pStyle w:val="afa"/>
                      <w:rPr>
                        <w:sz w:val="20"/>
                      </w:rPr>
                    </w:pPr>
                    <w:r w:rsidRPr="000141B0">
                      <w:rPr>
                        <w:sz w:val="20"/>
                      </w:rPr>
                      <w:t>Подп. И дата</w:t>
                    </w:r>
                  </w:p>
                  <w:p w14:paraId="14C9DB31" w14:textId="77777777" w:rsidR="001C6143" w:rsidRPr="000141B0" w:rsidRDefault="001C6143"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1C6143" w:rsidRPr="000141B0" w:rsidRDefault="001C6143"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1C6143" w:rsidRPr="000141B0" w:rsidRDefault="001C6143"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1C6143" w:rsidRPr="0032301C" w:rsidRDefault="001C6143" w:rsidP="0069384D">
                          <w:pPr>
                            <w:pStyle w:val="afa"/>
                            <w:rPr>
                              <w:rFonts w:ascii="Arial" w:hAnsi="Arial"/>
                              <w:sz w:val="20"/>
                              <w:lang w:val="en-US"/>
                            </w:rPr>
                          </w:pPr>
                          <w:r w:rsidRPr="0032301C">
                            <w:rPr>
                              <w:rFonts w:ascii="Arial" w:hAnsi="Arial"/>
                              <w:sz w:val="20"/>
                            </w:rPr>
                            <w:t>Инв. № подл.</w:t>
                          </w:r>
                        </w:p>
                        <w:p w14:paraId="4E0EC3B5" w14:textId="77777777" w:rsidR="001C6143" w:rsidRPr="000141B0" w:rsidRDefault="001C6143">
                          <w:pPr>
                            <w:rPr>
                              <w:sz w:val="22"/>
                            </w:rPr>
                          </w:pPr>
                        </w:p>
                        <w:p w14:paraId="2776C9A0" w14:textId="77777777" w:rsidR="001C6143" w:rsidRPr="000141B0" w:rsidRDefault="001C614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1C6143" w:rsidRPr="0032301C" w:rsidRDefault="001C6143" w:rsidP="0069384D">
                    <w:pPr>
                      <w:pStyle w:val="afa"/>
                      <w:rPr>
                        <w:rFonts w:ascii="Arial" w:hAnsi="Arial"/>
                        <w:sz w:val="20"/>
                        <w:lang w:val="en-US"/>
                      </w:rPr>
                    </w:pPr>
                    <w:r w:rsidRPr="0032301C">
                      <w:rPr>
                        <w:rFonts w:ascii="Arial" w:hAnsi="Arial"/>
                        <w:sz w:val="20"/>
                      </w:rPr>
                      <w:t>Инв. № подл.</w:t>
                    </w:r>
                  </w:p>
                  <w:p w14:paraId="4E0EC3B5" w14:textId="77777777" w:rsidR="001C6143" w:rsidRPr="000141B0" w:rsidRDefault="001C6143">
                    <w:pPr>
                      <w:rPr>
                        <w:sz w:val="22"/>
                      </w:rPr>
                    </w:pPr>
                  </w:p>
                  <w:p w14:paraId="2776C9A0" w14:textId="77777777" w:rsidR="001C6143" w:rsidRPr="000141B0" w:rsidRDefault="001C614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1C6143" w:rsidRPr="000141B0" w:rsidRDefault="001C614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1C6143" w:rsidRPr="000141B0" w:rsidRDefault="001C614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1C6143" w:rsidRPr="00A67F00" w:rsidRDefault="001C6143" w:rsidP="000A104F">
                          <w:pPr>
                            <w:pStyle w:val="af6"/>
                            <w:shd w:val="clear" w:color="auto" w:fill="FFFFFF" w:themeFill="background1"/>
                            <w:rPr>
                              <w:rFonts w:cs="Times New Roman"/>
                            </w:rPr>
                          </w:pPr>
                          <w:r w:rsidRPr="000A104F">
                            <w:rPr>
                              <w:rFonts w:cs="Times New Roman"/>
                            </w:rPr>
                            <w:t>Р</w:t>
                          </w:r>
                        </w:p>
                        <w:p w14:paraId="39B4636D" w14:textId="77777777" w:rsidR="001C6143" w:rsidRPr="0032301C" w:rsidRDefault="001C6143"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1C6143" w:rsidRPr="00A67F00" w:rsidRDefault="001C6143" w:rsidP="000A104F">
                    <w:pPr>
                      <w:pStyle w:val="af6"/>
                      <w:shd w:val="clear" w:color="auto" w:fill="FFFFFF" w:themeFill="background1"/>
                      <w:rPr>
                        <w:rFonts w:cs="Times New Roman"/>
                      </w:rPr>
                    </w:pPr>
                    <w:r w:rsidRPr="000A104F">
                      <w:rPr>
                        <w:rFonts w:cs="Times New Roman"/>
                      </w:rPr>
                      <w:t>Р</w:t>
                    </w:r>
                  </w:p>
                  <w:p w14:paraId="39B4636D" w14:textId="77777777" w:rsidR="001C6143" w:rsidRPr="0032301C" w:rsidRDefault="001C6143"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1C6143" w:rsidRPr="00DC5B3C" w:rsidRDefault="001C6143"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1C6143" w:rsidRPr="00DC5B3C" w:rsidRDefault="001C6143"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1C6143" w:rsidRPr="00DC5B3C" w:rsidRDefault="001C6143" w:rsidP="0069384D">
                          <w:pPr>
                            <w:pStyle w:val="af6"/>
                            <w:rPr>
                              <w:rFonts w:cs="Times New Roman"/>
                            </w:rPr>
                          </w:pPr>
                          <w:r w:rsidRPr="00DC5B3C">
                            <w:rPr>
                              <w:rFonts w:cs="Times New Roman"/>
                            </w:rPr>
                            <w:t>Лист</w:t>
                          </w:r>
                        </w:p>
                        <w:p w14:paraId="18F7CB9D" w14:textId="77777777" w:rsidR="001C6143" w:rsidRPr="00DC5B3C" w:rsidRDefault="001C6143" w:rsidP="00DC5B3C">
                          <w:pPr>
                            <w:pStyle w:val="af6"/>
                            <w:rPr>
                              <w:rFonts w:cs="Times New Roman"/>
                            </w:rPr>
                          </w:pPr>
                        </w:p>
                        <w:p w14:paraId="754AF6D0" w14:textId="77777777" w:rsidR="001C6143" w:rsidRPr="003A75B2" w:rsidRDefault="001C6143"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1C6143" w:rsidRPr="00DC5B3C" w:rsidRDefault="001C6143" w:rsidP="0069384D">
                    <w:pPr>
                      <w:pStyle w:val="af6"/>
                      <w:rPr>
                        <w:rFonts w:cs="Times New Roman"/>
                      </w:rPr>
                    </w:pPr>
                    <w:r w:rsidRPr="00DC5B3C">
                      <w:rPr>
                        <w:rFonts w:cs="Times New Roman"/>
                      </w:rPr>
                      <w:t>Лист</w:t>
                    </w:r>
                  </w:p>
                  <w:p w14:paraId="18F7CB9D" w14:textId="77777777" w:rsidR="001C6143" w:rsidRPr="00DC5B3C" w:rsidRDefault="001C6143" w:rsidP="00DC5B3C">
                    <w:pPr>
                      <w:pStyle w:val="af6"/>
                      <w:rPr>
                        <w:rFonts w:cs="Times New Roman"/>
                      </w:rPr>
                    </w:pPr>
                  </w:p>
                  <w:p w14:paraId="754AF6D0" w14:textId="77777777" w:rsidR="001C6143" w:rsidRPr="003A75B2" w:rsidRDefault="001C6143"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1C6143" w:rsidRPr="00DC5B3C" w:rsidRDefault="001C6143" w:rsidP="0069384D">
                          <w:pPr>
                            <w:pStyle w:val="af6"/>
                            <w:rPr>
                              <w:rFonts w:cs="Times New Roman"/>
                            </w:rPr>
                          </w:pPr>
                          <w:r w:rsidRPr="00DC5B3C">
                            <w:rPr>
                              <w:rFonts w:cs="Times New Roman"/>
                            </w:rPr>
                            <w:t>Стадия</w:t>
                          </w:r>
                        </w:p>
                        <w:p w14:paraId="07D5EB9B" w14:textId="77777777" w:rsidR="001C6143" w:rsidRPr="00DC5B3C" w:rsidRDefault="001C6143" w:rsidP="0069384D"/>
                        <w:p w14:paraId="34BC424C" w14:textId="77777777" w:rsidR="001C6143" w:rsidRDefault="001C6143"/>
                        <w:p w14:paraId="35481ECC" w14:textId="77777777" w:rsidR="001C6143" w:rsidRPr="004C30A9" w:rsidRDefault="001C6143" w:rsidP="0069384D">
                          <w:pPr>
                            <w:pStyle w:val="af6"/>
                          </w:pPr>
                          <w:r w:rsidRPr="004C30A9">
                            <w:t>Стадия</w:t>
                          </w:r>
                        </w:p>
                        <w:p w14:paraId="2AD25300" w14:textId="77777777" w:rsidR="001C6143" w:rsidRPr="004C30A9" w:rsidRDefault="001C6143"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1C6143" w:rsidRPr="00DC5B3C" w:rsidRDefault="001C6143" w:rsidP="0069384D">
                    <w:pPr>
                      <w:pStyle w:val="af6"/>
                      <w:rPr>
                        <w:rFonts w:cs="Times New Roman"/>
                      </w:rPr>
                    </w:pPr>
                    <w:r w:rsidRPr="00DC5B3C">
                      <w:rPr>
                        <w:rFonts w:cs="Times New Roman"/>
                      </w:rPr>
                      <w:t>Стадия</w:t>
                    </w:r>
                  </w:p>
                  <w:p w14:paraId="07D5EB9B" w14:textId="77777777" w:rsidR="001C6143" w:rsidRPr="00DC5B3C" w:rsidRDefault="001C6143" w:rsidP="0069384D"/>
                  <w:p w14:paraId="34BC424C" w14:textId="77777777" w:rsidR="001C6143" w:rsidRDefault="001C6143"/>
                  <w:p w14:paraId="35481ECC" w14:textId="77777777" w:rsidR="001C6143" w:rsidRPr="004C30A9" w:rsidRDefault="001C6143" w:rsidP="0069384D">
                    <w:pPr>
                      <w:pStyle w:val="af6"/>
                    </w:pPr>
                    <w:r w:rsidRPr="004C30A9">
                      <w:t>Стадия</w:t>
                    </w:r>
                  </w:p>
                  <w:p w14:paraId="2AD25300" w14:textId="77777777" w:rsidR="001C6143" w:rsidRPr="004C30A9" w:rsidRDefault="001C6143"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1F959CB2" w:rsidR="001C6143" w:rsidRPr="00DC5B3C" w:rsidRDefault="001C6143" w:rsidP="001F16BE">
                          <w:pPr>
                            <w:pStyle w:val="af0"/>
                            <w:rPr>
                              <w:rFonts w:cs="Times New Roman"/>
                            </w:rPr>
                          </w:pPr>
                          <w:r>
                            <w:rPr>
                              <w:rFonts w:cs="Times New Roman"/>
                              <w:caps w:val="0"/>
                              <w:sz w:val="32"/>
                              <w:szCs w:val="32"/>
                            </w:rPr>
                            <w:t>41024-К-ЭМ.ОЛ-009</w:t>
                          </w:r>
                        </w:p>
                        <w:p w14:paraId="19C41030" w14:textId="77777777" w:rsidR="001C6143" w:rsidRPr="001F16BE" w:rsidRDefault="001C6143"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1F959CB2" w:rsidR="001C6143" w:rsidRPr="00DC5B3C" w:rsidRDefault="001C6143" w:rsidP="001F16BE">
                    <w:pPr>
                      <w:pStyle w:val="af0"/>
                      <w:rPr>
                        <w:rFonts w:cs="Times New Roman"/>
                      </w:rPr>
                    </w:pPr>
                    <w:r>
                      <w:rPr>
                        <w:rFonts w:cs="Times New Roman"/>
                        <w:caps w:val="0"/>
                        <w:sz w:val="32"/>
                        <w:szCs w:val="32"/>
                      </w:rPr>
                      <w:t>41024-К-ЭМ.ОЛ-009</w:t>
                    </w:r>
                  </w:p>
                  <w:p w14:paraId="19C41030" w14:textId="77777777" w:rsidR="001C6143" w:rsidRPr="001F16BE" w:rsidRDefault="001C6143"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1C6143" w:rsidRPr="006C2645" w:rsidRDefault="001C6143"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1C6143" w:rsidRPr="006C2645" w:rsidRDefault="001C6143"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1C6143" w:rsidRPr="00DC5B3C" w:rsidRDefault="001C6143" w:rsidP="00DC5B3C">
                          <w:pPr>
                            <w:pStyle w:val="ab"/>
                          </w:pPr>
                          <w:r>
                            <w:t>01.25</w:t>
                          </w:r>
                        </w:p>
                        <w:p w14:paraId="1104E76C" w14:textId="77777777" w:rsidR="001C6143" w:rsidRPr="00DC5B3C" w:rsidRDefault="001C6143"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1C6143" w:rsidRPr="00DC5B3C" w:rsidRDefault="001C6143" w:rsidP="00DC5B3C">
                    <w:pPr>
                      <w:pStyle w:val="ab"/>
                    </w:pPr>
                    <w:r>
                      <w:t>01.25</w:t>
                    </w:r>
                  </w:p>
                  <w:p w14:paraId="1104E76C" w14:textId="77777777" w:rsidR="001C6143" w:rsidRPr="00DC5B3C" w:rsidRDefault="001C6143"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1C6143" w:rsidRDefault="001C614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1C6143" w:rsidRDefault="001C6143"/>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1C6143" w:rsidRPr="00DC5B3C" w:rsidRDefault="001C6143"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1C6143" w:rsidRPr="00DC5B3C" w:rsidRDefault="001C6143"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1C6143" w:rsidRPr="00BE1363" w:rsidRDefault="001C6143"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1C6143" w:rsidRPr="00BE1363" w:rsidRDefault="001C6143"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1C6143" w:rsidRPr="00DC5B3C" w:rsidRDefault="001C6143"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1C6143" w:rsidRPr="00DC5B3C" w:rsidRDefault="001C6143"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1C6143" w:rsidRPr="002D1728" w:rsidRDefault="001C614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1C6143" w:rsidRPr="002D1728" w:rsidRDefault="001C614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1C6143" w:rsidRPr="00B332F9" w:rsidRDefault="001C6143"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1C6143" w:rsidRPr="00B332F9" w:rsidRDefault="001C6143"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1C6143" w:rsidRPr="00DC5B3C" w:rsidRDefault="001C6143"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1C6143" w:rsidRPr="00DC5B3C" w:rsidRDefault="001C6143"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1C6143" w:rsidRPr="00DF2469" w:rsidRDefault="001C614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1C6143" w:rsidRPr="00DF2469" w:rsidRDefault="001C614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1C6143" w:rsidRPr="00DC5B3C" w:rsidRDefault="001C6143"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1C6143" w:rsidRPr="00DC5B3C" w:rsidRDefault="001C6143"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1C6143" w:rsidRPr="00DC5B3C" w:rsidRDefault="001C6143"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1C6143" w:rsidRPr="00DC5B3C" w:rsidRDefault="001C6143"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1C6143" w:rsidRPr="00F66EF8" w:rsidRDefault="001C614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1C6143" w:rsidRPr="00F66EF8" w:rsidRDefault="001C614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1C6143" w:rsidRPr="004C30A9" w:rsidRDefault="001C614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1C6143" w:rsidRPr="004C30A9" w:rsidRDefault="001C614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1C6143" w:rsidRPr="00DC5B3C" w:rsidRDefault="001C6143"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1C6143" w:rsidRPr="00DC5B3C" w:rsidRDefault="001C6143"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1C6143" w:rsidRPr="004C30A9" w:rsidRDefault="001C6143"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1C6143" w:rsidRPr="004C30A9" w:rsidRDefault="001C6143"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1C6143" w:rsidRPr="00DC5B3C" w:rsidRDefault="001C6143"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1C6143" w:rsidRPr="00DC5B3C" w:rsidRDefault="001C6143"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1C6143" w:rsidRPr="002D1728"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1C6143" w:rsidRPr="002D1728"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1C6143" w:rsidRPr="00DC5B3C" w:rsidRDefault="001C6143"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1C6143" w:rsidRPr="00DC5B3C" w:rsidRDefault="001C6143"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1C6143" w:rsidRPr="00DC5B3C" w:rsidRDefault="001C6143"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1C6143" w:rsidRPr="00DC5B3C" w:rsidRDefault="001C6143"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1C6143" w:rsidRPr="004C30A9"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1C6143" w:rsidRPr="004C30A9"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1C6143" w:rsidRPr="00DC5B3C" w:rsidRDefault="001C6143"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1C6143" w:rsidRPr="00DC5B3C" w:rsidRDefault="001C6143"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1C6143" w:rsidRPr="001C2705" w:rsidRDefault="001C614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1C6143" w:rsidRPr="001C2705" w:rsidRDefault="001C6143"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1C6143" w:rsidRDefault="001C6143" w:rsidP="0006325D">
    <w:pPr>
      <w:pStyle w:val="a5"/>
    </w:pPr>
  </w:p>
  <w:p w14:paraId="75FF746A" w14:textId="77777777" w:rsidR="001C6143" w:rsidRDefault="001C6143" w:rsidP="00145E2C">
    <w:pPr>
      <w:pStyle w:val="a5"/>
      <w:tabs>
        <w:tab w:val="clear" w:pos="4677"/>
        <w:tab w:val="clear" w:pos="9355"/>
        <w:tab w:val="left" w:pos="2142"/>
      </w:tabs>
    </w:pPr>
    <w:r>
      <w:tab/>
    </w:r>
  </w:p>
  <w:p w14:paraId="6421FA7F" w14:textId="77777777" w:rsidR="001C6143" w:rsidRDefault="001C6143"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1C6143" w:rsidRPr="004C30A9" w:rsidRDefault="001C6143"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1C6143" w:rsidRPr="004C30A9" w:rsidRDefault="001C6143" w:rsidP="004D6525">
                    <w:pPr>
                      <w:pStyle w:val="af9"/>
                    </w:pPr>
                    <w:r>
                      <w:t>Евграфов</w:t>
                    </w:r>
                  </w:p>
                </w:txbxContent>
              </v:textbox>
              <w10:wrap anchorx="page" anchory="page"/>
            </v:shape>
          </w:pict>
        </mc:Fallback>
      </mc:AlternateContent>
    </w:r>
  </w:p>
  <w:p w14:paraId="0693BADF" w14:textId="77777777" w:rsidR="001C6143" w:rsidRDefault="001C6143"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1C6143" w:rsidRDefault="001C6143"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1C6143" w:rsidRDefault="001C6143" w:rsidP="00D34D3E">
                    <w:pPr>
                      <w:pStyle w:val="af9"/>
                    </w:pPr>
                  </w:p>
                </w:txbxContent>
              </v:textbox>
              <w10:wrap anchorx="page" anchory="page"/>
            </v:shape>
          </w:pict>
        </mc:Fallback>
      </mc:AlternateContent>
    </w:r>
    <w:r>
      <w:tab/>
    </w:r>
  </w:p>
  <w:p w14:paraId="6C74C397" w14:textId="77777777" w:rsidR="001C6143" w:rsidRDefault="001C6143" w:rsidP="00BA3954">
    <w:pPr>
      <w:pStyle w:val="a5"/>
      <w:tabs>
        <w:tab w:val="clear" w:pos="4677"/>
        <w:tab w:val="clear" w:pos="9355"/>
        <w:tab w:val="left" w:pos="2145"/>
      </w:tabs>
    </w:pPr>
    <w:r>
      <w:tab/>
    </w:r>
  </w:p>
  <w:p w14:paraId="56807C1A" w14:textId="77777777" w:rsidR="001C6143" w:rsidRDefault="001C6143" w:rsidP="00BA3954">
    <w:pPr>
      <w:pStyle w:val="a5"/>
      <w:tabs>
        <w:tab w:val="clear" w:pos="4677"/>
        <w:tab w:val="clear" w:pos="9355"/>
        <w:tab w:val="left" w:pos="2145"/>
      </w:tabs>
    </w:pPr>
    <w:r>
      <w:tab/>
    </w:r>
  </w:p>
  <w:p w14:paraId="1A25E237" w14:textId="77777777" w:rsidR="001C6143" w:rsidRDefault="001C6143" w:rsidP="0006325D">
    <w:pPr>
      <w:pStyle w:val="a5"/>
    </w:pPr>
  </w:p>
  <w:p w14:paraId="3A64199E" w14:textId="77777777" w:rsidR="001C6143" w:rsidRDefault="001C6143"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1C6143" w:rsidRPr="002D1728" w:rsidRDefault="001C614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1C6143" w:rsidRPr="002D1728" w:rsidRDefault="001C614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1C6143" w:rsidRDefault="001C614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1C6143" w:rsidRDefault="001C614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1C6143" w:rsidRPr="002D1728"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1C6143" w:rsidRPr="002D1728"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1C6143" w:rsidRPr="00725535"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1C6143" w:rsidRPr="00725535"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1C6143" w:rsidRPr="001C2705" w:rsidRDefault="001C614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1C6143" w:rsidRPr="001C2705" w:rsidRDefault="001C6143"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1C6143" w:rsidRPr="004C30A9"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1C6143" w:rsidRPr="004C30A9"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1C6143" w:rsidRDefault="001C6143" w:rsidP="00145E2C">
                          <w:pPr>
                            <w:pStyle w:val="af1"/>
                            <w:rPr>
                              <w:sz w:val="32"/>
                            </w:rPr>
                          </w:pPr>
                        </w:p>
                        <w:p w14:paraId="1B31AC63" w14:textId="77777777" w:rsidR="001C6143" w:rsidRPr="00145E2C" w:rsidRDefault="001C6143" w:rsidP="00145E2C">
                          <w:pPr>
                            <w:pStyle w:val="af1"/>
                            <w:rPr>
                              <w:sz w:val="32"/>
                            </w:rPr>
                          </w:pPr>
                          <w:r>
                            <w:rPr>
                              <w:sz w:val="32"/>
                            </w:rPr>
                            <w:t>Текстовая часть</w:t>
                          </w:r>
                        </w:p>
                        <w:p w14:paraId="5BAF1F4A" w14:textId="77777777" w:rsidR="001C6143" w:rsidRPr="00145E2C" w:rsidRDefault="001C6143"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1C6143" w:rsidRDefault="001C6143" w:rsidP="00145E2C">
                    <w:pPr>
                      <w:pStyle w:val="af1"/>
                      <w:rPr>
                        <w:sz w:val="32"/>
                      </w:rPr>
                    </w:pPr>
                  </w:p>
                  <w:p w14:paraId="1B31AC63" w14:textId="77777777" w:rsidR="001C6143" w:rsidRPr="00145E2C" w:rsidRDefault="001C6143" w:rsidP="00145E2C">
                    <w:pPr>
                      <w:pStyle w:val="af1"/>
                      <w:rPr>
                        <w:sz w:val="32"/>
                      </w:rPr>
                    </w:pPr>
                    <w:r>
                      <w:rPr>
                        <w:sz w:val="32"/>
                      </w:rPr>
                      <w:t>Текстовая часть</w:t>
                    </w:r>
                  </w:p>
                  <w:p w14:paraId="5BAF1F4A" w14:textId="77777777" w:rsidR="001C6143" w:rsidRPr="00145E2C" w:rsidRDefault="001C6143"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1C6143" w:rsidRPr="000141B0" w:rsidRDefault="001C614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1C6143" w:rsidRPr="000141B0" w:rsidRDefault="001C614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1C6143" w:rsidRPr="000141B0" w:rsidRDefault="001C614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1C6143" w:rsidRPr="000141B0" w:rsidRDefault="001C614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1C6143" w:rsidRPr="000141B0" w:rsidRDefault="001C614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1C6143" w:rsidRPr="000141B0" w:rsidRDefault="001C614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1C6143" w:rsidRPr="000141B0" w:rsidRDefault="001C6143" w:rsidP="0006325D">
                          <w:pPr>
                            <w:rPr>
                              <w:sz w:val="20"/>
                              <w:lang w:val="en-US"/>
                            </w:rPr>
                          </w:pPr>
                        </w:p>
                        <w:p w14:paraId="2AA0A4DF" w14:textId="77777777" w:rsidR="001C6143" w:rsidRPr="000141B0" w:rsidRDefault="001C6143" w:rsidP="0006325D">
                          <w:pPr>
                            <w:rPr>
                              <w:sz w:val="20"/>
                            </w:rPr>
                          </w:pPr>
                        </w:p>
                        <w:p w14:paraId="6FE1BC4D" w14:textId="77777777" w:rsidR="001C6143" w:rsidRPr="000141B0" w:rsidRDefault="001C614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1C6143" w:rsidRPr="000141B0" w:rsidRDefault="001C6143" w:rsidP="0006325D">
                    <w:pPr>
                      <w:rPr>
                        <w:sz w:val="20"/>
                        <w:lang w:val="en-US"/>
                      </w:rPr>
                    </w:pPr>
                  </w:p>
                  <w:p w14:paraId="2AA0A4DF" w14:textId="77777777" w:rsidR="001C6143" w:rsidRPr="000141B0" w:rsidRDefault="001C6143" w:rsidP="0006325D">
                    <w:pPr>
                      <w:rPr>
                        <w:sz w:val="20"/>
                      </w:rPr>
                    </w:pPr>
                  </w:p>
                  <w:p w14:paraId="6FE1BC4D" w14:textId="77777777" w:rsidR="001C6143" w:rsidRPr="000141B0" w:rsidRDefault="001C614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1C6143" w:rsidRPr="000141B0" w:rsidRDefault="001C6143" w:rsidP="0006325D">
                          <w:pPr>
                            <w:rPr>
                              <w:sz w:val="20"/>
                              <w:lang w:val="en-US"/>
                            </w:rPr>
                          </w:pPr>
                        </w:p>
                        <w:p w14:paraId="021E4A7B" w14:textId="77777777" w:rsidR="001C6143" w:rsidRPr="000141B0" w:rsidRDefault="001C6143" w:rsidP="0006325D">
                          <w:pPr>
                            <w:rPr>
                              <w:sz w:val="20"/>
                            </w:rPr>
                          </w:pPr>
                        </w:p>
                        <w:p w14:paraId="5F1BF0FA" w14:textId="77777777" w:rsidR="001C6143" w:rsidRPr="000141B0" w:rsidRDefault="001C614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1C6143" w:rsidRPr="000141B0" w:rsidRDefault="001C6143" w:rsidP="0006325D">
                    <w:pPr>
                      <w:rPr>
                        <w:sz w:val="20"/>
                        <w:lang w:val="en-US"/>
                      </w:rPr>
                    </w:pPr>
                  </w:p>
                  <w:p w14:paraId="021E4A7B" w14:textId="77777777" w:rsidR="001C6143" w:rsidRPr="000141B0" w:rsidRDefault="001C6143" w:rsidP="0006325D">
                    <w:pPr>
                      <w:rPr>
                        <w:sz w:val="20"/>
                      </w:rPr>
                    </w:pPr>
                  </w:p>
                  <w:p w14:paraId="5F1BF0FA" w14:textId="77777777" w:rsidR="001C6143" w:rsidRPr="000141B0" w:rsidRDefault="001C614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1C6143" w:rsidRPr="000141B0" w:rsidRDefault="001C6143" w:rsidP="0006325D">
                          <w:pPr>
                            <w:ind w:left="-340"/>
                            <w:rPr>
                              <w:sz w:val="20"/>
                            </w:rPr>
                          </w:pPr>
                        </w:p>
                        <w:p w14:paraId="25E69CCB" w14:textId="77777777" w:rsidR="001C6143" w:rsidRPr="000141B0" w:rsidRDefault="001C6143" w:rsidP="0006325D">
                          <w:pPr>
                            <w:rPr>
                              <w:sz w:val="20"/>
                            </w:rPr>
                          </w:pPr>
                        </w:p>
                        <w:p w14:paraId="1B19D125" w14:textId="77777777" w:rsidR="001C6143" w:rsidRPr="000141B0" w:rsidRDefault="001C6143"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1C6143" w:rsidRPr="000141B0" w:rsidRDefault="001C6143" w:rsidP="0006325D">
                    <w:pPr>
                      <w:ind w:left="-340"/>
                      <w:rPr>
                        <w:sz w:val="20"/>
                      </w:rPr>
                    </w:pPr>
                  </w:p>
                  <w:p w14:paraId="25E69CCB" w14:textId="77777777" w:rsidR="001C6143" w:rsidRPr="000141B0" w:rsidRDefault="001C6143" w:rsidP="0006325D">
                    <w:pPr>
                      <w:rPr>
                        <w:sz w:val="20"/>
                      </w:rPr>
                    </w:pPr>
                  </w:p>
                  <w:p w14:paraId="1B19D125" w14:textId="77777777" w:rsidR="001C6143" w:rsidRPr="000141B0" w:rsidRDefault="001C6143"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1C6143" w:rsidRPr="000141B0" w:rsidRDefault="001C6143" w:rsidP="0006325D">
                          <w:pPr>
                            <w:rPr>
                              <w:sz w:val="20"/>
                            </w:rPr>
                          </w:pPr>
                          <w:r w:rsidRPr="000141B0">
                            <w:rPr>
                              <w:sz w:val="20"/>
                            </w:rPr>
                            <w:t>Согласовано</w:t>
                          </w:r>
                        </w:p>
                        <w:p w14:paraId="34FA7BBC" w14:textId="77777777" w:rsidR="001C6143" w:rsidRPr="000141B0" w:rsidRDefault="001C6143" w:rsidP="0006325D">
                          <w:pPr>
                            <w:rPr>
                              <w:sz w:val="20"/>
                            </w:rPr>
                          </w:pPr>
                        </w:p>
                        <w:p w14:paraId="08699D76" w14:textId="77777777" w:rsidR="001C6143" w:rsidRPr="000141B0" w:rsidRDefault="001C6143"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1C6143" w:rsidRPr="000141B0" w:rsidRDefault="001C6143" w:rsidP="0006325D">
                    <w:pPr>
                      <w:rPr>
                        <w:sz w:val="20"/>
                      </w:rPr>
                    </w:pPr>
                    <w:r w:rsidRPr="000141B0">
                      <w:rPr>
                        <w:sz w:val="20"/>
                      </w:rPr>
                      <w:t>Согласовано</w:t>
                    </w:r>
                  </w:p>
                  <w:p w14:paraId="34FA7BBC" w14:textId="77777777" w:rsidR="001C6143" w:rsidRPr="000141B0" w:rsidRDefault="001C6143" w:rsidP="0006325D">
                    <w:pPr>
                      <w:rPr>
                        <w:sz w:val="20"/>
                      </w:rPr>
                    </w:pPr>
                  </w:p>
                  <w:p w14:paraId="08699D76" w14:textId="77777777" w:rsidR="001C6143" w:rsidRPr="000141B0" w:rsidRDefault="001C6143"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1C6143" w:rsidRDefault="001C6143" w:rsidP="002D1728">
                          <w:pPr>
                            <w:pStyle w:val="a9"/>
                          </w:pPr>
                        </w:p>
                        <w:p w14:paraId="73671D35" w14:textId="77777777" w:rsidR="001C6143" w:rsidRDefault="001C6143" w:rsidP="002D1728">
                          <w:pPr>
                            <w:pStyle w:val="a9"/>
                          </w:pPr>
                        </w:p>
                        <w:p w14:paraId="55D86CAB" w14:textId="77777777" w:rsidR="001C6143" w:rsidRPr="00BA3954" w:rsidRDefault="001C614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1C6143" w:rsidRDefault="001C6143" w:rsidP="002D1728">
                    <w:pPr>
                      <w:pStyle w:val="a9"/>
                    </w:pPr>
                  </w:p>
                  <w:p w14:paraId="73671D35" w14:textId="77777777" w:rsidR="001C6143" w:rsidRDefault="001C6143" w:rsidP="002D1728">
                    <w:pPr>
                      <w:pStyle w:val="a9"/>
                    </w:pPr>
                  </w:p>
                  <w:p w14:paraId="55D86CAB" w14:textId="77777777" w:rsidR="001C6143" w:rsidRPr="00BA3954" w:rsidRDefault="001C614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1C6143" w:rsidRPr="00145E2C" w:rsidRDefault="001C6143" w:rsidP="002A4341">
                          <w:pPr>
                            <w:spacing w:before="20"/>
                            <w:ind w:left="28"/>
                            <w:rPr>
                              <w:b w:val="0"/>
                              <w:szCs w:val="18"/>
                            </w:rPr>
                          </w:pPr>
                          <w:r w:rsidRPr="00145E2C">
                            <w:rPr>
                              <w:b w:val="0"/>
                              <w:szCs w:val="18"/>
                            </w:rPr>
                            <w:t xml:space="preserve">ООО </w:t>
                          </w:r>
                        </w:p>
                        <w:p w14:paraId="1CEECC9F" w14:textId="77777777" w:rsidR="001C6143" w:rsidRPr="00145E2C" w:rsidRDefault="001C6143"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1C6143" w:rsidRPr="00145E2C" w:rsidRDefault="001C6143"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1C6143" w:rsidRPr="00145E2C" w:rsidRDefault="001C6143" w:rsidP="002A4341">
                    <w:pPr>
                      <w:spacing w:before="20"/>
                      <w:ind w:left="28"/>
                      <w:rPr>
                        <w:b w:val="0"/>
                        <w:szCs w:val="18"/>
                      </w:rPr>
                    </w:pPr>
                    <w:r w:rsidRPr="00145E2C">
                      <w:rPr>
                        <w:b w:val="0"/>
                        <w:szCs w:val="18"/>
                      </w:rPr>
                      <w:t xml:space="preserve">ООО </w:t>
                    </w:r>
                  </w:p>
                  <w:p w14:paraId="1CEECC9F" w14:textId="77777777" w:rsidR="001C6143" w:rsidRPr="00145E2C" w:rsidRDefault="001C6143"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1C6143" w:rsidRPr="00145E2C" w:rsidRDefault="001C6143"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1C6143" w:rsidRPr="00420F47" w:rsidRDefault="001C6143"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1C6143" w:rsidRPr="00420F47" w:rsidRDefault="001C6143"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1C6143" w:rsidRPr="003A75B2" w:rsidRDefault="001C6143" w:rsidP="0069384D">
                          <w:pPr>
                            <w:pStyle w:val="af6"/>
                          </w:pPr>
                          <w:r>
                            <w:t>Листов</w:t>
                          </w:r>
                        </w:p>
                        <w:p w14:paraId="5A404957" w14:textId="77777777" w:rsidR="001C6143" w:rsidRDefault="001C6143"/>
                        <w:p w14:paraId="6F4A812B" w14:textId="77777777" w:rsidR="001C6143" w:rsidRPr="003A75B2" w:rsidRDefault="001C6143"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1C6143" w:rsidRPr="003A75B2" w:rsidRDefault="001C6143" w:rsidP="0069384D">
                    <w:pPr>
                      <w:pStyle w:val="af6"/>
                    </w:pPr>
                    <w:r>
                      <w:t>Листов</w:t>
                    </w:r>
                  </w:p>
                  <w:p w14:paraId="5A404957" w14:textId="77777777" w:rsidR="001C6143" w:rsidRDefault="001C6143"/>
                  <w:p w14:paraId="6F4A812B" w14:textId="77777777" w:rsidR="001C6143" w:rsidRPr="003A75B2" w:rsidRDefault="001C6143"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1C6143" w:rsidRPr="000141B0" w:rsidRDefault="001C614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1C6143" w:rsidRPr="000141B0" w:rsidRDefault="001C614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1C6143" w:rsidRPr="000141B0" w:rsidRDefault="001C614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1C6143" w:rsidRPr="000141B0" w:rsidRDefault="001C6143"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1C6143" w:rsidRPr="000141B0" w:rsidRDefault="001C614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1C6143" w:rsidRPr="000141B0" w:rsidRDefault="001C6143"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1C6143" w:rsidRPr="00725535"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1C6143" w:rsidRPr="00725535"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1C6143" w:rsidRPr="003A75B2" w:rsidRDefault="001C6143"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1C6143" w:rsidRPr="003A75B2" w:rsidRDefault="001C6143"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1C6143" w:rsidRPr="003A75B2" w:rsidRDefault="001C6143"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1C6143" w:rsidRPr="003A75B2" w:rsidRDefault="001C6143"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1C6143" w:rsidRPr="000141B0" w:rsidRDefault="001C6143" w:rsidP="0069384D">
                          <w:pPr>
                            <w:pStyle w:val="afa"/>
                            <w:rPr>
                              <w:sz w:val="20"/>
                              <w:lang w:val="en-US"/>
                            </w:rPr>
                          </w:pPr>
                          <w:r w:rsidRPr="000141B0">
                            <w:rPr>
                              <w:sz w:val="20"/>
                            </w:rPr>
                            <w:t>Инв. № подл.</w:t>
                          </w:r>
                        </w:p>
                        <w:p w14:paraId="6CB6280E" w14:textId="77777777" w:rsidR="001C6143" w:rsidRPr="000141B0" w:rsidRDefault="001C6143">
                          <w:pPr>
                            <w:rPr>
                              <w:sz w:val="22"/>
                            </w:rPr>
                          </w:pPr>
                        </w:p>
                        <w:p w14:paraId="232B9886" w14:textId="77777777" w:rsidR="001C6143" w:rsidRPr="000141B0" w:rsidRDefault="001C614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1C6143" w:rsidRPr="000141B0" w:rsidRDefault="001C6143" w:rsidP="0069384D">
                    <w:pPr>
                      <w:pStyle w:val="afa"/>
                      <w:rPr>
                        <w:sz w:val="20"/>
                        <w:lang w:val="en-US"/>
                      </w:rPr>
                    </w:pPr>
                    <w:r w:rsidRPr="000141B0">
                      <w:rPr>
                        <w:sz w:val="20"/>
                      </w:rPr>
                      <w:t>Инв. № подл.</w:t>
                    </w:r>
                  </w:p>
                  <w:p w14:paraId="6CB6280E" w14:textId="77777777" w:rsidR="001C6143" w:rsidRPr="000141B0" w:rsidRDefault="001C6143">
                    <w:pPr>
                      <w:rPr>
                        <w:sz w:val="22"/>
                      </w:rPr>
                    </w:pPr>
                  </w:p>
                  <w:p w14:paraId="232B9886" w14:textId="77777777" w:rsidR="001C6143" w:rsidRPr="000141B0" w:rsidRDefault="001C614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1C6143" w:rsidRPr="000141B0" w:rsidRDefault="001C614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1C6143" w:rsidRPr="000141B0" w:rsidRDefault="001C614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1C6143" w:rsidRPr="000141B0" w:rsidRDefault="001C6143"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1C6143" w:rsidRPr="000141B0" w:rsidRDefault="001C6143" w:rsidP="0069384D">
                          <w:pPr>
                            <w:rPr>
                              <w:sz w:val="22"/>
                            </w:rPr>
                          </w:pPr>
                        </w:p>
                        <w:p w14:paraId="21E49C37" w14:textId="77777777" w:rsidR="001C6143" w:rsidRPr="000141B0" w:rsidRDefault="001C6143">
                          <w:pPr>
                            <w:rPr>
                              <w:sz w:val="22"/>
                            </w:rPr>
                          </w:pPr>
                        </w:p>
                        <w:p w14:paraId="5A49B6C8" w14:textId="77777777" w:rsidR="001C6143" w:rsidRPr="000141B0" w:rsidRDefault="001C6143" w:rsidP="0069384D">
                          <w:pPr>
                            <w:pStyle w:val="afa"/>
                            <w:rPr>
                              <w:sz w:val="20"/>
                            </w:rPr>
                          </w:pPr>
                          <w:r w:rsidRPr="000141B0">
                            <w:rPr>
                              <w:sz w:val="20"/>
                            </w:rPr>
                            <w:t>Подп. И дата</w:t>
                          </w:r>
                        </w:p>
                        <w:p w14:paraId="58F5F776" w14:textId="77777777" w:rsidR="001C6143" w:rsidRPr="000141B0" w:rsidRDefault="001C6143"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1C6143" w:rsidRPr="000141B0" w:rsidRDefault="001C6143"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1C6143" w:rsidRPr="000141B0" w:rsidRDefault="001C6143" w:rsidP="0069384D">
                    <w:pPr>
                      <w:rPr>
                        <w:sz w:val="22"/>
                      </w:rPr>
                    </w:pPr>
                  </w:p>
                  <w:p w14:paraId="21E49C37" w14:textId="77777777" w:rsidR="001C6143" w:rsidRPr="000141B0" w:rsidRDefault="001C6143">
                    <w:pPr>
                      <w:rPr>
                        <w:sz w:val="22"/>
                      </w:rPr>
                    </w:pPr>
                  </w:p>
                  <w:p w14:paraId="5A49B6C8" w14:textId="77777777" w:rsidR="001C6143" w:rsidRPr="000141B0" w:rsidRDefault="001C6143" w:rsidP="0069384D">
                    <w:pPr>
                      <w:pStyle w:val="afa"/>
                      <w:rPr>
                        <w:sz w:val="20"/>
                      </w:rPr>
                    </w:pPr>
                    <w:r w:rsidRPr="000141B0">
                      <w:rPr>
                        <w:sz w:val="20"/>
                      </w:rPr>
                      <w:t>Подп. И дата</w:t>
                    </w:r>
                  </w:p>
                  <w:p w14:paraId="58F5F776" w14:textId="77777777" w:rsidR="001C6143" w:rsidRPr="000141B0" w:rsidRDefault="001C6143"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1C6143" w:rsidRPr="000141B0" w:rsidRDefault="001C6143"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1C6143" w:rsidRPr="000141B0" w:rsidRDefault="001C6143"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1C6143" w:rsidRPr="000141B0" w:rsidRDefault="001C6143" w:rsidP="0069384D">
                          <w:pPr>
                            <w:pStyle w:val="afa"/>
                            <w:rPr>
                              <w:sz w:val="20"/>
                              <w:lang w:val="en-US"/>
                            </w:rPr>
                          </w:pPr>
                          <w:r w:rsidRPr="000141B0">
                            <w:rPr>
                              <w:sz w:val="20"/>
                            </w:rPr>
                            <w:t>Инв. № подл.</w:t>
                          </w:r>
                        </w:p>
                        <w:p w14:paraId="34AE00A9" w14:textId="77777777" w:rsidR="001C6143" w:rsidRPr="000141B0" w:rsidRDefault="001C6143">
                          <w:pPr>
                            <w:rPr>
                              <w:sz w:val="22"/>
                            </w:rPr>
                          </w:pPr>
                        </w:p>
                        <w:p w14:paraId="125C236C" w14:textId="77777777" w:rsidR="001C6143" w:rsidRPr="000141B0" w:rsidRDefault="001C614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1C6143" w:rsidRPr="000141B0" w:rsidRDefault="001C6143" w:rsidP="0069384D">
                    <w:pPr>
                      <w:pStyle w:val="afa"/>
                      <w:rPr>
                        <w:sz w:val="20"/>
                        <w:lang w:val="en-US"/>
                      </w:rPr>
                    </w:pPr>
                    <w:r w:rsidRPr="000141B0">
                      <w:rPr>
                        <w:sz w:val="20"/>
                      </w:rPr>
                      <w:t>Инв. № подл.</w:t>
                    </w:r>
                  </w:p>
                  <w:p w14:paraId="34AE00A9" w14:textId="77777777" w:rsidR="001C6143" w:rsidRPr="000141B0" w:rsidRDefault="001C6143">
                    <w:pPr>
                      <w:rPr>
                        <w:sz w:val="22"/>
                      </w:rPr>
                    </w:pPr>
                  </w:p>
                  <w:p w14:paraId="125C236C" w14:textId="77777777" w:rsidR="001C6143" w:rsidRPr="000141B0" w:rsidRDefault="001C614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1C6143" w:rsidRPr="000141B0" w:rsidRDefault="001C614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1C6143" w:rsidRPr="000141B0" w:rsidRDefault="001C614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0B169BD5" w:rsidR="001C6143" w:rsidRPr="00A55AD6" w:rsidRDefault="008C0533" w:rsidP="0069384D">
                          <w:pPr>
                            <w:pStyle w:val="af8"/>
                          </w:pPr>
                          <w:r>
                            <w:fldChar w:fldCharType="begin"/>
                          </w:r>
                          <w:r>
                            <w:instrText xml:space="preserve"> DOCPROPERTY  Стадия  \* MERGEFORMAT </w:instrText>
                          </w:r>
                          <w:r>
                            <w:fldChar w:fldCharType="separate"/>
                          </w:r>
                          <w:r w:rsidR="001D07F0">
                            <w:t>П</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B9E88"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0B169BD5" w:rsidR="001C6143" w:rsidRPr="00A55AD6" w:rsidRDefault="008C0533" w:rsidP="0069384D">
                    <w:pPr>
                      <w:pStyle w:val="af8"/>
                    </w:pPr>
                    <w:r>
                      <w:fldChar w:fldCharType="begin"/>
                    </w:r>
                    <w:r>
                      <w:instrText xml:space="preserve"> DOCPROPERTY  Стадия  \* MERGEFORMAT </w:instrText>
                    </w:r>
                    <w:r>
                      <w:fldChar w:fldCharType="separate"/>
                    </w:r>
                    <w:r w:rsidR="001D07F0">
                      <w:t>П</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1C6143" w:rsidRPr="003A75B2" w:rsidRDefault="001C6143"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1C6143" w:rsidRPr="003A75B2" w:rsidRDefault="001C6143"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1C6143" w:rsidRPr="003A75B2" w:rsidRDefault="001C6143" w:rsidP="0069384D">
                          <w:pPr>
                            <w:pStyle w:val="af6"/>
                          </w:pPr>
                          <w:r>
                            <w:t>Лист</w:t>
                          </w:r>
                        </w:p>
                        <w:p w14:paraId="373FE901" w14:textId="77777777" w:rsidR="001C6143" w:rsidRDefault="001C6143"/>
                        <w:p w14:paraId="29DA9A7D" w14:textId="77777777" w:rsidR="001C6143" w:rsidRPr="003A75B2" w:rsidRDefault="001C6143"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1C6143" w:rsidRPr="003A75B2" w:rsidRDefault="001C6143" w:rsidP="0069384D">
                    <w:pPr>
                      <w:pStyle w:val="af6"/>
                    </w:pPr>
                    <w:r>
                      <w:t>Лист</w:t>
                    </w:r>
                  </w:p>
                  <w:p w14:paraId="373FE901" w14:textId="77777777" w:rsidR="001C6143" w:rsidRDefault="001C6143"/>
                  <w:p w14:paraId="29DA9A7D" w14:textId="77777777" w:rsidR="001C6143" w:rsidRPr="003A75B2" w:rsidRDefault="001C6143"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1C6143" w:rsidRPr="004C30A9" w:rsidRDefault="001C6143" w:rsidP="0069384D">
                          <w:pPr>
                            <w:pStyle w:val="af6"/>
                          </w:pPr>
                          <w:r w:rsidRPr="004C30A9">
                            <w:t>Стадия</w:t>
                          </w:r>
                        </w:p>
                        <w:p w14:paraId="3ABE489F" w14:textId="77777777" w:rsidR="001C6143" w:rsidRPr="004C30A9" w:rsidRDefault="001C6143" w:rsidP="0069384D"/>
                        <w:p w14:paraId="30F4CC63" w14:textId="77777777" w:rsidR="001C6143" w:rsidRDefault="001C6143"/>
                        <w:p w14:paraId="3A51B686" w14:textId="77777777" w:rsidR="001C6143" w:rsidRPr="004C30A9" w:rsidRDefault="001C6143" w:rsidP="0069384D">
                          <w:pPr>
                            <w:pStyle w:val="af6"/>
                          </w:pPr>
                          <w:r w:rsidRPr="004C30A9">
                            <w:t>Стадия</w:t>
                          </w:r>
                        </w:p>
                        <w:p w14:paraId="6BD4143C" w14:textId="77777777" w:rsidR="001C6143" w:rsidRPr="004C30A9" w:rsidRDefault="001C6143"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1C6143" w:rsidRPr="004C30A9" w:rsidRDefault="001C6143" w:rsidP="0069384D">
                    <w:pPr>
                      <w:pStyle w:val="af6"/>
                    </w:pPr>
                    <w:r w:rsidRPr="004C30A9">
                      <w:t>Стадия</w:t>
                    </w:r>
                  </w:p>
                  <w:p w14:paraId="3ABE489F" w14:textId="77777777" w:rsidR="001C6143" w:rsidRPr="004C30A9" w:rsidRDefault="001C6143" w:rsidP="0069384D"/>
                  <w:p w14:paraId="30F4CC63" w14:textId="77777777" w:rsidR="001C6143" w:rsidRDefault="001C6143"/>
                  <w:p w14:paraId="3A51B686" w14:textId="77777777" w:rsidR="001C6143" w:rsidRPr="004C30A9" w:rsidRDefault="001C6143" w:rsidP="0069384D">
                    <w:pPr>
                      <w:pStyle w:val="af6"/>
                    </w:pPr>
                    <w:r w:rsidRPr="004C30A9">
                      <w:t>Стадия</w:t>
                    </w:r>
                  </w:p>
                  <w:p w14:paraId="6BD4143C" w14:textId="77777777" w:rsidR="001C6143" w:rsidRPr="004C30A9" w:rsidRDefault="001C6143"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1C6143" w:rsidRPr="00DC5B3C" w:rsidRDefault="001C6143"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1C6143" w:rsidRPr="00145E2C" w:rsidRDefault="001C6143"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1C6143" w:rsidRPr="00DC5B3C" w:rsidRDefault="001C6143"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1C6143" w:rsidRPr="00145E2C" w:rsidRDefault="001C6143"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1C6143" w:rsidRPr="006C2645" w:rsidRDefault="001C6143"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1C6143" w:rsidRPr="006C2645" w:rsidRDefault="001C6143"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1C6143" w:rsidRPr="00B06BBA" w:rsidRDefault="001C6143"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1C6143" w:rsidRPr="00B06BBA" w:rsidRDefault="001C6143"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1C6143" w:rsidRDefault="001C614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1C6143" w:rsidRDefault="001C6143"/>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1C6143" w:rsidRPr="00A27936" w:rsidRDefault="001C6143"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1C6143" w:rsidRPr="00A27936" w:rsidRDefault="001C6143"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1C6143" w:rsidRPr="00BE1363" w:rsidRDefault="001C6143"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1C6143" w:rsidRPr="00BE1363" w:rsidRDefault="001C6143"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1C6143" w:rsidRPr="001C2705" w:rsidRDefault="001C6143"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1C6143" w:rsidRPr="001C2705" w:rsidRDefault="001C6143"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1C6143" w:rsidRPr="002D1728" w:rsidRDefault="001C614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1C6143" w:rsidRPr="002D1728" w:rsidRDefault="001C614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1C6143" w:rsidRPr="00AD0912" w:rsidRDefault="001C6143"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1C6143" w:rsidRPr="00AD0912" w:rsidRDefault="001C6143"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1C6143" w:rsidRPr="001C2705" w:rsidRDefault="001C6143"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1C6143" w:rsidRPr="001C2705" w:rsidRDefault="001C6143"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1C6143" w:rsidRPr="00DF2469" w:rsidRDefault="001C614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1C6143" w:rsidRPr="00DF2469" w:rsidRDefault="001C614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1C6143" w:rsidRPr="00DF2469" w:rsidRDefault="001C6143"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1C6143" w:rsidRPr="00DF2469" w:rsidRDefault="001C6143"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1C6143" w:rsidRPr="00DF2469" w:rsidRDefault="001C6143"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1C6143" w:rsidRPr="00DF2469" w:rsidRDefault="001C6143"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1C6143" w:rsidRPr="00F66EF8" w:rsidRDefault="001C614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1C6143" w:rsidRPr="00F66EF8" w:rsidRDefault="001C614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1C6143" w:rsidRPr="004C30A9" w:rsidRDefault="001C614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1C6143" w:rsidRPr="004C30A9" w:rsidRDefault="001C614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1C6143" w:rsidRPr="004C30A9" w:rsidRDefault="001C6143"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1C6143" w:rsidRPr="004C30A9" w:rsidRDefault="001C6143"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1C6143" w:rsidRPr="004C30A9" w:rsidRDefault="001C6143"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1C6143" w:rsidRPr="004C30A9" w:rsidRDefault="001C6143"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1C6143" w:rsidRPr="00DF2469" w:rsidRDefault="001C6143"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1C6143" w:rsidRPr="00DF2469" w:rsidRDefault="001C6143"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1C6143" w:rsidRPr="002D1728"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1C6143" w:rsidRPr="002D1728"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1C6143" w:rsidRPr="001C2705" w:rsidRDefault="001C6143"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1C6143" w:rsidRPr="001C2705" w:rsidRDefault="001C6143"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1C6143" w:rsidRPr="00DF2469" w:rsidRDefault="001C6143"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1C6143" w:rsidRPr="00DF2469" w:rsidRDefault="001C6143"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1C6143" w:rsidRPr="004C30A9" w:rsidRDefault="001C614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1C6143" w:rsidRPr="004C30A9" w:rsidRDefault="001C614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1C6143" w:rsidRPr="001C2705" w:rsidRDefault="001C6143"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1C6143" w:rsidRPr="001C2705" w:rsidRDefault="001C6143"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1C6143" w:rsidRPr="001C2705" w:rsidRDefault="001C614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1C6143" w:rsidRPr="001C2705" w:rsidRDefault="001C6143"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EA1A0" w14:textId="77777777" w:rsidR="008C0533" w:rsidRDefault="008C0533" w:rsidP="00145E2C">
      <w:r>
        <w:separator/>
      </w:r>
    </w:p>
  </w:footnote>
  <w:footnote w:type="continuationSeparator" w:id="0">
    <w:p w14:paraId="692F5649" w14:textId="77777777" w:rsidR="008C0533" w:rsidRDefault="008C0533"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1C6143" w:rsidRPr="00FA5B2E" w14:paraId="0BB14219" w14:textId="77777777" w:rsidTr="00097A53">
      <w:trPr>
        <w:trHeight w:val="136"/>
        <w:jc w:val="right"/>
      </w:trPr>
      <w:tc>
        <w:tcPr>
          <w:tcW w:w="567" w:type="dxa"/>
          <w:shd w:val="clear" w:color="auto" w:fill="auto"/>
          <w:vAlign w:val="center"/>
        </w:tcPr>
        <w:p w14:paraId="67B4FD4E" w14:textId="77777777" w:rsidR="001C6143" w:rsidRPr="00FA5B2E" w:rsidRDefault="001C6143"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1C6143" w:rsidRPr="00592085" w:rsidRDefault="001C6143"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1C6143" w:rsidRPr="00592085" w:rsidRDefault="001C6143" w:rsidP="006965A6">
          <w:pPr>
            <w:pStyle w:val="a5"/>
            <w:jc w:val="center"/>
            <w:rPr>
              <w:b/>
              <w:szCs w:val="32"/>
            </w:rPr>
          </w:pPr>
        </w:p>
      </w:tc>
    </w:tr>
  </w:tbl>
  <w:p w14:paraId="2A4162BE" w14:textId="77777777" w:rsidR="001C6143" w:rsidRPr="002F57E2" w:rsidRDefault="001C6143"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1C6143" w:rsidRPr="004A39CE" w14:paraId="6A2602AF" w14:textId="77777777" w:rsidTr="006965A6">
      <w:trPr>
        <w:trHeight w:val="397"/>
        <w:jc w:val="right"/>
      </w:trPr>
      <w:tc>
        <w:tcPr>
          <w:tcW w:w="567" w:type="dxa"/>
          <w:shd w:val="clear" w:color="auto" w:fill="auto"/>
          <w:vAlign w:val="center"/>
        </w:tcPr>
        <w:p w14:paraId="4748B936" w14:textId="77777777" w:rsidR="001C6143" w:rsidRPr="001F341F" w:rsidRDefault="001C6143"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1C6143" w:rsidRPr="00592085" w:rsidRDefault="001C6143"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1C6143" w:rsidRPr="00592085" w:rsidRDefault="001C6143" w:rsidP="006965A6">
          <w:pPr>
            <w:pStyle w:val="a5"/>
            <w:jc w:val="center"/>
            <w:rPr>
              <w:b/>
              <w:szCs w:val="32"/>
            </w:rPr>
          </w:pPr>
        </w:p>
      </w:tc>
    </w:tr>
  </w:tbl>
  <w:p w14:paraId="4F41D475" w14:textId="77777777" w:rsidR="001C6143" w:rsidRPr="0006325D" w:rsidRDefault="001C6143"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774E"/>
    <w:rsid w:val="000410CF"/>
    <w:rsid w:val="0004115C"/>
    <w:rsid w:val="000419AE"/>
    <w:rsid w:val="0004349B"/>
    <w:rsid w:val="00045630"/>
    <w:rsid w:val="00045753"/>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1FC4"/>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AF3"/>
    <w:rsid w:val="000E59C1"/>
    <w:rsid w:val="000E7C1A"/>
    <w:rsid w:val="000E7DC9"/>
    <w:rsid w:val="000F2045"/>
    <w:rsid w:val="000F2DD7"/>
    <w:rsid w:val="000F4017"/>
    <w:rsid w:val="000F4D6B"/>
    <w:rsid w:val="000F69EE"/>
    <w:rsid w:val="000F75F6"/>
    <w:rsid w:val="00100603"/>
    <w:rsid w:val="001039E7"/>
    <w:rsid w:val="00104C3F"/>
    <w:rsid w:val="00104F5C"/>
    <w:rsid w:val="001106D9"/>
    <w:rsid w:val="00113621"/>
    <w:rsid w:val="00115423"/>
    <w:rsid w:val="00115CD5"/>
    <w:rsid w:val="00116F06"/>
    <w:rsid w:val="00117DE6"/>
    <w:rsid w:val="0012057D"/>
    <w:rsid w:val="0012166B"/>
    <w:rsid w:val="00121879"/>
    <w:rsid w:val="0012259B"/>
    <w:rsid w:val="0013064F"/>
    <w:rsid w:val="001319AC"/>
    <w:rsid w:val="001320D3"/>
    <w:rsid w:val="00132350"/>
    <w:rsid w:val="00132D89"/>
    <w:rsid w:val="001330D3"/>
    <w:rsid w:val="0013434D"/>
    <w:rsid w:val="001350AB"/>
    <w:rsid w:val="00136075"/>
    <w:rsid w:val="001363CE"/>
    <w:rsid w:val="00136D35"/>
    <w:rsid w:val="0014014D"/>
    <w:rsid w:val="001408E9"/>
    <w:rsid w:val="00144ADA"/>
    <w:rsid w:val="00144DC5"/>
    <w:rsid w:val="00145E2C"/>
    <w:rsid w:val="00151883"/>
    <w:rsid w:val="00153B54"/>
    <w:rsid w:val="00157BCE"/>
    <w:rsid w:val="0016147A"/>
    <w:rsid w:val="0016239C"/>
    <w:rsid w:val="001632D4"/>
    <w:rsid w:val="00163591"/>
    <w:rsid w:val="001653E8"/>
    <w:rsid w:val="00167278"/>
    <w:rsid w:val="0017198D"/>
    <w:rsid w:val="001724DE"/>
    <w:rsid w:val="0017447E"/>
    <w:rsid w:val="00176EF9"/>
    <w:rsid w:val="00183F94"/>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C6143"/>
    <w:rsid w:val="001D07F0"/>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79AA"/>
    <w:rsid w:val="00207F98"/>
    <w:rsid w:val="0021375C"/>
    <w:rsid w:val="002200B9"/>
    <w:rsid w:val="002203AF"/>
    <w:rsid w:val="002253DA"/>
    <w:rsid w:val="00230299"/>
    <w:rsid w:val="002307FA"/>
    <w:rsid w:val="002320AA"/>
    <w:rsid w:val="00232C4F"/>
    <w:rsid w:val="00233E77"/>
    <w:rsid w:val="002350AB"/>
    <w:rsid w:val="00235396"/>
    <w:rsid w:val="002422B2"/>
    <w:rsid w:val="00242DE9"/>
    <w:rsid w:val="00242E6B"/>
    <w:rsid w:val="00242F98"/>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87091"/>
    <w:rsid w:val="002917A3"/>
    <w:rsid w:val="00291879"/>
    <w:rsid w:val="0029396A"/>
    <w:rsid w:val="00295FA5"/>
    <w:rsid w:val="002A06FD"/>
    <w:rsid w:val="002A0CC5"/>
    <w:rsid w:val="002A1233"/>
    <w:rsid w:val="002A4341"/>
    <w:rsid w:val="002A4F2C"/>
    <w:rsid w:val="002A5F0B"/>
    <w:rsid w:val="002A6094"/>
    <w:rsid w:val="002A72AF"/>
    <w:rsid w:val="002A7A4A"/>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468"/>
    <w:rsid w:val="002E0BFE"/>
    <w:rsid w:val="002E2C08"/>
    <w:rsid w:val="002E6138"/>
    <w:rsid w:val="002F2DBF"/>
    <w:rsid w:val="002F556B"/>
    <w:rsid w:val="002F57E2"/>
    <w:rsid w:val="002F680E"/>
    <w:rsid w:val="003003C2"/>
    <w:rsid w:val="003028C9"/>
    <w:rsid w:val="00304D88"/>
    <w:rsid w:val="003055C4"/>
    <w:rsid w:val="00307FFC"/>
    <w:rsid w:val="00311409"/>
    <w:rsid w:val="00311C3C"/>
    <w:rsid w:val="00314816"/>
    <w:rsid w:val="00316D41"/>
    <w:rsid w:val="003204F5"/>
    <w:rsid w:val="00322993"/>
    <w:rsid w:val="0032301C"/>
    <w:rsid w:val="00325121"/>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E77"/>
    <w:rsid w:val="003A5987"/>
    <w:rsid w:val="003A59B9"/>
    <w:rsid w:val="003B1BCD"/>
    <w:rsid w:val="003B20D4"/>
    <w:rsid w:val="003B2963"/>
    <w:rsid w:val="003B6440"/>
    <w:rsid w:val="003B7574"/>
    <w:rsid w:val="003C271F"/>
    <w:rsid w:val="003C34E2"/>
    <w:rsid w:val="003C4E59"/>
    <w:rsid w:val="003C5BE1"/>
    <w:rsid w:val="003C5C63"/>
    <w:rsid w:val="003C6597"/>
    <w:rsid w:val="003C6678"/>
    <w:rsid w:val="003C70C3"/>
    <w:rsid w:val="003D23A5"/>
    <w:rsid w:val="003D2941"/>
    <w:rsid w:val="003D4603"/>
    <w:rsid w:val="003D58F1"/>
    <w:rsid w:val="003D5C9C"/>
    <w:rsid w:val="003E0175"/>
    <w:rsid w:val="003E325C"/>
    <w:rsid w:val="003E6073"/>
    <w:rsid w:val="003E6E2F"/>
    <w:rsid w:val="003F1AFE"/>
    <w:rsid w:val="003F3880"/>
    <w:rsid w:val="003F6966"/>
    <w:rsid w:val="003F6E64"/>
    <w:rsid w:val="004007CD"/>
    <w:rsid w:val="00403076"/>
    <w:rsid w:val="00405522"/>
    <w:rsid w:val="00405728"/>
    <w:rsid w:val="00405D7D"/>
    <w:rsid w:val="0040783E"/>
    <w:rsid w:val="00411E3C"/>
    <w:rsid w:val="0041381E"/>
    <w:rsid w:val="004143B8"/>
    <w:rsid w:val="00414D98"/>
    <w:rsid w:val="00416582"/>
    <w:rsid w:val="00416AC0"/>
    <w:rsid w:val="004177F6"/>
    <w:rsid w:val="00417A26"/>
    <w:rsid w:val="00417D40"/>
    <w:rsid w:val="00420EE7"/>
    <w:rsid w:val="00420F47"/>
    <w:rsid w:val="004251A1"/>
    <w:rsid w:val="00425800"/>
    <w:rsid w:val="00425F90"/>
    <w:rsid w:val="00427789"/>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91192"/>
    <w:rsid w:val="00491E1A"/>
    <w:rsid w:val="00493462"/>
    <w:rsid w:val="004A2420"/>
    <w:rsid w:val="004A28E8"/>
    <w:rsid w:val="004A35C4"/>
    <w:rsid w:val="004A3C49"/>
    <w:rsid w:val="004A5A00"/>
    <w:rsid w:val="004A5BCB"/>
    <w:rsid w:val="004A61B1"/>
    <w:rsid w:val="004A6E1B"/>
    <w:rsid w:val="004B0DCC"/>
    <w:rsid w:val="004B0E39"/>
    <w:rsid w:val="004B3CAC"/>
    <w:rsid w:val="004B4B29"/>
    <w:rsid w:val="004C15F6"/>
    <w:rsid w:val="004C1A1A"/>
    <w:rsid w:val="004C1FF0"/>
    <w:rsid w:val="004C21AB"/>
    <w:rsid w:val="004C362B"/>
    <w:rsid w:val="004C430E"/>
    <w:rsid w:val="004C59D2"/>
    <w:rsid w:val="004C7A2E"/>
    <w:rsid w:val="004D0B02"/>
    <w:rsid w:val="004D1535"/>
    <w:rsid w:val="004D1900"/>
    <w:rsid w:val="004D6525"/>
    <w:rsid w:val="004D6A52"/>
    <w:rsid w:val="004D6AB6"/>
    <w:rsid w:val="004D7028"/>
    <w:rsid w:val="004E15FE"/>
    <w:rsid w:val="004E28F0"/>
    <w:rsid w:val="004E36BD"/>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3F14"/>
    <w:rsid w:val="00523F4E"/>
    <w:rsid w:val="00527B93"/>
    <w:rsid w:val="00531AE9"/>
    <w:rsid w:val="005342BA"/>
    <w:rsid w:val="0053463C"/>
    <w:rsid w:val="00535FE1"/>
    <w:rsid w:val="00536AD7"/>
    <w:rsid w:val="005410D5"/>
    <w:rsid w:val="0054228D"/>
    <w:rsid w:val="0054419D"/>
    <w:rsid w:val="005446E2"/>
    <w:rsid w:val="00544E65"/>
    <w:rsid w:val="0054634A"/>
    <w:rsid w:val="00546631"/>
    <w:rsid w:val="0054748D"/>
    <w:rsid w:val="005523EE"/>
    <w:rsid w:val="00552489"/>
    <w:rsid w:val="00552719"/>
    <w:rsid w:val="00553CF2"/>
    <w:rsid w:val="0055562B"/>
    <w:rsid w:val="005576C5"/>
    <w:rsid w:val="00560402"/>
    <w:rsid w:val="005607B5"/>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884"/>
    <w:rsid w:val="005945FC"/>
    <w:rsid w:val="005A1107"/>
    <w:rsid w:val="005A2381"/>
    <w:rsid w:val="005A23D8"/>
    <w:rsid w:val="005A54CB"/>
    <w:rsid w:val="005A6D60"/>
    <w:rsid w:val="005B12E4"/>
    <w:rsid w:val="005B286A"/>
    <w:rsid w:val="005B6186"/>
    <w:rsid w:val="005C1C1B"/>
    <w:rsid w:val="005C1E17"/>
    <w:rsid w:val="005C4FC3"/>
    <w:rsid w:val="005D028C"/>
    <w:rsid w:val="005D227F"/>
    <w:rsid w:val="005D27FA"/>
    <w:rsid w:val="005D39A4"/>
    <w:rsid w:val="005D5814"/>
    <w:rsid w:val="005E4FA9"/>
    <w:rsid w:val="005E6587"/>
    <w:rsid w:val="005E67A5"/>
    <w:rsid w:val="005E67EE"/>
    <w:rsid w:val="005E795F"/>
    <w:rsid w:val="005F2109"/>
    <w:rsid w:val="005F371E"/>
    <w:rsid w:val="005F54BC"/>
    <w:rsid w:val="00601454"/>
    <w:rsid w:val="00601A76"/>
    <w:rsid w:val="00603947"/>
    <w:rsid w:val="00604B4B"/>
    <w:rsid w:val="006070FB"/>
    <w:rsid w:val="00612BD4"/>
    <w:rsid w:val="006147B0"/>
    <w:rsid w:val="0061629E"/>
    <w:rsid w:val="0061658E"/>
    <w:rsid w:val="00622B00"/>
    <w:rsid w:val="00623538"/>
    <w:rsid w:val="006248FD"/>
    <w:rsid w:val="00625C56"/>
    <w:rsid w:val="006262E5"/>
    <w:rsid w:val="00627635"/>
    <w:rsid w:val="006324F9"/>
    <w:rsid w:val="00632AAC"/>
    <w:rsid w:val="006345F4"/>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3402"/>
    <w:rsid w:val="006867A3"/>
    <w:rsid w:val="00690568"/>
    <w:rsid w:val="0069319B"/>
    <w:rsid w:val="0069384D"/>
    <w:rsid w:val="00695BD4"/>
    <w:rsid w:val="006965A6"/>
    <w:rsid w:val="0069703A"/>
    <w:rsid w:val="006B073A"/>
    <w:rsid w:val="006B1B1A"/>
    <w:rsid w:val="006B1DDD"/>
    <w:rsid w:val="006B1FC3"/>
    <w:rsid w:val="006B2A08"/>
    <w:rsid w:val="006B2B97"/>
    <w:rsid w:val="006B38C2"/>
    <w:rsid w:val="006B4863"/>
    <w:rsid w:val="006B4BDE"/>
    <w:rsid w:val="006B6AC2"/>
    <w:rsid w:val="006C0488"/>
    <w:rsid w:val="006C0DA0"/>
    <w:rsid w:val="006C2645"/>
    <w:rsid w:val="006C3C09"/>
    <w:rsid w:val="006C3C77"/>
    <w:rsid w:val="006C4C2E"/>
    <w:rsid w:val="006C5468"/>
    <w:rsid w:val="006C5D1A"/>
    <w:rsid w:val="006C6846"/>
    <w:rsid w:val="006C6AB0"/>
    <w:rsid w:val="006D18A0"/>
    <w:rsid w:val="006D22F5"/>
    <w:rsid w:val="006D35BD"/>
    <w:rsid w:val="006E0DA1"/>
    <w:rsid w:val="006E43DA"/>
    <w:rsid w:val="006F0AE0"/>
    <w:rsid w:val="006F3577"/>
    <w:rsid w:val="006F7C51"/>
    <w:rsid w:val="00701937"/>
    <w:rsid w:val="00701E34"/>
    <w:rsid w:val="00702567"/>
    <w:rsid w:val="00704366"/>
    <w:rsid w:val="00704612"/>
    <w:rsid w:val="007050EB"/>
    <w:rsid w:val="007064CD"/>
    <w:rsid w:val="007105F4"/>
    <w:rsid w:val="00710C6B"/>
    <w:rsid w:val="00711117"/>
    <w:rsid w:val="00712403"/>
    <w:rsid w:val="00715F9F"/>
    <w:rsid w:val="0072024F"/>
    <w:rsid w:val="00721463"/>
    <w:rsid w:val="0072170E"/>
    <w:rsid w:val="00724151"/>
    <w:rsid w:val="0072471F"/>
    <w:rsid w:val="00724FF9"/>
    <w:rsid w:val="0072545B"/>
    <w:rsid w:val="00725535"/>
    <w:rsid w:val="00727C1B"/>
    <w:rsid w:val="00730884"/>
    <w:rsid w:val="00732778"/>
    <w:rsid w:val="00733DAB"/>
    <w:rsid w:val="0073548A"/>
    <w:rsid w:val="00737428"/>
    <w:rsid w:val="00742170"/>
    <w:rsid w:val="007428E8"/>
    <w:rsid w:val="0074343B"/>
    <w:rsid w:val="0074384F"/>
    <w:rsid w:val="00745820"/>
    <w:rsid w:val="00746900"/>
    <w:rsid w:val="007507B6"/>
    <w:rsid w:val="007512B7"/>
    <w:rsid w:val="00751A48"/>
    <w:rsid w:val="0075412C"/>
    <w:rsid w:val="00754511"/>
    <w:rsid w:val="00756821"/>
    <w:rsid w:val="00757F28"/>
    <w:rsid w:val="00762726"/>
    <w:rsid w:val="00763023"/>
    <w:rsid w:val="00763049"/>
    <w:rsid w:val="007630A0"/>
    <w:rsid w:val="00765F44"/>
    <w:rsid w:val="0076731E"/>
    <w:rsid w:val="00767AFB"/>
    <w:rsid w:val="007707A6"/>
    <w:rsid w:val="00771FCA"/>
    <w:rsid w:val="00772479"/>
    <w:rsid w:val="00773A48"/>
    <w:rsid w:val="00775A4A"/>
    <w:rsid w:val="007863C8"/>
    <w:rsid w:val="0078694C"/>
    <w:rsid w:val="0078729A"/>
    <w:rsid w:val="00793A47"/>
    <w:rsid w:val="00794346"/>
    <w:rsid w:val="00794808"/>
    <w:rsid w:val="00795AD0"/>
    <w:rsid w:val="00796B7D"/>
    <w:rsid w:val="007A2B62"/>
    <w:rsid w:val="007A2CB4"/>
    <w:rsid w:val="007A352A"/>
    <w:rsid w:val="007A35C8"/>
    <w:rsid w:val="007A56D0"/>
    <w:rsid w:val="007B125F"/>
    <w:rsid w:val="007B1479"/>
    <w:rsid w:val="007B22A0"/>
    <w:rsid w:val="007B449F"/>
    <w:rsid w:val="007B6CFC"/>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F9F"/>
    <w:rsid w:val="00814EAD"/>
    <w:rsid w:val="00815A7E"/>
    <w:rsid w:val="00816316"/>
    <w:rsid w:val="0082131A"/>
    <w:rsid w:val="00821F23"/>
    <w:rsid w:val="00823016"/>
    <w:rsid w:val="008244D3"/>
    <w:rsid w:val="008303B1"/>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7C7"/>
    <w:rsid w:val="008A08A4"/>
    <w:rsid w:val="008A1753"/>
    <w:rsid w:val="008A17CB"/>
    <w:rsid w:val="008A1AF8"/>
    <w:rsid w:val="008A4854"/>
    <w:rsid w:val="008A7572"/>
    <w:rsid w:val="008B1A51"/>
    <w:rsid w:val="008B2458"/>
    <w:rsid w:val="008B3B32"/>
    <w:rsid w:val="008B47F7"/>
    <w:rsid w:val="008C0533"/>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0161"/>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3044B"/>
    <w:rsid w:val="00932DAB"/>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73752"/>
    <w:rsid w:val="00973887"/>
    <w:rsid w:val="00973A8C"/>
    <w:rsid w:val="009746F5"/>
    <w:rsid w:val="00974FCB"/>
    <w:rsid w:val="009752A0"/>
    <w:rsid w:val="0098223E"/>
    <w:rsid w:val="00984360"/>
    <w:rsid w:val="00986C91"/>
    <w:rsid w:val="00990F8F"/>
    <w:rsid w:val="009913A2"/>
    <w:rsid w:val="009957BA"/>
    <w:rsid w:val="00997064"/>
    <w:rsid w:val="00997390"/>
    <w:rsid w:val="009A0195"/>
    <w:rsid w:val="009A1462"/>
    <w:rsid w:val="009A1D18"/>
    <w:rsid w:val="009A5D63"/>
    <w:rsid w:val="009B12D1"/>
    <w:rsid w:val="009B23AA"/>
    <w:rsid w:val="009B4835"/>
    <w:rsid w:val="009B4971"/>
    <w:rsid w:val="009B4A64"/>
    <w:rsid w:val="009C1182"/>
    <w:rsid w:val="009C1FB7"/>
    <w:rsid w:val="009C4AC0"/>
    <w:rsid w:val="009C4D51"/>
    <w:rsid w:val="009C4EF4"/>
    <w:rsid w:val="009C603D"/>
    <w:rsid w:val="009C636D"/>
    <w:rsid w:val="009C731B"/>
    <w:rsid w:val="009C7A4D"/>
    <w:rsid w:val="009D1196"/>
    <w:rsid w:val="009D1DA8"/>
    <w:rsid w:val="009D245A"/>
    <w:rsid w:val="009D29EE"/>
    <w:rsid w:val="009D2ED7"/>
    <w:rsid w:val="009D3452"/>
    <w:rsid w:val="009E1F10"/>
    <w:rsid w:val="009E264F"/>
    <w:rsid w:val="009E3694"/>
    <w:rsid w:val="009E68EC"/>
    <w:rsid w:val="009E6DFA"/>
    <w:rsid w:val="009E7022"/>
    <w:rsid w:val="009F2838"/>
    <w:rsid w:val="009F41DA"/>
    <w:rsid w:val="009F56C1"/>
    <w:rsid w:val="009F7F03"/>
    <w:rsid w:val="00A02816"/>
    <w:rsid w:val="00A04D5B"/>
    <w:rsid w:val="00A0650E"/>
    <w:rsid w:val="00A06E95"/>
    <w:rsid w:val="00A129FC"/>
    <w:rsid w:val="00A1393E"/>
    <w:rsid w:val="00A16AE6"/>
    <w:rsid w:val="00A20156"/>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678E"/>
    <w:rsid w:val="00A67A18"/>
    <w:rsid w:val="00A67F00"/>
    <w:rsid w:val="00A67F29"/>
    <w:rsid w:val="00A71171"/>
    <w:rsid w:val="00A7190A"/>
    <w:rsid w:val="00A71AAD"/>
    <w:rsid w:val="00A730F6"/>
    <w:rsid w:val="00A74592"/>
    <w:rsid w:val="00A748CB"/>
    <w:rsid w:val="00A74D09"/>
    <w:rsid w:val="00A74DDC"/>
    <w:rsid w:val="00A76B6B"/>
    <w:rsid w:val="00A8149B"/>
    <w:rsid w:val="00A821B6"/>
    <w:rsid w:val="00A828A7"/>
    <w:rsid w:val="00A831F5"/>
    <w:rsid w:val="00A853D0"/>
    <w:rsid w:val="00A8749B"/>
    <w:rsid w:val="00A92926"/>
    <w:rsid w:val="00A9389B"/>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5E8F"/>
    <w:rsid w:val="00AE6477"/>
    <w:rsid w:val="00AE6E2D"/>
    <w:rsid w:val="00AE7D55"/>
    <w:rsid w:val="00AF4FEB"/>
    <w:rsid w:val="00AF57FB"/>
    <w:rsid w:val="00AF7498"/>
    <w:rsid w:val="00AF7944"/>
    <w:rsid w:val="00B01328"/>
    <w:rsid w:val="00B01B3C"/>
    <w:rsid w:val="00B01BF7"/>
    <w:rsid w:val="00B03A9D"/>
    <w:rsid w:val="00B03C76"/>
    <w:rsid w:val="00B04290"/>
    <w:rsid w:val="00B048D4"/>
    <w:rsid w:val="00B04E03"/>
    <w:rsid w:val="00B065A2"/>
    <w:rsid w:val="00B06BBA"/>
    <w:rsid w:val="00B07C60"/>
    <w:rsid w:val="00B10D85"/>
    <w:rsid w:val="00B15E36"/>
    <w:rsid w:val="00B16AE5"/>
    <w:rsid w:val="00B16F1F"/>
    <w:rsid w:val="00B17A8F"/>
    <w:rsid w:val="00B201D6"/>
    <w:rsid w:val="00B2291A"/>
    <w:rsid w:val="00B229C0"/>
    <w:rsid w:val="00B22F0C"/>
    <w:rsid w:val="00B2487B"/>
    <w:rsid w:val="00B26260"/>
    <w:rsid w:val="00B3023A"/>
    <w:rsid w:val="00B332F9"/>
    <w:rsid w:val="00B36236"/>
    <w:rsid w:val="00B4199E"/>
    <w:rsid w:val="00B434DE"/>
    <w:rsid w:val="00B434F2"/>
    <w:rsid w:val="00B52CDD"/>
    <w:rsid w:val="00B54407"/>
    <w:rsid w:val="00B54909"/>
    <w:rsid w:val="00B5632D"/>
    <w:rsid w:val="00B60B15"/>
    <w:rsid w:val="00B6339C"/>
    <w:rsid w:val="00B63DB9"/>
    <w:rsid w:val="00B677EC"/>
    <w:rsid w:val="00B67EEF"/>
    <w:rsid w:val="00B70CF7"/>
    <w:rsid w:val="00B710EC"/>
    <w:rsid w:val="00B71EA8"/>
    <w:rsid w:val="00B76A8C"/>
    <w:rsid w:val="00B81EE7"/>
    <w:rsid w:val="00B84F71"/>
    <w:rsid w:val="00B86C0F"/>
    <w:rsid w:val="00B9299F"/>
    <w:rsid w:val="00B945D6"/>
    <w:rsid w:val="00B96123"/>
    <w:rsid w:val="00BA17B8"/>
    <w:rsid w:val="00BA351E"/>
    <w:rsid w:val="00BA3954"/>
    <w:rsid w:val="00BA584C"/>
    <w:rsid w:val="00BA7B08"/>
    <w:rsid w:val="00BB00AD"/>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53F07"/>
    <w:rsid w:val="00C53F67"/>
    <w:rsid w:val="00C549FF"/>
    <w:rsid w:val="00C55568"/>
    <w:rsid w:val="00C567D3"/>
    <w:rsid w:val="00C5791B"/>
    <w:rsid w:val="00C603B4"/>
    <w:rsid w:val="00C610BB"/>
    <w:rsid w:val="00C612BD"/>
    <w:rsid w:val="00C62512"/>
    <w:rsid w:val="00C64C18"/>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9FC"/>
    <w:rsid w:val="00C9648A"/>
    <w:rsid w:val="00C965D5"/>
    <w:rsid w:val="00C96AE7"/>
    <w:rsid w:val="00C97CAD"/>
    <w:rsid w:val="00CA240B"/>
    <w:rsid w:val="00CA29D9"/>
    <w:rsid w:val="00CA2E0C"/>
    <w:rsid w:val="00CA5560"/>
    <w:rsid w:val="00CA5FAE"/>
    <w:rsid w:val="00CA7AB7"/>
    <w:rsid w:val="00CB0EE4"/>
    <w:rsid w:val="00CB10D1"/>
    <w:rsid w:val="00CB1B74"/>
    <w:rsid w:val="00CB5C60"/>
    <w:rsid w:val="00CB60B7"/>
    <w:rsid w:val="00CB6A1A"/>
    <w:rsid w:val="00CC0456"/>
    <w:rsid w:val="00CC1AEB"/>
    <w:rsid w:val="00CC1C0D"/>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51E"/>
    <w:rsid w:val="00CF618F"/>
    <w:rsid w:val="00D008A6"/>
    <w:rsid w:val="00D01C0F"/>
    <w:rsid w:val="00D03080"/>
    <w:rsid w:val="00D031D2"/>
    <w:rsid w:val="00D03377"/>
    <w:rsid w:val="00D0727B"/>
    <w:rsid w:val="00D104A7"/>
    <w:rsid w:val="00D118C9"/>
    <w:rsid w:val="00D14AC9"/>
    <w:rsid w:val="00D14FD6"/>
    <w:rsid w:val="00D2018D"/>
    <w:rsid w:val="00D21E0F"/>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51DF"/>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F1"/>
    <w:rsid w:val="00DC06BC"/>
    <w:rsid w:val="00DC18F3"/>
    <w:rsid w:val="00DC4026"/>
    <w:rsid w:val="00DC4FE8"/>
    <w:rsid w:val="00DC5B3C"/>
    <w:rsid w:val="00DC6946"/>
    <w:rsid w:val="00DC7344"/>
    <w:rsid w:val="00DD1E2A"/>
    <w:rsid w:val="00DD2706"/>
    <w:rsid w:val="00DD329F"/>
    <w:rsid w:val="00DD4063"/>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6C46"/>
    <w:rsid w:val="00E87174"/>
    <w:rsid w:val="00E90541"/>
    <w:rsid w:val="00E908FF"/>
    <w:rsid w:val="00E915DA"/>
    <w:rsid w:val="00E930F5"/>
    <w:rsid w:val="00E9602E"/>
    <w:rsid w:val="00E96D4D"/>
    <w:rsid w:val="00EA293F"/>
    <w:rsid w:val="00EA4BB9"/>
    <w:rsid w:val="00EA5103"/>
    <w:rsid w:val="00EA570D"/>
    <w:rsid w:val="00EA6CA6"/>
    <w:rsid w:val="00EB3144"/>
    <w:rsid w:val="00EB3EBA"/>
    <w:rsid w:val="00EB583F"/>
    <w:rsid w:val="00EB68D6"/>
    <w:rsid w:val="00EB6E89"/>
    <w:rsid w:val="00EB7A7C"/>
    <w:rsid w:val="00EC1605"/>
    <w:rsid w:val="00EC3274"/>
    <w:rsid w:val="00EC495E"/>
    <w:rsid w:val="00ED233C"/>
    <w:rsid w:val="00ED3027"/>
    <w:rsid w:val="00ED348E"/>
    <w:rsid w:val="00ED5558"/>
    <w:rsid w:val="00EF609C"/>
    <w:rsid w:val="00EF7356"/>
    <w:rsid w:val="00F00DF4"/>
    <w:rsid w:val="00F016DE"/>
    <w:rsid w:val="00F01AE8"/>
    <w:rsid w:val="00F04584"/>
    <w:rsid w:val="00F05BF3"/>
    <w:rsid w:val="00F06789"/>
    <w:rsid w:val="00F075E1"/>
    <w:rsid w:val="00F1107C"/>
    <w:rsid w:val="00F140C2"/>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4144F"/>
    <w:rsid w:val="00F448CA"/>
    <w:rsid w:val="00F46897"/>
    <w:rsid w:val="00F46F6A"/>
    <w:rsid w:val="00F47D2B"/>
    <w:rsid w:val="00F47DE4"/>
    <w:rsid w:val="00F50B2B"/>
    <w:rsid w:val="00F51529"/>
    <w:rsid w:val="00F52308"/>
    <w:rsid w:val="00F52DA3"/>
    <w:rsid w:val="00F5515E"/>
    <w:rsid w:val="00F55659"/>
    <w:rsid w:val="00F55B68"/>
    <w:rsid w:val="00F5665F"/>
    <w:rsid w:val="00F607CA"/>
    <w:rsid w:val="00F62028"/>
    <w:rsid w:val="00F641C8"/>
    <w:rsid w:val="00F65ADC"/>
    <w:rsid w:val="00F67EAD"/>
    <w:rsid w:val="00F720BE"/>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5551"/>
    <w:rsid w:val="00FA76E8"/>
    <w:rsid w:val="00FA7868"/>
    <w:rsid w:val="00FB312E"/>
    <w:rsid w:val="00FB3555"/>
    <w:rsid w:val="00FB44A0"/>
    <w:rsid w:val="00FB4618"/>
    <w:rsid w:val="00FC006E"/>
    <w:rsid w:val="00FC0DAF"/>
    <w:rsid w:val="00FC2AC7"/>
    <w:rsid w:val="00FC3503"/>
    <w:rsid w:val="00FC6640"/>
    <w:rsid w:val="00FD347F"/>
    <w:rsid w:val="00FD53EC"/>
    <w:rsid w:val="00FE0BB8"/>
    <w:rsid w:val="00FE24B2"/>
    <w:rsid w:val="00FE283C"/>
    <w:rsid w:val="00FE4FEE"/>
    <w:rsid w:val="00FE5AA5"/>
    <w:rsid w:val="00FE7E2F"/>
    <w:rsid w:val="00FF2C5B"/>
    <w:rsid w:val="00FF4BA1"/>
    <w:rsid w:val="00FF7334"/>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B01C6-2A62-41B7-A8E9-12224DFA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14</Pages>
  <Words>2643</Words>
  <Characters>15070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47</cp:revision>
  <cp:lastPrinted>2025-03-01T06:36:00Z</cp:lastPrinted>
  <dcterms:created xsi:type="dcterms:W3CDTF">2024-11-09T11:17:00Z</dcterms:created>
  <dcterms:modified xsi:type="dcterms:W3CDTF">2025-03-01T06:39:00Z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