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17724F28"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9F0B3E">
        <w:rPr>
          <w:sz w:val="32"/>
        </w:rPr>
        <w:t>6</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52675130" w14:textId="77777777" w:rsidR="003A4CF9" w:rsidRPr="0045340A" w:rsidRDefault="003A4CF9" w:rsidP="003A4CF9">
      <w:pPr>
        <w:spacing w:line="360" w:lineRule="auto"/>
        <w:ind w:firstLine="284"/>
        <w:jc w:val="both"/>
        <w:rPr>
          <w:b w:val="0"/>
        </w:rPr>
      </w:pPr>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60A27AAC" w14:textId="77777777" w:rsidR="003A4CF9" w:rsidRPr="0045340A" w:rsidRDefault="003A4CF9" w:rsidP="003A4CF9">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54490953" w14:textId="77777777" w:rsidR="003A4CF9" w:rsidRPr="0045340A" w:rsidRDefault="003A4CF9" w:rsidP="003A4CF9">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10F7A420" w14:textId="77777777" w:rsidR="003A4CF9" w:rsidRPr="0045340A" w:rsidRDefault="003A4CF9" w:rsidP="003A4CF9">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0760137B" w14:textId="77777777" w:rsidR="003A4CF9" w:rsidRPr="0045340A" w:rsidRDefault="003A4CF9" w:rsidP="003A4CF9">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0BD7FD79" w14:textId="77777777" w:rsidR="003A4CF9" w:rsidRPr="0045340A" w:rsidRDefault="003A4CF9" w:rsidP="003A4CF9">
      <w:pPr>
        <w:spacing w:line="360" w:lineRule="auto"/>
        <w:ind w:firstLine="284"/>
        <w:jc w:val="both"/>
        <w:rPr>
          <w:b w:val="0"/>
          <w:sz w:val="2"/>
          <w:szCs w:val="2"/>
        </w:rPr>
      </w:pPr>
    </w:p>
    <w:p w14:paraId="7823CFBD" w14:textId="77777777" w:rsidR="003A4CF9" w:rsidRPr="0045340A" w:rsidRDefault="003A4CF9" w:rsidP="003A4CF9">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10E57C20" w14:textId="77777777" w:rsidR="003A4CF9" w:rsidRPr="0045340A" w:rsidRDefault="003A4CF9" w:rsidP="003A4CF9">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t xml:space="preserve">           </w:t>
      </w:r>
      <w:r w:rsidRPr="0045340A">
        <w:rPr>
          <w:b w:val="0"/>
          <w:szCs w:val="24"/>
        </w:rPr>
        <w:t xml:space="preserve">           </w:t>
      </w:r>
      <w:r>
        <w:rPr>
          <w:b w:val="0"/>
          <w:szCs w:val="24"/>
        </w:rPr>
        <w:t xml:space="preserve">  7</w:t>
      </w:r>
    </w:p>
    <w:p w14:paraId="4ED791D8" w14:textId="77777777" w:rsidR="003A4CF9" w:rsidRPr="0045340A" w:rsidRDefault="003A4CF9" w:rsidP="003A4CF9">
      <w:pPr>
        <w:spacing w:line="360" w:lineRule="auto"/>
        <w:ind w:firstLine="284"/>
        <w:jc w:val="both"/>
        <w:rPr>
          <w:b w:val="0"/>
          <w:sz w:val="2"/>
          <w:szCs w:val="2"/>
        </w:rPr>
      </w:pPr>
    </w:p>
    <w:p w14:paraId="3F02EA7A" w14:textId="77777777" w:rsidR="003A4CF9" w:rsidRPr="0045340A" w:rsidRDefault="003A4CF9" w:rsidP="003A4CF9">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6DEA3072" w14:textId="77777777" w:rsidR="003A4CF9" w:rsidRPr="0045340A" w:rsidRDefault="003A4CF9" w:rsidP="003A4CF9">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4C51755B" w14:textId="77777777" w:rsidR="003A4CF9" w:rsidRPr="0045340A" w:rsidRDefault="003A4CF9" w:rsidP="003A4CF9">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6C100C48" w14:textId="77777777" w:rsidR="003A4CF9" w:rsidRPr="0045340A" w:rsidRDefault="003A4CF9" w:rsidP="003A4CF9">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3EB41965" w14:textId="77777777" w:rsidR="003A4CF9" w:rsidRPr="0045340A" w:rsidRDefault="003A4CF9" w:rsidP="003A4CF9">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1E3F1F9F" w14:textId="77777777" w:rsidR="003A4CF9" w:rsidRPr="0045340A" w:rsidRDefault="003A4CF9" w:rsidP="003A4CF9">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76ACC7C3" w14:textId="77777777" w:rsidR="003A4CF9" w:rsidRPr="0045340A" w:rsidRDefault="003A4CF9" w:rsidP="003A4CF9">
      <w:pPr>
        <w:spacing w:line="360" w:lineRule="auto"/>
        <w:ind w:firstLine="284"/>
        <w:jc w:val="both"/>
        <w:rPr>
          <w:b w:val="0"/>
          <w:szCs w:val="24"/>
        </w:rPr>
      </w:pPr>
      <w:r w:rsidRPr="0045340A">
        <w:rPr>
          <w:b w:val="0"/>
          <w:szCs w:val="24"/>
        </w:rPr>
        <w:t>Приложения:</w:t>
      </w:r>
    </w:p>
    <w:p w14:paraId="5D787C19" w14:textId="77777777" w:rsidR="003A4CF9" w:rsidRDefault="003A4CF9" w:rsidP="003A4CF9">
      <w:pPr>
        <w:spacing w:line="360" w:lineRule="auto"/>
        <w:ind w:firstLine="284"/>
        <w:jc w:val="both"/>
        <w:rPr>
          <w:b w:val="0"/>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p>
    <w:p w14:paraId="723DB973" w14:textId="5DD0419E" w:rsidR="003A4CF9" w:rsidRDefault="003A4CF9" w:rsidP="003A4CF9">
      <w:pPr>
        <w:spacing w:line="360" w:lineRule="auto"/>
        <w:ind w:firstLine="284"/>
        <w:jc w:val="both"/>
        <w:rPr>
          <w:b w:val="0"/>
          <w:szCs w:val="24"/>
        </w:rPr>
      </w:pPr>
      <w:bookmarkStart w:id="0" w:name="_Hlk189923764"/>
      <w:r w:rsidRPr="0045340A">
        <w:rPr>
          <w:b w:val="0"/>
          <w:szCs w:val="24"/>
        </w:rPr>
        <w:t xml:space="preserve">Приложение </w:t>
      </w:r>
      <w:r>
        <w:rPr>
          <w:b w:val="0"/>
          <w:szCs w:val="24"/>
        </w:rPr>
        <w:t>Б</w:t>
      </w:r>
      <w:r w:rsidRPr="0045340A">
        <w:rPr>
          <w:b w:val="0"/>
          <w:szCs w:val="24"/>
        </w:rPr>
        <w:t xml:space="preserve"> (обязательное)</w:t>
      </w:r>
      <w:r>
        <w:rPr>
          <w:b w:val="0"/>
          <w:szCs w:val="24"/>
        </w:rPr>
        <w:t>:</w:t>
      </w:r>
      <w:r w:rsidRPr="0045340A">
        <w:rPr>
          <w:b w:val="0"/>
          <w:szCs w:val="24"/>
        </w:rPr>
        <w:t xml:space="preserve"> Однолинейная схема ~400/230В. </w:t>
      </w:r>
      <w:r w:rsidRPr="004D1F56">
        <w:rPr>
          <w:b w:val="0"/>
          <w:szCs w:val="24"/>
        </w:rPr>
        <w:t>Щит 8Щ, I, II секции.</w:t>
      </w:r>
      <w:bookmarkStart w:id="1" w:name="_Hlk190434722"/>
    </w:p>
    <w:p w14:paraId="208985DA" w14:textId="006C05B0" w:rsidR="00B30EA8" w:rsidRDefault="00B30EA8" w:rsidP="00B30EA8">
      <w:pPr>
        <w:spacing w:line="360" w:lineRule="auto"/>
        <w:ind w:firstLine="284"/>
        <w:jc w:val="both"/>
        <w:rPr>
          <w:b w:val="0"/>
          <w:szCs w:val="24"/>
        </w:rPr>
      </w:pPr>
      <w:bookmarkStart w:id="2" w:name="_Hlk190434077"/>
      <w:r w:rsidRPr="0045340A">
        <w:rPr>
          <w:b w:val="0"/>
          <w:szCs w:val="24"/>
        </w:rPr>
        <w:t xml:space="preserve">Приложение </w:t>
      </w:r>
      <w:r>
        <w:rPr>
          <w:b w:val="0"/>
          <w:szCs w:val="24"/>
        </w:rPr>
        <w:t>В</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47C2148F" w14:textId="77777777" w:rsidR="00A85DC0" w:rsidRDefault="00A85DC0" w:rsidP="00A85DC0">
      <w:pPr>
        <w:spacing w:line="360" w:lineRule="auto"/>
        <w:ind w:firstLine="284"/>
        <w:jc w:val="both"/>
        <w:rPr>
          <w:b w:val="0"/>
          <w:szCs w:val="24"/>
        </w:rPr>
      </w:pPr>
      <w:bookmarkStart w:id="3" w:name="_Hlk191713874"/>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bookmarkEnd w:id="3"/>
    <w:p w14:paraId="4B22EED4" w14:textId="77777777" w:rsidR="00A85DC0" w:rsidRDefault="00A85DC0" w:rsidP="00B30EA8">
      <w:pPr>
        <w:spacing w:line="360" w:lineRule="auto"/>
        <w:ind w:firstLine="284"/>
        <w:jc w:val="both"/>
        <w:rPr>
          <w:b w:val="0"/>
          <w:szCs w:val="24"/>
        </w:rPr>
      </w:pPr>
    </w:p>
    <w:bookmarkEnd w:id="1"/>
    <w:bookmarkEnd w:id="2"/>
    <w:p w14:paraId="656AD86F" w14:textId="5DD0419E" w:rsidR="00B30EA8" w:rsidRDefault="00B30EA8" w:rsidP="003A4CF9">
      <w:pPr>
        <w:spacing w:line="360" w:lineRule="auto"/>
        <w:ind w:firstLine="284"/>
        <w:jc w:val="both"/>
        <w:rPr>
          <w:b w:val="0"/>
          <w:szCs w:val="24"/>
        </w:rPr>
      </w:pPr>
    </w:p>
    <w:bookmarkEnd w:id="0"/>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26392A4F"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9F0B3E">
        <w:rPr>
          <w:b w:val="0"/>
          <w:szCs w:val="24"/>
        </w:rPr>
        <w:t>6</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C56262"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1DEF16E5" w:rsidR="009D41B0" w:rsidRDefault="009D41B0" w:rsidP="00AD0912">
      <w:pPr>
        <w:spacing w:line="360" w:lineRule="auto"/>
        <w:ind w:firstLine="567"/>
        <w:rPr>
          <w:b w:val="0"/>
          <w:bCs/>
          <w:szCs w:val="24"/>
        </w:rPr>
      </w:pPr>
    </w:p>
    <w:p w14:paraId="784E0104" w14:textId="77777777" w:rsidR="009D41B0" w:rsidRDefault="009D41B0">
      <w:pPr>
        <w:jc w:val="left"/>
        <w:rPr>
          <w:b w:val="0"/>
          <w:bCs/>
          <w:szCs w:val="24"/>
        </w:rPr>
      </w:pPr>
      <w:r>
        <w:rPr>
          <w:b w:val="0"/>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5FBE4ADD"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9F0B3E" w:rsidRPr="00296A36" w14:paraId="47B44348" w14:textId="77777777" w:rsidTr="0013471E">
        <w:tc>
          <w:tcPr>
            <w:tcW w:w="4390" w:type="dxa"/>
          </w:tcPr>
          <w:p w14:paraId="20E5DD44" w14:textId="77777777" w:rsidR="009F0B3E" w:rsidRPr="00A93F52" w:rsidRDefault="009F0B3E" w:rsidP="009F0B3E">
            <w:pPr>
              <w:spacing w:line="360" w:lineRule="auto"/>
              <w:jc w:val="left"/>
              <w:rPr>
                <w:b w:val="0"/>
                <w:szCs w:val="24"/>
              </w:rPr>
            </w:pPr>
            <w:r w:rsidRPr="00A93F52">
              <w:rPr>
                <w:b w:val="0"/>
                <w:szCs w:val="24"/>
              </w:rPr>
              <w:t>Шкаф</w:t>
            </w:r>
          </w:p>
        </w:tc>
        <w:tc>
          <w:tcPr>
            <w:tcW w:w="5522" w:type="dxa"/>
          </w:tcPr>
          <w:p w14:paraId="2D6646BB" w14:textId="68525420" w:rsidR="009F0B3E" w:rsidRPr="00A93F52" w:rsidRDefault="009F0B3E" w:rsidP="003A4CF9">
            <w:pPr>
              <w:pStyle w:val="afff1"/>
              <w:ind w:left="28"/>
              <w:rPr>
                <w:b w:val="0"/>
                <w:szCs w:val="24"/>
              </w:rPr>
            </w:pPr>
            <w:r w:rsidRPr="009F0B3E">
              <w:rPr>
                <w:b w:val="0"/>
                <w:szCs w:val="24"/>
              </w:rPr>
              <w:t>ШУНН4406</w:t>
            </w:r>
          </w:p>
        </w:tc>
      </w:tr>
      <w:tr w:rsidR="009F0B3E" w:rsidRPr="00296A36" w14:paraId="2DEB9415" w14:textId="77777777" w:rsidTr="0013471E">
        <w:tc>
          <w:tcPr>
            <w:tcW w:w="4390" w:type="dxa"/>
          </w:tcPr>
          <w:p w14:paraId="698608B4" w14:textId="77777777" w:rsidR="009F0B3E" w:rsidRPr="00A93F52" w:rsidRDefault="009F0B3E" w:rsidP="009F0B3E">
            <w:pPr>
              <w:spacing w:line="360" w:lineRule="auto"/>
              <w:jc w:val="left"/>
              <w:rPr>
                <w:b w:val="0"/>
                <w:szCs w:val="24"/>
              </w:rPr>
            </w:pPr>
            <w:r w:rsidRPr="00A93F52">
              <w:rPr>
                <w:b w:val="0"/>
                <w:szCs w:val="24"/>
              </w:rPr>
              <w:t>Количество шкафов</w:t>
            </w:r>
          </w:p>
        </w:tc>
        <w:tc>
          <w:tcPr>
            <w:tcW w:w="5522" w:type="dxa"/>
          </w:tcPr>
          <w:p w14:paraId="5608E2A4" w14:textId="6C06A7E4" w:rsidR="009F0B3E" w:rsidRPr="00A93F52" w:rsidRDefault="009F0B3E" w:rsidP="003A4CF9">
            <w:pPr>
              <w:pStyle w:val="afff1"/>
              <w:ind w:left="28"/>
              <w:rPr>
                <w:b w:val="0"/>
                <w:szCs w:val="24"/>
              </w:rPr>
            </w:pPr>
            <w:r w:rsidRPr="009F0B3E">
              <w:rPr>
                <w:b w:val="0"/>
                <w:szCs w:val="24"/>
              </w:rPr>
              <w:t>Один на 3 насоса</w:t>
            </w:r>
          </w:p>
        </w:tc>
      </w:tr>
      <w:tr w:rsidR="009F0B3E" w:rsidRPr="00296A36" w14:paraId="0C246AF6" w14:textId="77777777" w:rsidTr="0013471E">
        <w:tc>
          <w:tcPr>
            <w:tcW w:w="4390" w:type="dxa"/>
          </w:tcPr>
          <w:p w14:paraId="419CAFB0" w14:textId="77777777" w:rsidR="009F0B3E" w:rsidRPr="00A93F52" w:rsidRDefault="009F0B3E" w:rsidP="009F0B3E">
            <w:pPr>
              <w:spacing w:line="360" w:lineRule="auto"/>
              <w:jc w:val="left"/>
              <w:rPr>
                <w:b w:val="0"/>
                <w:szCs w:val="24"/>
              </w:rPr>
            </w:pPr>
            <w:r w:rsidRPr="00A93F52">
              <w:rPr>
                <w:b w:val="0"/>
                <w:szCs w:val="24"/>
              </w:rPr>
              <w:t>Расположение шкафа</w:t>
            </w:r>
          </w:p>
        </w:tc>
        <w:tc>
          <w:tcPr>
            <w:tcW w:w="5522" w:type="dxa"/>
          </w:tcPr>
          <w:p w14:paraId="330CC669" w14:textId="4D1FB936" w:rsidR="009F0B3E" w:rsidRPr="00A93F52" w:rsidRDefault="009F0B3E" w:rsidP="003A4CF9">
            <w:pPr>
              <w:pStyle w:val="afff1"/>
              <w:ind w:left="28"/>
              <w:rPr>
                <w:b w:val="0"/>
                <w:szCs w:val="24"/>
              </w:rPr>
            </w:pPr>
            <w:r w:rsidRPr="009F0B3E">
              <w:rPr>
                <w:b w:val="0"/>
                <w:szCs w:val="24"/>
              </w:rPr>
              <w:t>Рядом с насосами</w:t>
            </w:r>
          </w:p>
        </w:tc>
      </w:tr>
      <w:tr w:rsidR="009F0B3E" w:rsidRPr="00296A36" w14:paraId="65240BDF" w14:textId="77777777" w:rsidTr="0013471E">
        <w:tc>
          <w:tcPr>
            <w:tcW w:w="4390" w:type="dxa"/>
          </w:tcPr>
          <w:p w14:paraId="6C281769" w14:textId="77777777" w:rsidR="009F0B3E" w:rsidRPr="00A93F52" w:rsidRDefault="009F0B3E" w:rsidP="009F0B3E">
            <w:pPr>
              <w:spacing w:line="360" w:lineRule="auto"/>
              <w:jc w:val="left"/>
              <w:rPr>
                <w:b w:val="0"/>
                <w:szCs w:val="24"/>
              </w:rPr>
            </w:pPr>
            <w:r w:rsidRPr="00A93F52">
              <w:rPr>
                <w:b w:val="0"/>
                <w:szCs w:val="24"/>
              </w:rPr>
              <w:t>Количество рабочих/резервных насосов</w:t>
            </w:r>
          </w:p>
        </w:tc>
        <w:tc>
          <w:tcPr>
            <w:tcW w:w="5522" w:type="dxa"/>
          </w:tcPr>
          <w:p w14:paraId="59171240" w14:textId="0CC3D647" w:rsidR="009F0B3E" w:rsidRPr="00A93F52" w:rsidRDefault="009F0B3E" w:rsidP="003A4CF9">
            <w:pPr>
              <w:pStyle w:val="afff1"/>
              <w:ind w:left="28"/>
              <w:rPr>
                <w:b w:val="0"/>
                <w:szCs w:val="24"/>
              </w:rPr>
            </w:pPr>
            <w:r w:rsidRPr="009F0B3E">
              <w:rPr>
                <w:b w:val="0"/>
                <w:szCs w:val="24"/>
              </w:rPr>
              <w:t>2 рабочих/1 резервный</w:t>
            </w:r>
          </w:p>
        </w:tc>
      </w:tr>
      <w:tr w:rsidR="009F0B3E" w:rsidRPr="00296A36" w14:paraId="56C64878" w14:textId="77777777" w:rsidTr="0013471E">
        <w:tc>
          <w:tcPr>
            <w:tcW w:w="4390" w:type="dxa"/>
          </w:tcPr>
          <w:p w14:paraId="32E8560F" w14:textId="77777777" w:rsidR="009F0B3E" w:rsidRPr="00A93F52" w:rsidRDefault="009F0B3E" w:rsidP="009F0B3E">
            <w:pPr>
              <w:spacing w:line="360" w:lineRule="auto"/>
              <w:jc w:val="left"/>
              <w:rPr>
                <w:b w:val="0"/>
                <w:szCs w:val="24"/>
              </w:rPr>
            </w:pPr>
            <w:r w:rsidRPr="00A93F52">
              <w:rPr>
                <w:b w:val="0"/>
                <w:szCs w:val="24"/>
              </w:rPr>
              <w:t>Марка подключаемых насосов</w:t>
            </w:r>
          </w:p>
        </w:tc>
        <w:tc>
          <w:tcPr>
            <w:tcW w:w="5522" w:type="dxa"/>
          </w:tcPr>
          <w:p w14:paraId="163A5472" w14:textId="2C7F3DC9" w:rsidR="009F0B3E" w:rsidRPr="00A93F52" w:rsidRDefault="009F0B3E" w:rsidP="003A4CF9">
            <w:pPr>
              <w:pStyle w:val="afff1"/>
              <w:ind w:left="28"/>
              <w:rPr>
                <w:b w:val="0"/>
                <w:szCs w:val="24"/>
              </w:rPr>
            </w:pPr>
            <w:r w:rsidRPr="009F0B3E">
              <w:rPr>
                <w:b w:val="0"/>
                <w:szCs w:val="24"/>
              </w:rPr>
              <w:t>10КНв 80-200</w:t>
            </w:r>
          </w:p>
        </w:tc>
      </w:tr>
      <w:tr w:rsidR="009F0B3E" w:rsidRPr="00296A36" w14:paraId="41746017" w14:textId="77777777" w:rsidTr="0013471E">
        <w:tc>
          <w:tcPr>
            <w:tcW w:w="4390" w:type="dxa"/>
          </w:tcPr>
          <w:p w14:paraId="0FD70022" w14:textId="77777777" w:rsidR="009F0B3E" w:rsidRPr="00A93F52" w:rsidRDefault="009F0B3E" w:rsidP="009F0B3E">
            <w:pPr>
              <w:spacing w:line="360" w:lineRule="auto"/>
              <w:jc w:val="left"/>
              <w:rPr>
                <w:b w:val="0"/>
                <w:szCs w:val="24"/>
              </w:rPr>
            </w:pPr>
            <w:r w:rsidRPr="00A93F52">
              <w:rPr>
                <w:b w:val="0"/>
                <w:szCs w:val="24"/>
              </w:rPr>
              <w:t xml:space="preserve">Количество подключаемых насосов, </w:t>
            </w:r>
            <w:proofErr w:type="spellStart"/>
            <w:r w:rsidRPr="00A93F52">
              <w:rPr>
                <w:b w:val="0"/>
                <w:szCs w:val="24"/>
              </w:rPr>
              <w:t>шт</w:t>
            </w:r>
            <w:proofErr w:type="spellEnd"/>
          </w:p>
        </w:tc>
        <w:tc>
          <w:tcPr>
            <w:tcW w:w="5522" w:type="dxa"/>
          </w:tcPr>
          <w:p w14:paraId="462CD857" w14:textId="3B75FE85" w:rsidR="009F0B3E" w:rsidRPr="00A93F52" w:rsidRDefault="009F0B3E" w:rsidP="003A4CF9">
            <w:pPr>
              <w:pStyle w:val="afff1"/>
              <w:ind w:left="28"/>
              <w:rPr>
                <w:b w:val="0"/>
                <w:szCs w:val="24"/>
              </w:rPr>
            </w:pPr>
            <w:r w:rsidRPr="009F0B3E">
              <w:rPr>
                <w:b w:val="0"/>
                <w:szCs w:val="24"/>
              </w:rPr>
              <w:t>3</w:t>
            </w:r>
          </w:p>
        </w:tc>
      </w:tr>
      <w:tr w:rsidR="009F0B3E" w:rsidRPr="00296A36" w14:paraId="08558167" w14:textId="77777777" w:rsidTr="0013471E">
        <w:tc>
          <w:tcPr>
            <w:tcW w:w="4390" w:type="dxa"/>
          </w:tcPr>
          <w:p w14:paraId="28972E12" w14:textId="77777777" w:rsidR="009F0B3E" w:rsidRPr="00A93F52" w:rsidRDefault="009F0B3E" w:rsidP="009F0B3E">
            <w:pPr>
              <w:spacing w:line="360" w:lineRule="auto"/>
              <w:jc w:val="left"/>
              <w:rPr>
                <w:b w:val="0"/>
                <w:szCs w:val="24"/>
              </w:rPr>
            </w:pPr>
            <w:r w:rsidRPr="00A93F52">
              <w:rPr>
                <w:b w:val="0"/>
                <w:szCs w:val="24"/>
              </w:rPr>
              <w:t>Мощность подключаемых насосов, кВт</w:t>
            </w:r>
          </w:p>
        </w:tc>
        <w:tc>
          <w:tcPr>
            <w:tcW w:w="5522" w:type="dxa"/>
          </w:tcPr>
          <w:p w14:paraId="4ACF289A" w14:textId="2109CF63" w:rsidR="009F0B3E" w:rsidRPr="00A93F52" w:rsidRDefault="009F0B3E" w:rsidP="003A4CF9">
            <w:pPr>
              <w:pStyle w:val="afff1"/>
              <w:ind w:left="28"/>
              <w:rPr>
                <w:b w:val="0"/>
                <w:szCs w:val="24"/>
              </w:rPr>
            </w:pPr>
            <w:r w:rsidRPr="009F0B3E">
              <w:rPr>
                <w:b w:val="0"/>
                <w:szCs w:val="24"/>
              </w:rPr>
              <w:t>18,5</w:t>
            </w:r>
          </w:p>
        </w:tc>
      </w:tr>
      <w:tr w:rsidR="009F0B3E" w:rsidRPr="00296A36" w14:paraId="43BD1FF4" w14:textId="77777777" w:rsidTr="0013471E">
        <w:tc>
          <w:tcPr>
            <w:tcW w:w="4390" w:type="dxa"/>
          </w:tcPr>
          <w:p w14:paraId="5351FDA5" w14:textId="77777777" w:rsidR="009F0B3E" w:rsidRPr="00A93F52" w:rsidRDefault="009F0B3E" w:rsidP="009F0B3E">
            <w:pPr>
              <w:spacing w:line="360" w:lineRule="auto"/>
              <w:jc w:val="left"/>
              <w:rPr>
                <w:b w:val="0"/>
                <w:szCs w:val="24"/>
              </w:rPr>
            </w:pPr>
            <w:r w:rsidRPr="00A93F52">
              <w:rPr>
                <w:b w:val="0"/>
                <w:szCs w:val="24"/>
              </w:rPr>
              <w:t>Управление насосами</w:t>
            </w:r>
          </w:p>
        </w:tc>
        <w:tc>
          <w:tcPr>
            <w:tcW w:w="5522" w:type="dxa"/>
          </w:tcPr>
          <w:p w14:paraId="0B7C89BF" w14:textId="2D8483FD" w:rsidR="009F0B3E" w:rsidRPr="00A93F52" w:rsidRDefault="009F0B3E" w:rsidP="003A4CF9">
            <w:pPr>
              <w:pStyle w:val="afff1"/>
              <w:ind w:left="28"/>
              <w:rPr>
                <w:b w:val="0"/>
                <w:szCs w:val="24"/>
              </w:rPr>
            </w:pPr>
            <w:r w:rsidRPr="009F0B3E">
              <w:rPr>
                <w:b w:val="0"/>
                <w:szCs w:val="24"/>
              </w:rPr>
              <w:t>Прямой пуск</w:t>
            </w:r>
          </w:p>
        </w:tc>
      </w:tr>
      <w:tr w:rsidR="00A85DC0" w:rsidRPr="00296A36" w14:paraId="4EDC30D1" w14:textId="77777777" w:rsidTr="0013471E">
        <w:tc>
          <w:tcPr>
            <w:tcW w:w="4390" w:type="dxa"/>
          </w:tcPr>
          <w:p w14:paraId="497FBCFD" w14:textId="77777777" w:rsidR="00A85DC0" w:rsidRPr="00A93F52" w:rsidRDefault="00A85DC0" w:rsidP="00A85DC0">
            <w:pPr>
              <w:spacing w:line="360" w:lineRule="auto"/>
              <w:jc w:val="left"/>
              <w:rPr>
                <w:b w:val="0"/>
                <w:szCs w:val="24"/>
              </w:rPr>
            </w:pPr>
            <w:r w:rsidRPr="00A93F52">
              <w:rPr>
                <w:b w:val="0"/>
                <w:szCs w:val="24"/>
              </w:rPr>
              <w:t>Защита насосов</w:t>
            </w:r>
          </w:p>
        </w:tc>
        <w:tc>
          <w:tcPr>
            <w:tcW w:w="5522" w:type="dxa"/>
          </w:tcPr>
          <w:p w14:paraId="44821E96" w14:textId="357AE00D" w:rsidR="00A85DC0" w:rsidRPr="00A93F52" w:rsidRDefault="00A85DC0" w:rsidP="00A85DC0">
            <w:pPr>
              <w:pStyle w:val="afff1"/>
              <w:ind w:left="28"/>
              <w:rPr>
                <w:b w:val="0"/>
                <w:szCs w:val="24"/>
              </w:rPr>
            </w:pPr>
            <w:r w:rsidRPr="0093371F">
              <w:rPr>
                <w:b w:val="0"/>
                <w:szCs w:val="24"/>
              </w:rPr>
              <w:t>Многофункциональное устройство управления и защиты (МФУ)</w:t>
            </w:r>
          </w:p>
        </w:tc>
      </w:tr>
      <w:tr w:rsidR="003A4CF9" w:rsidRPr="00296A36" w14:paraId="346B31C6" w14:textId="77777777" w:rsidTr="0013471E">
        <w:tc>
          <w:tcPr>
            <w:tcW w:w="4390" w:type="dxa"/>
            <w:vAlign w:val="center"/>
          </w:tcPr>
          <w:p w14:paraId="50301921" w14:textId="0D3DDF20" w:rsidR="003A4CF9" w:rsidRPr="00A93F52" w:rsidRDefault="003A4CF9" w:rsidP="003A4CF9">
            <w:pPr>
              <w:spacing w:line="360" w:lineRule="auto"/>
              <w:jc w:val="left"/>
              <w:rPr>
                <w:b w:val="0"/>
                <w:szCs w:val="24"/>
              </w:rPr>
            </w:pPr>
            <w:r w:rsidRPr="0045340A">
              <w:rPr>
                <w:b w:val="0"/>
                <w:szCs w:val="24"/>
              </w:rPr>
              <w:t>Номинальное напряжение, В</w:t>
            </w:r>
          </w:p>
        </w:tc>
        <w:tc>
          <w:tcPr>
            <w:tcW w:w="5522" w:type="dxa"/>
            <w:vAlign w:val="center"/>
          </w:tcPr>
          <w:p w14:paraId="6040E3AC" w14:textId="19A5767D" w:rsidR="003A4CF9" w:rsidRPr="009F0B3E" w:rsidRDefault="003A4CF9" w:rsidP="003A4CF9">
            <w:pPr>
              <w:pStyle w:val="afff1"/>
              <w:ind w:left="28"/>
              <w:rPr>
                <w:b w:val="0"/>
                <w:szCs w:val="24"/>
              </w:rPr>
            </w:pPr>
            <w:r w:rsidRPr="0045340A">
              <w:rPr>
                <w:b w:val="0"/>
                <w:szCs w:val="24"/>
              </w:rPr>
              <w:t>230/400+/-10%</w:t>
            </w:r>
          </w:p>
        </w:tc>
      </w:tr>
      <w:tr w:rsidR="003A4CF9" w:rsidRPr="00296A36" w14:paraId="08AE050E" w14:textId="77777777" w:rsidTr="0013471E">
        <w:tc>
          <w:tcPr>
            <w:tcW w:w="4390" w:type="dxa"/>
            <w:vAlign w:val="center"/>
          </w:tcPr>
          <w:p w14:paraId="464F9F89" w14:textId="7BBF6529" w:rsidR="003A4CF9" w:rsidRPr="00A93F52" w:rsidRDefault="003A4CF9" w:rsidP="003A4CF9">
            <w:pPr>
              <w:spacing w:line="360" w:lineRule="auto"/>
              <w:jc w:val="left"/>
              <w:rPr>
                <w:b w:val="0"/>
                <w:szCs w:val="24"/>
              </w:rPr>
            </w:pPr>
            <w:r w:rsidRPr="0045340A">
              <w:rPr>
                <w:b w:val="0"/>
                <w:szCs w:val="24"/>
              </w:rPr>
              <w:t>Частота, Гц</w:t>
            </w:r>
          </w:p>
        </w:tc>
        <w:tc>
          <w:tcPr>
            <w:tcW w:w="5522" w:type="dxa"/>
            <w:vAlign w:val="center"/>
          </w:tcPr>
          <w:p w14:paraId="77A8255B" w14:textId="7898C83B" w:rsidR="003A4CF9" w:rsidRPr="009F0B3E" w:rsidRDefault="003A4CF9" w:rsidP="003A4CF9">
            <w:pPr>
              <w:pStyle w:val="afff1"/>
              <w:ind w:left="28"/>
              <w:rPr>
                <w:b w:val="0"/>
                <w:szCs w:val="24"/>
              </w:rPr>
            </w:pPr>
            <w:r w:rsidRPr="0045340A">
              <w:rPr>
                <w:b w:val="0"/>
                <w:szCs w:val="24"/>
              </w:rPr>
              <w:t>50 +/- 0,4 Гц</w:t>
            </w:r>
          </w:p>
        </w:tc>
      </w:tr>
      <w:tr w:rsidR="003A4CF9" w:rsidRPr="00296A36" w14:paraId="44E451E7" w14:textId="77777777" w:rsidTr="0013471E">
        <w:tc>
          <w:tcPr>
            <w:tcW w:w="4390" w:type="dxa"/>
            <w:vAlign w:val="center"/>
          </w:tcPr>
          <w:p w14:paraId="073EA2E6" w14:textId="184686D5" w:rsidR="003A4CF9" w:rsidRPr="00A93F52" w:rsidRDefault="003A4CF9" w:rsidP="003A4CF9">
            <w:pPr>
              <w:spacing w:line="360" w:lineRule="auto"/>
              <w:jc w:val="left"/>
              <w:rPr>
                <w:b w:val="0"/>
                <w:szCs w:val="24"/>
              </w:rPr>
            </w:pPr>
            <w:r w:rsidRPr="0045340A">
              <w:rPr>
                <w:b w:val="0"/>
                <w:szCs w:val="24"/>
              </w:rPr>
              <w:t>Количество фаз</w:t>
            </w:r>
          </w:p>
        </w:tc>
        <w:tc>
          <w:tcPr>
            <w:tcW w:w="5522" w:type="dxa"/>
            <w:vAlign w:val="center"/>
          </w:tcPr>
          <w:p w14:paraId="08FBF4A0" w14:textId="64AF558B" w:rsidR="003A4CF9" w:rsidRPr="009F0B3E" w:rsidRDefault="003A4CF9" w:rsidP="003A4CF9">
            <w:pPr>
              <w:pStyle w:val="afff1"/>
              <w:ind w:left="28"/>
              <w:rPr>
                <w:b w:val="0"/>
                <w:szCs w:val="24"/>
              </w:rPr>
            </w:pPr>
            <w:r w:rsidRPr="0045340A">
              <w:rPr>
                <w:b w:val="0"/>
                <w:szCs w:val="24"/>
              </w:rPr>
              <w:t>3</w:t>
            </w:r>
          </w:p>
        </w:tc>
      </w:tr>
      <w:tr w:rsidR="003A4CF9" w:rsidRPr="00296A36" w14:paraId="7FDE6831" w14:textId="77777777" w:rsidTr="0013471E">
        <w:tc>
          <w:tcPr>
            <w:tcW w:w="4390" w:type="dxa"/>
            <w:vAlign w:val="center"/>
          </w:tcPr>
          <w:p w14:paraId="41D71A0C" w14:textId="3571B03B" w:rsidR="003A4CF9" w:rsidRPr="00A93F52" w:rsidRDefault="003A4CF9" w:rsidP="003A4CF9">
            <w:pPr>
              <w:spacing w:line="360" w:lineRule="auto"/>
              <w:jc w:val="left"/>
              <w:rPr>
                <w:b w:val="0"/>
                <w:szCs w:val="24"/>
              </w:rPr>
            </w:pPr>
            <w:r w:rsidRPr="0045340A">
              <w:rPr>
                <w:b w:val="0"/>
                <w:szCs w:val="24"/>
              </w:rPr>
              <w:lastRenderedPageBreak/>
              <w:t xml:space="preserve">Номинальный ток, </w:t>
            </w:r>
            <w:proofErr w:type="gramStart"/>
            <w:r w:rsidRPr="0045340A">
              <w:rPr>
                <w:b w:val="0"/>
                <w:szCs w:val="24"/>
              </w:rPr>
              <w:t>А</w:t>
            </w:r>
            <w:proofErr w:type="gramEnd"/>
          </w:p>
        </w:tc>
        <w:tc>
          <w:tcPr>
            <w:tcW w:w="5522" w:type="dxa"/>
            <w:vAlign w:val="center"/>
          </w:tcPr>
          <w:p w14:paraId="740F0923" w14:textId="65828F23" w:rsidR="003A4CF9" w:rsidRPr="009F0B3E" w:rsidRDefault="003A4CF9" w:rsidP="003A4CF9">
            <w:pPr>
              <w:pStyle w:val="afff1"/>
              <w:ind w:left="28"/>
              <w:rPr>
                <w:b w:val="0"/>
                <w:szCs w:val="24"/>
              </w:rPr>
            </w:pPr>
            <w:r w:rsidRPr="0045340A">
              <w:rPr>
                <w:b w:val="0"/>
                <w:szCs w:val="24"/>
                <w:vertAlign w:val="superscript"/>
              </w:rPr>
              <w:t>2)</w:t>
            </w:r>
          </w:p>
        </w:tc>
      </w:tr>
      <w:tr w:rsidR="003A4CF9" w:rsidRPr="00296A36" w14:paraId="7BFCD59F" w14:textId="77777777" w:rsidTr="0013471E">
        <w:tc>
          <w:tcPr>
            <w:tcW w:w="4390" w:type="dxa"/>
            <w:vAlign w:val="center"/>
          </w:tcPr>
          <w:p w14:paraId="5CBA2B66" w14:textId="77777777" w:rsidR="003A4CF9" w:rsidRPr="0045340A" w:rsidRDefault="003A4CF9" w:rsidP="003A4CF9">
            <w:pPr>
              <w:spacing w:line="360" w:lineRule="auto"/>
              <w:jc w:val="left"/>
              <w:rPr>
                <w:b w:val="0"/>
                <w:szCs w:val="24"/>
              </w:rPr>
            </w:pPr>
            <w:r w:rsidRPr="004D1F56">
              <w:rPr>
                <w:b w:val="0"/>
                <w:szCs w:val="24"/>
              </w:rPr>
              <w:t>Материал корпуса</w:t>
            </w:r>
          </w:p>
          <w:p w14:paraId="646FC401" w14:textId="77777777" w:rsidR="003A4CF9" w:rsidRPr="00A93F52" w:rsidRDefault="003A4CF9" w:rsidP="003A4CF9">
            <w:pPr>
              <w:spacing w:line="360" w:lineRule="auto"/>
              <w:jc w:val="left"/>
              <w:rPr>
                <w:b w:val="0"/>
                <w:szCs w:val="24"/>
              </w:rPr>
            </w:pPr>
          </w:p>
        </w:tc>
        <w:tc>
          <w:tcPr>
            <w:tcW w:w="5522" w:type="dxa"/>
            <w:vAlign w:val="center"/>
          </w:tcPr>
          <w:p w14:paraId="6D1FC14B" w14:textId="77777777" w:rsidR="003A4CF9" w:rsidRPr="004D1F56" w:rsidRDefault="003A4CF9" w:rsidP="003A4CF9">
            <w:pPr>
              <w:spacing w:line="360" w:lineRule="auto"/>
              <w:ind w:left="28"/>
              <w:rPr>
                <w:b w:val="0"/>
                <w:szCs w:val="24"/>
              </w:rPr>
            </w:pPr>
            <w:r w:rsidRPr="004D1F56">
              <w:rPr>
                <w:b w:val="0"/>
                <w:szCs w:val="24"/>
              </w:rPr>
              <w:tab/>
              <w:t>■Металлический</w:t>
            </w:r>
          </w:p>
          <w:p w14:paraId="2EBF4D14" w14:textId="764740E5" w:rsidR="003A4CF9" w:rsidRPr="009F0B3E" w:rsidRDefault="003A4CF9" w:rsidP="003A4CF9">
            <w:pPr>
              <w:pStyle w:val="afff1"/>
              <w:ind w:left="28"/>
              <w:rPr>
                <w:b w:val="0"/>
                <w:szCs w:val="24"/>
              </w:rPr>
            </w:pPr>
            <w:r w:rsidRPr="004D1F56">
              <w:rPr>
                <w:b w:val="0"/>
                <w:szCs w:val="24"/>
              </w:rPr>
              <w:t>□Дополнительные требования_________</w:t>
            </w:r>
          </w:p>
        </w:tc>
      </w:tr>
      <w:tr w:rsidR="003A4CF9" w:rsidRPr="00296A36" w14:paraId="29A5EBCA" w14:textId="77777777" w:rsidTr="0013471E">
        <w:tc>
          <w:tcPr>
            <w:tcW w:w="4390" w:type="dxa"/>
            <w:vAlign w:val="center"/>
          </w:tcPr>
          <w:p w14:paraId="4347ECAA" w14:textId="26918BB3" w:rsidR="003A4CF9" w:rsidRPr="00A93F52" w:rsidRDefault="003A4CF9" w:rsidP="003A4CF9">
            <w:pPr>
              <w:spacing w:line="360" w:lineRule="auto"/>
              <w:jc w:val="left"/>
              <w:rPr>
                <w:b w:val="0"/>
                <w:szCs w:val="24"/>
              </w:rPr>
            </w:pPr>
            <w:r w:rsidRPr="0045340A">
              <w:rPr>
                <w:b w:val="0"/>
                <w:szCs w:val="24"/>
              </w:rPr>
              <w:t>Степень защиты по ГОСТ 14254-2015</w:t>
            </w:r>
          </w:p>
        </w:tc>
        <w:tc>
          <w:tcPr>
            <w:tcW w:w="5522" w:type="dxa"/>
            <w:vAlign w:val="center"/>
          </w:tcPr>
          <w:p w14:paraId="394F1358" w14:textId="38A92B45" w:rsidR="003A4CF9" w:rsidRPr="009F0B3E" w:rsidRDefault="003A4CF9" w:rsidP="003A4CF9">
            <w:pPr>
              <w:pStyle w:val="afff1"/>
              <w:ind w:left="28"/>
              <w:rPr>
                <w:b w:val="0"/>
                <w:szCs w:val="24"/>
              </w:rPr>
            </w:pPr>
            <w:r w:rsidRPr="0045340A">
              <w:rPr>
                <w:b w:val="0"/>
                <w:szCs w:val="24"/>
              </w:rPr>
              <w:t xml:space="preserve">Не ниже </w:t>
            </w:r>
            <w:r w:rsidRPr="0045340A">
              <w:rPr>
                <w:b w:val="0"/>
                <w:szCs w:val="24"/>
                <w:lang w:val="en-US"/>
              </w:rPr>
              <w:t>IP</w:t>
            </w:r>
            <w:r>
              <w:rPr>
                <w:b w:val="0"/>
                <w:szCs w:val="24"/>
              </w:rPr>
              <w:t>31</w:t>
            </w:r>
          </w:p>
        </w:tc>
      </w:tr>
      <w:tr w:rsidR="003A4CF9" w:rsidRPr="00296A36" w14:paraId="6B7DCA17" w14:textId="77777777" w:rsidTr="0013471E">
        <w:tc>
          <w:tcPr>
            <w:tcW w:w="4390" w:type="dxa"/>
            <w:vAlign w:val="center"/>
          </w:tcPr>
          <w:p w14:paraId="76ADA1B5" w14:textId="4CEDB65B" w:rsidR="003A4CF9" w:rsidRPr="00A93F52" w:rsidRDefault="003A4CF9" w:rsidP="003A4CF9">
            <w:pPr>
              <w:spacing w:line="360" w:lineRule="auto"/>
              <w:jc w:val="left"/>
              <w:rPr>
                <w:b w:val="0"/>
                <w:szCs w:val="24"/>
              </w:rPr>
            </w:pPr>
            <w:r w:rsidRPr="0045340A">
              <w:rPr>
                <w:b w:val="0"/>
                <w:szCs w:val="24"/>
              </w:rPr>
              <w:t>Климатическое исполнение по ГОСТ 15150-69</w:t>
            </w:r>
          </w:p>
        </w:tc>
        <w:tc>
          <w:tcPr>
            <w:tcW w:w="5522" w:type="dxa"/>
            <w:vAlign w:val="center"/>
          </w:tcPr>
          <w:p w14:paraId="7E21A32C" w14:textId="5679950D" w:rsidR="003A4CF9" w:rsidRPr="009F0B3E" w:rsidRDefault="003A4CF9" w:rsidP="003A4CF9">
            <w:pPr>
              <w:pStyle w:val="afff1"/>
              <w:ind w:left="28"/>
              <w:rPr>
                <w:b w:val="0"/>
                <w:szCs w:val="24"/>
              </w:rPr>
            </w:pPr>
            <w:r w:rsidRPr="0045340A">
              <w:rPr>
                <w:b w:val="0"/>
                <w:szCs w:val="24"/>
              </w:rPr>
              <w:t>У3</w:t>
            </w:r>
          </w:p>
        </w:tc>
      </w:tr>
      <w:tr w:rsidR="003A4CF9" w:rsidRPr="00296A36" w14:paraId="17E0F8BB" w14:textId="77777777" w:rsidTr="0013471E">
        <w:tc>
          <w:tcPr>
            <w:tcW w:w="4390" w:type="dxa"/>
            <w:vAlign w:val="center"/>
          </w:tcPr>
          <w:p w14:paraId="4A0AF30A" w14:textId="11580551" w:rsidR="003A4CF9" w:rsidRPr="00A93F52" w:rsidRDefault="003A4CF9" w:rsidP="003A4CF9">
            <w:pPr>
              <w:spacing w:line="360" w:lineRule="auto"/>
              <w:jc w:val="left"/>
              <w:rPr>
                <w:b w:val="0"/>
                <w:szCs w:val="24"/>
              </w:rPr>
            </w:pPr>
            <w:r w:rsidRPr="0045340A">
              <w:rPr>
                <w:b w:val="0"/>
                <w:szCs w:val="24"/>
              </w:rPr>
              <w:t>Обслуживание</w:t>
            </w:r>
          </w:p>
        </w:tc>
        <w:tc>
          <w:tcPr>
            <w:tcW w:w="5522" w:type="dxa"/>
            <w:vAlign w:val="center"/>
          </w:tcPr>
          <w:p w14:paraId="78D0B5FC" w14:textId="77777777" w:rsidR="003A4CF9" w:rsidRPr="0045340A" w:rsidRDefault="003A4CF9" w:rsidP="003A4CF9">
            <w:pPr>
              <w:spacing w:line="360" w:lineRule="auto"/>
              <w:ind w:left="28"/>
              <w:rPr>
                <w:b w:val="0"/>
                <w:szCs w:val="24"/>
              </w:rPr>
            </w:pPr>
            <w:r w:rsidRPr="0045340A">
              <w:rPr>
                <w:b w:val="0"/>
                <w:szCs w:val="24"/>
              </w:rPr>
              <w:t>■Спереди</w:t>
            </w:r>
          </w:p>
          <w:p w14:paraId="211AB00F" w14:textId="79E28246" w:rsidR="003A4CF9" w:rsidRPr="009F0B3E" w:rsidRDefault="003A4CF9" w:rsidP="003A4CF9">
            <w:pPr>
              <w:pStyle w:val="afff1"/>
              <w:ind w:left="28"/>
              <w:rPr>
                <w:b w:val="0"/>
                <w:szCs w:val="24"/>
              </w:rPr>
            </w:pPr>
            <w:r w:rsidRPr="0045340A">
              <w:rPr>
                <w:b w:val="0"/>
                <w:szCs w:val="24"/>
              </w:rPr>
              <w:t>□Сзади</w:t>
            </w:r>
          </w:p>
        </w:tc>
      </w:tr>
      <w:tr w:rsidR="003A4CF9" w:rsidRPr="00296A36" w14:paraId="108C5DC3" w14:textId="77777777" w:rsidTr="0013471E">
        <w:tc>
          <w:tcPr>
            <w:tcW w:w="4390" w:type="dxa"/>
            <w:vAlign w:val="center"/>
          </w:tcPr>
          <w:p w14:paraId="2A013CE2" w14:textId="01ACAFD8" w:rsidR="003A4CF9" w:rsidRPr="00A93F52" w:rsidRDefault="003A4CF9" w:rsidP="003A4CF9">
            <w:pPr>
              <w:spacing w:line="360" w:lineRule="auto"/>
              <w:jc w:val="left"/>
              <w:rPr>
                <w:b w:val="0"/>
                <w:szCs w:val="24"/>
              </w:rPr>
            </w:pPr>
            <w:r w:rsidRPr="0045340A">
              <w:rPr>
                <w:b w:val="0"/>
                <w:szCs w:val="24"/>
              </w:rPr>
              <w:t>Расположение</w:t>
            </w:r>
          </w:p>
        </w:tc>
        <w:tc>
          <w:tcPr>
            <w:tcW w:w="5522" w:type="dxa"/>
            <w:vAlign w:val="center"/>
          </w:tcPr>
          <w:p w14:paraId="58E2A10C" w14:textId="77777777" w:rsidR="003A4CF9" w:rsidRPr="0045340A" w:rsidRDefault="003A4CF9" w:rsidP="003A4CF9">
            <w:pPr>
              <w:spacing w:line="360" w:lineRule="auto"/>
              <w:ind w:left="28"/>
              <w:rPr>
                <w:b w:val="0"/>
                <w:szCs w:val="24"/>
              </w:rPr>
            </w:pPr>
            <w:r w:rsidRPr="0045340A">
              <w:rPr>
                <w:b w:val="0"/>
                <w:szCs w:val="24"/>
              </w:rPr>
              <w:t>□Напольное</w:t>
            </w:r>
          </w:p>
          <w:p w14:paraId="0C89764F" w14:textId="09493051" w:rsidR="003A4CF9" w:rsidRPr="009F0B3E" w:rsidRDefault="003A4CF9" w:rsidP="003A4CF9">
            <w:pPr>
              <w:pStyle w:val="afff1"/>
              <w:ind w:left="28"/>
              <w:rPr>
                <w:b w:val="0"/>
                <w:szCs w:val="24"/>
              </w:rPr>
            </w:pPr>
            <w:r w:rsidRPr="0045340A">
              <w:rPr>
                <w:b w:val="0"/>
                <w:szCs w:val="24"/>
              </w:rPr>
              <w:t>■Навесное</w:t>
            </w:r>
          </w:p>
        </w:tc>
      </w:tr>
      <w:tr w:rsidR="003A4CF9" w:rsidRPr="00296A36" w14:paraId="5DB8A03F" w14:textId="77777777" w:rsidTr="0013471E">
        <w:tc>
          <w:tcPr>
            <w:tcW w:w="4390" w:type="dxa"/>
            <w:vAlign w:val="center"/>
          </w:tcPr>
          <w:p w14:paraId="2ACDF573" w14:textId="57CF4D92" w:rsidR="003A4CF9" w:rsidRPr="00A93F52" w:rsidRDefault="003A4CF9" w:rsidP="003A4CF9">
            <w:pPr>
              <w:spacing w:line="360" w:lineRule="auto"/>
              <w:jc w:val="left"/>
              <w:rPr>
                <w:b w:val="0"/>
                <w:szCs w:val="24"/>
              </w:rPr>
            </w:pPr>
            <w:r w:rsidRPr="0045340A">
              <w:rPr>
                <w:b w:val="0"/>
                <w:szCs w:val="24"/>
              </w:rPr>
              <w:t>Ввод/вывод кабелей</w:t>
            </w:r>
          </w:p>
        </w:tc>
        <w:tc>
          <w:tcPr>
            <w:tcW w:w="5522" w:type="dxa"/>
            <w:vAlign w:val="center"/>
          </w:tcPr>
          <w:p w14:paraId="46DFB214" w14:textId="77777777" w:rsidR="003A4CF9" w:rsidRPr="0045340A" w:rsidRDefault="003A4CF9" w:rsidP="003A4CF9">
            <w:pPr>
              <w:spacing w:line="360" w:lineRule="auto"/>
              <w:ind w:left="28"/>
              <w:rPr>
                <w:b w:val="0"/>
                <w:szCs w:val="24"/>
              </w:rPr>
            </w:pPr>
            <w:r w:rsidRPr="0045340A">
              <w:rPr>
                <w:b w:val="0"/>
                <w:szCs w:val="24"/>
              </w:rPr>
              <w:t>□Сверху</w:t>
            </w:r>
          </w:p>
          <w:p w14:paraId="3A4E023D" w14:textId="0EBF9384" w:rsidR="003A4CF9" w:rsidRPr="009F0B3E" w:rsidRDefault="003A4CF9" w:rsidP="003A4CF9">
            <w:pPr>
              <w:pStyle w:val="afff1"/>
              <w:ind w:left="28"/>
              <w:rPr>
                <w:b w:val="0"/>
                <w:szCs w:val="24"/>
              </w:rPr>
            </w:pPr>
            <w:r w:rsidRPr="0045340A">
              <w:rPr>
                <w:b w:val="0"/>
                <w:szCs w:val="24"/>
              </w:rPr>
              <w:t>■Снизу</w:t>
            </w:r>
          </w:p>
        </w:tc>
      </w:tr>
      <w:tr w:rsidR="003A4CF9" w:rsidRPr="00296A36" w14:paraId="7BBD75EA" w14:textId="77777777" w:rsidTr="0013471E">
        <w:tc>
          <w:tcPr>
            <w:tcW w:w="4390" w:type="dxa"/>
            <w:vAlign w:val="center"/>
          </w:tcPr>
          <w:p w14:paraId="74C38DC3" w14:textId="668AF828" w:rsidR="003A4CF9" w:rsidRPr="00A93F52" w:rsidRDefault="003A4CF9" w:rsidP="003A4CF9">
            <w:pPr>
              <w:spacing w:line="360" w:lineRule="auto"/>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0D22665B" w14:textId="4514FE25" w:rsidR="003A4CF9" w:rsidRPr="009F0B3E" w:rsidRDefault="003A4CF9" w:rsidP="003A4CF9">
            <w:pPr>
              <w:pStyle w:val="afff1"/>
              <w:ind w:left="28"/>
              <w:rPr>
                <w:b w:val="0"/>
                <w:szCs w:val="24"/>
              </w:rPr>
            </w:pPr>
            <w:r w:rsidRPr="0045340A">
              <w:rPr>
                <w:b w:val="0"/>
                <w:szCs w:val="24"/>
              </w:rPr>
              <w:t xml:space="preserve">Не </w:t>
            </w:r>
            <w:r>
              <w:rPr>
                <w:b w:val="0"/>
                <w:szCs w:val="24"/>
              </w:rPr>
              <w:t xml:space="preserve">более </w:t>
            </w:r>
            <w:r w:rsidR="00BA3794">
              <w:rPr>
                <w:b w:val="0"/>
                <w:szCs w:val="24"/>
              </w:rPr>
              <w:t>8</w:t>
            </w:r>
            <w:r>
              <w:rPr>
                <w:b w:val="0"/>
                <w:szCs w:val="24"/>
              </w:rPr>
              <w:t>00х</w:t>
            </w:r>
            <w:r w:rsidR="00BA3794">
              <w:rPr>
                <w:b w:val="0"/>
                <w:szCs w:val="24"/>
              </w:rPr>
              <w:t>40</w:t>
            </w:r>
            <w:r>
              <w:rPr>
                <w:b w:val="0"/>
                <w:szCs w:val="24"/>
              </w:rPr>
              <w:t>0х1</w:t>
            </w:r>
            <w:bookmarkStart w:id="4" w:name="_GoBack"/>
            <w:bookmarkEnd w:id="4"/>
            <w:r>
              <w:rPr>
                <w:b w:val="0"/>
                <w:szCs w:val="24"/>
              </w:rPr>
              <w:t>500</w:t>
            </w:r>
          </w:p>
        </w:tc>
      </w:tr>
      <w:tr w:rsidR="003A4CF9" w:rsidRPr="00296A36" w14:paraId="4D149A72" w14:textId="77777777" w:rsidTr="0013471E">
        <w:tc>
          <w:tcPr>
            <w:tcW w:w="4390" w:type="dxa"/>
            <w:vAlign w:val="center"/>
          </w:tcPr>
          <w:p w14:paraId="430E956A" w14:textId="63E17F88" w:rsidR="003A4CF9" w:rsidRPr="00A93F52" w:rsidRDefault="003A4CF9" w:rsidP="003A4CF9">
            <w:pPr>
              <w:spacing w:line="360" w:lineRule="auto"/>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2186D7E1" w14:textId="5CE672A0" w:rsidR="003A4CF9" w:rsidRPr="009F0B3E" w:rsidRDefault="003A4CF9" w:rsidP="003A4CF9">
            <w:pPr>
              <w:pStyle w:val="afff1"/>
              <w:ind w:left="28"/>
              <w:rPr>
                <w:b w:val="0"/>
                <w:szCs w:val="24"/>
              </w:rPr>
            </w:pPr>
            <w:r w:rsidRPr="0045340A">
              <w:rPr>
                <w:b w:val="0"/>
                <w:szCs w:val="24"/>
                <w:vertAlign w:val="superscript"/>
              </w:rPr>
              <w:t>1)</w:t>
            </w:r>
          </w:p>
        </w:tc>
      </w:tr>
      <w:tr w:rsidR="003A4CF9" w:rsidRPr="00296A36" w14:paraId="3133981F" w14:textId="77777777" w:rsidTr="0013471E">
        <w:tc>
          <w:tcPr>
            <w:tcW w:w="4390" w:type="dxa"/>
            <w:vAlign w:val="center"/>
          </w:tcPr>
          <w:p w14:paraId="6068F0E4" w14:textId="0FC84563" w:rsidR="003A4CF9" w:rsidRPr="00A93F52" w:rsidRDefault="003A4CF9" w:rsidP="003A4CF9">
            <w:pPr>
              <w:spacing w:line="360" w:lineRule="auto"/>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34EE3352" w14:textId="111A919A" w:rsidR="003A4CF9" w:rsidRPr="009F0B3E" w:rsidRDefault="003A4CF9" w:rsidP="003A4CF9">
            <w:pPr>
              <w:pStyle w:val="afff1"/>
              <w:ind w:left="28"/>
              <w:rPr>
                <w:b w:val="0"/>
                <w:szCs w:val="24"/>
              </w:rPr>
            </w:pPr>
            <w:r w:rsidRPr="0045340A">
              <w:rPr>
                <w:b w:val="0"/>
                <w:szCs w:val="24"/>
                <w:vertAlign w:val="superscript"/>
              </w:rPr>
              <w:t>2)</w:t>
            </w:r>
          </w:p>
        </w:tc>
      </w:tr>
      <w:tr w:rsidR="003A4CF9" w:rsidRPr="00296A36" w14:paraId="503027E9" w14:textId="77777777" w:rsidTr="0013471E">
        <w:tc>
          <w:tcPr>
            <w:tcW w:w="4390" w:type="dxa"/>
            <w:vAlign w:val="center"/>
          </w:tcPr>
          <w:p w14:paraId="1BA15F4F" w14:textId="435081FC" w:rsidR="003A4CF9" w:rsidRPr="00A93F52" w:rsidRDefault="003A4CF9" w:rsidP="003A4CF9">
            <w:pPr>
              <w:spacing w:line="360" w:lineRule="auto"/>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18D2205C" w14:textId="02976D81" w:rsidR="003A4CF9" w:rsidRPr="009F0B3E" w:rsidRDefault="003A4CF9" w:rsidP="003A4CF9">
            <w:pPr>
              <w:pStyle w:val="afff1"/>
              <w:ind w:left="28"/>
              <w:rPr>
                <w:b w:val="0"/>
                <w:szCs w:val="24"/>
              </w:rPr>
            </w:pPr>
            <w:r w:rsidRPr="0045340A">
              <w:rPr>
                <w:b w:val="0"/>
                <w:szCs w:val="24"/>
                <w:vertAlign w:val="superscript"/>
              </w:rPr>
              <w:t>2)</w:t>
            </w:r>
          </w:p>
        </w:tc>
      </w:tr>
      <w:tr w:rsidR="003A4CF9" w:rsidRPr="00296A36" w14:paraId="3A2B90BD" w14:textId="77777777" w:rsidTr="0013471E">
        <w:tc>
          <w:tcPr>
            <w:tcW w:w="4390" w:type="dxa"/>
            <w:vAlign w:val="center"/>
          </w:tcPr>
          <w:p w14:paraId="2894ABBB" w14:textId="06508FE2" w:rsidR="003A4CF9" w:rsidRPr="00A93F52" w:rsidRDefault="003A4CF9" w:rsidP="003A4CF9">
            <w:pPr>
              <w:spacing w:line="360" w:lineRule="auto"/>
              <w:jc w:val="left"/>
              <w:rPr>
                <w:b w:val="0"/>
                <w:szCs w:val="24"/>
              </w:rPr>
            </w:pPr>
            <w:r w:rsidRPr="0045340A">
              <w:rPr>
                <w:b w:val="0"/>
                <w:szCs w:val="24"/>
              </w:rPr>
              <w:t>Наружный диаметр вводного кабеля, мм</w:t>
            </w:r>
          </w:p>
        </w:tc>
        <w:tc>
          <w:tcPr>
            <w:tcW w:w="5522" w:type="dxa"/>
            <w:vAlign w:val="center"/>
          </w:tcPr>
          <w:p w14:paraId="6A8CE49F" w14:textId="5BAC9669" w:rsidR="003A4CF9" w:rsidRPr="009F0B3E" w:rsidRDefault="003A4CF9" w:rsidP="003A4CF9">
            <w:pPr>
              <w:pStyle w:val="afff1"/>
              <w:ind w:left="28"/>
              <w:rPr>
                <w:b w:val="0"/>
                <w:szCs w:val="24"/>
              </w:rPr>
            </w:pPr>
            <w:r w:rsidRPr="0045340A">
              <w:rPr>
                <w:b w:val="0"/>
                <w:szCs w:val="24"/>
              </w:rPr>
              <w:t>Согласно ГОСТ 31996-2012</w:t>
            </w:r>
          </w:p>
        </w:tc>
      </w:tr>
      <w:tr w:rsidR="003A4CF9" w:rsidRPr="00296A36" w14:paraId="3D226A4A" w14:textId="77777777" w:rsidTr="0013471E">
        <w:tc>
          <w:tcPr>
            <w:tcW w:w="4390" w:type="dxa"/>
            <w:vAlign w:val="center"/>
          </w:tcPr>
          <w:p w14:paraId="3C12C381" w14:textId="07132BA8" w:rsidR="003A4CF9" w:rsidRPr="00A93F52" w:rsidRDefault="003A4CF9" w:rsidP="003A4CF9">
            <w:pPr>
              <w:spacing w:line="360" w:lineRule="auto"/>
              <w:jc w:val="left"/>
              <w:rPr>
                <w:b w:val="0"/>
                <w:szCs w:val="24"/>
              </w:rPr>
            </w:pPr>
            <w:r w:rsidRPr="0045340A">
              <w:rPr>
                <w:b w:val="0"/>
                <w:szCs w:val="24"/>
              </w:rPr>
              <w:t>Наружный диаметр отходящих кабелей, мм</w:t>
            </w:r>
          </w:p>
        </w:tc>
        <w:tc>
          <w:tcPr>
            <w:tcW w:w="5522" w:type="dxa"/>
            <w:vAlign w:val="center"/>
          </w:tcPr>
          <w:p w14:paraId="36E2FD76" w14:textId="057E7758" w:rsidR="003A4CF9" w:rsidRPr="009F0B3E" w:rsidRDefault="003A4CF9" w:rsidP="003A4CF9">
            <w:pPr>
              <w:pStyle w:val="afff1"/>
              <w:ind w:left="28"/>
              <w:rPr>
                <w:b w:val="0"/>
                <w:szCs w:val="24"/>
              </w:rPr>
            </w:pPr>
            <w:r w:rsidRPr="0045340A">
              <w:rPr>
                <w:b w:val="0"/>
                <w:szCs w:val="24"/>
              </w:rPr>
              <w:t>Согласно ГОСТ 31996-2012</w:t>
            </w:r>
          </w:p>
        </w:tc>
      </w:tr>
      <w:tr w:rsidR="003A4CF9" w:rsidRPr="00296A36" w14:paraId="78AD664D" w14:textId="77777777" w:rsidTr="0013471E">
        <w:tc>
          <w:tcPr>
            <w:tcW w:w="4390" w:type="dxa"/>
            <w:vAlign w:val="center"/>
          </w:tcPr>
          <w:p w14:paraId="5FB89F87" w14:textId="5FB51DFE" w:rsidR="003A4CF9" w:rsidRPr="00A93F52" w:rsidRDefault="003A4CF9" w:rsidP="003A4CF9">
            <w:pPr>
              <w:spacing w:line="360" w:lineRule="auto"/>
              <w:jc w:val="left"/>
              <w:rPr>
                <w:b w:val="0"/>
                <w:szCs w:val="24"/>
              </w:rPr>
            </w:pPr>
            <w:r w:rsidRPr="0045340A">
              <w:rPr>
                <w:b w:val="0"/>
                <w:szCs w:val="24"/>
              </w:rPr>
              <w:t>Уплотнения в месте ввода кабелей</w:t>
            </w:r>
          </w:p>
        </w:tc>
        <w:tc>
          <w:tcPr>
            <w:tcW w:w="5522" w:type="dxa"/>
            <w:vAlign w:val="center"/>
          </w:tcPr>
          <w:p w14:paraId="424C8DDD" w14:textId="77777777" w:rsidR="003A4CF9" w:rsidRPr="0045340A" w:rsidRDefault="003A4CF9" w:rsidP="003A4CF9">
            <w:pPr>
              <w:spacing w:line="360" w:lineRule="auto"/>
              <w:ind w:left="28"/>
              <w:rPr>
                <w:b w:val="0"/>
                <w:szCs w:val="24"/>
              </w:rPr>
            </w:pPr>
            <w:r w:rsidRPr="0045340A">
              <w:rPr>
                <w:b w:val="0"/>
                <w:szCs w:val="24"/>
              </w:rPr>
              <w:t>■Да</w:t>
            </w:r>
          </w:p>
          <w:p w14:paraId="48CCED03" w14:textId="0DEB230B" w:rsidR="003A4CF9" w:rsidRPr="009F0B3E" w:rsidRDefault="003A4CF9" w:rsidP="003A4CF9">
            <w:pPr>
              <w:pStyle w:val="afff1"/>
              <w:ind w:left="28"/>
              <w:rPr>
                <w:b w:val="0"/>
                <w:szCs w:val="24"/>
              </w:rPr>
            </w:pPr>
            <w:r w:rsidRPr="0045340A">
              <w:rPr>
                <w:b w:val="0"/>
                <w:szCs w:val="24"/>
              </w:rPr>
              <w:t>□Нет</w:t>
            </w:r>
          </w:p>
        </w:tc>
      </w:tr>
      <w:tr w:rsidR="003A4CF9" w:rsidRPr="00296A36" w14:paraId="1A460971" w14:textId="77777777" w:rsidTr="0013471E">
        <w:tc>
          <w:tcPr>
            <w:tcW w:w="4390" w:type="dxa"/>
            <w:vAlign w:val="center"/>
          </w:tcPr>
          <w:p w14:paraId="3A7BE917" w14:textId="10AC029D" w:rsidR="003A4CF9" w:rsidRPr="00A93F52" w:rsidRDefault="003A4CF9" w:rsidP="003A4CF9">
            <w:pPr>
              <w:spacing w:line="360" w:lineRule="auto"/>
              <w:jc w:val="left"/>
              <w:rPr>
                <w:b w:val="0"/>
                <w:szCs w:val="24"/>
              </w:rPr>
            </w:pPr>
            <w:r w:rsidRPr="0045340A">
              <w:rPr>
                <w:b w:val="0"/>
                <w:szCs w:val="24"/>
              </w:rPr>
              <w:t>Клеммные зажимы для подключения отходящих кабелей</w:t>
            </w:r>
          </w:p>
        </w:tc>
        <w:tc>
          <w:tcPr>
            <w:tcW w:w="5522" w:type="dxa"/>
            <w:vAlign w:val="center"/>
          </w:tcPr>
          <w:p w14:paraId="31ECFB8E" w14:textId="77777777" w:rsidR="003A4CF9" w:rsidRPr="0045340A" w:rsidRDefault="003A4CF9" w:rsidP="003A4CF9">
            <w:pPr>
              <w:spacing w:line="360" w:lineRule="auto"/>
              <w:ind w:left="28"/>
              <w:rPr>
                <w:b w:val="0"/>
                <w:szCs w:val="24"/>
              </w:rPr>
            </w:pPr>
            <w:r w:rsidRPr="0045340A">
              <w:rPr>
                <w:b w:val="0"/>
                <w:szCs w:val="24"/>
              </w:rPr>
              <w:t>■Да</w:t>
            </w:r>
          </w:p>
          <w:p w14:paraId="6B7B4B1A" w14:textId="77777777" w:rsidR="003A4CF9" w:rsidRPr="0045340A" w:rsidRDefault="003A4CF9" w:rsidP="003A4CF9">
            <w:pPr>
              <w:spacing w:line="360" w:lineRule="auto"/>
              <w:ind w:left="28"/>
              <w:rPr>
                <w:b w:val="0"/>
                <w:szCs w:val="24"/>
              </w:rPr>
            </w:pPr>
            <w:r w:rsidRPr="0045340A">
              <w:rPr>
                <w:b w:val="0"/>
                <w:szCs w:val="24"/>
              </w:rPr>
              <w:t>□Нет</w:t>
            </w:r>
          </w:p>
          <w:p w14:paraId="3EA9FC6F" w14:textId="73FD2073" w:rsidR="003A4CF9" w:rsidRPr="009F0B3E" w:rsidRDefault="003A4CF9" w:rsidP="003A4CF9">
            <w:pPr>
              <w:pStyle w:val="afff1"/>
              <w:ind w:left="28"/>
              <w:rPr>
                <w:b w:val="0"/>
                <w:szCs w:val="24"/>
              </w:rPr>
            </w:pPr>
            <w:r w:rsidRPr="0045340A">
              <w:rPr>
                <w:b w:val="0"/>
                <w:szCs w:val="24"/>
              </w:rPr>
              <w:t>Примечание: предусмотреть резерв не менее 20%</w:t>
            </w:r>
          </w:p>
        </w:tc>
      </w:tr>
      <w:tr w:rsidR="003A4CF9" w:rsidRPr="00296A36" w14:paraId="75B93789" w14:textId="77777777" w:rsidTr="0013471E">
        <w:tc>
          <w:tcPr>
            <w:tcW w:w="4390" w:type="dxa"/>
            <w:vAlign w:val="center"/>
          </w:tcPr>
          <w:p w14:paraId="6F8363BA" w14:textId="50D2CD4B" w:rsidR="003A4CF9" w:rsidRPr="00A93F52" w:rsidRDefault="003A4CF9" w:rsidP="003A4CF9">
            <w:pPr>
              <w:spacing w:line="360" w:lineRule="auto"/>
              <w:jc w:val="left"/>
              <w:rPr>
                <w:b w:val="0"/>
                <w:szCs w:val="24"/>
              </w:rPr>
            </w:pPr>
            <w:r w:rsidRPr="0045340A">
              <w:rPr>
                <w:b w:val="0"/>
                <w:szCs w:val="24"/>
              </w:rPr>
              <w:t>Клеммные зажимы</w:t>
            </w:r>
          </w:p>
        </w:tc>
        <w:tc>
          <w:tcPr>
            <w:tcW w:w="5522" w:type="dxa"/>
            <w:vAlign w:val="center"/>
          </w:tcPr>
          <w:p w14:paraId="421A9747" w14:textId="77777777" w:rsidR="003A4CF9" w:rsidRPr="0045340A" w:rsidRDefault="003A4CF9" w:rsidP="003A4CF9">
            <w:pPr>
              <w:spacing w:line="360" w:lineRule="auto"/>
              <w:ind w:left="28"/>
              <w:rPr>
                <w:b w:val="0"/>
                <w:szCs w:val="24"/>
              </w:rPr>
            </w:pPr>
            <w:r w:rsidRPr="0045340A">
              <w:rPr>
                <w:b w:val="0"/>
                <w:szCs w:val="24"/>
              </w:rPr>
              <w:t>□Пружинные</w:t>
            </w:r>
          </w:p>
          <w:p w14:paraId="1E95D92C" w14:textId="112A6140" w:rsidR="003A4CF9" w:rsidRPr="009F0B3E" w:rsidRDefault="003A4CF9" w:rsidP="003A4CF9">
            <w:pPr>
              <w:pStyle w:val="afff1"/>
              <w:ind w:left="28"/>
              <w:rPr>
                <w:b w:val="0"/>
                <w:szCs w:val="24"/>
              </w:rPr>
            </w:pPr>
            <w:r w:rsidRPr="0045340A">
              <w:rPr>
                <w:b w:val="0"/>
                <w:szCs w:val="24"/>
              </w:rPr>
              <w:t>■Винтовые</w:t>
            </w:r>
          </w:p>
        </w:tc>
      </w:tr>
      <w:tr w:rsidR="003A4CF9" w:rsidRPr="00296A36" w14:paraId="73C75F47" w14:textId="77777777" w:rsidTr="0013471E">
        <w:tc>
          <w:tcPr>
            <w:tcW w:w="4390" w:type="dxa"/>
            <w:vAlign w:val="center"/>
          </w:tcPr>
          <w:p w14:paraId="3369515C" w14:textId="21E1A1A7" w:rsidR="003A4CF9" w:rsidRPr="00A93F52" w:rsidRDefault="003A4CF9" w:rsidP="003A4CF9">
            <w:pPr>
              <w:spacing w:line="360" w:lineRule="auto"/>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68034F7E" w14:textId="77777777" w:rsidR="003A4CF9" w:rsidRPr="0045340A" w:rsidRDefault="003A4CF9" w:rsidP="003A4CF9">
            <w:pPr>
              <w:spacing w:line="360" w:lineRule="auto"/>
              <w:ind w:left="28"/>
              <w:rPr>
                <w:b w:val="0"/>
                <w:szCs w:val="24"/>
              </w:rPr>
            </w:pPr>
            <w:r w:rsidRPr="0045340A">
              <w:rPr>
                <w:b w:val="0"/>
                <w:szCs w:val="24"/>
              </w:rPr>
              <w:t>■Да</w:t>
            </w:r>
          </w:p>
          <w:p w14:paraId="6A630518" w14:textId="620D8E15" w:rsidR="003A4CF9" w:rsidRPr="009F0B3E" w:rsidRDefault="003A4CF9" w:rsidP="003A4CF9">
            <w:pPr>
              <w:pStyle w:val="afff1"/>
              <w:ind w:left="28"/>
              <w:rPr>
                <w:b w:val="0"/>
                <w:szCs w:val="24"/>
              </w:rPr>
            </w:pPr>
            <w:r w:rsidRPr="0045340A">
              <w:rPr>
                <w:b w:val="0"/>
                <w:szCs w:val="24"/>
              </w:rPr>
              <w:t>□Нет</w:t>
            </w:r>
          </w:p>
        </w:tc>
      </w:tr>
      <w:tr w:rsidR="003D1392" w:rsidRPr="00296A36" w14:paraId="76233E60" w14:textId="77777777" w:rsidTr="0013471E">
        <w:tc>
          <w:tcPr>
            <w:tcW w:w="4390" w:type="dxa"/>
          </w:tcPr>
          <w:p w14:paraId="541A1E98" w14:textId="3D109864" w:rsidR="003D1392" w:rsidRPr="00A93F52" w:rsidRDefault="003D1392" w:rsidP="003D1392">
            <w:pPr>
              <w:spacing w:line="360" w:lineRule="auto"/>
              <w:jc w:val="left"/>
              <w:rPr>
                <w:b w:val="0"/>
                <w:szCs w:val="24"/>
              </w:rPr>
            </w:pPr>
            <w:r w:rsidRPr="00BA38E0">
              <w:rPr>
                <w:b w:val="0"/>
                <w:szCs w:val="24"/>
              </w:rPr>
              <w:t>Включение/отключение насосов</w:t>
            </w:r>
          </w:p>
        </w:tc>
        <w:tc>
          <w:tcPr>
            <w:tcW w:w="5522" w:type="dxa"/>
          </w:tcPr>
          <w:p w14:paraId="0914984C" w14:textId="00E4D595" w:rsidR="003D1392" w:rsidRPr="009F0B3E" w:rsidRDefault="003D1392" w:rsidP="003D1392">
            <w:pPr>
              <w:pStyle w:val="afff1"/>
              <w:ind w:left="28"/>
              <w:rPr>
                <w:b w:val="0"/>
                <w:szCs w:val="24"/>
              </w:rPr>
            </w:pPr>
            <w:r w:rsidRPr="003D1392">
              <w:rPr>
                <w:b w:val="0"/>
                <w:szCs w:val="24"/>
              </w:rPr>
              <w:t>Вручную с кнопок на двери шкафа</w:t>
            </w:r>
          </w:p>
        </w:tc>
      </w:tr>
      <w:tr w:rsidR="003D1392" w:rsidRPr="00296A36" w14:paraId="0B8CD669" w14:textId="77777777" w:rsidTr="0013471E">
        <w:tc>
          <w:tcPr>
            <w:tcW w:w="4390" w:type="dxa"/>
          </w:tcPr>
          <w:p w14:paraId="0350CA92" w14:textId="2F75A1D4" w:rsidR="003D1392" w:rsidRPr="00A93F52" w:rsidRDefault="003D1392" w:rsidP="003D1392">
            <w:pPr>
              <w:spacing w:line="360" w:lineRule="auto"/>
              <w:jc w:val="left"/>
              <w:rPr>
                <w:b w:val="0"/>
                <w:szCs w:val="24"/>
              </w:rPr>
            </w:pPr>
            <w:r w:rsidRPr="00BA38E0">
              <w:rPr>
                <w:b w:val="0"/>
                <w:szCs w:val="24"/>
              </w:rPr>
              <w:t>Переключение насосов</w:t>
            </w:r>
          </w:p>
        </w:tc>
        <w:tc>
          <w:tcPr>
            <w:tcW w:w="5522" w:type="dxa"/>
          </w:tcPr>
          <w:p w14:paraId="4D77E4AE" w14:textId="368C79BF" w:rsidR="003D1392" w:rsidRPr="009F0B3E" w:rsidRDefault="003D1392" w:rsidP="003D1392">
            <w:pPr>
              <w:pStyle w:val="afff1"/>
              <w:ind w:left="28"/>
              <w:rPr>
                <w:b w:val="0"/>
                <w:szCs w:val="24"/>
              </w:rPr>
            </w:pPr>
            <w:r w:rsidRPr="003D1392">
              <w:rPr>
                <w:b w:val="0"/>
                <w:szCs w:val="24"/>
              </w:rPr>
              <w:t>Вручную с кнопок на двери шкафа</w:t>
            </w:r>
          </w:p>
        </w:tc>
      </w:tr>
      <w:tr w:rsidR="003A4CF9" w:rsidRPr="00296A36" w14:paraId="757E9119" w14:textId="77777777" w:rsidTr="0013471E">
        <w:tc>
          <w:tcPr>
            <w:tcW w:w="4390" w:type="dxa"/>
          </w:tcPr>
          <w:p w14:paraId="2B88CE21" w14:textId="54826D0E" w:rsidR="003A4CF9" w:rsidRPr="00A93F52" w:rsidRDefault="003A4CF9" w:rsidP="003A4CF9">
            <w:pPr>
              <w:spacing w:line="360" w:lineRule="auto"/>
              <w:jc w:val="left"/>
              <w:rPr>
                <w:b w:val="0"/>
                <w:szCs w:val="24"/>
              </w:rPr>
            </w:pPr>
            <w:r w:rsidRPr="00BA38E0">
              <w:rPr>
                <w:b w:val="0"/>
                <w:szCs w:val="24"/>
              </w:rPr>
              <w:t>Количество вводов питания в шкаф</w:t>
            </w:r>
          </w:p>
        </w:tc>
        <w:tc>
          <w:tcPr>
            <w:tcW w:w="5522" w:type="dxa"/>
          </w:tcPr>
          <w:p w14:paraId="3A58A354" w14:textId="7CC1D7E1" w:rsidR="003A4CF9" w:rsidRPr="009F0B3E" w:rsidRDefault="003A4CF9" w:rsidP="003A4CF9">
            <w:pPr>
              <w:pStyle w:val="afff1"/>
              <w:ind w:left="28"/>
              <w:rPr>
                <w:b w:val="0"/>
                <w:szCs w:val="24"/>
              </w:rPr>
            </w:pPr>
            <w:r>
              <w:rPr>
                <w:b w:val="0"/>
                <w:szCs w:val="24"/>
              </w:rPr>
              <w:t>Три (для каждого насоса свой)</w:t>
            </w:r>
          </w:p>
        </w:tc>
      </w:tr>
      <w:tr w:rsidR="003A4CF9" w:rsidRPr="00296A36" w14:paraId="21F37850" w14:textId="77777777" w:rsidTr="0013471E">
        <w:tc>
          <w:tcPr>
            <w:tcW w:w="4390" w:type="dxa"/>
          </w:tcPr>
          <w:p w14:paraId="426CC753" w14:textId="77777777" w:rsidR="003A4CF9" w:rsidRPr="00A93F52" w:rsidRDefault="003A4CF9" w:rsidP="003A4CF9">
            <w:pPr>
              <w:spacing w:line="360" w:lineRule="auto"/>
              <w:jc w:val="left"/>
              <w:rPr>
                <w:b w:val="0"/>
                <w:szCs w:val="24"/>
              </w:rPr>
            </w:pPr>
            <w:r w:rsidRPr="00A93F52">
              <w:rPr>
                <w:b w:val="0"/>
                <w:szCs w:val="24"/>
              </w:rPr>
              <w:lastRenderedPageBreak/>
              <w:t>Вводы питания в шкаф</w:t>
            </w:r>
          </w:p>
        </w:tc>
        <w:tc>
          <w:tcPr>
            <w:tcW w:w="5522" w:type="dxa"/>
          </w:tcPr>
          <w:p w14:paraId="62278A5A" w14:textId="7CF9BE85" w:rsidR="003A4CF9" w:rsidRPr="00A93F52" w:rsidRDefault="003D1392" w:rsidP="003A4CF9">
            <w:pPr>
              <w:pStyle w:val="afff1"/>
              <w:ind w:left="28"/>
              <w:rPr>
                <w:b w:val="0"/>
                <w:szCs w:val="24"/>
              </w:rPr>
            </w:pPr>
            <w:r>
              <w:rPr>
                <w:b w:val="0"/>
                <w:szCs w:val="24"/>
              </w:rPr>
              <w:t>-</w:t>
            </w:r>
          </w:p>
        </w:tc>
      </w:tr>
      <w:tr w:rsidR="003A4CF9" w:rsidRPr="00296A36" w14:paraId="711FADAA" w14:textId="77777777" w:rsidTr="0013471E">
        <w:tc>
          <w:tcPr>
            <w:tcW w:w="4390" w:type="dxa"/>
          </w:tcPr>
          <w:p w14:paraId="145B51D5" w14:textId="77777777" w:rsidR="003A4CF9" w:rsidRPr="00A93F52" w:rsidRDefault="003A4CF9" w:rsidP="003A4CF9">
            <w:pPr>
              <w:spacing w:line="360" w:lineRule="auto"/>
              <w:jc w:val="left"/>
              <w:rPr>
                <w:b w:val="0"/>
                <w:szCs w:val="24"/>
              </w:rPr>
            </w:pPr>
            <w:r w:rsidRPr="00A93F52">
              <w:rPr>
                <w:b w:val="0"/>
                <w:szCs w:val="24"/>
              </w:rPr>
              <w:t>Дополнительные контакты состояния автоматических выключателей насосов</w:t>
            </w:r>
          </w:p>
        </w:tc>
        <w:tc>
          <w:tcPr>
            <w:tcW w:w="5522" w:type="dxa"/>
          </w:tcPr>
          <w:p w14:paraId="0E5F17C6" w14:textId="58B9579A" w:rsidR="003A4CF9" w:rsidRPr="00A93F52" w:rsidRDefault="003A4CF9" w:rsidP="003A4CF9">
            <w:pPr>
              <w:pStyle w:val="afff1"/>
              <w:ind w:left="28"/>
              <w:rPr>
                <w:b w:val="0"/>
                <w:szCs w:val="24"/>
              </w:rPr>
            </w:pPr>
            <w:r w:rsidRPr="009F0B3E">
              <w:rPr>
                <w:b w:val="0"/>
                <w:szCs w:val="24"/>
              </w:rPr>
              <w:t>Да</w:t>
            </w:r>
          </w:p>
        </w:tc>
      </w:tr>
      <w:tr w:rsidR="003A4CF9" w:rsidRPr="00296A36" w14:paraId="2877DD2A" w14:textId="77777777" w:rsidTr="0013471E">
        <w:tc>
          <w:tcPr>
            <w:tcW w:w="4390" w:type="dxa"/>
          </w:tcPr>
          <w:p w14:paraId="67564F70" w14:textId="77777777" w:rsidR="003A4CF9" w:rsidRPr="00A93F52" w:rsidRDefault="003A4CF9" w:rsidP="003A4CF9">
            <w:pPr>
              <w:spacing w:line="360" w:lineRule="auto"/>
              <w:jc w:val="left"/>
              <w:rPr>
                <w:b w:val="0"/>
                <w:szCs w:val="24"/>
              </w:rPr>
            </w:pPr>
            <w:r w:rsidRPr="00A93F52">
              <w:rPr>
                <w:b w:val="0"/>
                <w:szCs w:val="24"/>
              </w:rPr>
              <w:t>Органы управления на двери шкафа</w:t>
            </w:r>
          </w:p>
        </w:tc>
        <w:tc>
          <w:tcPr>
            <w:tcW w:w="5522" w:type="dxa"/>
          </w:tcPr>
          <w:p w14:paraId="75325F1D" w14:textId="4C84405F" w:rsidR="003A4CF9" w:rsidRPr="00A93F52" w:rsidRDefault="003D1392" w:rsidP="003A4CF9">
            <w:pPr>
              <w:pStyle w:val="afff1"/>
              <w:ind w:left="28"/>
              <w:rPr>
                <w:b w:val="0"/>
                <w:szCs w:val="24"/>
              </w:rPr>
            </w:pPr>
            <w:r w:rsidRPr="003D1392">
              <w:rPr>
                <w:b w:val="0"/>
                <w:szCs w:val="24"/>
              </w:rPr>
              <w:t>Кнопки «Пуск/стоп» для каждого насоса</w:t>
            </w:r>
          </w:p>
        </w:tc>
      </w:tr>
      <w:tr w:rsidR="003D1392" w:rsidRPr="00296A36" w14:paraId="57B42CF6" w14:textId="77777777" w:rsidTr="00DB64D0">
        <w:tc>
          <w:tcPr>
            <w:tcW w:w="4390" w:type="dxa"/>
          </w:tcPr>
          <w:p w14:paraId="196C5107" w14:textId="77777777" w:rsidR="003D1392" w:rsidRPr="00A93F52" w:rsidRDefault="003D1392" w:rsidP="003D1392">
            <w:pPr>
              <w:spacing w:line="360" w:lineRule="auto"/>
              <w:jc w:val="left"/>
              <w:rPr>
                <w:b w:val="0"/>
                <w:szCs w:val="24"/>
              </w:rPr>
            </w:pPr>
            <w:r w:rsidRPr="00A93F52">
              <w:rPr>
                <w:b w:val="0"/>
                <w:szCs w:val="24"/>
              </w:rPr>
              <w:t>Органы индикации на двери шкафа</w:t>
            </w:r>
          </w:p>
        </w:tc>
        <w:tc>
          <w:tcPr>
            <w:tcW w:w="5522" w:type="dxa"/>
            <w:vAlign w:val="center"/>
          </w:tcPr>
          <w:p w14:paraId="68DF4057" w14:textId="21F68CD8" w:rsidR="003D1392" w:rsidRPr="00A93F52" w:rsidRDefault="003D1392" w:rsidP="003D1392">
            <w:pPr>
              <w:pStyle w:val="afff1"/>
              <w:ind w:left="28"/>
              <w:rPr>
                <w:b w:val="0"/>
                <w:szCs w:val="24"/>
              </w:rPr>
            </w:pPr>
            <w:r>
              <w:rPr>
                <w:b w:val="0"/>
                <w:szCs w:val="24"/>
                <w:vertAlign w:val="superscript"/>
              </w:rPr>
              <w:t>3</w:t>
            </w:r>
            <w:r w:rsidRPr="0045340A">
              <w:rPr>
                <w:b w:val="0"/>
                <w:szCs w:val="24"/>
                <w:vertAlign w:val="superscript"/>
              </w:rPr>
              <w:t>)</w:t>
            </w:r>
          </w:p>
        </w:tc>
      </w:tr>
      <w:tr w:rsidR="003D1392" w:rsidRPr="00296A36" w14:paraId="6020B830" w14:textId="77777777" w:rsidTr="00DB64D0">
        <w:tc>
          <w:tcPr>
            <w:tcW w:w="4390" w:type="dxa"/>
          </w:tcPr>
          <w:p w14:paraId="362DADAA" w14:textId="3E9F938A" w:rsidR="003D1392" w:rsidRPr="00A93F52" w:rsidRDefault="00DB64D0" w:rsidP="003D1392">
            <w:pPr>
              <w:spacing w:line="360" w:lineRule="auto"/>
              <w:jc w:val="left"/>
              <w:rPr>
                <w:b w:val="0"/>
                <w:szCs w:val="24"/>
              </w:rPr>
            </w:pPr>
            <w:r w:rsidRPr="00DB64D0">
              <w:rPr>
                <w:b w:val="0"/>
                <w:szCs w:val="24"/>
              </w:rPr>
              <w:t xml:space="preserve">Исходящие дискретные сигналы (вывести на </w:t>
            </w:r>
            <w:proofErr w:type="spellStart"/>
            <w:r w:rsidRPr="00DB64D0">
              <w:rPr>
                <w:b w:val="0"/>
                <w:szCs w:val="24"/>
              </w:rPr>
              <w:t>клеммник</w:t>
            </w:r>
            <w:proofErr w:type="spellEnd"/>
            <w:r w:rsidRPr="00DB64D0">
              <w:rPr>
                <w:b w:val="0"/>
                <w:szCs w:val="24"/>
              </w:rPr>
              <w:t>)</w:t>
            </w:r>
          </w:p>
        </w:tc>
        <w:tc>
          <w:tcPr>
            <w:tcW w:w="5522" w:type="dxa"/>
            <w:vAlign w:val="center"/>
          </w:tcPr>
          <w:p w14:paraId="4AD17274" w14:textId="682F613F" w:rsidR="003D1392" w:rsidRPr="00A93F52" w:rsidRDefault="003D1392" w:rsidP="003D1392">
            <w:pPr>
              <w:pStyle w:val="afff1"/>
              <w:ind w:left="28"/>
              <w:rPr>
                <w:b w:val="0"/>
                <w:szCs w:val="24"/>
              </w:rPr>
            </w:pPr>
            <w:r>
              <w:rPr>
                <w:b w:val="0"/>
                <w:szCs w:val="24"/>
                <w:vertAlign w:val="superscript"/>
              </w:rPr>
              <w:t>3</w:t>
            </w:r>
            <w:r w:rsidRPr="0045340A">
              <w:rPr>
                <w:b w:val="0"/>
                <w:szCs w:val="24"/>
                <w:vertAlign w:val="superscript"/>
              </w:rPr>
              <w:t>)</w:t>
            </w:r>
          </w:p>
        </w:tc>
      </w:tr>
      <w:tr w:rsidR="003A4CF9" w:rsidRPr="00296A36" w14:paraId="6BCDB2C6" w14:textId="77777777" w:rsidTr="0013471E">
        <w:tc>
          <w:tcPr>
            <w:tcW w:w="4390" w:type="dxa"/>
          </w:tcPr>
          <w:p w14:paraId="6246E06D" w14:textId="77777777" w:rsidR="003A4CF9" w:rsidRPr="00A93F52" w:rsidRDefault="003A4CF9" w:rsidP="003A4CF9">
            <w:pPr>
              <w:spacing w:line="360" w:lineRule="auto"/>
              <w:jc w:val="left"/>
              <w:rPr>
                <w:b w:val="0"/>
                <w:szCs w:val="24"/>
              </w:rPr>
            </w:pPr>
            <w:r w:rsidRPr="00A93F52">
              <w:rPr>
                <w:b w:val="0"/>
                <w:szCs w:val="24"/>
              </w:rPr>
              <w:t>Тип исходящих дискретных сигналов</w:t>
            </w:r>
          </w:p>
        </w:tc>
        <w:tc>
          <w:tcPr>
            <w:tcW w:w="5522" w:type="dxa"/>
          </w:tcPr>
          <w:p w14:paraId="541CB161" w14:textId="694ACB41" w:rsidR="003A4CF9" w:rsidRPr="00A93F52" w:rsidRDefault="003A4CF9" w:rsidP="003A4CF9">
            <w:pPr>
              <w:pStyle w:val="afff1"/>
              <w:ind w:left="28"/>
              <w:rPr>
                <w:b w:val="0"/>
                <w:szCs w:val="24"/>
              </w:rPr>
            </w:pPr>
            <w:r w:rsidRPr="009F0B3E">
              <w:rPr>
                <w:b w:val="0"/>
                <w:szCs w:val="24"/>
              </w:rPr>
              <w:t>Сухой контакт</w:t>
            </w:r>
          </w:p>
        </w:tc>
      </w:tr>
      <w:tr w:rsidR="003D1392" w:rsidRPr="00296A36" w14:paraId="188A2E80" w14:textId="77777777" w:rsidTr="00DB64D0">
        <w:tc>
          <w:tcPr>
            <w:tcW w:w="4390" w:type="dxa"/>
          </w:tcPr>
          <w:p w14:paraId="4D503C48" w14:textId="77777777" w:rsidR="003D1392" w:rsidRPr="00A93F52" w:rsidRDefault="003D1392" w:rsidP="003D1392">
            <w:pPr>
              <w:spacing w:line="360" w:lineRule="auto"/>
              <w:jc w:val="left"/>
              <w:rPr>
                <w:b w:val="0"/>
                <w:szCs w:val="24"/>
              </w:rPr>
            </w:pPr>
            <w:r w:rsidRPr="00A93F52">
              <w:rPr>
                <w:b w:val="0"/>
                <w:szCs w:val="24"/>
              </w:rPr>
              <w:t xml:space="preserve">Входящие дискретные сигналы (из шкафа ПАЗ, вывести на </w:t>
            </w:r>
            <w:proofErr w:type="spellStart"/>
            <w:r w:rsidRPr="00A93F52">
              <w:rPr>
                <w:b w:val="0"/>
                <w:szCs w:val="24"/>
              </w:rPr>
              <w:t>клеммник</w:t>
            </w:r>
            <w:proofErr w:type="spellEnd"/>
            <w:r w:rsidRPr="00A93F52">
              <w:rPr>
                <w:b w:val="0"/>
                <w:szCs w:val="24"/>
              </w:rPr>
              <w:t>)</w:t>
            </w:r>
          </w:p>
        </w:tc>
        <w:tc>
          <w:tcPr>
            <w:tcW w:w="5522" w:type="dxa"/>
            <w:vAlign w:val="center"/>
          </w:tcPr>
          <w:p w14:paraId="2EA8B08F" w14:textId="327C2D01" w:rsidR="003D1392" w:rsidRPr="00A93F52" w:rsidRDefault="003D1392" w:rsidP="003D1392">
            <w:pPr>
              <w:pStyle w:val="afff1"/>
              <w:ind w:left="28"/>
              <w:rPr>
                <w:b w:val="0"/>
                <w:szCs w:val="24"/>
              </w:rPr>
            </w:pPr>
            <w:r>
              <w:rPr>
                <w:b w:val="0"/>
                <w:szCs w:val="24"/>
                <w:vertAlign w:val="superscript"/>
              </w:rPr>
              <w:t>3</w:t>
            </w:r>
            <w:r w:rsidRPr="0045340A">
              <w:rPr>
                <w:b w:val="0"/>
                <w:szCs w:val="24"/>
                <w:vertAlign w:val="superscript"/>
              </w:rPr>
              <w:t>)</w:t>
            </w:r>
          </w:p>
        </w:tc>
      </w:tr>
      <w:tr w:rsidR="003A4CF9" w:rsidRPr="00296A36" w14:paraId="26FD4967" w14:textId="77777777" w:rsidTr="0013471E">
        <w:tc>
          <w:tcPr>
            <w:tcW w:w="4390" w:type="dxa"/>
          </w:tcPr>
          <w:p w14:paraId="0826A218" w14:textId="77777777" w:rsidR="003A4CF9" w:rsidRPr="00A93F52" w:rsidRDefault="003A4CF9" w:rsidP="003A4CF9">
            <w:pPr>
              <w:spacing w:line="360" w:lineRule="auto"/>
              <w:jc w:val="left"/>
              <w:rPr>
                <w:b w:val="0"/>
                <w:szCs w:val="24"/>
              </w:rPr>
            </w:pPr>
            <w:r w:rsidRPr="00A93F52">
              <w:rPr>
                <w:b w:val="0"/>
                <w:szCs w:val="24"/>
              </w:rPr>
              <w:t>Тип входящих дискретных сигналов</w:t>
            </w:r>
          </w:p>
        </w:tc>
        <w:tc>
          <w:tcPr>
            <w:tcW w:w="5522" w:type="dxa"/>
          </w:tcPr>
          <w:p w14:paraId="4D253208" w14:textId="202BEDBB" w:rsidR="003A4CF9" w:rsidRPr="00A93F52" w:rsidRDefault="003A4CF9" w:rsidP="003A4CF9">
            <w:pPr>
              <w:pStyle w:val="afff1"/>
              <w:ind w:left="28"/>
              <w:rPr>
                <w:b w:val="0"/>
                <w:szCs w:val="24"/>
              </w:rPr>
            </w:pPr>
            <w:r w:rsidRPr="009F0B3E">
              <w:rPr>
                <w:b w:val="0"/>
                <w:szCs w:val="24"/>
              </w:rPr>
              <w:t>Сухой контакт</w:t>
            </w:r>
          </w:p>
        </w:tc>
      </w:tr>
      <w:tr w:rsidR="00B30EA8" w:rsidRPr="00296A36" w14:paraId="4F0BA6C5" w14:textId="77777777" w:rsidTr="0013471E">
        <w:tc>
          <w:tcPr>
            <w:tcW w:w="4390" w:type="dxa"/>
          </w:tcPr>
          <w:p w14:paraId="423A361F" w14:textId="1A2CFF93" w:rsidR="00B30EA8" w:rsidRPr="00A93F52" w:rsidRDefault="00B30EA8" w:rsidP="00B30EA8">
            <w:pPr>
              <w:spacing w:line="360" w:lineRule="auto"/>
              <w:jc w:val="left"/>
              <w:rPr>
                <w:b w:val="0"/>
                <w:szCs w:val="24"/>
              </w:rPr>
            </w:pPr>
            <w:r w:rsidRPr="00B30EA8">
              <w:rPr>
                <w:b w:val="0"/>
                <w:szCs w:val="24"/>
              </w:rPr>
              <w:t>Количество и типоразмер подключаемых контрольных кабелей</w:t>
            </w:r>
          </w:p>
        </w:tc>
        <w:tc>
          <w:tcPr>
            <w:tcW w:w="5522" w:type="dxa"/>
          </w:tcPr>
          <w:p w14:paraId="28F2105B" w14:textId="77777777" w:rsidR="00B11E01" w:rsidRPr="00B11E01" w:rsidRDefault="00B11E01" w:rsidP="00B11E01">
            <w:pPr>
              <w:pStyle w:val="afff1"/>
              <w:ind w:left="28"/>
              <w:rPr>
                <w:b w:val="0"/>
                <w:szCs w:val="24"/>
              </w:rPr>
            </w:pPr>
            <w:proofErr w:type="spellStart"/>
            <w:r w:rsidRPr="00B11E01">
              <w:rPr>
                <w:b w:val="0"/>
                <w:szCs w:val="24"/>
              </w:rPr>
              <w:t>МКШнг</w:t>
            </w:r>
            <w:proofErr w:type="spellEnd"/>
            <w:r w:rsidRPr="00B11E01">
              <w:rPr>
                <w:b w:val="0"/>
                <w:szCs w:val="24"/>
              </w:rPr>
              <w:t xml:space="preserve">(А)-LS 3х1 – 9 </w:t>
            </w:r>
            <w:proofErr w:type="spellStart"/>
            <w:r w:rsidRPr="00B11E01">
              <w:rPr>
                <w:b w:val="0"/>
                <w:szCs w:val="24"/>
              </w:rPr>
              <w:t>шт</w:t>
            </w:r>
            <w:proofErr w:type="spellEnd"/>
          </w:p>
          <w:p w14:paraId="696A45C7" w14:textId="77777777" w:rsidR="00B11E01" w:rsidRPr="00B11E01" w:rsidRDefault="00B11E01" w:rsidP="00B11E01">
            <w:pPr>
              <w:pStyle w:val="afff1"/>
              <w:ind w:left="28"/>
              <w:rPr>
                <w:b w:val="0"/>
                <w:szCs w:val="24"/>
              </w:rPr>
            </w:pPr>
            <w:proofErr w:type="spellStart"/>
            <w:r w:rsidRPr="00B11E01">
              <w:rPr>
                <w:b w:val="0"/>
                <w:szCs w:val="24"/>
              </w:rPr>
              <w:t>МКШнг</w:t>
            </w:r>
            <w:proofErr w:type="spellEnd"/>
            <w:r w:rsidRPr="00B11E01">
              <w:rPr>
                <w:b w:val="0"/>
                <w:szCs w:val="24"/>
              </w:rPr>
              <w:t xml:space="preserve">(А)-LS 5х1 – 3 </w:t>
            </w:r>
            <w:proofErr w:type="spellStart"/>
            <w:r w:rsidRPr="00B11E01">
              <w:rPr>
                <w:b w:val="0"/>
                <w:szCs w:val="24"/>
              </w:rPr>
              <w:t>шт</w:t>
            </w:r>
            <w:proofErr w:type="spellEnd"/>
          </w:p>
          <w:p w14:paraId="4E3B2BC9" w14:textId="2D03D184" w:rsidR="00B30EA8" w:rsidRPr="009F0B3E" w:rsidRDefault="00B11E01" w:rsidP="00B11E01">
            <w:pPr>
              <w:pStyle w:val="afff1"/>
              <w:ind w:left="28"/>
              <w:rPr>
                <w:b w:val="0"/>
                <w:szCs w:val="24"/>
              </w:rPr>
            </w:pPr>
            <w:proofErr w:type="spellStart"/>
            <w:r w:rsidRPr="00B11E01">
              <w:rPr>
                <w:b w:val="0"/>
                <w:szCs w:val="24"/>
              </w:rPr>
              <w:t>МКЭШнг</w:t>
            </w:r>
            <w:proofErr w:type="spellEnd"/>
            <w:r w:rsidRPr="00B11E01">
              <w:rPr>
                <w:b w:val="0"/>
                <w:szCs w:val="24"/>
              </w:rPr>
              <w:t xml:space="preserve">(А)-LS 1х2х0,75 – 3 </w:t>
            </w:r>
            <w:proofErr w:type="spellStart"/>
            <w:r w:rsidRPr="00B11E01">
              <w:rPr>
                <w:b w:val="0"/>
                <w:szCs w:val="24"/>
              </w:rPr>
              <w:t>шт</w:t>
            </w:r>
            <w:proofErr w:type="spellEnd"/>
          </w:p>
        </w:tc>
      </w:tr>
      <w:tr w:rsidR="00B11E01" w:rsidRPr="00296A36" w14:paraId="348B87D2" w14:textId="77777777" w:rsidTr="00DB64D0">
        <w:tc>
          <w:tcPr>
            <w:tcW w:w="4390" w:type="dxa"/>
          </w:tcPr>
          <w:p w14:paraId="5DF5CEDB" w14:textId="488F5001" w:rsidR="00B11E01" w:rsidRPr="00A93F52" w:rsidRDefault="00B11E01" w:rsidP="00B11E01">
            <w:pPr>
              <w:spacing w:line="360" w:lineRule="auto"/>
              <w:jc w:val="left"/>
              <w:rPr>
                <w:b w:val="0"/>
                <w:szCs w:val="24"/>
              </w:rPr>
            </w:pPr>
            <w:r w:rsidRPr="00B11E01">
              <w:rPr>
                <w:b w:val="0"/>
                <w:szCs w:val="24"/>
              </w:rPr>
              <w:t>Схема управления</w:t>
            </w:r>
          </w:p>
        </w:tc>
        <w:tc>
          <w:tcPr>
            <w:tcW w:w="5522" w:type="dxa"/>
            <w:vAlign w:val="center"/>
          </w:tcPr>
          <w:p w14:paraId="3A0D8A9D" w14:textId="607E4428" w:rsidR="00B11E01" w:rsidRPr="00A93F52" w:rsidRDefault="00B11E01" w:rsidP="00B11E01">
            <w:pPr>
              <w:pStyle w:val="afff1"/>
              <w:ind w:left="28"/>
              <w:rPr>
                <w:b w:val="0"/>
                <w:szCs w:val="24"/>
              </w:rPr>
            </w:pPr>
            <w:r>
              <w:rPr>
                <w:b w:val="0"/>
                <w:szCs w:val="24"/>
                <w:vertAlign w:val="superscript"/>
              </w:rPr>
              <w:t>3</w:t>
            </w:r>
            <w:r w:rsidRPr="0045340A">
              <w:rPr>
                <w:b w:val="0"/>
                <w:szCs w:val="24"/>
                <w:vertAlign w:val="superscript"/>
              </w:rPr>
              <w:t>)</w:t>
            </w:r>
          </w:p>
        </w:tc>
      </w:tr>
      <w:tr w:rsidR="00B11E01" w:rsidRPr="00296A36" w14:paraId="7FA89C93" w14:textId="77777777" w:rsidTr="00DB64D0">
        <w:trPr>
          <w:trHeight w:val="1149"/>
        </w:trPr>
        <w:tc>
          <w:tcPr>
            <w:tcW w:w="9912" w:type="dxa"/>
            <w:gridSpan w:val="2"/>
          </w:tcPr>
          <w:p w14:paraId="1FA47C05" w14:textId="77777777" w:rsidR="00B11E01" w:rsidRPr="0045340A" w:rsidRDefault="00B11E01" w:rsidP="00DB64D0">
            <w:pPr>
              <w:spacing w:line="360" w:lineRule="auto"/>
              <w:jc w:val="left"/>
              <w:rPr>
                <w:b w:val="0"/>
                <w:szCs w:val="24"/>
              </w:rPr>
            </w:pPr>
            <w:bookmarkStart w:id="5" w:name="_Hlk191714987"/>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04368597" w14:textId="77777777" w:rsidR="00B11E01" w:rsidRDefault="00B11E01" w:rsidP="00DB64D0">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3AAFA70E" w14:textId="77777777" w:rsidR="00B11E01" w:rsidRPr="003F2F4D" w:rsidRDefault="00B11E01" w:rsidP="00DB64D0">
            <w:pPr>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w:t>
            </w:r>
          </w:p>
        </w:tc>
      </w:tr>
      <w:bookmarkEnd w:id="5"/>
    </w:tbl>
    <w:p w14:paraId="224AD7F4" w14:textId="257B5221" w:rsidR="00A93F52" w:rsidRDefault="00A93F52" w:rsidP="00AD0912">
      <w:pPr>
        <w:spacing w:line="360" w:lineRule="auto"/>
        <w:ind w:firstLine="567"/>
        <w:jc w:val="both"/>
        <w:rPr>
          <w:b w:val="0"/>
          <w:szCs w:val="24"/>
        </w:rPr>
      </w:pPr>
    </w:p>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6480E114" w14:textId="77777777" w:rsidR="003A4CF9" w:rsidRPr="0045340A" w:rsidRDefault="003A4CF9" w:rsidP="003A4CF9">
      <w:pPr>
        <w:spacing w:line="360" w:lineRule="auto"/>
        <w:ind w:firstLine="567"/>
        <w:rPr>
          <w:b w:val="0"/>
          <w:bCs/>
          <w:szCs w:val="24"/>
        </w:rPr>
      </w:pPr>
      <w:r w:rsidRPr="0045340A">
        <w:rPr>
          <w:bCs/>
          <w:szCs w:val="24"/>
        </w:rPr>
        <w:t>3.2</w:t>
      </w:r>
      <w:r w:rsidRPr="0045340A">
        <w:rPr>
          <w:bCs/>
          <w:szCs w:val="24"/>
        </w:rPr>
        <w:tab/>
        <w:t>Технические требования к оборудованию и документации</w:t>
      </w:r>
    </w:p>
    <w:p w14:paraId="3F479D00" w14:textId="77777777" w:rsidR="003A4CF9" w:rsidRPr="0045340A" w:rsidRDefault="003A4CF9" w:rsidP="003A4CF9">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395ECF95" w14:textId="77777777" w:rsidR="003A4CF9" w:rsidRDefault="003A4CF9" w:rsidP="003A4CF9">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054E6505" w14:textId="77777777" w:rsidR="003A4CF9" w:rsidRDefault="003A4CF9" w:rsidP="003A4CF9">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2B8614C9" w14:textId="77777777" w:rsidR="003A4CF9" w:rsidRPr="0045340A" w:rsidRDefault="003A4CF9" w:rsidP="003A4CF9">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51D81DB0" w14:textId="77777777" w:rsidR="003A4CF9" w:rsidRPr="0045340A" w:rsidRDefault="003A4CF9" w:rsidP="003A4CF9">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6AF7CB64" w14:textId="77777777" w:rsidR="003A4CF9" w:rsidRDefault="003A4CF9" w:rsidP="003A4CF9">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3F42AF18" w14:textId="77777777" w:rsidR="003A4CF9" w:rsidRPr="0045340A" w:rsidRDefault="003A4CF9" w:rsidP="003A4CF9">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7C43F79E" w14:textId="77777777" w:rsidR="003A4CF9" w:rsidRDefault="003A4CF9" w:rsidP="003A4CF9">
      <w:pPr>
        <w:spacing w:line="360" w:lineRule="auto"/>
        <w:ind w:firstLine="567"/>
        <w:jc w:val="both"/>
        <w:rPr>
          <w:b w:val="0"/>
          <w:szCs w:val="24"/>
        </w:rPr>
      </w:pPr>
    </w:p>
    <w:p w14:paraId="567F68AD" w14:textId="77777777" w:rsidR="003A4CF9" w:rsidRDefault="003A4CF9" w:rsidP="003A4CF9">
      <w:pPr>
        <w:spacing w:line="360" w:lineRule="auto"/>
        <w:ind w:firstLine="567"/>
        <w:jc w:val="both"/>
        <w:rPr>
          <w:b w:val="0"/>
          <w:szCs w:val="24"/>
        </w:rPr>
      </w:pPr>
    </w:p>
    <w:p w14:paraId="70DF8D7C" w14:textId="77777777" w:rsidR="003A4CF9" w:rsidRDefault="003A4CF9" w:rsidP="003A4CF9">
      <w:pPr>
        <w:spacing w:line="360" w:lineRule="auto"/>
        <w:ind w:firstLine="567"/>
        <w:jc w:val="both"/>
        <w:rPr>
          <w:b w:val="0"/>
          <w:szCs w:val="24"/>
        </w:rPr>
      </w:pPr>
    </w:p>
    <w:p w14:paraId="4B43C9AE" w14:textId="77777777" w:rsidR="003A4CF9" w:rsidRPr="0045340A" w:rsidRDefault="003A4CF9" w:rsidP="003A4CF9">
      <w:pPr>
        <w:spacing w:line="360" w:lineRule="auto"/>
        <w:ind w:firstLine="567"/>
        <w:jc w:val="both"/>
        <w:rPr>
          <w:b w:val="0"/>
          <w:szCs w:val="24"/>
        </w:rPr>
      </w:pPr>
    </w:p>
    <w:p w14:paraId="029CE6F7" w14:textId="77777777" w:rsidR="003A4CF9" w:rsidRPr="0045340A" w:rsidRDefault="003A4CF9" w:rsidP="003A4CF9">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3A4CF9" w:rsidRPr="0045340A" w14:paraId="34F0D6D9" w14:textId="77777777" w:rsidTr="0013471E">
        <w:tc>
          <w:tcPr>
            <w:tcW w:w="4724" w:type="dxa"/>
          </w:tcPr>
          <w:p w14:paraId="58554189" w14:textId="77777777" w:rsidR="003A4CF9" w:rsidRPr="0045340A" w:rsidRDefault="003A4CF9" w:rsidP="0013471E">
            <w:pPr>
              <w:spacing w:line="360" w:lineRule="auto"/>
              <w:rPr>
                <w:b w:val="0"/>
                <w:szCs w:val="24"/>
              </w:rPr>
            </w:pPr>
            <w:r w:rsidRPr="0045340A">
              <w:rPr>
                <w:b w:val="0"/>
                <w:szCs w:val="24"/>
              </w:rPr>
              <w:t>Цвет</w:t>
            </w:r>
          </w:p>
        </w:tc>
        <w:tc>
          <w:tcPr>
            <w:tcW w:w="5296" w:type="dxa"/>
          </w:tcPr>
          <w:p w14:paraId="59BFFA44" w14:textId="77777777" w:rsidR="003A4CF9" w:rsidRPr="0045340A" w:rsidRDefault="003A4CF9" w:rsidP="0013471E">
            <w:pPr>
              <w:spacing w:line="360" w:lineRule="auto"/>
              <w:rPr>
                <w:b w:val="0"/>
                <w:szCs w:val="24"/>
              </w:rPr>
            </w:pPr>
            <w:r w:rsidRPr="0045340A">
              <w:rPr>
                <w:b w:val="0"/>
                <w:szCs w:val="24"/>
              </w:rPr>
              <w:t>Значение</w:t>
            </w:r>
            <w:r w:rsidRPr="0045340A">
              <w:rPr>
                <w:b w:val="0"/>
                <w:szCs w:val="24"/>
                <w:vertAlign w:val="superscript"/>
              </w:rPr>
              <w:t>1)</w:t>
            </w:r>
          </w:p>
        </w:tc>
      </w:tr>
      <w:tr w:rsidR="003A4CF9" w:rsidRPr="0045340A" w14:paraId="756C58CC" w14:textId="77777777" w:rsidTr="0013471E">
        <w:tc>
          <w:tcPr>
            <w:tcW w:w="4724" w:type="dxa"/>
          </w:tcPr>
          <w:p w14:paraId="166F1C00" w14:textId="77777777" w:rsidR="003A4CF9" w:rsidRPr="0045340A" w:rsidRDefault="003A4CF9" w:rsidP="0013471E">
            <w:pPr>
              <w:spacing w:line="360" w:lineRule="auto"/>
              <w:rPr>
                <w:b w:val="0"/>
                <w:szCs w:val="24"/>
              </w:rPr>
            </w:pPr>
            <w:r w:rsidRPr="0045340A">
              <w:rPr>
                <w:b w:val="0"/>
                <w:szCs w:val="24"/>
              </w:rPr>
              <w:t>Красный</w:t>
            </w:r>
          </w:p>
        </w:tc>
        <w:tc>
          <w:tcPr>
            <w:tcW w:w="5296" w:type="dxa"/>
          </w:tcPr>
          <w:p w14:paraId="3F91E552" w14:textId="77777777" w:rsidR="003A4CF9" w:rsidRDefault="003A4CF9" w:rsidP="0013471E">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5B1752E7" w14:textId="77777777" w:rsidR="003A4CF9" w:rsidRPr="0045340A" w:rsidRDefault="003A4CF9" w:rsidP="0013471E">
            <w:pPr>
              <w:spacing w:line="360" w:lineRule="auto"/>
              <w:rPr>
                <w:b w:val="0"/>
                <w:szCs w:val="24"/>
              </w:rPr>
            </w:pPr>
            <w:r>
              <w:rPr>
                <w:b w:val="0"/>
                <w:szCs w:val="24"/>
              </w:rPr>
              <w:t>- насос в работе</w:t>
            </w:r>
          </w:p>
          <w:p w14:paraId="28D45923" w14:textId="77777777" w:rsidR="003A4CF9" w:rsidRPr="0045340A" w:rsidRDefault="003A4CF9" w:rsidP="0013471E">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3A4CF9" w:rsidRPr="0045340A" w14:paraId="28EB424F" w14:textId="77777777" w:rsidTr="0013471E">
        <w:tc>
          <w:tcPr>
            <w:tcW w:w="4724" w:type="dxa"/>
          </w:tcPr>
          <w:p w14:paraId="58977614" w14:textId="77777777" w:rsidR="003A4CF9" w:rsidRPr="0045340A" w:rsidRDefault="003A4CF9" w:rsidP="0013471E">
            <w:pPr>
              <w:spacing w:line="360" w:lineRule="auto"/>
              <w:rPr>
                <w:b w:val="0"/>
                <w:szCs w:val="24"/>
              </w:rPr>
            </w:pPr>
            <w:r w:rsidRPr="0045340A">
              <w:rPr>
                <w:b w:val="0"/>
                <w:szCs w:val="24"/>
              </w:rPr>
              <w:t>Желтый</w:t>
            </w:r>
          </w:p>
        </w:tc>
        <w:tc>
          <w:tcPr>
            <w:tcW w:w="5296" w:type="dxa"/>
          </w:tcPr>
          <w:p w14:paraId="4599D3BA" w14:textId="77777777" w:rsidR="003A4CF9" w:rsidRDefault="003A4CF9" w:rsidP="0013471E">
            <w:pPr>
              <w:spacing w:line="360" w:lineRule="auto"/>
              <w:rPr>
                <w:b w:val="0"/>
                <w:szCs w:val="24"/>
              </w:rPr>
            </w:pPr>
            <w:r w:rsidRPr="0045340A">
              <w:rPr>
                <w:b w:val="0"/>
                <w:szCs w:val="24"/>
              </w:rPr>
              <w:t>- неисправность</w:t>
            </w:r>
          </w:p>
          <w:p w14:paraId="395C6714" w14:textId="77777777" w:rsidR="003A4CF9" w:rsidRPr="0045340A" w:rsidRDefault="003A4CF9" w:rsidP="0013471E">
            <w:pPr>
              <w:spacing w:line="360" w:lineRule="auto"/>
              <w:rPr>
                <w:b w:val="0"/>
                <w:szCs w:val="24"/>
              </w:rPr>
            </w:pPr>
            <w:r>
              <w:rPr>
                <w:b w:val="0"/>
                <w:szCs w:val="24"/>
              </w:rPr>
              <w:t>- «Авария»</w:t>
            </w:r>
          </w:p>
        </w:tc>
      </w:tr>
      <w:tr w:rsidR="003A4CF9" w:rsidRPr="0045340A" w14:paraId="07142344" w14:textId="77777777" w:rsidTr="0013471E">
        <w:tc>
          <w:tcPr>
            <w:tcW w:w="4724" w:type="dxa"/>
          </w:tcPr>
          <w:p w14:paraId="645B9495" w14:textId="77777777" w:rsidR="003A4CF9" w:rsidRPr="0045340A" w:rsidRDefault="003A4CF9" w:rsidP="0013471E">
            <w:pPr>
              <w:spacing w:line="360" w:lineRule="auto"/>
              <w:rPr>
                <w:b w:val="0"/>
                <w:szCs w:val="24"/>
              </w:rPr>
            </w:pPr>
            <w:r>
              <w:rPr>
                <w:b w:val="0"/>
                <w:szCs w:val="24"/>
              </w:rPr>
              <w:t>Зеленый</w:t>
            </w:r>
          </w:p>
        </w:tc>
        <w:tc>
          <w:tcPr>
            <w:tcW w:w="5296" w:type="dxa"/>
          </w:tcPr>
          <w:p w14:paraId="286007B3" w14:textId="77777777" w:rsidR="003A4CF9" w:rsidRPr="0045340A" w:rsidRDefault="003A4CF9" w:rsidP="0013471E">
            <w:pPr>
              <w:spacing w:line="360" w:lineRule="auto"/>
              <w:rPr>
                <w:b w:val="0"/>
                <w:szCs w:val="24"/>
              </w:rPr>
            </w:pPr>
            <w:r>
              <w:rPr>
                <w:b w:val="0"/>
                <w:szCs w:val="24"/>
              </w:rPr>
              <w:t>- насос в резерве</w:t>
            </w:r>
          </w:p>
        </w:tc>
      </w:tr>
      <w:tr w:rsidR="003A4CF9" w:rsidRPr="0045340A" w14:paraId="2E379B2D" w14:textId="77777777" w:rsidTr="0013471E">
        <w:tc>
          <w:tcPr>
            <w:tcW w:w="4724" w:type="dxa"/>
          </w:tcPr>
          <w:p w14:paraId="2A9994E3" w14:textId="77777777" w:rsidR="003A4CF9" w:rsidRPr="0045340A" w:rsidRDefault="003A4CF9" w:rsidP="0013471E">
            <w:pPr>
              <w:spacing w:line="360" w:lineRule="auto"/>
              <w:rPr>
                <w:b w:val="0"/>
                <w:szCs w:val="24"/>
              </w:rPr>
            </w:pPr>
            <w:r>
              <w:rPr>
                <w:b w:val="0"/>
                <w:szCs w:val="24"/>
              </w:rPr>
              <w:t>Черный</w:t>
            </w:r>
          </w:p>
        </w:tc>
        <w:tc>
          <w:tcPr>
            <w:tcW w:w="5296" w:type="dxa"/>
          </w:tcPr>
          <w:p w14:paraId="60F1903F" w14:textId="77777777" w:rsidR="003A4CF9" w:rsidRPr="0045340A" w:rsidRDefault="003A4CF9" w:rsidP="0013471E">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3A4CF9" w:rsidRPr="0045340A" w14:paraId="5524D642" w14:textId="77777777" w:rsidTr="0013471E">
        <w:tc>
          <w:tcPr>
            <w:tcW w:w="10020" w:type="dxa"/>
            <w:gridSpan w:val="2"/>
          </w:tcPr>
          <w:p w14:paraId="2648E278" w14:textId="77777777" w:rsidR="003A4CF9" w:rsidRPr="0045340A" w:rsidRDefault="003A4CF9" w:rsidP="0013471E">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013C7274" w14:textId="77777777" w:rsidR="003A4CF9" w:rsidRPr="0045340A" w:rsidRDefault="003A4CF9" w:rsidP="003A4CF9">
      <w:pPr>
        <w:spacing w:line="360" w:lineRule="auto"/>
        <w:ind w:firstLine="567"/>
        <w:jc w:val="both"/>
        <w:rPr>
          <w:b w:val="0"/>
        </w:rPr>
      </w:pPr>
    </w:p>
    <w:p w14:paraId="06FF82C4" w14:textId="77777777" w:rsidR="003A4CF9" w:rsidRPr="0045340A" w:rsidRDefault="003A4CF9" w:rsidP="003A4CF9">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13485CA5" w14:textId="77777777" w:rsidR="003A4CF9" w:rsidRPr="0045340A" w:rsidRDefault="003A4CF9" w:rsidP="003A4CF9">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5A16D0D6" w14:textId="77777777" w:rsidR="003A4CF9" w:rsidRPr="0045340A" w:rsidRDefault="003A4CF9" w:rsidP="003A4CF9">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38568E5A" w14:textId="77777777" w:rsidR="003A4CF9" w:rsidRDefault="003A4CF9" w:rsidP="003A4CF9">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6B9FE45D" w14:textId="77777777" w:rsidR="003A4CF9" w:rsidRPr="0045340A" w:rsidRDefault="003A4CF9" w:rsidP="003A4CF9">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7008C389" w14:textId="77777777" w:rsidR="003A4CF9" w:rsidRPr="0045340A" w:rsidRDefault="003A4CF9" w:rsidP="003A4CF9">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1B42536F" w14:textId="77777777" w:rsidR="003A4CF9" w:rsidRPr="0045340A" w:rsidRDefault="003A4CF9" w:rsidP="003A4CF9">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5A879C1E" w14:textId="77777777" w:rsidR="003A4CF9" w:rsidRPr="0045340A" w:rsidRDefault="003A4CF9" w:rsidP="003A4CF9">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1F7D2017" w14:textId="77777777" w:rsidR="003A4CF9" w:rsidRPr="0045340A" w:rsidRDefault="003A4CF9" w:rsidP="003A4CF9">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1E44C921" w14:textId="77777777" w:rsidR="003A4CF9" w:rsidRPr="0045340A" w:rsidRDefault="003A4CF9" w:rsidP="003A4CF9">
      <w:pPr>
        <w:spacing w:line="360" w:lineRule="auto"/>
        <w:ind w:firstLine="567"/>
        <w:jc w:val="both"/>
        <w:rPr>
          <w:b w:val="0"/>
          <w:szCs w:val="24"/>
        </w:rPr>
      </w:pPr>
      <w:r w:rsidRPr="0045340A">
        <w:rPr>
          <w:b w:val="0"/>
          <w:szCs w:val="24"/>
        </w:rPr>
        <w:lastRenderedPageBreak/>
        <w:t>товарный знак предприятия-изготовителя;</w:t>
      </w:r>
    </w:p>
    <w:p w14:paraId="4FE4C85C" w14:textId="77777777" w:rsidR="003A4CF9" w:rsidRPr="0045340A" w:rsidRDefault="003A4CF9" w:rsidP="003A4CF9">
      <w:pPr>
        <w:spacing w:line="360" w:lineRule="auto"/>
        <w:ind w:firstLine="567"/>
        <w:jc w:val="both"/>
        <w:rPr>
          <w:b w:val="0"/>
          <w:szCs w:val="24"/>
        </w:rPr>
      </w:pPr>
      <w:r w:rsidRPr="0045340A">
        <w:rPr>
          <w:b w:val="0"/>
          <w:szCs w:val="24"/>
        </w:rPr>
        <w:t>дата изготовления (год);</w:t>
      </w:r>
    </w:p>
    <w:p w14:paraId="16E7554E" w14:textId="77777777" w:rsidR="003A4CF9" w:rsidRPr="0045340A" w:rsidRDefault="003A4CF9" w:rsidP="003A4CF9">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43C049AF" w14:textId="77777777" w:rsidR="003A4CF9" w:rsidRPr="0045340A" w:rsidRDefault="003A4CF9" w:rsidP="003A4CF9">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42D788D4" w14:textId="77777777" w:rsidR="003A4CF9" w:rsidRPr="0045340A" w:rsidRDefault="003A4CF9" w:rsidP="003A4CF9">
      <w:pPr>
        <w:spacing w:line="360" w:lineRule="auto"/>
        <w:ind w:firstLine="567"/>
        <w:jc w:val="both"/>
        <w:rPr>
          <w:b w:val="0"/>
          <w:szCs w:val="24"/>
        </w:rPr>
      </w:pPr>
      <w:r w:rsidRPr="0045340A">
        <w:rPr>
          <w:b w:val="0"/>
          <w:szCs w:val="24"/>
        </w:rPr>
        <w:t>номинальное напряжение в киловольтах;</w:t>
      </w:r>
    </w:p>
    <w:p w14:paraId="61A90714" w14:textId="77777777" w:rsidR="003A4CF9" w:rsidRPr="0045340A" w:rsidRDefault="003A4CF9" w:rsidP="003A4CF9">
      <w:pPr>
        <w:spacing w:line="360" w:lineRule="auto"/>
        <w:ind w:firstLine="567"/>
        <w:jc w:val="both"/>
        <w:rPr>
          <w:b w:val="0"/>
          <w:szCs w:val="24"/>
        </w:rPr>
      </w:pPr>
      <w:r w:rsidRPr="0045340A">
        <w:rPr>
          <w:b w:val="0"/>
          <w:szCs w:val="24"/>
        </w:rPr>
        <w:t>номинальный ток главных цепей шкафа в амперах;</w:t>
      </w:r>
    </w:p>
    <w:p w14:paraId="2C8170D8" w14:textId="77777777" w:rsidR="003A4CF9" w:rsidRPr="0045340A" w:rsidRDefault="003A4CF9" w:rsidP="003A4CF9">
      <w:pPr>
        <w:spacing w:line="360" w:lineRule="auto"/>
        <w:ind w:firstLine="567"/>
        <w:jc w:val="both"/>
        <w:rPr>
          <w:b w:val="0"/>
          <w:szCs w:val="24"/>
        </w:rPr>
      </w:pPr>
      <w:r w:rsidRPr="0045340A">
        <w:rPr>
          <w:b w:val="0"/>
          <w:szCs w:val="24"/>
        </w:rPr>
        <w:t>степень защиты по ГОСТ 14254-2015;</w:t>
      </w:r>
    </w:p>
    <w:p w14:paraId="7CD2DB7E" w14:textId="77777777" w:rsidR="003A4CF9" w:rsidRPr="0045340A" w:rsidRDefault="003A4CF9" w:rsidP="003A4CF9">
      <w:pPr>
        <w:spacing w:line="360" w:lineRule="auto"/>
        <w:ind w:firstLine="567"/>
        <w:jc w:val="both"/>
        <w:rPr>
          <w:b w:val="0"/>
          <w:szCs w:val="24"/>
        </w:rPr>
      </w:pPr>
      <w:r w:rsidRPr="0045340A">
        <w:rPr>
          <w:b w:val="0"/>
          <w:szCs w:val="24"/>
        </w:rPr>
        <w:t>табличка с указанием наименования щита.</w:t>
      </w:r>
    </w:p>
    <w:p w14:paraId="403B667C" w14:textId="77777777" w:rsidR="003A4CF9" w:rsidRPr="0045340A" w:rsidRDefault="003A4CF9" w:rsidP="003A4CF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41D78AAC" w14:textId="77777777" w:rsidR="003A4CF9" w:rsidRPr="0045340A" w:rsidRDefault="003A4CF9" w:rsidP="003A4CF9">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04EFCA58" w14:textId="77777777" w:rsidR="003A4CF9" w:rsidRPr="0045340A" w:rsidRDefault="003A4CF9" w:rsidP="003A4CF9">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7E324DFC" w14:textId="77777777" w:rsidR="003A4CF9" w:rsidRPr="0045340A" w:rsidRDefault="003A4CF9" w:rsidP="003A4CF9">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6AE6A957" w14:textId="77777777" w:rsidR="003A4CF9" w:rsidRPr="0045340A" w:rsidRDefault="003A4CF9" w:rsidP="003A4CF9">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2DFB64EB" w14:textId="77777777" w:rsidR="003A4CF9" w:rsidRPr="0045340A" w:rsidRDefault="003A4CF9" w:rsidP="003A4CF9">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205B5E05" w14:textId="77777777" w:rsidR="003A4CF9" w:rsidRPr="0045340A" w:rsidRDefault="003A4CF9" w:rsidP="003A4CF9">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6C32A6B4" w14:textId="77777777" w:rsidR="003A4CF9" w:rsidRPr="0045340A" w:rsidRDefault="003A4CF9" w:rsidP="003A4CF9">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6E322CC4" w14:textId="77777777" w:rsidR="003A4CF9" w:rsidRPr="0045340A" w:rsidRDefault="003A4CF9" w:rsidP="003A4CF9">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15EC5244" w14:textId="77777777" w:rsidR="003A4CF9" w:rsidRPr="0045340A" w:rsidRDefault="003A4CF9" w:rsidP="003A4CF9">
      <w:pPr>
        <w:spacing w:line="360" w:lineRule="auto"/>
        <w:ind w:firstLine="567"/>
        <w:jc w:val="both"/>
        <w:rPr>
          <w:b w:val="0"/>
        </w:rPr>
      </w:pPr>
      <w:r w:rsidRPr="0045340A">
        <w:rPr>
          <w:b w:val="0"/>
          <w:szCs w:val="24"/>
        </w:rPr>
        <w:t>Гарантийный срок:</w:t>
      </w:r>
    </w:p>
    <w:p w14:paraId="261CC64F" w14:textId="77777777" w:rsidR="003A4CF9" w:rsidRPr="0045340A" w:rsidRDefault="003A4CF9" w:rsidP="003A4CF9">
      <w:pPr>
        <w:spacing w:line="360" w:lineRule="auto"/>
        <w:ind w:firstLine="567"/>
        <w:jc w:val="both"/>
        <w:rPr>
          <w:b w:val="0"/>
          <w:szCs w:val="24"/>
        </w:rPr>
      </w:pPr>
      <w:r w:rsidRPr="0045340A">
        <w:rPr>
          <w:b w:val="0"/>
          <w:szCs w:val="24"/>
        </w:rPr>
        <w:t>с момента отгрузки не менее, месяцев - 36;</w:t>
      </w:r>
    </w:p>
    <w:p w14:paraId="38F082BE" w14:textId="77777777" w:rsidR="003A4CF9" w:rsidRPr="0045340A" w:rsidRDefault="003A4CF9" w:rsidP="003A4CF9">
      <w:pPr>
        <w:spacing w:line="360" w:lineRule="auto"/>
        <w:ind w:firstLine="567"/>
        <w:jc w:val="both"/>
        <w:rPr>
          <w:b w:val="0"/>
          <w:szCs w:val="24"/>
        </w:rPr>
      </w:pPr>
      <w:r w:rsidRPr="0045340A">
        <w:rPr>
          <w:b w:val="0"/>
          <w:szCs w:val="24"/>
        </w:rPr>
        <w:t>с момента начала эксплуатации не менее, месяцев - 24;</w:t>
      </w:r>
    </w:p>
    <w:p w14:paraId="7DD475C8" w14:textId="77777777" w:rsidR="003A4CF9" w:rsidRPr="0045340A" w:rsidRDefault="003A4CF9" w:rsidP="003A4CF9">
      <w:pPr>
        <w:spacing w:line="360" w:lineRule="auto"/>
        <w:ind w:firstLine="567"/>
        <w:jc w:val="both"/>
        <w:rPr>
          <w:b w:val="0"/>
          <w:szCs w:val="24"/>
        </w:rPr>
      </w:pPr>
      <w:r w:rsidRPr="0045340A">
        <w:rPr>
          <w:b w:val="0"/>
          <w:szCs w:val="24"/>
        </w:rPr>
        <w:t>срок службы (до списания) не менее, лет - 25.</w:t>
      </w:r>
    </w:p>
    <w:p w14:paraId="5AB773CA" w14:textId="77777777" w:rsidR="003A4CF9" w:rsidRPr="0045340A" w:rsidRDefault="003A4CF9" w:rsidP="003A4CF9">
      <w:pPr>
        <w:spacing w:line="360" w:lineRule="auto"/>
        <w:ind w:firstLine="567"/>
        <w:jc w:val="both"/>
        <w:rPr>
          <w:b w:val="0"/>
          <w:szCs w:val="24"/>
        </w:rPr>
      </w:pPr>
    </w:p>
    <w:p w14:paraId="4AE1E938" w14:textId="77777777" w:rsidR="003A4CF9" w:rsidRPr="0045340A" w:rsidRDefault="003A4CF9" w:rsidP="003A4CF9">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57BCE534" w14:textId="77777777" w:rsidR="003A4CF9" w:rsidRPr="0045340A" w:rsidRDefault="003A4CF9" w:rsidP="003A4CF9">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04B1F042" w14:textId="77777777" w:rsidR="003A4CF9" w:rsidRDefault="003A4CF9" w:rsidP="003A4CF9">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395ACAD3" w14:textId="77777777" w:rsidR="003A4CF9" w:rsidRPr="0045340A" w:rsidRDefault="003A4CF9" w:rsidP="003A4CF9">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6B23D8FE" w14:textId="77777777" w:rsidR="003A4CF9" w:rsidRPr="0045340A" w:rsidRDefault="003A4CF9" w:rsidP="003A4CF9">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59486808" w14:textId="77777777" w:rsidR="003A4CF9" w:rsidRPr="0045340A" w:rsidRDefault="003A4CF9" w:rsidP="003A4CF9">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49CBDA24" w14:textId="77777777" w:rsidR="003A4CF9" w:rsidRPr="0045340A" w:rsidRDefault="003A4CF9" w:rsidP="003A4CF9">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2C7C6BC0" w14:textId="77777777" w:rsidR="003A4CF9" w:rsidRPr="0045340A" w:rsidRDefault="003A4CF9" w:rsidP="003A4CF9">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3C3E61F8" w14:textId="77777777" w:rsidR="003A4CF9" w:rsidRPr="0045340A" w:rsidRDefault="003A4CF9" w:rsidP="003A4CF9">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404129EE" w14:textId="77777777" w:rsidR="003A4CF9" w:rsidRPr="0045340A" w:rsidRDefault="003A4CF9" w:rsidP="003A4CF9">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1EF26A34" w14:textId="77777777" w:rsidR="003A4CF9" w:rsidRPr="0045340A" w:rsidRDefault="003A4CF9" w:rsidP="003A4CF9">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54E0FF17" w14:textId="77777777" w:rsidR="003A4CF9" w:rsidRPr="0045340A" w:rsidRDefault="003A4CF9" w:rsidP="003A4CF9">
      <w:pPr>
        <w:spacing w:line="360" w:lineRule="auto"/>
        <w:ind w:firstLine="567"/>
        <w:jc w:val="both"/>
        <w:rPr>
          <w:b w:val="0"/>
          <w:szCs w:val="24"/>
        </w:rPr>
      </w:pPr>
      <w:r w:rsidRPr="0045340A">
        <w:rPr>
          <w:b w:val="0"/>
          <w:szCs w:val="24"/>
        </w:rPr>
        <w:t>Примечания</w:t>
      </w:r>
    </w:p>
    <w:p w14:paraId="56A70A05" w14:textId="77777777" w:rsidR="003A4CF9" w:rsidRPr="0045340A" w:rsidRDefault="003A4CF9" w:rsidP="003A4CF9">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61383489" w14:textId="77777777" w:rsidR="003A4CF9" w:rsidRPr="0045340A" w:rsidRDefault="003A4CF9" w:rsidP="003A4CF9">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444459FD" w14:textId="77777777" w:rsidR="003A4CF9" w:rsidRDefault="003A4CF9" w:rsidP="003A4CF9">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0D3D202C" w14:textId="77777777" w:rsidR="003A4CF9" w:rsidRPr="0045340A" w:rsidRDefault="003A4CF9" w:rsidP="003A4CF9">
      <w:pPr>
        <w:spacing w:line="360" w:lineRule="auto"/>
        <w:ind w:firstLine="567"/>
        <w:jc w:val="both"/>
        <w:rPr>
          <w:b w:val="0"/>
          <w:szCs w:val="24"/>
        </w:rPr>
      </w:pPr>
    </w:p>
    <w:p w14:paraId="7D07E29D" w14:textId="77777777" w:rsidR="003A4CF9" w:rsidRPr="0045340A" w:rsidRDefault="003A4CF9" w:rsidP="003A4CF9">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328DAECD" w14:textId="77777777" w:rsidR="003A4CF9" w:rsidRPr="0045340A" w:rsidRDefault="003A4CF9" w:rsidP="003A4CF9">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0077BB6E" w14:textId="77777777" w:rsidR="003A4CF9" w:rsidRPr="0045340A" w:rsidRDefault="003A4CF9" w:rsidP="003A4CF9">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3A4CF9" w:rsidRPr="0045340A" w14:paraId="343EB161" w14:textId="77777777" w:rsidTr="0013471E">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0C5E0CFB" w14:textId="77777777" w:rsidR="003A4CF9" w:rsidRPr="0045340A" w:rsidRDefault="003A4CF9" w:rsidP="0013471E">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0F24BE7F" w14:textId="77777777" w:rsidR="003A4CF9" w:rsidRPr="0045340A" w:rsidRDefault="003A4CF9" w:rsidP="0013471E">
            <w:pPr>
              <w:spacing w:line="360" w:lineRule="auto"/>
              <w:rPr>
                <w:b w:val="0"/>
                <w:szCs w:val="24"/>
              </w:rPr>
            </w:pPr>
            <w:r w:rsidRPr="0045340A">
              <w:rPr>
                <w:b w:val="0"/>
                <w:szCs w:val="24"/>
              </w:rPr>
              <w:t>С предло</w:t>
            </w:r>
            <w:r w:rsidRPr="0045340A">
              <w:rPr>
                <w:b w:val="0"/>
                <w:szCs w:val="24"/>
              </w:rPr>
              <w:softHyphen/>
              <w:t>жением</w:t>
            </w:r>
          </w:p>
          <w:p w14:paraId="0FACCDCB" w14:textId="77777777" w:rsidR="003A4CF9" w:rsidRPr="0045340A" w:rsidRDefault="003A4CF9" w:rsidP="0013471E">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735F90B0" w14:textId="77777777" w:rsidR="003A4CF9" w:rsidRPr="0045340A" w:rsidRDefault="003A4CF9" w:rsidP="0013471E">
            <w:pPr>
              <w:spacing w:line="360" w:lineRule="auto"/>
              <w:rPr>
                <w:b w:val="0"/>
                <w:szCs w:val="24"/>
              </w:rPr>
            </w:pPr>
            <w:r w:rsidRPr="0045340A">
              <w:rPr>
                <w:b w:val="0"/>
                <w:szCs w:val="24"/>
              </w:rPr>
              <w:t>После заказа</w:t>
            </w:r>
          </w:p>
        </w:tc>
      </w:tr>
      <w:tr w:rsidR="003A4CF9" w:rsidRPr="0045340A" w14:paraId="4F1F31F9" w14:textId="77777777" w:rsidTr="0013471E">
        <w:trPr>
          <w:trHeight w:hRule="exact" w:val="819"/>
        </w:trPr>
        <w:tc>
          <w:tcPr>
            <w:tcW w:w="4630" w:type="dxa"/>
            <w:vMerge/>
            <w:tcBorders>
              <w:left w:val="single" w:sz="6" w:space="0" w:color="auto"/>
              <w:right w:val="single" w:sz="6" w:space="0" w:color="auto"/>
            </w:tcBorders>
            <w:shd w:val="clear" w:color="auto" w:fill="FFFFFF"/>
            <w:vAlign w:val="center"/>
          </w:tcPr>
          <w:p w14:paraId="642794A7" w14:textId="77777777" w:rsidR="003A4CF9" w:rsidRPr="0045340A" w:rsidRDefault="003A4CF9" w:rsidP="0013471E">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5D7EB045" w14:textId="77777777" w:rsidR="003A4CF9" w:rsidRPr="0045340A" w:rsidRDefault="003A4CF9" w:rsidP="0013471E">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03D2C98" w14:textId="77777777" w:rsidR="003A4CF9" w:rsidRPr="0045340A" w:rsidRDefault="003A4CF9" w:rsidP="0013471E">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5E4A1C8" w14:textId="77777777" w:rsidR="003A4CF9" w:rsidRPr="0045340A" w:rsidRDefault="003A4CF9" w:rsidP="0013471E">
            <w:pPr>
              <w:spacing w:line="360" w:lineRule="auto"/>
              <w:rPr>
                <w:b w:val="0"/>
                <w:szCs w:val="24"/>
              </w:rPr>
            </w:pPr>
            <w:r w:rsidRPr="0045340A">
              <w:rPr>
                <w:b w:val="0"/>
                <w:szCs w:val="24"/>
              </w:rPr>
              <w:t>В комплекте поставки</w:t>
            </w:r>
          </w:p>
        </w:tc>
      </w:tr>
      <w:tr w:rsidR="003A4CF9" w:rsidRPr="0045340A" w14:paraId="180A977E" w14:textId="77777777" w:rsidTr="0013471E">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7ACCFFC2" w14:textId="77777777" w:rsidR="003A4CF9" w:rsidRPr="0045340A" w:rsidRDefault="003A4CF9" w:rsidP="0013471E">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57CC1AB" w14:textId="77777777" w:rsidR="003A4CF9" w:rsidRPr="0045340A" w:rsidRDefault="003A4CF9" w:rsidP="0013471E">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1E9144" w14:textId="77777777" w:rsidR="003A4CF9" w:rsidRPr="0045340A" w:rsidRDefault="003A4CF9" w:rsidP="0013471E">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B7B6DE" w14:textId="77777777" w:rsidR="003A4CF9" w:rsidRPr="0045340A" w:rsidRDefault="003A4CF9" w:rsidP="0013471E">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3EF4254" w14:textId="77777777" w:rsidR="003A4CF9" w:rsidRPr="0045340A" w:rsidRDefault="003A4CF9" w:rsidP="0013471E">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CD08EFE" w14:textId="77777777" w:rsidR="003A4CF9" w:rsidRPr="0045340A" w:rsidRDefault="003A4CF9" w:rsidP="0013471E">
            <w:pPr>
              <w:spacing w:line="360" w:lineRule="auto"/>
              <w:rPr>
                <w:b w:val="0"/>
                <w:szCs w:val="24"/>
              </w:rPr>
            </w:pPr>
            <w:r w:rsidRPr="0045340A">
              <w:rPr>
                <w:b w:val="0"/>
                <w:szCs w:val="24"/>
              </w:rPr>
              <w:t xml:space="preserve">Срок </w:t>
            </w:r>
            <w:r w:rsidRPr="0045340A">
              <w:rPr>
                <w:b w:val="0"/>
                <w:szCs w:val="24"/>
                <w:vertAlign w:val="superscript"/>
              </w:rPr>
              <w:t>2)</w:t>
            </w:r>
          </w:p>
        </w:tc>
      </w:tr>
      <w:tr w:rsidR="003A4CF9" w:rsidRPr="0045340A" w14:paraId="78761F61" w14:textId="77777777" w:rsidTr="0013471E">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96281EE" w14:textId="77777777" w:rsidR="003A4CF9" w:rsidRPr="0045340A" w:rsidRDefault="003A4CF9" w:rsidP="0013471E">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31F7A68"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A78D51"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E55CB4"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922550A"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525067A"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52038E24" w14:textId="77777777" w:rsidTr="0013471E">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69EBAC1" w14:textId="77777777" w:rsidR="003A4CF9" w:rsidRPr="0045340A" w:rsidRDefault="003A4CF9" w:rsidP="0013471E">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26F7B51"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DAC045"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0EFBFF"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1E632D1"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73832D9"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02245597" w14:textId="77777777" w:rsidTr="0013471E">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D70D6B7" w14:textId="77777777" w:rsidR="003A4CF9" w:rsidRPr="0045340A" w:rsidRDefault="003A4CF9" w:rsidP="0013471E">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CEA09F1"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8C25E9"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9740CC"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59DB430"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E168CCC"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6DA8277E" w14:textId="77777777" w:rsidTr="0013471E">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6F42F69" w14:textId="77777777" w:rsidR="003A4CF9" w:rsidRPr="0045340A" w:rsidRDefault="003A4CF9" w:rsidP="0013471E">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0CBB9C6"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A29741"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2916689"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F179260"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6574969"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52AE3924" w14:textId="77777777" w:rsidTr="0013471E">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700119F" w14:textId="77777777" w:rsidR="003A4CF9" w:rsidRPr="0045340A" w:rsidRDefault="003A4CF9" w:rsidP="0013471E">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8B0DC8D"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09D442"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820A2F3"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717F5E1"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D409C05"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271CDD0E" w14:textId="77777777" w:rsidTr="0013471E">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0D3054E" w14:textId="77777777" w:rsidR="003A4CF9" w:rsidRPr="0045340A" w:rsidRDefault="003A4CF9" w:rsidP="0013471E">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A7F320A"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CAF8605"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B551B2"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B0BF860"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5444522"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36A2BD91" w14:textId="77777777" w:rsidTr="0013471E">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959224D" w14:textId="77777777" w:rsidR="003A4CF9" w:rsidRPr="0045340A" w:rsidRDefault="003A4CF9" w:rsidP="0013471E">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B85B101"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E41C5A"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42069E3"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A8ADDFE"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C73196A"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0781E6E7" w14:textId="77777777" w:rsidTr="0013471E">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C4F3726" w14:textId="77777777" w:rsidR="003A4CF9" w:rsidRPr="0045340A" w:rsidRDefault="003A4CF9" w:rsidP="0013471E">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6036D9F"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9124CE"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3DEDF2"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DDE212D"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DAB8109"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60E69FFF" w14:textId="77777777" w:rsidTr="0013471E">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D83DAFA" w14:textId="77777777" w:rsidR="003A4CF9" w:rsidRPr="0045340A" w:rsidRDefault="003A4CF9" w:rsidP="0013471E">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6745EFE"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6D1CA1"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9F0049D"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7EDB062"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4948607"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4A252A79" w14:textId="77777777" w:rsidTr="0013471E">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A94D13B" w14:textId="77777777" w:rsidR="003A4CF9" w:rsidRPr="0045340A" w:rsidRDefault="003A4CF9" w:rsidP="0013471E">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A2B84E0"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9540F1"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2E946E6"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A51CE3A"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F617DD5"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533079D8" w14:textId="77777777" w:rsidTr="0013471E">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EDB327C" w14:textId="77777777" w:rsidR="003A4CF9" w:rsidRPr="0045340A" w:rsidRDefault="003A4CF9" w:rsidP="0013471E">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A2C8050"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43388E"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DD81F7"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DCFCD87"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80C83FE"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6755121D" w14:textId="77777777" w:rsidTr="0013471E">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5BF33C1" w14:textId="77777777" w:rsidR="003A4CF9" w:rsidRPr="0045340A" w:rsidRDefault="003A4CF9" w:rsidP="0013471E">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3313641" w14:textId="77777777" w:rsidR="003A4CF9" w:rsidRPr="0045340A" w:rsidRDefault="003A4CF9" w:rsidP="0013471E">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1FB057F"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0EC794"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0B6EEE"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1AB652C"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6B8383DC" w14:textId="77777777" w:rsidTr="0013471E">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5A4C72A" w14:textId="77777777" w:rsidR="003A4CF9" w:rsidRPr="0045340A" w:rsidRDefault="003A4CF9" w:rsidP="0013471E">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D796DEC"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7AE482"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9D06AD"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A15DE35"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3FA7C67"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0996B321" w14:textId="77777777" w:rsidTr="0013471E">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F668649" w14:textId="77777777" w:rsidR="003A4CF9" w:rsidRPr="0045340A" w:rsidRDefault="003A4CF9" w:rsidP="0013471E">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B3A5FA3"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739DC5"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787931"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FCE127B"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FA7F60A"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250C0EF2" w14:textId="77777777" w:rsidTr="0013471E">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562B620" w14:textId="77777777" w:rsidR="003A4CF9" w:rsidRPr="0045340A" w:rsidRDefault="003A4CF9" w:rsidP="0013471E">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6F1F238" w14:textId="77777777" w:rsidR="003A4CF9" w:rsidRPr="0045340A" w:rsidRDefault="003A4CF9" w:rsidP="0013471E">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E62D47"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B63DBF4"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0F9ED7D"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F18CA0C"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3D8F01C5" w14:textId="77777777" w:rsidTr="0013471E">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AA612A2" w14:textId="77777777" w:rsidR="003A4CF9" w:rsidRPr="0045340A" w:rsidRDefault="003A4CF9" w:rsidP="0013471E">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025BDF3"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F4D8BD"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2B8CBE"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FC35D2A"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4DA161D"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46869F1C" w14:textId="77777777" w:rsidTr="0013471E">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243B4FD" w14:textId="77777777" w:rsidR="003A4CF9" w:rsidRPr="0045340A" w:rsidRDefault="003A4CF9" w:rsidP="0013471E">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832041"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794F5B"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FE6258F"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B3BAE12"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B91E18D"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2A664754" w14:textId="77777777" w:rsidTr="0013471E">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592DA8D" w14:textId="77777777" w:rsidR="003A4CF9" w:rsidRPr="0045340A" w:rsidRDefault="003A4CF9" w:rsidP="0013471E">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DD723D8"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870065"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26DDE2"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51B13FA"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ADA0E60"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010CC32F" w14:textId="77777777" w:rsidTr="0013471E">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0CB1BD0" w14:textId="77777777" w:rsidR="003A4CF9" w:rsidRPr="0045340A" w:rsidRDefault="003A4CF9" w:rsidP="0013471E">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AF6BA2C"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51325A"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059703"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57F32A4"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BC6B4A4"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7D9BC03F" w14:textId="77777777" w:rsidTr="0013471E">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1A8A01D" w14:textId="77777777" w:rsidR="003A4CF9" w:rsidRPr="0045340A" w:rsidRDefault="003A4CF9" w:rsidP="0013471E">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D1361AA" w14:textId="77777777" w:rsidR="003A4CF9" w:rsidRPr="0045340A" w:rsidRDefault="003A4CF9" w:rsidP="0013471E">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B966FA2"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5454829"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DEE0A1C"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006BD5F"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644C46AD" w14:textId="77777777" w:rsidTr="0013471E">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B2B2FD0" w14:textId="77777777" w:rsidR="003A4CF9" w:rsidRPr="0045340A" w:rsidRDefault="003A4CF9" w:rsidP="0013471E">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2D63361"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7DCA89"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CFA963"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BA1F69B"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F7E88A0"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091D69FC" w14:textId="77777777" w:rsidTr="0013471E">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D40520F" w14:textId="77777777" w:rsidR="003A4CF9" w:rsidRPr="0045340A" w:rsidRDefault="003A4CF9" w:rsidP="0013471E">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798E2EB" w14:textId="77777777" w:rsidR="003A4CF9" w:rsidRPr="0045340A" w:rsidRDefault="003A4CF9" w:rsidP="0013471E">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460034" w14:textId="77777777" w:rsidR="003A4CF9" w:rsidRPr="0045340A" w:rsidRDefault="003A4CF9" w:rsidP="0013471E">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829287" w14:textId="77777777" w:rsidR="003A4CF9" w:rsidRPr="0045340A" w:rsidRDefault="003A4CF9" w:rsidP="0013471E">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B3BEB09"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4B46F45" w14:textId="77777777" w:rsidR="003A4CF9" w:rsidRPr="0045340A" w:rsidRDefault="003A4CF9" w:rsidP="0013471E">
            <w:pPr>
              <w:spacing w:line="360" w:lineRule="auto"/>
              <w:rPr>
                <w:b w:val="0"/>
                <w:szCs w:val="24"/>
              </w:rPr>
            </w:pPr>
            <w:r w:rsidRPr="0045340A">
              <w:rPr>
                <w:b w:val="0"/>
                <w:szCs w:val="24"/>
              </w:rPr>
              <w:t>С поставкой</w:t>
            </w:r>
          </w:p>
        </w:tc>
      </w:tr>
      <w:tr w:rsidR="003A4CF9" w:rsidRPr="0045340A" w14:paraId="5DE0E00B" w14:textId="77777777" w:rsidTr="0013471E">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87799B3" w14:textId="77777777" w:rsidR="003A4CF9" w:rsidRPr="0045340A" w:rsidRDefault="003A4CF9" w:rsidP="0013471E">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F5047DD"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5E1A8FA" w14:textId="77777777" w:rsidR="003A4CF9" w:rsidRPr="0045340A" w:rsidRDefault="003A4CF9" w:rsidP="0013471E">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D1C416F" w14:textId="77777777" w:rsidR="003A4CF9" w:rsidRPr="0045340A" w:rsidRDefault="003A4CF9" w:rsidP="0013471E">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070529" w14:textId="77777777" w:rsidR="003A4CF9" w:rsidRPr="0045340A" w:rsidRDefault="003A4CF9" w:rsidP="0013471E">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85DB476" w14:textId="77777777" w:rsidR="003A4CF9" w:rsidRPr="0045340A" w:rsidRDefault="003A4CF9" w:rsidP="0013471E">
            <w:pPr>
              <w:spacing w:line="360" w:lineRule="auto"/>
              <w:rPr>
                <w:b w:val="0"/>
                <w:szCs w:val="24"/>
              </w:rPr>
            </w:pPr>
            <w:r w:rsidRPr="0045340A">
              <w:rPr>
                <w:b w:val="0"/>
                <w:szCs w:val="24"/>
              </w:rPr>
              <w:t>-</w:t>
            </w:r>
          </w:p>
        </w:tc>
      </w:tr>
      <w:tr w:rsidR="003A4CF9" w:rsidRPr="0045340A" w14:paraId="43E29B74" w14:textId="77777777" w:rsidTr="0013471E">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6FFE349" w14:textId="77777777" w:rsidR="003A4CF9" w:rsidRPr="0045340A" w:rsidRDefault="003A4CF9" w:rsidP="0013471E">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1BF2076" w14:textId="77777777" w:rsidR="003A4CF9" w:rsidRPr="0045340A" w:rsidRDefault="003A4CF9" w:rsidP="0013471E">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C4D50DE" w14:textId="77777777" w:rsidR="003A4CF9" w:rsidRPr="0045340A" w:rsidRDefault="003A4CF9" w:rsidP="0013471E">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D24342E" w14:textId="77777777" w:rsidR="003A4CF9" w:rsidRPr="0045340A" w:rsidRDefault="003A4CF9" w:rsidP="0013471E">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0F2B942" w14:textId="77777777" w:rsidR="003A4CF9" w:rsidRPr="0045340A" w:rsidRDefault="003A4CF9" w:rsidP="0013471E">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AB9C5B5" w14:textId="77777777" w:rsidR="003A4CF9" w:rsidRPr="0045340A" w:rsidRDefault="003A4CF9" w:rsidP="0013471E">
            <w:pPr>
              <w:spacing w:line="360" w:lineRule="auto"/>
              <w:rPr>
                <w:b w:val="0"/>
                <w:szCs w:val="24"/>
              </w:rPr>
            </w:pPr>
            <w:r w:rsidRPr="0045340A">
              <w:rPr>
                <w:b w:val="0"/>
                <w:szCs w:val="24"/>
              </w:rPr>
              <w:t>-</w:t>
            </w:r>
          </w:p>
        </w:tc>
      </w:tr>
      <w:tr w:rsidR="003A4CF9" w:rsidRPr="0045340A" w14:paraId="3D96E15B" w14:textId="77777777" w:rsidTr="0013471E">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7728954" w14:textId="77777777" w:rsidR="003A4CF9" w:rsidRPr="0045340A" w:rsidRDefault="003A4CF9" w:rsidP="0013471E">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300B53B4" w14:textId="77777777" w:rsidR="003A4CF9" w:rsidRPr="0045340A" w:rsidRDefault="003A4CF9" w:rsidP="0013471E">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6050260A" w14:textId="77777777" w:rsidR="003A4CF9" w:rsidRPr="0045340A" w:rsidRDefault="003A4CF9" w:rsidP="003A4CF9">
      <w:pPr>
        <w:spacing w:line="360" w:lineRule="auto"/>
        <w:rPr>
          <w:b w:val="0"/>
          <w:bCs/>
          <w:szCs w:val="24"/>
        </w:rPr>
      </w:pPr>
    </w:p>
    <w:p w14:paraId="7DD0407F" w14:textId="77777777" w:rsidR="003A4CF9" w:rsidRPr="0045340A" w:rsidRDefault="003A4CF9" w:rsidP="003A4CF9">
      <w:pPr>
        <w:spacing w:line="360" w:lineRule="auto"/>
        <w:ind w:firstLine="567"/>
        <w:rPr>
          <w:b w:val="0"/>
          <w:bCs/>
          <w:szCs w:val="24"/>
        </w:rPr>
      </w:pPr>
      <w:r w:rsidRPr="0045340A">
        <w:rPr>
          <w:bCs/>
          <w:szCs w:val="24"/>
        </w:rPr>
        <w:t>3.4</w:t>
      </w:r>
      <w:r w:rsidRPr="0045340A">
        <w:rPr>
          <w:bCs/>
          <w:szCs w:val="24"/>
        </w:rPr>
        <w:tab/>
        <w:t>Оформление документации</w:t>
      </w:r>
    </w:p>
    <w:p w14:paraId="3947336F" w14:textId="77777777" w:rsidR="003A4CF9" w:rsidRPr="0045340A" w:rsidRDefault="003A4CF9" w:rsidP="003A4CF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7B8D075B" w14:textId="77777777" w:rsidR="003A4CF9" w:rsidRPr="0045340A" w:rsidRDefault="003A4CF9" w:rsidP="003A4CF9">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6C602CAF" w14:textId="77777777" w:rsidR="003A4CF9" w:rsidRPr="0045340A" w:rsidRDefault="003A4CF9" w:rsidP="003A4CF9">
      <w:pPr>
        <w:spacing w:line="360" w:lineRule="auto"/>
        <w:ind w:firstLine="567"/>
        <w:jc w:val="both"/>
        <w:rPr>
          <w:b w:val="0"/>
          <w:szCs w:val="24"/>
        </w:rPr>
      </w:pPr>
      <w:r w:rsidRPr="0045340A">
        <w:rPr>
          <w:b w:val="0"/>
          <w:szCs w:val="24"/>
        </w:rPr>
        <w:t>Все документы и чертежи должны быть на русском.</w:t>
      </w:r>
    </w:p>
    <w:p w14:paraId="409F34E1" w14:textId="77777777" w:rsidR="003A4CF9" w:rsidRPr="0045340A" w:rsidRDefault="003A4CF9" w:rsidP="003A4CF9">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36BC6698" w14:textId="77777777" w:rsidR="003A4CF9" w:rsidRPr="0045340A" w:rsidRDefault="003A4CF9" w:rsidP="003A4CF9">
      <w:pPr>
        <w:spacing w:line="360" w:lineRule="auto"/>
        <w:ind w:firstLine="567"/>
        <w:jc w:val="both"/>
        <w:rPr>
          <w:b w:val="0"/>
          <w:szCs w:val="24"/>
        </w:rPr>
      </w:pPr>
      <w:r w:rsidRPr="0045340A">
        <w:rPr>
          <w:b w:val="0"/>
          <w:szCs w:val="24"/>
        </w:rPr>
        <w:t>Текстовые документы должны иметь титульный лист.</w:t>
      </w:r>
    </w:p>
    <w:p w14:paraId="74B89A4D" w14:textId="77777777" w:rsidR="003A4CF9" w:rsidRPr="0045340A" w:rsidRDefault="003A4CF9" w:rsidP="003A4CF9">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690467F1" w14:textId="77777777" w:rsidR="003A4CF9" w:rsidRPr="0045340A" w:rsidRDefault="003A4CF9" w:rsidP="003A4CF9">
      <w:pPr>
        <w:spacing w:line="360" w:lineRule="auto"/>
        <w:ind w:firstLine="567"/>
        <w:jc w:val="both"/>
        <w:rPr>
          <w:b w:val="0"/>
          <w:szCs w:val="24"/>
        </w:rPr>
      </w:pPr>
      <w:r w:rsidRPr="0045340A">
        <w:rPr>
          <w:b w:val="0"/>
          <w:szCs w:val="24"/>
        </w:rPr>
        <w:lastRenderedPageBreak/>
        <w:t>- наименование Изготовителя;</w:t>
      </w:r>
    </w:p>
    <w:p w14:paraId="69147F03" w14:textId="77777777" w:rsidR="003A4CF9" w:rsidRPr="0045340A" w:rsidRDefault="003A4CF9" w:rsidP="003A4CF9">
      <w:pPr>
        <w:spacing w:line="360" w:lineRule="auto"/>
        <w:ind w:firstLine="567"/>
        <w:jc w:val="both"/>
        <w:rPr>
          <w:b w:val="0"/>
          <w:szCs w:val="24"/>
        </w:rPr>
      </w:pPr>
      <w:r w:rsidRPr="0045340A">
        <w:rPr>
          <w:b w:val="0"/>
          <w:szCs w:val="24"/>
        </w:rPr>
        <w:t>- наименование Заказчика;</w:t>
      </w:r>
    </w:p>
    <w:p w14:paraId="52597699" w14:textId="77777777" w:rsidR="003A4CF9" w:rsidRPr="0045340A" w:rsidRDefault="003A4CF9" w:rsidP="003A4CF9">
      <w:pPr>
        <w:spacing w:line="360" w:lineRule="auto"/>
        <w:ind w:firstLine="567"/>
        <w:jc w:val="both"/>
        <w:rPr>
          <w:b w:val="0"/>
          <w:szCs w:val="24"/>
        </w:rPr>
      </w:pPr>
      <w:r w:rsidRPr="0045340A">
        <w:rPr>
          <w:b w:val="0"/>
          <w:szCs w:val="24"/>
        </w:rPr>
        <w:t>- наименование компании конечного пользователя;</w:t>
      </w:r>
    </w:p>
    <w:p w14:paraId="4D27A39F" w14:textId="77777777" w:rsidR="003A4CF9" w:rsidRPr="0045340A" w:rsidRDefault="003A4CF9" w:rsidP="003A4CF9">
      <w:pPr>
        <w:spacing w:line="360" w:lineRule="auto"/>
        <w:ind w:firstLine="567"/>
        <w:jc w:val="both"/>
        <w:rPr>
          <w:b w:val="0"/>
          <w:szCs w:val="24"/>
        </w:rPr>
      </w:pPr>
      <w:r w:rsidRPr="0045340A">
        <w:rPr>
          <w:b w:val="0"/>
          <w:szCs w:val="24"/>
        </w:rPr>
        <w:t>- наименование технологической установки;</w:t>
      </w:r>
    </w:p>
    <w:p w14:paraId="04BCF504" w14:textId="77777777" w:rsidR="003A4CF9" w:rsidRPr="0045340A" w:rsidRDefault="003A4CF9" w:rsidP="003A4CF9">
      <w:pPr>
        <w:spacing w:line="360" w:lineRule="auto"/>
        <w:ind w:firstLine="567"/>
        <w:jc w:val="both"/>
        <w:rPr>
          <w:b w:val="0"/>
          <w:szCs w:val="24"/>
        </w:rPr>
      </w:pPr>
      <w:r w:rsidRPr="0045340A">
        <w:rPr>
          <w:b w:val="0"/>
          <w:szCs w:val="24"/>
        </w:rPr>
        <w:t>- наименование и номер позиции оборудования;</w:t>
      </w:r>
    </w:p>
    <w:p w14:paraId="60103D4B" w14:textId="77777777" w:rsidR="003A4CF9" w:rsidRPr="0045340A" w:rsidRDefault="003A4CF9" w:rsidP="003A4CF9">
      <w:pPr>
        <w:spacing w:line="360" w:lineRule="auto"/>
        <w:ind w:firstLine="567"/>
        <w:jc w:val="both"/>
        <w:rPr>
          <w:b w:val="0"/>
          <w:szCs w:val="24"/>
        </w:rPr>
      </w:pPr>
      <w:r w:rsidRPr="0045340A">
        <w:rPr>
          <w:b w:val="0"/>
          <w:szCs w:val="24"/>
        </w:rPr>
        <w:t>- наименование документа или чертежа;</w:t>
      </w:r>
    </w:p>
    <w:p w14:paraId="6A0C51D7" w14:textId="77777777" w:rsidR="003A4CF9" w:rsidRPr="0045340A" w:rsidRDefault="003A4CF9" w:rsidP="003A4CF9">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75AC9F03" w14:textId="77777777" w:rsidR="003A4CF9" w:rsidRPr="0045340A" w:rsidRDefault="003A4CF9" w:rsidP="003A4CF9">
      <w:pPr>
        <w:spacing w:line="360" w:lineRule="auto"/>
        <w:ind w:firstLine="567"/>
        <w:jc w:val="both"/>
        <w:rPr>
          <w:b w:val="0"/>
          <w:szCs w:val="24"/>
        </w:rPr>
      </w:pPr>
      <w:r w:rsidRPr="0045340A">
        <w:rPr>
          <w:b w:val="0"/>
          <w:szCs w:val="24"/>
        </w:rPr>
        <w:t>- дата изменения.</w:t>
      </w:r>
    </w:p>
    <w:p w14:paraId="7A5D243B" w14:textId="77777777" w:rsidR="003A4CF9" w:rsidRPr="0045340A" w:rsidRDefault="003A4CF9" w:rsidP="003A4CF9">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6243EC3C" w14:textId="77777777" w:rsidR="003A4CF9" w:rsidRPr="0045340A" w:rsidRDefault="003A4CF9" w:rsidP="003A4CF9">
      <w:pPr>
        <w:spacing w:line="360" w:lineRule="auto"/>
        <w:ind w:firstLine="567"/>
        <w:jc w:val="both"/>
        <w:rPr>
          <w:b w:val="0"/>
          <w:szCs w:val="24"/>
        </w:rPr>
      </w:pPr>
      <w:r w:rsidRPr="0045340A">
        <w:rPr>
          <w:b w:val="0"/>
          <w:szCs w:val="24"/>
        </w:rPr>
        <w:t>- общие размеры и размеры различных элементов;</w:t>
      </w:r>
    </w:p>
    <w:p w14:paraId="62CA9CED" w14:textId="77777777" w:rsidR="003A4CF9" w:rsidRPr="0045340A" w:rsidRDefault="003A4CF9" w:rsidP="003A4CF9">
      <w:pPr>
        <w:spacing w:line="360" w:lineRule="auto"/>
        <w:ind w:firstLine="567"/>
        <w:jc w:val="both"/>
        <w:rPr>
          <w:b w:val="0"/>
          <w:szCs w:val="24"/>
        </w:rPr>
      </w:pPr>
      <w:r w:rsidRPr="0045340A">
        <w:rPr>
          <w:b w:val="0"/>
          <w:szCs w:val="24"/>
        </w:rPr>
        <w:t>- монтажные и установочные размеры;</w:t>
      </w:r>
    </w:p>
    <w:p w14:paraId="11F315DA" w14:textId="77777777" w:rsidR="003A4CF9" w:rsidRPr="0045340A" w:rsidRDefault="003A4CF9" w:rsidP="003A4CF9">
      <w:pPr>
        <w:spacing w:line="360" w:lineRule="auto"/>
        <w:ind w:firstLine="567"/>
        <w:jc w:val="both"/>
        <w:rPr>
          <w:b w:val="0"/>
          <w:szCs w:val="24"/>
        </w:rPr>
      </w:pPr>
      <w:r w:rsidRPr="0045340A">
        <w:rPr>
          <w:b w:val="0"/>
          <w:szCs w:val="24"/>
        </w:rPr>
        <w:t>- габаритные размеры;</w:t>
      </w:r>
    </w:p>
    <w:p w14:paraId="359A194C" w14:textId="77777777" w:rsidR="003A4CF9" w:rsidRPr="0045340A" w:rsidRDefault="003A4CF9" w:rsidP="003A4CF9">
      <w:pPr>
        <w:spacing w:line="360" w:lineRule="auto"/>
        <w:ind w:firstLine="567"/>
        <w:jc w:val="both"/>
        <w:rPr>
          <w:b w:val="0"/>
          <w:szCs w:val="24"/>
        </w:rPr>
      </w:pPr>
      <w:r w:rsidRPr="0045340A">
        <w:rPr>
          <w:b w:val="0"/>
          <w:szCs w:val="24"/>
        </w:rPr>
        <w:t>- базовые расчетные размеры;</w:t>
      </w:r>
    </w:p>
    <w:p w14:paraId="73C94EED" w14:textId="77777777" w:rsidR="003A4CF9" w:rsidRPr="0045340A" w:rsidRDefault="003A4CF9" w:rsidP="003A4CF9">
      <w:pPr>
        <w:spacing w:line="360" w:lineRule="auto"/>
        <w:ind w:firstLine="567"/>
        <w:jc w:val="both"/>
        <w:rPr>
          <w:b w:val="0"/>
          <w:szCs w:val="24"/>
        </w:rPr>
      </w:pPr>
      <w:r w:rsidRPr="0045340A">
        <w:rPr>
          <w:b w:val="0"/>
          <w:szCs w:val="24"/>
        </w:rPr>
        <w:t>- статические нагрузки на фундамент;</w:t>
      </w:r>
    </w:p>
    <w:p w14:paraId="0CE5BD88" w14:textId="77777777" w:rsidR="003A4CF9" w:rsidRPr="0045340A" w:rsidRDefault="003A4CF9" w:rsidP="003A4CF9">
      <w:pPr>
        <w:spacing w:line="360" w:lineRule="auto"/>
        <w:ind w:firstLine="567"/>
        <w:jc w:val="both"/>
        <w:rPr>
          <w:b w:val="0"/>
          <w:szCs w:val="24"/>
        </w:rPr>
      </w:pPr>
      <w:r w:rsidRPr="0045340A">
        <w:rPr>
          <w:b w:val="0"/>
          <w:szCs w:val="24"/>
        </w:rPr>
        <w:t>- положение подъемных цапф или ушек;</w:t>
      </w:r>
    </w:p>
    <w:p w14:paraId="64A4BF61" w14:textId="77777777" w:rsidR="003A4CF9" w:rsidRPr="0045340A" w:rsidRDefault="003A4CF9" w:rsidP="003A4CF9">
      <w:pPr>
        <w:spacing w:line="360" w:lineRule="auto"/>
        <w:ind w:firstLine="567"/>
        <w:jc w:val="both"/>
        <w:rPr>
          <w:b w:val="0"/>
          <w:szCs w:val="24"/>
        </w:rPr>
      </w:pPr>
      <w:r w:rsidRPr="0045340A">
        <w:rPr>
          <w:b w:val="0"/>
          <w:szCs w:val="24"/>
        </w:rPr>
        <w:t>- схема строповки;</w:t>
      </w:r>
    </w:p>
    <w:p w14:paraId="1F4ED630" w14:textId="77777777" w:rsidR="003A4CF9" w:rsidRPr="0045340A" w:rsidRDefault="003A4CF9" w:rsidP="003A4CF9">
      <w:pPr>
        <w:spacing w:line="360" w:lineRule="auto"/>
        <w:ind w:firstLine="567"/>
        <w:jc w:val="both"/>
        <w:rPr>
          <w:b w:val="0"/>
          <w:szCs w:val="24"/>
        </w:rPr>
      </w:pPr>
      <w:r w:rsidRPr="0045340A">
        <w:rPr>
          <w:b w:val="0"/>
          <w:szCs w:val="24"/>
        </w:rPr>
        <w:t>- техническая характеристика;</w:t>
      </w:r>
    </w:p>
    <w:p w14:paraId="2E7BC322" w14:textId="77777777" w:rsidR="003A4CF9" w:rsidRPr="0045340A" w:rsidRDefault="003A4CF9" w:rsidP="003A4CF9">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5CF9C511" w14:textId="77777777" w:rsidR="003A4CF9" w:rsidRPr="0045340A" w:rsidRDefault="003A4CF9" w:rsidP="003A4CF9">
      <w:pPr>
        <w:spacing w:line="360" w:lineRule="auto"/>
        <w:ind w:firstLine="567"/>
        <w:rPr>
          <w:szCs w:val="24"/>
        </w:rPr>
      </w:pPr>
    </w:p>
    <w:p w14:paraId="750A1595" w14:textId="77777777" w:rsidR="003A4CF9" w:rsidRPr="0045340A" w:rsidRDefault="003A4CF9" w:rsidP="003A4CF9">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1EEAF15D" w14:textId="77777777" w:rsidR="003A4CF9" w:rsidRDefault="003A4CF9" w:rsidP="003A4CF9">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363A368E" w14:textId="77777777" w:rsidR="003A4CF9" w:rsidRPr="0045340A" w:rsidRDefault="003A4CF9" w:rsidP="003A4CF9">
      <w:pPr>
        <w:spacing w:line="360" w:lineRule="auto"/>
        <w:ind w:firstLine="567"/>
        <w:jc w:val="both"/>
        <w:rPr>
          <w:b w:val="0"/>
          <w:szCs w:val="24"/>
        </w:rPr>
      </w:pPr>
    </w:p>
    <w:p w14:paraId="724BC125" w14:textId="77777777" w:rsidR="003A4CF9" w:rsidRPr="0045340A" w:rsidRDefault="003A4CF9" w:rsidP="003A4CF9">
      <w:pPr>
        <w:spacing w:line="360" w:lineRule="auto"/>
        <w:ind w:firstLine="567"/>
        <w:jc w:val="both"/>
        <w:rPr>
          <w:b w:val="0"/>
          <w:szCs w:val="24"/>
        </w:rPr>
      </w:pPr>
    </w:p>
    <w:p w14:paraId="5F3DA74B" w14:textId="77777777" w:rsidR="003A4CF9" w:rsidRPr="0045340A" w:rsidRDefault="003A4CF9" w:rsidP="003A4CF9">
      <w:pPr>
        <w:spacing w:line="360" w:lineRule="auto"/>
        <w:ind w:firstLine="567"/>
        <w:rPr>
          <w:b w:val="0"/>
          <w:bCs/>
          <w:szCs w:val="24"/>
        </w:rPr>
      </w:pPr>
      <w:r w:rsidRPr="0045340A">
        <w:rPr>
          <w:bCs/>
          <w:szCs w:val="24"/>
        </w:rPr>
        <w:t>5</w:t>
      </w:r>
      <w:r w:rsidRPr="0045340A">
        <w:rPr>
          <w:bCs/>
          <w:szCs w:val="24"/>
        </w:rPr>
        <w:tab/>
        <w:t>Особые требования</w:t>
      </w:r>
    </w:p>
    <w:p w14:paraId="5B47D604" w14:textId="77777777" w:rsidR="003A4CF9" w:rsidRPr="0045340A" w:rsidRDefault="003A4CF9" w:rsidP="003A4CF9">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6DEA3543" w14:textId="77777777" w:rsidR="003A4CF9" w:rsidRPr="0045340A" w:rsidRDefault="003A4CF9" w:rsidP="003A4CF9">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4D0A3510" w14:textId="77777777" w:rsidR="003A4CF9" w:rsidRPr="0045340A" w:rsidRDefault="003A4CF9" w:rsidP="003A4CF9">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1BA28C0B" w14:textId="77777777" w:rsidR="003A4CF9" w:rsidRPr="0045340A" w:rsidRDefault="003A4CF9" w:rsidP="003A4CF9">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45E344AF" w14:textId="77777777" w:rsidR="003A4CF9" w:rsidRPr="0045340A" w:rsidRDefault="003A4CF9" w:rsidP="003A4CF9">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3ACEBA60" w14:textId="77777777" w:rsidR="003A4CF9" w:rsidRPr="0045340A" w:rsidRDefault="003A4CF9" w:rsidP="003A4CF9">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27D0D5AF" w14:textId="77777777" w:rsidR="003A4CF9" w:rsidRPr="0045340A" w:rsidRDefault="003A4CF9" w:rsidP="003A4CF9">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11A26821" w14:textId="77777777" w:rsidR="003A4CF9" w:rsidRPr="0045340A" w:rsidRDefault="003A4CF9" w:rsidP="003A4CF9">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1E816D64" w14:textId="77777777" w:rsidR="003A4CF9" w:rsidRPr="0045340A" w:rsidRDefault="003A4CF9" w:rsidP="003A4CF9">
      <w:pPr>
        <w:jc w:val="both"/>
        <w:rPr>
          <w:rFonts w:ascii="Arial" w:hAnsi="Arial" w:cs="Arial"/>
        </w:rPr>
      </w:pPr>
    </w:p>
    <w:p w14:paraId="67907F56" w14:textId="77777777" w:rsidR="007428E8" w:rsidRPr="0045340A" w:rsidRDefault="007428E8" w:rsidP="003A4CF9">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A193D" w14:textId="77777777" w:rsidR="00C56262" w:rsidRDefault="00C56262" w:rsidP="00145E2C">
      <w:r>
        <w:separator/>
      </w:r>
    </w:p>
  </w:endnote>
  <w:endnote w:type="continuationSeparator" w:id="0">
    <w:p w14:paraId="08F87ED0" w14:textId="77777777" w:rsidR="00C56262" w:rsidRDefault="00C56262"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DB64D0" w:rsidRDefault="00DB64D0">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DB64D0" w:rsidRPr="00CA2394"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DB64D0" w:rsidRPr="00CA2394"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DB64D0" w:rsidRPr="00AF072F" w:rsidRDefault="00DB64D0">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DB64D0" w:rsidRPr="00AF072F" w:rsidRDefault="00DB64D0">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DB64D0" w:rsidRDefault="00DB64D0">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DB64D0" w:rsidRDefault="00DB64D0">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DB64D0" w:rsidRPr="00CA2394"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DB64D0" w:rsidRPr="00CA2394" w:rsidRDefault="00DB64D0">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DB64D0" w:rsidRPr="00DD329F" w:rsidRDefault="00DB64D0">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DB64D0" w:rsidRPr="00DD329F" w:rsidRDefault="00DB64D0">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DB64D0" w:rsidRPr="003A75B2" w:rsidRDefault="00DB64D0">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DB64D0" w:rsidRPr="003A75B2" w:rsidRDefault="00DB64D0">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DB64D0" w:rsidRPr="003A75B2" w:rsidRDefault="00DB64D0">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DB64D0" w:rsidRPr="003A75B2" w:rsidRDefault="00DB64D0">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DB64D0" w:rsidRPr="00DD329F" w:rsidRDefault="00DB64D0">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DB64D0" w:rsidRPr="00DD329F" w:rsidRDefault="00DB64D0">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DB64D0" w:rsidRPr="0032301C" w:rsidRDefault="00DB64D0">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DB64D0" w:rsidRPr="0032301C" w:rsidRDefault="00DB64D0">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DB64D0" w:rsidRPr="000141B0" w:rsidRDefault="00DB64D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DB64D0" w:rsidRPr="000141B0" w:rsidRDefault="00DB64D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DB64D0" w:rsidRPr="0032301C" w:rsidRDefault="00DB64D0">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DB64D0" w:rsidRPr="0032301C" w:rsidRDefault="00DB64D0">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DB64D0" w:rsidRPr="000141B0" w:rsidRDefault="00DB64D0">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DB64D0" w:rsidRPr="000141B0" w:rsidRDefault="00DB64D0">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DB64D0" w:rsidRPr="0032301C" w:rsidRDefault="00DB64D0">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DB64D0" w:rsidRPr="0032301C" w:rsidRDefault="00DB64D0">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DB64D0" w:rsidRPr="00901D73" w:rsidRDefault="00DB64D0">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DB64D0" w:rsidRPr="00901D73" w:rsidRDefault="00DB64D0">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244AB34B" w:rsidR="00DB64D0" w:rsidRPr="00DC5B3C" w:rsidRDefault="00DB64D0" w:rsidP="00A67F00">
                          <w:pPr>
                            <w:pStyle w:val="af0"/>
                            <w:rPr>
                              <w:rFonts w:cs="Times New Roman"/>
                            </w:rPr>
                          </w:pPr>
                          <w:r>
                            <w:rPr>
                              <w:rFonts w:cs="Times New Roman"/>
                              <w:caps w:val="0"/>
                              <w:sz w:val="32"/>
                              <w:szCs w:val="32"/>
                            </w:rPr>
                            <w:t>41024-К-ЭМ.ОЛ-012</w:t>
                          </w:r>
                        </w:p>
                        <w:p w14:paraId="1CC607D8" w14:textId="77777777" w:rsidR="00DB64D0" w:rsidRPr="00DC5B3C" w:rsidRDefault="00DB64D0" w:rsidP="009D3452">
                          <w:pPr>
                            <w:pStyle w:val="af0"/>
                            <w:rPr>
                              <w:rFonts w:cs="Times New Roman"/>
                            </w:rPr>
                          </w:pPr>
                        </w:p>
                        <w:p w14:paraId="7427BE0F" w14:textId="77777777" w:rsidR="00DB64D0" w:rsidRPr="0032301C" w:rsidRDefault="00DB64D0"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244AB34B" w:rsidR="00DB64D0" w:rsidRPr="00DC5B3C" w:rsidRDefault="00DB64D0" w:rsidP="00A67F00">
                    <w:pPr>
                      <w:pStyle w:val="af0"/>
                      <w:rPr>
                        <w:rFonts w:cs="Times New Roman"/>
                      </w:rPr>
                    </w:pPr>
                    <w:r>
                      <w:rPr>
                        <w:rFonts w:cs="Times New Roman"/>
                        <w:caps w:val="0"/>
                        <w:sz w:val="32"/>
                        <w:szCs w:val="32"/>
                      </w:rPr>
                      <w:t>41024-К-ЭМ.ОЛ-012</w:t>
                    </w:r>
                  </w:p>
                  <w:p w14:paraId="1CC607D8" w14:textId="77777777" w:rsidR="00DB64D0" w:rsidRPr="00DC5B3C" w:rsidRDefault="00DB64D0" w:rsidP="009D3452">
                    <w:pPr>
                      <w:pStyle w:val="af0"/>
                      <w:rPr>
                        <w:rFonts w:cs="Times New Roman"/>
                      </w:rPr>
                    </w:pPr>
                  </w:p>
                  <w:p w14:paraId="7427BE0F" w14:textId="77777777" w:rsidR="00DB64D0" w:rsidRPr="0032301C" w:rsidRDefault="00DB64D0"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DB64D0" w:rsidRPr="00DD329F" w:rsidRDefault="00DB64D0">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DB64D0" w:rsidRPr="00DD329F" w:rsidRDefault="00DB64D0">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DB64D0" w:rsidRPr="00AF072F" w:rsidRDefault="00DB64D0">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DB64D0" w:rsidRPr="00AF072F" w:rsidRDefault="00DB64D0">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DB64D0" w:rsidRPr="00DD329F" w:rsidRDefault="00DB64D0">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DB64D0" w:rsidRPr="00DD329F" w:rsidRDefault="00DB64D0">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DB64D0" w:rsidRDefault="00DB64D0">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DB64D0" w:rsidRDefault="00DB64D0">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DB64D0" w:rsidRPr="0032301C" w:rsidRDefault="00DB64D0">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DB64D0" w:rsidRPr="0032301C" w:rsidRDefault="00DB64D0">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DB64D0" w:rsidRPr="00EA570D" w:rsidRDefault="00DB64D0">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DB64D0" w:rsidRPr="00EA570D" w:rsidRDefault="00DB64D0">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DB64D0" w:rsidRPr="00DF2469" w:rsidRDefault="00DB64D0">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DB64D0" w:rsidRPr="00DF2469" w:rsidRDefault="00DB64D0">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DB64D0" w:rsidRPr="00EA570D" w:rsidRDefault="00DB64D0">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DB64D0" w:rsidRPr="00EA570D" w:rsidRDefault="00DB64D0">
                    <w:pPr>
                      <w:pStyle w:val="a9"/>
                    </w:pPr>
                    <w:r w:rsidRPr="00EA570D">
                      <w:t>Изм.</w:t>
                    </w:r>
                  </w:p>
                </w:txbxContent>
              </v:textbox>
              <w10:wrap anchorx="page" anchory="page"/>
            </v:shape>
          </w:pict>
        </mc:Fallback>
      </mc:AlternateContent>
    </w:r>
  </w:p>
  <w:p w14:paraId="441407D5" w14:textId="77777777" w:rsidR="00DB64D0" w:rsidRDefault="00DB64D0"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7B09D1C6" w:rsidR="00DB64D0" w:rsidRPr="00DD329F" w:rsidRDefault="00DB64D0"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A90153">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A90153">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35758" id="_x0000_t202" coordsize="21600,21600" o:spt="202" path="m,l,21600r21600,l21600,xe">
              <v:stroke joinstyle="miter"/>
              <v:path gradientshapeok="t" o:connecttype="rect"/>
            </v:shapetype>
            <v:shape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7B09D1C6" w:rsidR="00DB64D0" w:rsidRPr="00DD329F" w:rsidRDefault="00DB64D0"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A90153">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A90153">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DB64D0" w:rsidRDefault="00DB64D0" w:rsidP="001E7614">
    <w:pPr>
      <w:pStyle w:val="a5"/>
      <w:tabs>
        <w:tab w:val="left" w:pos="7655"/>
      </w:tabs>
      <w:jc w:val="both"/>
    </w:pPr>
  </w:p>
  <w:p w14:paraId="13843CA7" w14:textId="77777777" w:rsidR="00DB64D0" w:rsidRDefault="00DB64D0"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DB64D0" w:rsidRDefault="00DB64D0" w:rsidP="0006325D">
    <w:pPr>
      <w:pStyle w:val="a5"/>
    </w:pPr>
  </w:p>
  <w:p w14:paraId="475481BB" w14:textId="5EC49F22" w:rsidR="00DB64D0" w:rsidRDefault="00DB64D0" w:rsidP="00145E2C">
    <w:pPr>
      <w:pStyle w:val="a5"/>
      <w:tabs>
        <w:tab w:val="clear" w:pos="4677"/>
        <w:tab w:val="clear" w:pos="9355"/>
        <w:tab w:val="left" w:pos="2142"/>
      </w:tabs>
    </w:pPr>
    <w:r>
      <w:tab/>
    </w:r>
  </w:p>
  <w:p w14:paraId="1001BD13" w14:textId="0380A41D" w:rsidR="00DB64D0" w:rsidRDefault="00DB64D0"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DB64D0" w:rsidRPr="00DC5B3C" w:rsidRDefault="00DB64D0"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DB64D0" w:rsidRPr="00DC5B3C" w:rsidRDefault="00DB64D0"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DB64D0" w:rsidRDefault="00DB64D0"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DB64D0" w:rsidRPr="004C30A9" w:rsidRDefault="00DB64D0"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DB64D0" w:rsidRPr="004C30A9" w:rsidRDefault="00DB64D0"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DB64D0" w:rsidRDefault="00DB64D0"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DB64D0" w:rsidRDefault="00DB64D0" w:rsidP="00D34D3E">
                    <w:pPr>
                      <w:pStyle w:val="af9"/>
                    </w:pPr>
                  </w:p>
                </w:txbxContent>
              </v:textbox>
              <w10:wrap anchorx="page" anchory="page"/>
            </v:shape>
          </w:pict>
        </mc:Fallback>
      </mc:AlternateContent>
    </w:r>
    <w:r>
      <w:tab/>
    </w:r>
  </w:p>
  <w:p w14:paraId="1E6399E6" w14:textId="3A25D4F3" w:rsidR="00DB64D0" w:rsidRDefault="00DB64D0" w:rsidP="00BA3954">
    <w:pPr>
      <w:pStyle w:val="a5"/>
      <w:tabs>
        <w:tab w:val="clear" w:pos="4677"/>
        <w:tab w:val="clear" w:pos="9355"/>
        <w:tab w:val="left" w:pos="2145"/>
      </w:tabs>
    </w:pPr>
    <w:r>
      <w:tab/>
    </w:r>
  </w:p>
  <w:p w14:paraId="6E13DC47" w14:textId="77777777" w:rsidR="00DB64D0" w:rsidRDefault="00DB64D0" w:rsidP="00BA3954">
    <w:pPr>
      <w:pStyle w:val="a5"/>
      <w:tabs>
        <w:tab w:val="clear" w:pos="4677"/>
        <w:tab w:val="clear" w:pos="9355"/>
        <w:tab w:val="left" w:pos="2145"/>
      </w:tabs>
    </w:pPr>
    <w:r>
      <w:tab/>
    </w:r>
  </w:p>
  <w:p w14:paraId="0AF673D3" w14:textId="77777777" w:rsidR="00DB64D0" w:rsidRDefault="00DB64D0" w:rsidP="0006325D">
    <w:pPr>
      <w:pStyle w:val="a5"/>
    </w:pPr>
  </w:p>
  <w:p w14:paraId="2BC62C03" w14:textId="77777777" w:rsidR="00DB64D0" w:rsidRDefault="00DB64D0"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DB64D0" w:rsidRPr="002D1728" w:rsidRDefault="00DB64D0"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DB64D0" w:rsidRPr="002D1728" w:rsidRDefault="00DB64D0"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DB64D0" w:rsidRDefault="00DB64D0"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DB64D0" w:rsidRDefault="00DB64D0"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DB64D0" w:rsidRPr="002D1728"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DB64D0" w:rsidRPr="002D1728"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DB64D0" w:rsidRPr="00725535"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DB64D0" w:rsidRPr="00725535"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DB64D0" w:rsidRPr="001C2705" w:rsidRDefault="00DB64D0"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DB64D0" w:rsidRPr="001C2705" w:rsidRDefault="00DB64D0"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DB64D0" w:rsidRPr="004C30A9"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DB64D0" w:rsidRPr="004C30A9"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DB64D0" w:rsidRDefault="00DB64D0" w:rsidP="009A1462">
                          <w:pPr>
                            <w:pStyle w:val="af1"/>
                            <w:rPr>
                              <w:sz w:val="28"/>
                            </w:rPr>
                          </w:pPr>
                        </w:p>
                        <w:p w14:paraId="02AABB15" w14:textId="77777777" w:rsidR="00DB64D0" w:rsidRDefault="00DB64D0"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09C52888" w:rsidR="00DB64D0" w:rsidRDefault="00DB64D0" w:rsidP="00FA76E8">
                          <w:pPr>
                            <w:pStyle w:val="af1"/>
                            <w:rPr>
                              <w:rFonts w:cs="Times New Roman"/>
                              <w:sz w:val="28"/>
                            </w:rPr>
                          </w:pPr>
                          <w:r>
                            <w:rPr>
                              <w:rFonts w:cs="Times New Roman"/>
                              <w:sz w:val="28"/>
                            </w:rPr>
                            <w:t>ШУНН4406</w:t>
                          </w:r>
                        </w:p>
                        <w:p w14:paraId="6AD7B90B" w14:textId="47E47A8E" w:rsidR="00DB64D0" w:rsidRPr="00677E20" w:rsidRDefault="00DB64D0"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DB64D0" w:rsidRDefault="00DB64D0" w:rsidP="009A1462">
                    <w:pPr>
                      <w:pStyle w:val="af1"/>
                      <w:rPr>
                        <w:sz w:val="28"/>
                      </w:rPr>
                    </w:pPr>
                  </w:p>
                  <w:p w14:paraId="02AABB15" w14:textId="77777777" w:rsidR="00DB64D0" w:rsidRDefault="00DB64D0"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09C52888" w:rsidR="00DB64D0" w:rsidRDefault="00DB64D0" w:rsidP="00FA76E8">
                    <w:pPr>
                      <w:pStyle w:val="af1"/>
                      <w:rPr>
                        <w:rFonts w:cs="Times New Roman"/>
                        <w:sz w:val="28"/>
                      </w:rPr>
                    </w:pPr>
                    <w:r>
                      <w:rPr>
                        <w:rFonts w:cs="Times New Roman"/>
                        <w:sz w:val="28"/>
                      </w:rPr>
                      <w:t>ШУНН4406</w:t>
                    </w:r>
                  </w:p>
                  <w:p w14:paraId="6AD7B90B" w14:textId="47E47A8E" w:rsidR="00DB64D0" w:rsidRPr="00677E20" w:rsidRDefault="00DB64D0"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DB64D0" w:rsidRPr="000141B0" w:rsidRDefault="00DB64D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DB64D0" w:rsidRPr="000141B0" w:rsidRDefault="00DB64D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DB64D0" w:rsidRPr="000141B0" w:rsidRDefault="00DB64D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DB64D0" w:rsidRPr="000141B0" w:rsidRDefault="00DB64D0" w:rsidP="0006325D">
                          <w:pPr>
                            <w:rPr>
                              <w:sz w:val="20"/>
                              <w:lang w:val="en-US"/>
                            </w:rPr>
                          </w:pPr>
                        </w:p>
                        <w:p w14:paraId="0001A601" w14:textId="77777777" w:rsidR="00DB64D0" w:rsidRPr="000141B0" w:rsidRDefault="00DB64D0" w:rsidP="0006325D">
                          <w:pPr>
                            <w:rPr>
                              <w:sz w:val="20"/>
                            </w:rPr>
                          </w:pPr>
                        </w:p>
                        <w:p w14:paraId="5A4A1D46" w14:textId="77777777" w:rsidR="00DB64D0" w:rsidRPr="000141B0" w:rsidRDefault="00DB64D0"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DB64D0" w:rsidRPr="000141B0" w:rsidRDefault="00DB64D0" w:rsidP="0006325D">
                    <w:pPr>
                      <w:rPr>
                        <w:sz w:val="20"/>
                        <w:lang w:val="en-US"/>
                      </w:rPr>
                    </w:pPr>
                  </w:p>
                  <w:p w14:paraId="0001A601" w14:textId="77777777" w:rsidR="00DB64D0" w:rsidRPr="000141B0" w:rsidRDefault="00DB64D0" w:rsidP="0006325D">
                    <w:pPr>
                      <w:rPr>
                        <w:sz w:val="20"/>
                      </w:rPr>
                    </w:pPr>
                  </w:p>
                  <w:p w14:paraId="5A4A1D46" w14:textId="77777777" w:rsidR="00DB64D0" w:rsidRPr="000141B0" w:rsidRDefault="00DB64D0"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DB64D0" w:rsidRPr="000141B0" w:rsidRDefault="00DB64D0" w:rsidP="0006325D">
                          <w:pPr>
                            <w:rPr>
                              <w:sz w:val="20"/>
                              <w:lang w:val="en-US"/>
                            </w:rPr>
                          </w:pPr>
                        </w:p>
                        <w:p w14:paraId="24009649" w14:textId="77777777" w:rsidR="00DB64D0" w:rsidRPr="000141B0" w:rsidRDefault="00DB64D0" w:rsidP="0006325D">
                          <w:pPr>
                            <w:rPr>
                              <w:sz w:val="20"/>
                            </w:rPr>
                          </w:pPr>
                        </w:p>
                        <w:p w14:paraId="45923CF8" w14:textId="77777777" w:rsidR="00DB64D0" w:rsidRPr="000141B0" w:rsidRDefault="00DB64D0"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DB64D0" w:rsidRPr="000141B0" w:rsidRDefault="00DB64D0" w:rsidP="0006325D">
                    <w:pPr>
                      <w:rPr>
                        <w:sz w:val="20"/>
                        <w:lang w:val="en-US"/>
                      </w:rPr>
                    </w:pPr>
                  </w:p>
                  <w:p w14:paraId="24009649" w14:textId="77777777" w:rsidR="00DB64D0" w:rsidRPr="000141B0" w:rsidRDefault="00DB64D0" w:rsidP="0006325D">
                    <w:pPr>
                      <w:rPr>
                        <w:sz w:val="20"/>
                      </w:rPr>
                    </w:pPr>
                  </w:p>
                  <w:p w14:paraId="45923CF8" w14:textId="77777777" w:rsidR="00DB64D0" w:rsidRPr="000141B0" w:rsidRDefault="00DB64D0"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DB64D0" w:rsidRPr="000141B0" w:rsidRDefault="00DB64D0" w:rsidP="0006325D">
                          <w:pPr>
                            <w:ind w:left="-340"/>
                            <w:rPr>
                              <w:sz w:val="20"/>
                            </w:rPr>
                          </w:pPr>
                        </w:p>
                        <w:p w14:paraId="7914E693" w14:textId="77777777" w:rsidR="00DB64D0" w:rsidRPr="000141B0" w:rsidRDefault="00DB64D0" w:rsidP="0006325D">
                          <w:pPr>
                            <w:rPr>
                              <w:sz w:val="20"/>
                            </w:rPr>
                          </w:pPr>
                        </w:p>
                        <w:p w14:paraId="31DE85B9" w14:textId="77777777" w:rsidR="00DB64D0" w:rsidRPr="000141B0" w:rsidRDefault="00DB64D0"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DB64D0" w:rsidRPr="000141B0" w:rsidRDefault="00DB64D0" w:rsidP="0006325D">
                    <w:pPr>
                      <w:ind w:left="-340"/>
                      <w:rPr>
                        <w:sz w:val="20"/>
                      </w:rPr>
                    </w:pPr>
                  </w:p>
                  <w:p w14:paraId="7914E693" w14:textId="77777777" w:rsidR="00DB64D0" w:rsidRPr="000141B0" w:rsidRDefault="00DB64D0" w:rsidP="0006325D">
                    <w:pPr>
                      <w:rPr>
                        <w:sz w:val="20"/>
                      </w:rPr>
                    </w:pPr>
                  </w:p>
                  <w:p w14:paraId="31DE85B9" w14:textId="77777777" w:rsidR="00DB64D0" w:rsidRPr="000141B0" w:rsidRDefault="00DB64D0"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DB64D0" w:rsidRPr="0032301C" w:rsidRDefault="00DB64D0" w:rsidP="0006325D">
                          <w:pPr>
                            <w:rPr>
                              <w:rFonts w:ascii="Arial" w:hAnsi="Arial" w:cs="Arial"/>
                              <w:sz w:val="20"/>
                            </w:rPr>
                          </w:pPr>
                          <w:r w:rsidRPr="0032301C">
                            <w:rPr>
                              <w:rFonts w:ascii="Arial" w:hAnsi="Arial" w:cs="Arial"/>
                              <w:sz w:val="20"/>
                            </w:rPr>
                            <w:t>Согласовано</w:t>
                          </w:r>
                        </w:p>
                        <w:p w14:paraId="7A3C3E87" w14:textId="77777777" w:rsidR="00DB64D0" w:rsidRPr="000141B0" w:rsidRDefault="00DB64D0" w:rsidP="0006325D">
                          <w:pPr>
                            <w:rPr>
                              <w:sz w:val="20"/>
                            </w:rPr>
                          </w:pPr>
                        </w:p>
                        <w:p w14:paraId="7437C537" w14:textId="77777777" w:rsidR="00DB64D0" w:rsidRPr="000141B0" w:rsidRDefault="00DB64D0"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DB64D0" w:rsidRPr="0032301C" w:rsidRDefault="00DB64D0" w:rsidP="0006325D">
                    <w:pPr>
                      <w:rPr>
                        <w:rFonts w:ascii="Arial" w:hAnsi="Arial" w:cs="Arial"/>
                        <w:sz w:val="20"/>
                      </w:rPr>
                    </w:pPr>
                    <w:r w:rsidRPr="0032301C">
                      <w:rPr>
                        <w:rFonts w:ascii="Arial" w:hAnsi="Arial" w:cs="Arial"/>
                        <w:sz w:val="20"/>
                      </w:rPr>
                      <w:t>Согласовано</w:t>
                    </w:r>
                  </w:p>
                  <w:p w14:paraId="7A3C3E87" w14:textId="77777777" w:rsidR="00DB64D0" w:rsidRPr="000141B0" w:rsidRDefault="00DB64D0" w:rsidP="0006325D">
                    <w:pPr>
                      <w:rPr>
                        <w:sz w:val="20"/>
                      </w:rPr>
                    </w:pPr>
                  </w:p>
                  <w:p w14:paraId="7437C537" w14:textId="77777777" w:rsidR="00DB64D0" w:rsidRPr="000141B0" w:rsidRDefault="00DB64D0"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DB64D0" w:rsidRDefault="00DB64D0" w:rsidP="002D1728">
                          <w:pPr>
                            <w:pStyle w:val="a9"/>
                          </w:pPr>
                        </w:p>
                        <w:p w14:paraId="13F9B473" w14:textId="77777777" w:rsidR="00DB64D0" w:rsidRDefault="00DB64D0" w:rsidP="002D1728">
                          <w:pPr>
                            <w:pStyle w:val="a9"/>
                          </w:pPr>
                        </w:p>
                        <w:p w14:paraId="6D8C6CBA" w14:textId="77777777" w:rsidR="00DB64D0" w:rsidRPr="00BA3954" w:rsidRDefault="00DB64D0"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DB64D0" w:rsidRDefault="00DB64D0" w:rsidP="002D1728">
                    <w:pPr>
                      <w:pStyle w:val="a9"/>
                    </w:pPr>
                  </w:p>
                  <w:p w14:paraId="13F9B473" w14:textId="77777777" w:rsidR="00DB64D0" w:rsidRDefault="00DB64D0" w:rsidP="002D1728">
                    <w:pPr>
                      <w:pStyle w:val="a9"/>
                    </w:pPr>
                  </w:p>
                  <w:p w14:paraId="6D8C6CBA" w14:textId="77777777" w:rsidR="00DB64D0" w:rsidRPr="00BA3954" w:rsidRDefault="00DB64D0"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DB64D0" w:rsidRPr="00721463" w:rsidRDefault="00DB64D0" w:rsidP="002A4341">
                          <w:pPr>
                            <w:pStyle w:val="af4"/>
                            <w:rPr>
                              <w:rFonts w:ascii="Arial" w:hAnsi="Arial" w:cs="Arial"/>
                              <w:b/>
                              <w:sz w:val="18"/>
                              <w:szCs w:val="18"/>
                            </w:rPr>
                          </w:pPr>
                        </w:p>
                        <w:p w14:paraId="26E8E88E" w14:textId="77777777" w:rsidR="00DB64D0" w:rsidRPr="00921EC5" w:rsidRDefault="00DB64D0"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DB64D0" w:rsidRPr="00921EC5" w:rsidRDefault="00DB64D0" w:rsidP="00DC5B3C">
                          <w:pPr>
                            <w:pStyle w:val="af4"/>
                            <w:rPr>
                              <w:b/>
                              <w:sz w:val="18"/>
                              <w:szCs w:val="18"/>
                            </w:rPr>
                          </w:pPr>
                          <w:r w:rsidRPr="00921EC5">
                            <w:rPr>
                              <w:b/>
                              <w:sz w:val="18"/>
                              <w:szCs w:val="18"/>
                            </w:rPr>
                            <w:t>г. Самара</w:t>
                          </w:r>
                        </w:p>
                        <w:p w14:paraId="1B0040C7" w14:textId="77777777" w:rsidR="00DB64D0" w:rsidRPr="00721463" w:rsidRDefault="00DB64D0"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DB64D0" w:rsidRPr="00721463" w:rsidRDefault="00DB64D0" w:rsidP="002A4341">
                    <w:pPr>
                      <w:pStyle w:val="af4"/>
                      <w:rPr>
                        <w:rFonts w:ascii="Arial" w:hAnsi="Arial" w:cs="Arial"/>
                        <w:b/>
                        <w:sz w:val="18"/>
                        <w:szCs w:val="18"/>
                      </w:rPr>
                    </w:pPr>
                  </w:p>
                  <w:p w14:paraId="26E8E88E" w14:textId="77777777" w:rsidR="00DB64D0" w:rsidRPr="00921EC5" w:rsidRDefault="00DB64D0"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DB64D0" w:rsidRPr="00921EC5" w:rsidRDefault="00DB64D0" w:rsidP="00DC5B3C">
                    <w:pPr>
                      <w:pStyle w:val="af4"/>
                      <w:rPr>
                        <w:b/>
                        <w:sz w:val="18"/>
                        <w:szCs w:val="18"/>
                      </w:rPr>
                    </w:pPr>
                    <w:r w:rsidRPr="00921EC5">
                      <w:rPr>
                        <w:b/>
                        <w:sz w:val="18"/>
                        <w:szCs w:val="18"/>
                      </w:rPr>
                      <w:t>г. Самара</w:t>
                    </w:r>
                  </w:p>
                  <w:p w14:paraId="1B0040C7" w14:textId="77777777" w:rsidR="00DB64D0" w:rsidRPr="00721463" w:rsidRDefault="00DB64D0"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7EFD4E76" w:rsidR="00DB64D0" w:rsidRPr="00DC5B3C" w:rsidRDefault="00DB64D0"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7EFD4E76" w:rsidR="00DB64D0" w:rsidRPr="00DC5B3C" w:rsidRDefault="00DB64D0"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DB64D0" w:rsidRPr="00DC5B3C" w:rsidRDefault="00DB64D0" w:rsidP="0069384D">
                          <w:pPr>
                            <w:pStyle w:val="af6"/>
                            <w:rPr>
                              <w:rFonts w:cs="Times New Roman"/>
                            </w:rPr>
                          </w:pPr>
                          <w:r w:rsidRPr="00DC5B3C">
                            <w:rPr>
                              <w:rFonts w:cs="Times New Roman"/>
                            </w:rPr>
                            <w:t>Листов</w:t>
                          </w:r>
                        </w:p>
                        <w:p w14:paraId="014BD8D6" w14:textId="77777777" w:rsidR="00DB64D0" w:rsidRDefault="00DB64D0"/>
                        <w:p w14:paraId="55CA41DD" w14:textId="77777777" w:rsidR="00DB64D0" w:rsidRPr="003A75B2" w:rsidRDefault="00DB64D0"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DB64D0" w:rsidRPr="00DC5B3C" w:rsidRDefault="00DB64D0" w:rsidP="0069384D">
                    <w:pPr>
                      <w:pStyle w:val="af6"/>
                      <w:rPr>
                        <w:rFonts w:cs="Times New Roman"/>
                      </w:rPr>
                    </w:pPr>
                    <w:r w:rsidRPr="00DC5B3C">
                      <w:rPr>
                        <w:rFonts w:cs="Times New Roman"/>
                      </w:rPr>
                      <w:t>Листов</w:t>
                    </w:r>
                  </w:p>
                  <w:p w14:paraId="014BD8D6" w14:textId="77777777" w:rsidR="00DB64D0" w:rsidRDefault="00DB64D0"/>
                  <w:p w14:paraId="55CA41DD" w14:textId="77777777" w:rsidR="00DB64D0" w:rsidRPr="003A75B2" w:rsidRDefault="00DB64D0"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DB64D0" w:rsidRPr="000141B0" w:rsidRDefault="00DB64D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DB64D0" w:rsidRPr="000141B0" w:rsidRDefault="00DB64D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DB64D0" w:rsidRPr="000141B0" w:rsidRDefault="00DB64D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DB64D0" w:rsidRPr="000141B0" w:rsidRDefault="00DB64D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DB64D0" w:rsidRPr="000141B0" w:rsidRDefault="00DB64D0"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DB64D0" w:rsidRPr="000141B0" w:rsidRDefault="00DB64D0"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DB64D0" w:rsidRPr="000141B0" w:rsidRDefault="00DB64D0"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DB64D0" w:rsidRPr="000141B0" w:rsidRDefault="00DB64D0"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DB64D0" w:rsidRPr="00725535"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DB64D0" w:rsidRPr="00725535"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DB64D0" w:rsidRPr="003A75B2" w:rsidRDefault="00DB64D0"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DB64D0" w:rsidRPr="003A75B2" w:rsidRDefault="00DB64D0"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DB64D0" w:rsidRPr="003A75B2" w:rsidRDefault="00DB64D0"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DB64D0" w:rsidRPr="003A75B2" w:rsidRDefault="00DB64D0"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DB64D0" w:rsidRPr="0032301C" w:rsidRDefault="00DB64D0" w:rsidP="0069384D">
                          <w:pPr>
                            <w:pStyle w:val="afa"/>
                            <w:rPr>
                              <w:rFonts w:ascii="Arial" w:hAnsi="Arial"/>
                              <w:sz w:val="20"/>
                              <w:lang w:val="en-US"/>
                            </w:rPr>
                          </w:pPr>
                          <w:r w:rsidRPr="0032301C">
                            <w:rPr>
                              <w:rFonts w:ascii="Arial" w:hAnsi="Arial"/>
                              <w:sz w:val="20"/>
                            </w:rPr>
                            <w:t>Инв. № подл.</w:t>
                          </w:r>
                        </w:p>
                        <w:p w14:paraId="0BC1EFEE" w14:textId="77777777" w:rsidR="00DB64D0" w:rsidRPr="000141B0" w:rsidRDefault="00DB64D0">
                          <w:pPr>
                            <w:rPr>
                              <w:sz w:val="22"/>
                            </w:rPr>
                          </w:pPr>
                        </w:p>
                        <w:p w14:paraId="2A1E36EF" w14:textId="77777777" w:rsidR="00DB64D0" w:rsidRPr="000141B0" w:rsidRDefault="00DB64D0"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DB64D0" w:rsidRPr="0032301C" w:rsidRDefault="00DB64D0" w:rsidP="0069384D">
                    <w:pPr>
                      <w:pStyle w:val="afa"/>
                      <w:rPr>
                        <w:rFonts w:ascii="Arial" w:hAnsi="Arial"/>
                        <w:sz w:val="20"/>
                        <w:lang w:val="en-US"/>
                      </w:rPr>
                    </w:pPr>
                    <w:r w:rsidRPr="0032301C">
                      <w:rPr>
                        <w:rFonts w:ascii="Arial" w:hAnsi="Arial"/>
                        <w:sz w:val="20"/>
                      </w:rPr>
                      <w:t>Инв. № подл.</w:t>
                    </w:r>
                  </w:p>
                  <w:p w14:paraId="0BC1EFEE" w14:textId="77777777" w:rsidR="00DB64D0" w:rsidRPr="000141B0" w:rsidRDefault="00DB64D0">
                    <w:pPr>
                      <w:rPr>
                        <w:sz w:val="22"/>
                      </w:rPr>
                    </w:pPr>
                  </w:p>
                  <w:p w14:paraId="2A1E36EF" w14:textId="77777777" w:rsidR="00DB64D0" w:rsidRPr="000141B0" w:rsidRDefault="00DB64D0"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DB64D0" w:rsidRPr="000141B0" w:rsidRDefault="00DB64D0"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DB64D0" w:rsidRPr="000141B0" w:rsidRDefault="00DB64D0"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DB64D0" w:rsidRPr="0032301C" w:rsidRDefault="00DB64D0" w:rsidP="0069384D">
                          <w:pPr>
                            <w:pStyle w:val="afa"/>
                            <w:rPr>
                              <w:rFonts w:ascii="Arial" w:hAnsi="Arial"/>
                              <w:sz w:val="20"/>
                            </w:rPr>
                          </w:pPr>
                          <w:r w:rsidRPr="0032301C">
                            <w:rPr>
                              <w:rFonts w:ascii="Arial" w:hAnsi="Arial"/>
                              <w:sz w:val="20"/>
                            </w:rPr>
                            <w:t>Подп. и дата</w:t>
                          </w:r>
                        </w:p>
                        <w:p w14:paraId="5A546BB5" w14:textId="77777777" w:rsidR="00DB64D0" w:rsidRPr="000141B0" w:rsidRDefault="00DB64D0" w:rsidP="0069384D">
                          <w:pPr>
                            <w:rPr>
                              <w:sz w:val="22"/>
                            </w:rPr>
                          </w:pPr>
                        </w:p>
                        <w:p w14:paraId="73B4DC09" w14:textId="77777777" w:rsidR="00DB64D0" w:rsidRPr="000141B0" w:rsidRDefault="00DB64D0">
                          <w:pPr>
                            <w:rPr>
                              <w:sz w:val="22"/>
                            </w:rPr>
                          </w:pPr>
                        </w:p>
                        <w:p w14:paraId="7C6A4AF0" w14:textId="77777777" w:rsidR="00DB64D0" w:rsidRPr="000141B0" w:rsidRDefault="00DB64D0" w:rsidP="0069384D">
                          <w:pPr>
                            <w:pStyle w:val="afa"/>
                            <w:rPr>
                              <w:sz w:val="20"/>
                            </w:rPr>
                          </w:pPr>
                          <w:r w:rsidRPr="000141B0">
                            <w:rPr>
                              <w:sz w:val="20"/>
                            </w:rPr>
                            <w:t>Подп. И дата</w:t>
                          </w:r>
                        </w:p>
                        <w:p w14:paraId="14C9DB31" w14:textId="77777777" w:rsidR="00DB64D0" w:rsidRPr="000141B0" w:rsidRDefault="00DB64D0"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DB64D0" w:rsidRPr="0032301C" w:rsidRDefault="00DB64D0" w:rsidP="0069384D">
                    <w:pPr>
                      <w:pStyle w:val="afa"/>
                      <w:rPr>
                        <w:rFonts w:ascii="Arial" w:hAnsi="Arial"/>
                        <w:sz w:val="20"/>
                      </w:rPr>
                    </w:pPr>
                    <w:r w:rsidRPr="0032301C">
                      <w:rPr>
                        <w:rFonts w:ascii="Arial" w:hAnsi="Arial"/>
                        <w:sz w:val="20"/>
                      </w:rPr>
                      <w:t>Подп. и дата</w:t>
                    </w:r>
                  </w:p>
                  <w:p w14:paraId="5A546BB5" w14:textId="77777777" w:rsidR="00DB64D0" w:rsidRPr="000141B0" w:rsidRDefault="00DB64D0" w:rsidP="0069384D">
                    <w:pPr>
                      <w:rPr>
                        <w:sz w:val="22"/>
                      </w:rPr>
                    </w:pPr>
                  </w:p>
                  <w:p w14:paraId="73B4DC09" w14:textId="77777777" w:rsidR="00DB64D0" w:rsidRPr="000141B0" w:rsidRDefault="00DB64D0">
                    <w:pPr>
                      <w:rPr>
                        <w:sz w:val="22"/>
                      </w:rPr>
                    </w:pPr>
                  </w:p>
                  <w:p w14:paraId="7C6A4AF0" w14:textId="77777777" w:rsidR="00DB64D0" w:rsidRPr="000141B0" w:rsidRDefault="00DB64D0" w:rsidP="0069384D">
                    <w:pPr>
                      <w:pStyle w:val="afa"/>
                      <w:rPr>
                        <w:sz w:val="20"/>
                      </w:rPr>
                    </w:pPr>
                    <w:r w:rsidRPr="000141B0">
                      <w:rPr>
                        <w:sz w:val="20"/>
                      </w:rPr>
                      <w:t>Подп. И дата</w:t>
                    </w:r>
                  </w:p>
                  <w:p w14:paraId="14C9DB31" w14:textId="77777777" w:rsidR="00DB64D0" w:rsidRPr="000141B0" w:rsidRDefault="00DB64D0"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DB64D0" w:rsidRPr="000141B0" w:rsidRDefault="00DB64D0"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DB64D0" w:rsidRPr="000141B0" w:rsidRDefault="00DB64D0"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DB64D0" w:rsidRPr="0032301C" w:rsidRDefault="00DB64D0" w:rsidP="0069384D">
                          <w:pPr>
                            <w:pStyle w:val="afa"/>
                            <w:rPr>
                              <w:rFonts w:ascii="Arial" w:hAnsi="Arial"/>
                              <w:sz w:val="20"/>
                              <w:lang w:val="en-US"/>
                            </w:rPr>
                          </w:pPr>
                          <w:r w:rsidRPr="0032301C">
                            <w:rPr>
                              <w:rFonts w:ascii="Arial" w:hAnsi="Arial"/>
                              <w:sz w:val="20"/>
                            </w:rPr>
                            <w:t>Инв. № подл.</w:t>
                          </w:r>
                        </w:p>
                        <w:p w14:paraId="4E0EC3B5" w14:textId="77777777" w:rsidR="00DB64D0" w:rsidRPr="000141B0" w:rsidRDefault="00DB64D0">
                          <w:pPr>
                            <w:rPr>
                              <w:sz w:val="22"/>
                            </w:rPr>
                          </w:pPr>
                        </w:p>
                        <w:p w14:paraId="2776C9A0" w14:textId="77777777" w:rsidR="00DB64D0" w:rsidRPr="000141B0" w:rsidRDefault="00DB64D0"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DB64D0" w:rsidRPr="0032301C" w:rsidRDefault="00DB64D0" w:rsidP="0069384D">
                    <w:pPr>
                      <w:pStyle w:val="afa"/>
                      <w:rPr>
                        <w:rFonts w:ascii="Arial" w:hAnsi="Arial"/>
                        <w:sz w:val="20"/>
                        <w:lang w:val="en-US"/>
                      </w:rPr>
                    </w:pPr>
                    <w:r w:rsidRPr="0032301C">
                      <w:rPr>
                        <w:rFonts w:ascii="Arial" w:hAnsi="Arial"/>
                        <w:sz w:val="20"/>
                      </w:rPr>
                      <w:t>Инв. № подл.</w:t>
                    </w:r>
                  </w:p>
                  <w:p w14:paraId="4E0EC3B5" w14:textId="77777777" w:rsidR="00DB64D0" w:rsidRPr="000141B0" w:rsidRDefault="00DB64D0">
                    <w:pPr>
                      <w:rPr>
                        <w:sz w:val="22"/>
                      </w:rPr>
                    </w:pPr>
                  </w:p>
                  <w:p w14:paraId="2776C9A0" w14:textId="77777777" w:rsidR="00DB64D0" w:rsidRPr="000141B0" w:rsidRDefault="00DB64D0"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DB64D0" w:rsidRPr="000141B0" w:rsidRDefault="00DB64D0"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DB64D0" w:rsidRPr="000141B0" w:rsidRDefault="00DB64D0"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DB64D0" w:rsidRPr="00A67F00" w:rsidRDefault="00DB64D0" w:rsidP="000A104F">
                          <w:pPr>
                            <w:pStyle w:val="af6"/>
                            <w:shd w:val="clear" w:color="auto" w:fill="FFFFFF" w:themeFill="background1"/>
                            <w:rPr>
                              <w:rFonts w:cs="Times New Roman"/>
                            </w:rPr>
                          </w:pPr>
                          <w:r w:rsidRPr="000A104F">
                            <w:rPr>
                              <w:rFonts w:cs="Times New Roman"/>
                            </w:rPr>
                            <w:t>Р</w:t>
                          </w:r>
                        </w:p>
                        <w:p w14:paraId="39B4636D" w14:textId="77777777" w:rsidR="00DB64D0" w:rsidRPr="0032301C" w:rsidRDefault="00DB64D0"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DB64D0" w:rsidRPr="00A67F00" w:rsidRDefault="00DB64D0" w:rsidP="000A104F">
                    <w:pPr>
                      <w:pStyle w:val="af6"/>
                      <w:shd w:val="clear" w:color="auto" w:fill="FFFFFF" w:themeFill="background1"/>
                      <w:rPr>
                        <w:rFonts w:cs="Times New Roman"/>
                      </w:rPr>
                    </w:pPr>
                    <w:r w:rsidRPr="000A104F">
                      <w:rPr>
                        <w:rFonts w:cs="Times New Roman"/>
                      </w:rPr>
                      <w:t>Р</w:t>
                    </w:r>
                  </w:p>
                  <w:p w14:paraId="39B4636D" w14:textId="77777777" w:rsidR="00DB64D0" w:rsidRPr="0032301C" w:rsidRDefault="00DB64D0"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DB64D0" w:rsidRPr="00DC5B3C" w:rsidRDefault="00DB64D0"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DB64D0" w:rsidRPr="00DC5B3C" w:rsidRDefault="00DB64D0"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DB64D0" w:rsidRPr="00DC5B3C" w:rsidRDefault="00DB64D0" w:rsidP="0069384D">
                          <w:pPr>
                            <w:pStyle w:val="af6"/>
                            <w:rPr>
                              <w:rFonts w:cs="Times New Roman"/>
                            </w:rPr>
                          </w:pPr>
                          <w:r w:rsidRPr="00DC5B3C">
                            <w:rPr>
                              <w:rFonts w:cs="Times New Roman"/>
                            </w:rPr>
                            <w:t>Лист</w:t>
                          </w:r>
                        </w:p>
                        <w:p w14:paraId="18F7CB9D" w14:textId="77777777" w:rsidR="00DB64D0" w:rsidRPr="00DC5B3C" w:rsidRDefault="00DB64D0" w:rsidP="00DC5B3C">
                          <w:pPr>
                            <w:pStyle w:val="af6"/>
                            <w:rPr>
                              <w:rFonts w:cs="Times New Roman"/>
                            </w:rPr>
                          </w:pPr>
                        </w:p>
                        <w:p w14:paraId="754AF6D0" w14:textId="77777777" w:rsidR="00DB64D0" w:rsidRPr="003A75B2" w:rsidRDefault="00DB64D0"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DB64D0" w:rsidRPr="00DC5B3C" w:rsidRDefault="00DB64D0" w:rsidP="0069384D">
                    <w:pPr>
                      <w:pStyle w:val="af6"/>
                      <w:rPr>
                        <w:rFonts w:cs="Times New Roman"/>
                      </w:rPr>
                    </w:pPr>
                    <w:r w:rsidRPr="00DC5B3C">
                      <w:rPr>
                        <w:rFonts w:cs="Times New Roman"/>
                      </w:rPr>
                      <w:t>Лист</w:t>
                    </w:r>
                  </w:p>
                  <w:p w14:paraId="18F7CB9D" w14:textId="77777777" w:rsidR="00DB64D0" w:rsidRPr="00DC5B3C" w:rsidRDefault="00DB64D0" w:rsidP="00DC5B3C">
                    <w:pPr>
                      <w:pStyle w:val="af6"/>
                      <w:rPr>
                        <w:rFonts w:cs="Times New Roman"/>
                      </w:rPr>
                    </w:pPr>
                  </w:p>
                  <w:p w14:paraId="754AF6D0" w14:textId="77777777" w:rsidR="00DB64D0" w:rsidRPr="003A75B2" w:rsidRDefault="00DB64D0"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DB64D0" w:rsidRPr="00DC5B3C" w:rsidRDefault="00DB64D0" w:rsidP="0069384D">
                          <w:pPr>
                            <w:pStyle w:val="af6"/>
                            <w:rPr>
                              <w:rFonts w:cs="Times New Roman"/>
                            </w:rPr>
                          </w:pPr>
                          <w:r w:rsidRPr="00DC5B3C">
                            <w:rPr>
                              <w:rFonts w:cs="Times New Roman"/>
                            </w:rPr>
                            <w:t>Стадия</w:t>
                          </w:r>
                        </w:p>
                        <w:p w14:paraId="07D5EB9B" w14:textId="77777777" w:rsidR="00DB64D0" w:rsidRPr="00DC5B3C" w:rsidRDefault="00DB64D0" w:rsidP="0069384D"/>
                        <w:p w14:paraId="34BC424C" w14:textId="77777777" w:rsidR="00DB64D0" w:rsidRDefault="00DB64D0"/>
                        <w:p w14:paraId="35481ECC" w14:textId="77777777" w:rsidR="00DB64D0" w:rsidRPr="004C30A9" w:rsidRDefault="00DB64D0" w:rsidP="0069384D">
                          <w:pPr>
                            <w:pStyle w:val="af6"/>
                          </w:pPr>
                          <w:r w:rsidRPr="004C30A9">
                            <w:t>Стадия</w:t>
                          </w:r>
                        </w:p>
                        <w:p w14:paraId="2AD25300" w14:textId="77777777" w:rsidR="00DB64D0" w:rsidRPr="004C30A9" w:rsidRDefault="00DB64D0"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DB64D0" w:rsidRPr="00DC5B3C" w:rsidRDefault="00DB64D0" w:rsidP="0069384D">
                    <w:pPr>
                      <w:pStyle w:val="af6"/>
                      <w:rPr>
                        <w:rFonts w:cs="Times New Roman"/>
                      </w:rPr>
                    </w:pPr>
                    <w:r w:rsidRPr="00DC5B3C">
                      <w:rPr>
                        <w:rFonts w:cs="Times New Roman"/>
                      </w:rPr>
                      <w:t>Стадия</w:t>
                    </w:r>
                  </w:p>
                  <w:p w14:paraId="07D5EB9B" w14:textId="77777777" w:rsidR="00DB64D0" w:rsidRPr="00DC5B3C" w:rsidRDefault="00DB64D0" w:rsidP="0069384D"/>
                  <w:p w14:paraId="34BC424C" w14:textId="77777777" w:rsidR="00DB64D0" w:rsidRDefault="00DB64D0"/>
                  <w:p w14:paraId="35481ECC" w14:textId="77777777" w:rsidR="00DB64D0" w:rsidRPr="004C30A9" w:rsidRDefault="00DB64D0" w:rsidP="0069384D">
                    <w:pPr>
                      <w:pStyle w:val="af6"/>
                    </w:pPr>
                    <w:r w:rsidRPr="004C30A9">
                      <w:t>Стадия</w:t>
                    </w:r>
                  </w:p>
                  <w:p w14:paraId="2AD25300" w14:textId="77777777" w:rsidR="00DB64D0" w:rsidRPr="004C30A9" w:rsidRDefault="00DB64D0"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446F8D31" w:rsidR="00DB64D0" w:rsidRPr="00DC5B3C" w:rsidRDefault="00DB64D0" w:rsidP="001F16BE">
                          <w:pPr>
                            <w:pStyle w:val="af0"/>
                            <w:rPr>
                              <w:rFonts w:cs="Times New Roman"/>
                            </w:rPr>
                          </w:pPr>
                          <w:r>
                            <w:rPr>
                              <w:rFonts w:cs="Times New Roman"/>
                              <w:caps w:val="0"/>
                              <w:sz w:val="32"/>
                              <w:szCs w:val="32"/>
                            </w:rPr>
                            <w:t>41024-К-ЭМ.ОЛ-012</w:t>
                          </w:r>
                        </w:p>
                        <w:p w14:paraId="19C41030" w14:textId="77777777" w:rsidR="00DB64D0" w:rsidRPr="001F16BE" w:rsidRDefault="00DB64D0"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446F8D31" w:rsidR="00DB64D0" w:rsidRPr="00DC5B3C" w:rsidRDefault="00DB64D0" w:rsidP="001F16BE">
                    <w:pPr>
                      <w:pStyle w:val="af0"/>
                      <w:rPr>
                        <w:rFonts w:cs="Times New Roman"/>
                      </w:rPr>
                    </w:pPr>
                    <w:r>
                      <w:rPr>
                        <w:rFonts w:cs="Times New Roman"/>
                        <w:caps w:val="0"/>
                        <w:sz w:val="32"/>
                        <w:szCs w:val="32"/>
                      </w:rPr>
                      <w:t>41024-К-ЭМ.ОЛ-012</w:t>
                    </w:r>
                  </w:p>
                  <w:p w14:paraId="19C41030" w14:textId="77777777" w:rsidR="00DB64D0" w:rsidRPr="001F16BE" w:rsidRDefault="00DB64D0"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DB64D0" w:rsidRPr="006C2645" w:rsidRDefault="00DB64D0"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DB64D0" w:rsidRPr="006C2645" w:rsidRDefault="00DB64D0"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DB64D0" w:rsidRPr="00DC5B3C" w:rsidRDefault="00DB64D0" w:rsidP="00DC5B3C">
                          <w:pPr>
                            <w:pStyle w:val="ab"/>
                          </w:pPr>
                          <w:r>
                            <w:t>01.25</w:t>
                          </w:r>
                        </w:p>
                        <w:p w14:paraId="1104E76C" w14:textId="77777777" w:rsidR="00DB64D0" w:rsidRPr="00DC5B3C" w:rsidRDefault="00DB64D0"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DB64D0" w:rsidRPr="00DC5B3C" w:rsidRDefault="00DB64D0" w:rsidP="00DC5B3C">
                    <w:pPr>
                      <w:pStyle w:val="ab"/>
                    </w:pPr>
                    <w:r>
                      <w:t>01.25</w:t>
                    </w:r>
                  </w:p>
                  <w:p w14:paraId="1104E76C" w14:textId="77777777" w:rsidR="00DB64D0" w:rsidRPr="00DC5B3C" w:rsidRDefault="00DB64D0"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DB64D0" w:rsidRDefault="00DB64D0"/>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DB64D0" w:rsidRDefault="00DB64D0"/>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DB64D0" w:rsidRPr="00DC5B3C" w:rsidRDefault="00DB64D0"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DB64D0" w:rsidRPr="00DC5B3C" w:rsidRDefault="00DB64D0"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DB64D0" w:rsidRPr="00BE1363" w:rsidRDefault="00DB64D0"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DB64D0" w:rsidRPr="00BE1363" w:rsidRDefault="00DB64D0"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DB64D0" w:rsidRPr="00DC5B3C" w:rsidRDefault="00DB64D0"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DB64D0" w:rsidRPr="00DC5B3C" w:rsidRDefault="00DB64D0"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DB64D0" w:rsidRPr="002D1728" w:rsidRDefault="00DB64D0"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DB64D0" w:rsidRPr="002D1728" w:rsidRDefault="00DB64D0"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DB64D0" w:rsidRPr="00B332F9" w:rsidRDefault="00DB64D0"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DB64D0" w:rsidRPr="00B332F9" w:rsidRDefault="00DB64D0"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DB64D0" w:rsidRPr="00DC5B3C" w:rsidRDefault="00DB64D0"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DB64D0" w:rsidRPr="00DC5B3C" w:rsidRDefault="00DB64D0"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DB64D0" w:rsidRPr="00DF2469"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DB64D0" w:rsidRPr="00DF2469" w:rsidRDefault="00DB64D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DB64D0" w:rsidRPr="00DC5B3C" w:rsidRDefault="00DB64D0"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DB64D0" w:rsidRPr="00DC5B3C" w:rsidRDefault="00DB64D0"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DB64D0" w:rsidRPr="00DC5B3C" w:rsidRDefault="00DB64D0"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DB64D0" w:rsidRPr="00DC5B3C" w:rsidRDefault="00DB64D0"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DB64D0" w:rsidRPr="00F66EF8"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DB64D0" w:rsidRPr="00F66EF8" w:rsidRDefault="00DB64D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DB64D0" w:rsidRPr="004C30A9"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DB64D0" w:rsidRPr="004C30A9" w:rsidRDefault="00DB64D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DB64D0" w:rsidRPr="00DC5B3C" w:rsidRDefault="00DB64D0"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DB64D0" w:rsidRPr="00DC5B3C" w:rsidRDefault="00DB64D0"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DB64D0" w:rsidRPr="004C30A9" w:rsidRDefault="00DB64D0"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DB64D0" w:rsidRPr="004C30A9" w:rsidRDefault="00DB64D0"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DB64D0" w:rsidRPr="00DC5B3C" w:rsidRDefault="00DB64D0"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DB64D0" w:rsidRPr="00DC5B3C" w:rsidRDefault="00DB64D0"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DB64D0" w:rsidRPr="002D1728"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DB64D0" w:rsidRPr="002D1728"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DB64D0" w:rsidRPr="00DC5B3C" w:rsidRDefault="00DB64D0"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DB64D0" w:rsidRPr="00DC5B3C" w:rsidRDefault="00DB64D0"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DB64D0" w:rsidRPr="00DC5B3C" w:rsidRDefault="00DB64D0"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DB64D0" w:rsidRPr="00DC5B3C" w:rsidRDefault="00DB64D0"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DB64D0" w:rsidRPr="004C30A9"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DB64D0" w:rsidRPr="004C30A9" w:rsidRDefault="00DB64D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DB64D0" w:rsidRPr="00DC5B3C" w:rsidRDefault="00DB64D0"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DB64D0" w:rsidRPr="00DC5B3C" w:rsidRDefault="00DB64D0"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DB64D0" w:rsidRPr="001C2705" w:rsidRDefault="00DB64D0"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DB64D0" w:rsidRPr="001C2705" w:rsidRDefault="00DB64D0"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DB64D0" w:rsidRDefault="00DB64D0" w:rsidP="0006325D">
    <w:pPr>
      <w:pStyle w:val="a5"/>
    </w:pPr>
  </w:p>
  <w:p w14:paraId="75FF746A" w14:textId="77777777" w:rsidR="00DB64D0" w:rsidRDefault="00DB64D0" w:rsidP="00145E2C">
    <w:pPr>
      <w:pStyle w:val="a5"/>
      <w:tabs>
        <w:tab w:val="clear" w:pos="4677"/>
        <w:tab w:val="clear" w:pos="9355"/>
        <w:tab w:val="left" w:pos="2142"/>
      </w:tabs>
    </w:pPr>
    <w:r>
      <w:tab/>
    </w:r>
  </w:p>
  <w:p w14:paraId="6421FA7F" w14:textId="77777777" w:rsidR="00DB64D0" w:rsidRDefault="00DB64D0"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DB64D0" w:rsidRPr="004C30A9" w:rsidRDefault="00DB64D0"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A85DC0" w:rsidRPr="004C30A9" w:rsidRDefault="00A85DC0" w:rsidP="004D6525">
                    <w:pPr>
                      <w:pStyle w:val="af9"/>
                    </w:pPr>
                    <w:r>
                      <w:t>Евграфов</w:t>
                    </w:r>
                  </w:p>
                </w:txbxContent>
              </v:textbox>
              <w10:wrap anchorx="page" anchory="page"/>
            </v:shape>
          </w:pict>
        </mc:Fallback>
      </mc:AlternateContent>
    </w:r>
  </w:p>
  <w:p w14:paraId="0693BADF" w14:textId="77777777" w:rsidR="00DB64D0" w:rsidRDefault="00DB64D0"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DB64D0" w:rsidRDefault="00DB64D0"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A85DC0" w:rsidRDefault="00A85DC0" w:rsidP="00D34D3E">
                    <w:pPr>
                      <w:pStyle w:val="af9"/>
                    </w:pPr>
                  </w:p>
                </w:txbxContent>
              </v:textbox>
              <w10:wrap anchorx="page" anchory="page"/>
            </v:shape>
          </w:pict>
        </mc:Fallback>
      </mc:AlternateContent>
    </w:r>
    <w:r>
      <w:tab/>
    </w:r>
  </w:p>
  <w:p w14:paraId="6C74C397" w14:textId="77777777" w:rsidR="00DB64D0" w:rsidRDefault="00DB64D0" w:rsidP="00BA3954">
    <w:pPr>
      <w:pStyle w:val="a5"/>
      <w:tabs>
        <w:tab w:val="clear" w:pos="4677"/>
        <w:tab w:val="clear" w:pos="9355"/>
        <w:tab w:val="left" w:pos="2145"/>
      </w:tabs>
    </w:pPr>
    <w:r>
      <w:tab/>
    </w:r>
  </w:p>
  <w:p w14:paraId="56807C1A" w14:textId="77777777" w:rsidR="00DB64D0" w:rsidRDefault="00DB64D0" w:rsidP="00BA3954">
    <w:pPr>
      <w:pStyle w:val="a5"/>
      <w:tabs>
        <w:tab w:val="clear" w:pos="4677"/>
        <w:tab w:val="clear" w:pos="9355"/>
        <w:tab w:val="left" w:pos="2145"/>
      </w:tabs>
    </w:pPr>
    <w:r>
      <w:tab/>
    </w:r>
  </w:p>
  <w:p w14:paraId="1A25E237" w14:textId="77777777" w:rsidR="00DB64D0" w:rsidRDefault="00DB64D0" w:rsidP="0006325D">
    <w:pPr>
      <w:pStyle w:val="a5"/>
    </w:pPr>
  </w:p>
  <w:p w14:paraId="3A64199E" w14:textId="77777777" w:rsidR="00DB64D0" w:rsidRDefault="00DB64D0"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DB64D0" w:rsidRPr="002D1728" w:rsidRDefault="00DB64D0"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A85DC0" w:rsidRPr="002D1728" w:rsidRDefault="00A85DC0"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DB64D0" w:rsidRDefault="00DB64D0"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A85DC0" w:rsidRDefault="00A85DC0"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DB64D0" w:rsidRPr="002D1728"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A85DC0" w:rsidRPr="002D1728"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DB64D0" w:rsidRPr="00725535"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A85DC0" w:rsidRPr="00725535"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DB64D0" w:rsidRPr="001C2705" w:rsidRDefault="00DB64D0"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A85DC0" w:rsidRPr="001C2705" w:rsidRDefault="00A85DC0"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DB64D0" w:rsidRPr="004C30A9"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A85DC0" w:rsidRPr="004C30A9"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DB64D0" w:rsidRDefault="00DB64D0" w:rsidP="00145E2C">
                          <w:pPr>
                            <w:pStyle w:val="af1"/>
                            <w:rPr>
                              <w:sz w:val="32"/>
                            </w:rPr>
                          </w:pPr>
                        </w:p>
                        <w:p w14:paraId="1B31AC63" w14:textId="77777777" w:rsidR="00DB64D0" w:rsidRPr="00145E2C" w:rsidRDefault="00DB64D0" w:rsidP="00145E2C">
                          <w:pPr>
                            <w:pStyle w:val="af1"/>
                            <w:rPr>
                              <w:sz w:val="32"/>
                            </w:rPr>
                          </w:pPr>
                          <w:r>
                            <w:rPr>
                              <w:sz w:val="32"/>
                            </w:rPr>
                            <w:t>Текстовая часть</w:t>
                          </w:r>
                        </w:p>
                        <w:p w14:paraId="5BAF1F4A" w14:textId="77777777" w:rsidR="00DB64D0" w:rsidRPr="00145E2C" w:rsidRDefault="00DB64D0"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A85DC0" w:rsidRDefault="00A85DC0" w:rsidP="00145E2C">
                    <w:pPr>
                      <w:pStyle w:val="af1"/>
                      <w:rPr>
                        <w:sz w:val="32"/>
                      </w:rPr>
                    </w:pPr>
                  </w:p>
                  <w:p w14:paraId="1B31AC63" w14:textId="77777777" w:rsidR="00A85DC0" w:rsidRPr="00145E2C" w:rsidRDefault="00A85DC0" w:rsidP="00145E2C">
                    <w:pPr>
                      <w:pStyle w:val="af1"/>
                      <w:rPr>
                        <w:sz w:val="32"/>
                      </w:rPr>
                    </w:pPr>
                    <w:r>
                      <w:rPr>
                        <w:sz w:val="32"/>
                      </w:rPr>
                      <w:t>Текстовая часть</w:t>
                    </w:r>
                  </w:p>
                  <w:p w14:paraId="5BAF1F4A" w14:textId="77777777" w:rsidR="00A85DC0" w:rsidRPr="00145E2C" w:rsidRDefault="00A85DC0"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A85DC0" w:rsidRPr="000141B0" w:rsidRDefault="00A85DC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A85DC0" w:rsidRPr="000141B0" w:rsidRDefault="00A85DC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DB64D0" w:rsidRPr="000141B0" w:rsidRDefault="00DB64D0"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A85DC0" w:rsidRPr="000141B0" w:rsidRDefault="00A85DC0"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DB64D0" w:rsidRPr="000141B0" w:rsidRDefault="00DB64D0" w:rsidP="0006325D">
                          <w:pPr>
                            <w:rPr>
                              <w:sz w:val="20"/>
                              <w:lang w:val="en-US"/>
                            </w:rPr>
                          </w:pPr>
                        </w:p>
                        <w:p w14:paraId="2AA0A4DF" w14:textId="77777777" w:rsidR="00DB64D0" w:rsidRPr="000141B0" w:rsidRDefault="00DB64D0" w:rsidP="0006325D">
                          <w:pPr>
                            <w:rPr>
                              <w:sz w:val="20"/>
                            </w:rPr>
                          </w:pPr>
                        </w:p>
                        <w:p w14:paraId="6FE1BC4D" w14:textId="77777777" w:rsidR="00DB64D0" w:rsidRPr="000141B0" w:rsidRDefault="00DB64D0"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A85DC0" w:rsidRPr="000141B0" w:rsidRDefault="00A85DC0" w:rsidP="0006325D">
                    <w:pPr>
                      <w:rPr>
                        <w:sz w:val="20"/>
                        <w:lang w:val="en-US"/>
                      </w:rPr>
                    </w:pPr>
                  </w:p>
                  <w:p w14:paraId="2AA0A4DF" w14:textId="77777777" w:rsidR="00A85DC0" w:rsidRPr="000141B0" w:rsidRDefault="00A85DC0" w:rsidP="0006325D">
                    <w:pPr>
                      <w:rPr>
                        <w:sz w:val="20"/>
                      </w:rPr>
                    </w:pPr>
                  </w:p>
                  <w:p w14:paraId="6FE1BC4D" w14:textId="77777777" w:rsidR="00A85DC0" w:rsidRPr="000141B0" w:rsidRDefault="00A85DC0"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DB64D0" w:rsidRPr="000141B0" w:rsidRDefault="00DB64D0" w:rsidP="0006325D">
                          <w:pPr>
                            <w:rPr>
                              <w:sz w:val="20"/>
                              <w:lang w:val="en-US"/>
                            </w:rPr>
                          </w:pPr>
                        </w:p>
                        <w:p w14:paraId="021E4A7B" w14:textId="77777777" w:rsidR="00DB64D0" w:rsidRPr="000141B0" w:rsidRDefault="00DB64D0" w:rsidP="0006325D">
                          <w:pPr>
                            <w:rPr>
                              <w:sz w:val="20"/>
                            </w:rPr>
                          </w:pPr>
                        </w:p>
                        <w:p w14:paraId="5F1BF0FA" w14:textId="77777777" w:rsidR="00DB64D0" w:rsidRPr="000141B0" w:rsidRDefault="00DB64D0"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A85DC0" w:rsidRPr="000141B0" w:rsidRDefault="00A85DC0" w:rsidP="0006325D">
                    <w:pPr>
                      <w:rPr>
                        <w:sz w:val="20"/>
                        <w:lang w:val="en-US"/>
                      </w:rPr>
                    </w:pPr>
                  </w:p>
                  <w:p w14:paraId="021E4A7B" w14:textId="77777777" w:rsidR="00A85DC0" w:rsidRPr="000141B0" w:rsidRDefault="00A85DC0" w:rsidP="0006325D">
                    <w:pPr>
                      <w:rPr>
                        <w:sz w:val="20"/>
                      </w:rPr>
                    </w:pPr>
                  </w:p>
                  <w:p w14:paraId="5F1BF0FA" w14:textId="77777777" w:rsidR="00A85DC0" w:rsidRPr="000141B0" w:rsidRDefault="00A85DC0"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DB64D0" w:rsidRPr="000141B0" w:rsidRDefault="00DB64D0" w:rsidP="0006325D">
                          <w:pPr>
                            <w:ind w:left="-340"/>
                            <w:rPr>
                              <w:sz w:val="20"/>
                            </w:rPr>
                          </w:pPr>
                        </w:p>
                        <w:p w14:paraId="25E69CCB" w14:textId="77777777" w:rsidR="00DB64D0" w:rsidRPr="000141B0" w:rsidRDefault="00DB64D0" w:rsidP="0006325D">
                          <w:pPr>
                            <w:rPr>
                              <w:sz w:val="20"/>
                            </w:rPr>
                          </w:pPr>
                        </w:p>
                        <w:p w14:paraId="1B19D125" w14:textId="77777777" w:rsidR="00DB64D0" w:rsidRPr="000141B0" w:rsidRDefault="00DB64D0"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A85DC0" w:rsidRPr="000141B0" w:rsidRDefault="00A85DC0" w:rsidP="0006325D">
                    <w:pPr>
                      <w:ind w:left="-340"/>
                      <w:rPr>
                        <w:sz w:val="20"/>
                      </w:rPr>
                    </w:pPr>
                  </w:p>
                  <w:p w14:paraId="25E69CCB" w14:textId="77777777" w:rsidR="00A85DC0" w:rsidRPr="000141B0" w:rsidRDefault="00A85DC0" w:rsidP="0006325D">
                    <w:pPr>
                      <w:rPr>
                        <w:sz w:val="20"/>
                      </w:rPr>
                    </w:pPr>
                  </w:p>
                  <w:p w14:paraId="1B19D125" w14:textId="77777777" w:rsidR="00A85DC0" w:rsidRPr="000141B0" w:rsidRDefault="00A85DC0"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DB64D0" w:rsidRPr="000141B0" w:rsidRDefault="00DB64D0" w:rsidP="0006325D">
                          <w:pPr>
                            <w:rPr>
                              <w:sz w:val="20"/>
                            </w:rPr>
                          </w:pPr>
                          <w:r w:rsidRPr="000141B0">
                            <w:rPr>
                              <w:sz w:val="20"/>
                            </w:rPr>
                            <w:t>Согласовано</w:t>
                          </w:r>
                        </w:p>
                        <w:p w14:paraId="34FA7BBC" w14:textId="77777777" w:rsidR="00DB64D0" w:rsidRPr="000141B0" w:rsidRDefault="00DB64D0" w:rsidP="0006325D">
                          <w:pPr>
                            <w:rPr>
                              <w:sz w:val="20"/>
                            </w:rPr>
                          </w:pPr>
                        </w:p>
                        <w:p w14:paraId="08699D76" w14:textId="77777777" w:rsidR="00DB64D0" w:rsidRPr="000141B0" w:rsidRDefault="00DB64D0"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A85DC0" w:rsidRPr="000141B0" w:rsidRDefault="00A85DC0" w:rsidP="0006325D">
                    <w:pPr>
                      <w:rPr>
                        <w:sz w:val="20"/>
                      </w:rPr>
                    </w:pPr>
                    <w:r w:rsidRPr="000141B0">
                      <w:rPr>
                        <w:sz w:val="20"/>
                      </w:rPr>
                      <w:t>Согласовано</w:t>
                    </w:r>
                  </w:p>
                  <w:p w14:paraId="34FA7BBC" w14:textId="77777777" w:rsidR="00A85DC0" w:rsidRPr="000141B0" w:rsidRDefault="00A85DC0" w:rsidP="0006325D">
                    <w:pPr>
                      <w:rPr>
                        <w:sz w:val="20"/>
                      </w:rPr>
                    </w:pPr>
                  </w:p>
                  <w:p w14:paraId="08699D76" w14:textId="77777777" w:rsidR="00A85DC0" w:rsidRPr="000141B0" w:rsidRDefault="00A85DC0"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DB64D0" w:rsidRDefault="00DB64D0" w:rsidP="002D1728">
                          <w:pPr>
                            <w:pStyle w:val="a9"/>
                          </w:pPr>
                        </w:p>
                        <w:p w14:paraId="73671D35" w14:textId="77777777" w:rsidR="00DB64D0" w:rsidRDefault="00DB64D0" w:rsidP="002D1728">
                          <w:pPr>
                            <w:pStyle w:val="a9"/>
                          </w:pPr>
                        </w:p>
                        <w:p w14:paraId="55D86CAB" w14:textId="77777777" w:rsidR="00DB64D0" w:rsidRPr="00BA3954" w:rsidRDefault="00DB64D0"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A85DC0" w:rsidRDefault="00A85DC0" w:rsidP="002D1728">
                    <w:pPr>
                      <w:pStyle w:val="a9"/>
                    </w:pPr>
                  </w:p>
                  <w:p w14:paraId="73671D35" w14:textId="77777777" w:rsidR="00A85DC0" w:rsidRDefault="00A85DC0" w:rsidP="002D1728">
                    <w:pPr>
                      <w:pStyle w:val="a9"/>
                    </w:pPr>
                  </w:p>
                  <w:p w14:paraId="55D86CAB" w14:textId="77777777" w:rsidR="00A85DC0" w:rsidRPr="00BA3954" w:rsidRDefault="00A85DC0"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DB64D0" w:rsidRPr="00145E2C" w:rsidRDefault="00DB64D0" w:rsidP="002A4341">
                          <w:pPr>
                            <w:spacing w:before="20"/>
                            <w:ind w:left="28"/>
                            <w:rPr>
                              <w:b w:val="0"/>
                              <w:szCs w:val="18"/>
                            </w:rPr>
                          </w:pPr>
                          <w:r w:rsidRPr="00145E2C">
                            <w:rPr>
                              <w:b w:val="0"/>
                              <w:szCs w:val="18"/>
                            </w:rPr>
                            <w:t xml:space="preserve">ООО </w:t>
                          </w:r>
                        </w:p>
                        <w:p w14:paraId="1CEECC9F" w14:textId="77777777" w:rsidR="00DB64D0" w:rsidRPr="00145E2C" w:rsidRDefault="00DB64D0"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DB64D0" w:rsidRPr="00145E2C" w:rsidRDefault="00DB64D0"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A85DC0" w:rsidRPr="00145E2C" w:rsidRDefault="00A85DC0" w:rsidP="002A4341">
                    <w:pPr>
                      <w:spacing w:before="20"/>
                      <w:ind w:left="28"/>
                      <w:rPr>
                        <w:b w:val="0"/>
                        <w:szCs w:val="18"/>
                      </w:rPr>
                    </w:pPr>
                    <w:r w:rsidRPr="00145E2C">
                      <w:rPr>
                        <w:b w:val="0"/>
                        <w:szCs w:val="18"/>
                      </w:rPr>
                      <w:t xml:space="preserve">ООО </w:t>
                    </w:r>
                  </w:p>
                  <w:p w14:paraId="1CEECC9F" w14:textId="77777777" w:rsidR="00A85DC0" w:rsidRPr="00145E2C" w:rsidRDefault="00A85DC0"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A85DC0" w:rsidRPr="00145E2C" w:rsidRDefault="00A85DC0"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DB64D0" w:rsidRPr="00420F47" w:rsidRDefault="00DB64D0"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A85DC0" w:rsidRPr="00420F47" w:rsidRDefault="00A85DC0"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DB64D0" w:rsidRPr="003A75B2" w:rsidRDefault="00DB64D0" w:rsidP="0069384D">
                          <w:pPr>
                            <w:pStyle w:val="af6"/>
                          </w:pPr>
                          <w:r>
                            <w:t>Листов</w:t>
                          </w:r>
                        </w:p>
                        <w:p w14:paraId="5A404957" w14:textId="77777777" w:rsidR="00DB64D0" w:rsidRDefault="00DB64D0"/>
                        <w:p w14:paraId="6F4A812B" w14:textId="77777777" w:rsidR="00DB64D0" w:rsidRPr="003A75B2" w:rsidRDefault="00DB64D0"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A85DC0" w:rsidRPr="003A75B2" w:rsidRDefault="00A85DC0" w:rsidP="0069384D">
                    <w:pPr>
                      <w:pStyle w:val="af6"/>
                    </w:pPr>
                    <w:r>
                      <w:t>Листов</w:t>
                    </w:r>
                  </w:p>
                  <w:p w14:paraId="5A404957" w14:textId="77777777" w:rsidR="00A85DC0" w:rsidRDefault="00A85DC0"/>
                  <w:p w14:paraId="6F4A812B" w14:textId="77777777" w:rsidR="00A85DC0" w:rsidRPr="003A75B2" w:rsidRDefault="00A85DC0"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A85DC0" w:rsidRPr="000141B0" w:rsidRDefault="00A85DC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A85DC0" w:rsidRPr="000141B0" w:rsidRDefault="00A85DC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A85DC0" w:rsidRPr="000141B0" w:rsidRDefault="00A85DC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DB64D0" w:rsidRPr="000141B0" w:rsidRDefault="00DB64D0"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A85DC0" w:rsidRPr="000141B0" w:rsidRDefault="00A85DC0"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DB64D0" w:rsidRPr="000141B0" w:rsidRDefault="00DB64D0"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A85DC0" w:rsidRPr="000141B0" w:rsidRDefault="00A85DC0"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DB64D0" w:rsidRPr="000141B0" w:rsidRDefault="00DB64D0"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A85DC0" w:rsidRPr="000141B0" w:rsidRDefault="00A85DC0"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DB64D0" w:rsidRPr="00725535"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A85DC0" w:rsidRPr="00725535"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DB64D0" w:rsidRPr="003A75B2" w:rsidRDefault="00DB64D0"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A85DC0" w:rsidRPr="003A75B2" w:rsidRDefault="00A85DC0"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DB64D0" w:rsidRPr="003A75B2" w:rsidRDefault="00DB64D0"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A85DC0" w:rsidRPr="003A75B2" w:rsidRDefault="00A85DC0"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DB64D0" w:rsidRPr="000141B0" w:rsidRDefault="00DB64D0" w:rsidP="0069384D">
                          <w:pPr>
                            <w:pStyle w:val="afa"/>
                            <w:rPr>
                              <w:sz w:val="20"/>
                              <w:lang w:val="en-US"/>
                            </w:rPr>
                          </w:pPr>
                          <w:r w:rsidRPr="000141B0">
                            <w:rPr>
                              <w:sz w:val="20"/>
                            </w:rPr>
                            <w:t>Инв. № подл.</w:t>
                          </w:r>
                        </w:p>
                        <w:p w14:paraId="6CB6280E" w14:textId="77777777" w:rsidR="00DB64D0" w:rsidRPr="000141B0" w:rsidRDefault="00DB64D0">
                          <w:pPr>
                            <w:rPr>
                              <w:sz w:val="22"/>
                            </w:rPr>
                          </w:pPr>
                        </w:p>
                        <w:p w14:paraId="232B9886" w14:textId="77777777" w:rsidR="00DB64D0" w:rsidRPr="000141B0" w:rsidRDefault="00DB64D0"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A85DC0" w:rsidRPr="000141B0" w:rsidRDefault="00A85DC0" w:rsidP="0069384D">
                    <w:pPr>
                      <w:pStyle w:val="afa"/>
                      <w:rPr>
                        <w:sz w:val="20"/>
                        <w:lang w:val="en-US"/>
                      </w:rPr>
                    </w:pPr>
                    <w:r w:rsidRPr="000141B0">
                      <w:rPr>
                        <w:sz w:val="20"/>
                      </w:rPr>
                      <w:t>Инв. № подл.</w:t>
                    </w:r>
                  </w:p>
                  <w:p w14:paraId="6CB6280E" w14:textId="77777777" w:rsidR="00A85DC0" w:rsidRPr="000141B0" w:rsidRDefault="00A85DC0">
                    <w:pPr>
                      <w:rPr>
                        <w:sz w:val="22"/>
                      </w:rPr>
                    </w:pPr>
                  </w:p>
                  <w:p w14:paraId="232B9886" w14:textId="77777777" w:rsidR="00A85DC0" w:rsidRPr="000141B0" w:rsidRDefault="00A85DC0"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DB64D0" w:rsidRPr="000141B0" w:rsidRDefault="00DB64D0"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A85DC0" w:rsidRPr="000141B0" w:rsidRDefault="00A85DC0"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DB64D0" w:rsidRPr="000141B0" w:rsidRDefault="00DB64D0"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DB64D0" w:rsidRPr="000141B0" w:rsidRDefault="00DB64D0" w:rsidP="0069384D">
                          <w:pPr>
                            <w:rPr>
                              <w:sz w:val="22"/>
                            </w:rPr>
                          </w:pPr>
                        </w:p>
                        <w:p w14:paraId="21E49C37" w14:textId="77777777" w:rsidR="00DB64D0" w:rsidRPr="000141B0" w:rsidRDefault="00DB64D0">
                          <w:pPr>
                            <w:rPr>
                              <w:sz w:val="22"/>
                            </w:rPr>
                          </w:pPr>
                        </w:p>
                        <w:p w14:paraId="5A49B6C8" w14:textId="77777777" w:rsidR="00DB64D0" w:rsidRPr="000141B0" w:rsidRDefault="00DB64D0" w:rsidP="0069384D">
                          <w:pPr>
                            <w:pStyle w:val="afa"/>
                            <w:rPr>
                              <w:sz w:val="20"/>
                            </w:rPr>
                          </w:pPr>
                          <w:r w:rsidRPr="000141B0">
                            <w:rPr>
                              <w:sz w:val="20"/>
                            </w:rPr>
                            <w:t>Подп. И дата</w:t>
                          </w:r>
                        </w:p>
                        <w:p w14:paraId="58F5F776" w14:textId="77777777" w:rsidR="00DB64D0" w:rsidRPr="000141B0" w:rsidRDefault="00DB64D0"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A85DC0" w:rsidRPr="000141B0" w:rsidRDefault="00A85DC0"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A85DC0" w:rsidRPr="000141B0" w:rsidRDefault="00A85DC0" w:rsidP="0069384D">
                    <w:pPr>
                      <w:rPr>
                        <w:sz w:val="22"/>
                      </w:rPr>
                    </w:pPr>
                  </w:p>
                  <w:p w14:paraId="21E49C37" w14:textId="77777777" w:rsidR="00A85DC0" w:rsidRPr="000141B0" w:rsidRDefault="00A85DC0">
                    <w:pPr>
                      <w:rPr>
                        <w:sz w:val="22"/>
                      </w:rPr>
                    </w:pPr>
                  </w:p>
                  <w:p w14:paraId="5A49B6C8" w14:textId="77777777" w:rsidR="00A85DC0" w:rsidRPr="000141B0" w:rsidRDefault="00A85DC0" w:rsidP="0069384D">
                    <w:pPr>
                      <w:pStyle w:val="afa"/>
                      <w:rPr>
                        <w:sz w:val="20"/>
                      </w:rPr>
                    </w:pPr>
                    <w:r w:rsidRPr="000141B0">
                      <w:rPr>
                        <w:sz w:val="20"/>
                      </w:rPr>
                      <w:t>Подп. И дата</w:t>
                    </w:r>
                  </w:p>
                  <w:p w14:paraId="58F5F776" w14:textId="77777777" w:rsidR="00A85DC0" w:rsidRPr="000141B0" w:rsidRDefault="00A85DC0"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DB64D0" w:rsidRPr="000141B0" w:rsidRDefault="00DB64D0"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A85DC0" w:rsidRPr="000141B0" w:rsidRDefault="00A85DC0"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DB64D0" w:rsidRPr="000141B0" w:rsidRDefault="00DB64D0" w:rsidP="0069384D">
                          <w:pPr>
                            <w:pStyle w:val="afa"/>
                            <w:rPr>
                              <w:sz w:val="20"/>
                              <w:lang w:val="en-US"/>
                            </w:rPr>
                          </w:pPr>
                          <w:r w:rsidRPr="000141B0">
                            <w:rPr>
                              <w:sz w:val="20"/>
                            </w:rPr>
                            <w:t>Инв. № подл.</w:t>
                          </w:r>
                        </w:p>
                        <w:p w14:paraId="34AE00A9" w14:textId="77777777" w:rsidR="00DB64D0" w:rsidRPr="000141B0" w:rsidRDefault="00DB64D0">
                          <w:pPr>
                            <w:rPr>
                              <w:sz w:val="22"/>
                            </w:rPr>
                          </w:pPr>
                        </w:p>
                        <w:p w14:paraId="125C236C" w14:textId="77777777" w:rsidR="00DB64D0" w:rsidRPr="000141B0" w:rsidRDefault="00DB64D0"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A85DC0" w:rsidRPr="000141B0" w:rsidRDefault="00A85DC0" w:rsidP="0069384D">
                    <w:pPr>
                      <w:pStyle w:val="afa"/>
                      <w:rPr>
                        <w:sz w:val="20"/>
                        <w:lang w:val="en-US"/>
                      </w:rPr>
                    </w:pPr>
                    <w:r w:rsidRPr="000141B0">
                      <w:rPr>
                        <w:sz w:val="20"/>
                      </w:rPr>
                      <w:t>Инв. № подл.</w:t>
                    </w:r>
                  </w:p>
                  <w:p w14:paraId="34AE00A9" w14:textId="77777777" w:rsidR="00A85DC0" w:rsidRPr="000141B0" w:rsidRDefault="00A85DC0">
                    <w:pPr>
                      <w:rPr>
                        <w:sz w:val="22"/>
                      </w:rPr>
                    </w:pPr>
                  </w:p>
                  <w:p w14:paraId="125C236C" w14:textId="77777777" w:rsidR="00A85DC0" w:rsidRPr="000141B0" w:rsidRDefault="00A85DC0"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DB64D0" w:rsidRPr="000141B0" w:rsidRDefault="00DB64D0"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A85DC0" w:rsidRPr="000141B0" w:rsidRDefault="00A85DC0"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138C7FEC" w:rsidR="00DB64D0" w:rsidRPr="00A55AD6" w:rsidRDefault="00C56262" w:rsidP="0069384D">
                          <w:pPr>
                            <w:pStyle w:val="af8"/>
                          </w:pPr>
                          <w:r>
                            <w:fldChar w:fldCharType="begin"/>
                          </w:r>
                          <w:r>
                            <w:instrText xml:space="preserve"> DOCPROPERTY  Стадия  \* MERGEFORMAT </w:instrText>
                          </w:r>
                          <w:r>
                            <w:fldChar w:fldCharType="separate"/>
                          </w:r>
                          <w:r w:rsidR="00A90153">
                            <w:t>П</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9E88" id="_x0000_t202" coordsize="21600,21600" o:spt="202" path="m,l,21600r21600,l21600,xe">
              <v:stroke joinstyle="miter"/>
              <v:path gradientshapeok="t" o:connecttype="rect"/>
            </v:shapetype>
            <v:shape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138C7FEC" w:rsidR="00DB64D0" w:rsidRPr="00A55AD6" w:rsidRDefault="00C56262" w:rsidP="0069384D">
                    <w:pPr>
                      <w:pStyle w:val="af8"/>
                    </w:pPr>
                    <w:r>
                      <w:fldChar w:fldCharType="begin"/>
                    </w:r>
                    <w:r>
                      <w:instrText xml:space="preserve"> DOCPROPERTY  Стадия  \* MERGEFORMAT </w:instrText>
                    </w:r>
                    <w:r>
                      <w:fldChar w:fldCharType="separate"/>
                    </w:r>
                    <w:r w:rsidR="00A90153">
                      <w:t>П</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DB64D0" w:rsidRPr="003A75B2" w:rsidRDefault="00DB64D0"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A85DC0" w:rsidRPr="003A75B2" w:rsidRDefault="00A85DC0"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DB64D0" w:rsidRPr="003A75B2" w:rsidRDefault="00DB64D0" w:rsidP="0069384D">
                          <w:pPr>
                            <w:pStyle w:val="af6"/>
                          </w:pPr>
                          <w:r>
                            <w:t>Лист</w:t>
                          </w:r>
                        </w:p>
                        <w:p w14:paraId="373FE901" w14:textId="77777777" w:rsidR="00DB64D0" w:rsidRDefault="00DB64D0"/>
                        <w:p w14:paraId="29DA9A7D" w14:textId="77777777" w:rsidR="00DB64D0" w:rsidRPr="003A75B2" w:rsidRDefault="00DB64D0"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A85DC0" w:rsidRPr="003A75B2" w:rsidRDefault="00A85DC0" w:rsidP="0069384D">
                    <w:pPr>
                      <w:pStyle w:val="af6"/>
                    </w:pPr>
                    <w:r>
                      <w:t>Лист</w:t>
                    </w:r>
                  </w:p>
                  <w:p w14:paraId="373FE901" w14:textId="77777777" w:rsidR="00A85DC0" w:rsidRDefault="00A85DC0"/>
                  <w:p w14:paraId="29DA9A7D" w14:textId="77777777" w:rsidR="00A85DC0" w:rsidRPr="003A75B2" w:rsidRDefault="00A85DC0"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DB64D0" w:rsidRPr="004C30A9" w:rsidRDefault="00DB64D0" w:rsidP="0069384D">
                          <w:pPr>
                            <w:pStyle w:val="af6"/>
                          </w:pPr>
                          <w:r w:rsidRPr="004C30A9">
                            <w:t>Стадия</w:t>
                          </w:r>
                        </w:p>
                        <w:p w14:paraId="3ABE489F" w14:textId="77777777" w:rsidR="00DB64D0" w:rsidRPr="004C30A9" w:rsidRDefault="00DB64D0" w:rsidP="0069384D"/>
                        <w:p w14:paraId="30F4CC63" w14:textId="77777777" w:rsidR="00DB64D0" w:rsidRDefault="00DB64D0"/>
                        <w:p w14:paraId="3A51B686" w14:textId="77777777" w:rsidR="00DB64D0" w:rsidRPr="004C30A9" w:rsidRDefault="00DB64D0" w:rsidP="0069384D">
                          <w:pPr>
                            <w:pStyle w:val="af6"/>
                          </w:pPr>
                          <w:r w:rsidRPr="004C30A9">
                            <w:t>Стадия</w:t>
                          </w:r>
                        </w:p>
                        <w:p w14:paraId="6BD4143C" w14:textId="77777777" w:rsidR="00DB64D0" w:rsidRPr="004C30A9" w:rsidRDefault="00DB64D0"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A85DC0" w:rsidRPr="004C30A9" w:rsidRDefault="00A85DC0" w:rsidP="0069384D">
                    <w:pPr>
                      <w:pStyle w:val="af6"/>
                    </w:pPr>
                    <w:r w:rsidRPr="004C30A9">
                      <w:t>Стадия</w:t>
                    </w:r>
                  </w:p>
                  <w:p w14:paraId="3ABE489F" w14:textId="77777777" w:rsidR="00A85DC0" w:rsidRPr="004C30A9" w:rsidRDefault="00A85DC0" w:rsidP="0069384D"/>
                  <w:p w14:paraId="30F4CC63" w14:textId="77777777" w:rsidR="00A85DC0" w:rsidRDefault="00A85DC0"/>
                  <w:p w14:paraId="3A51B686" w14:textId="77777777" w:rsidR="00A85DC0" w:rsidRPr="004C30A9" w:rsidRDefault="00A85DC0" w:rsidP="0069384D">
                    <w:pPr>
                      <w:pStyle w:val="af6"/>
                    </w:pPr>
                    <w:r w:rsidRPr="004C30A9">
                      <w:t>Стадия</w:t>
                    </w:r>
                  </w:p>
                  <w:p w14:paraId="6BD4143C" w14:textId="77777777" w:rsidR="00A85DC0" w:rsidRPr="004C30A9" w:rsidRDefault="00A85DC0"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DB64D0" w:rsidRPr="00DC5B3C" w:rsidRDefault="00DB64D0"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DB64D0" w:rsidRPr="00145E2C" w:rsidRDefault="00DB64D0"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A85DC0" w:rsidRPr="00DC5B3C" w:rsidRDefault="00A85DC0"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A85DC0" w:rsidRPr="00145E2C" w:rsidRDefault="00A85DC0"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DB64D0" w:rsidRPr="006C2645" w:rsidRDefault="00DB64D0"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A85DC0" w:rsidRPr="006C2645" w:rsidRDefault="00A85DC0"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DB64D0" w:rsidRPr="00B06BBA" w:rsidRDefault="00DB64D0"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A85DC0" w:rsidRPr="00B06BBA" w:rsidRDefault="00A85DC0"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DB64D0" w:rsidRDefault="00DB64D0"/>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A85DC0" w:rsidRDefault="00A85DC0"/>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DB64D0" w:rsidRPr="00A27936" w:rsidRDefault="00DB64D0"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A85DC0" w:rsidRPr="00A27936" w:rsidRDefault="00A85DC0"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DB64D0" w:rsidRPr="00BE1363" w:rsidRDefault="00DB64D0"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A85DC0" w:rsidRPr="00BE1363" w:rsidRDefault="00A85DC0"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DB64D0" w:rsidRPr="001C2705" w:rsidRDefault="00DB64D0"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A85DC0" w:rsidRPr="001C2705" w:rsidRDefault="00A85DC0"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DB64D0" w:rsidRPr="002D1728" w:rsidRDefault="00DB64D0"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A85DC0" w:rsidRPr="002D1728" w:rsidRDefault="00A85DC0"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DB64D0" w:rsidRPr="00AD0912" w:rsidRDefault="00DB64D0"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A85DC0" w:rsidRPr="00AD0912" w:rsidRDefault="00A85DC0"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DB64D0" w:rsidRPr="001C2705" w:rsidRDefault="00DB64D0"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A85DC0" w:rsidRPr="001C2705" w:rsidRDefault="00A85DC0"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DB64D0" w:rsidRPr="00DF2469"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A85DC0" w:rsidRPr="00DF2469" w:rsidRDefault="00A85DC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DB64D0" w:rsidRPr="00DF2469" w:rsidRDefault="00DB64D0"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A85DC0" w:rsidRPr="00DF2469" w:rsidRDefault="00A85DC0"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DB64D0" w:rsidRPr="00DF2469" w:rsidRDefault="00DB64D0"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A85DC0" w:rsidRPr="00DF2469" w:rsidRDefault="00A85DC0"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DB64D0" w:rsidRPr="00F66EF8"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A85DC0" w:rsidRPr="00F66EF8" w:rsidRDefault="00A85DC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DB64D0" w:rsidRPr="004C30A9" w:rsidRDefault="00DB64D0"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A85DC0" w:rsidRPr="004C30A9" w:rsidRDefault="00A85DC0"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DB64D0" w:rsidRPr="004C30A9" w:rsidRDefault="00DB64D0"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A85DC0" w:rsidRPr="004C30A9" w:rsidRDefault="00A85DC0"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DB64D0" w:rsidRPr="004C30A9" w:rsidRDefault="00DB64D0"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A85DC0" w:rsidRPr="004C30A9" w:rsidRDefault="00A85DC0"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DB64D0" w:rsidRPr="00DF2469" w:rsidRDefault="00DB64D0"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A85DC0" w:rsidRPr="00DF2469" w:rsidRDefault="00A85DC0"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DB64D0" w:rsidRPr="002D1728"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A85DC0" w:rsidRPr="002D1728"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DB64D0" w:rsidRPr="001C2705" w:rsidRDefault="00DB64D0"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A85DC0" w:rsidRPr="001C2705" w:rsidRDefault="00A85DC0"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DB64D0" w:rsidRPr="00DF2469" w:rsidRDefault="00DB64D0"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A85DC0" w:rsidRPr="00DF2469" w:rsidRDefault="00A85DC0"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DB64D0" w:rsidRPr="004C30A9" w:rsidRDefault="00DB64D0"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A85DC0" w:rsidRPr="004C30A9" w:rsidRDefault="00A85DC0"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DB64D0" w:rsidRPr="001C2705" w:rsidRDefault="00DB64D0"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A85DC0" w:rsidRPr="001C2705" w:rsidRDefault="00A85DC0"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DB64D0" w:rsidRPr="001C2705" w:rsidRDefault="00DB64D0"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A85DC0" w:rsidRPr="001C2705" w:rsidRDefault="00A85DC0"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C7AD6" w14:textId="77777777" w:rsidR="00C56262" w:rsidRDefault="00C56262" w:rsidP="00145E2C">
      <w:r>
        <w:separator/>
      </w:r>
    </w:p>
  </w:footnote>
  <w:footnote w:type="continuationSeparator" w:id="0">
    <w:p w14:paraId="51754975" w14:textId="77777777" w:rsidR="00C56262" w:rsidRDefault="00C56262"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DB64D0" w:rsidRPr="00FA5B2E" w14:paraId="0BB14219" w14:textId="77777777" w:rsidTr="00097A53">
      <w:trPr>
        <w:trHeight w:val="136"/>
        <w:jc w:val="right"/>
      </w:trPr>
      <w:tc>
        <w:tcPr>
          <w:tcW w:w="567" w:type="dxa"/>
          <w:shd w:val="clear" w:color="auto" w:fill="auto"/>
          <w:vAlign w:val="center"/>
        </w:tcPr>
        <w:p w14:paraId="67B4FD4E" w14:textId="77777777" w:rsidR="00DB64D0" w:rsidRPr="00FA5B2E" w:rsidRDefault="00DB64D0"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DB64D0" w:rsidRPr="00592085" w:rsidRDefault="00DB64D0"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DB64D0" w:rsidRPr="00592085" w:rsidRDefault="00DB64D0" w:rsidP="006965A6">
          <w:pPr>
            <w:pStyle w:val="a5"/>
            <w:jc w:val="center"/>
            <w:rPr>
              <w:b/>
              <w:szCs w:val="32"/>
            </w:rPr>
          </w:pPr>
        </w:p>
      </w:tc>
    </w:tr>
  </w:tbl>
  <w:p w14:paraId="2A4162BE" w14:textId="77777777" w:rsidR="00DB64D0" w:rsidRPr="002F57E2" w:rsidRDefault="00DB64D0"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DB64D0" w:rsidRPr="004A39CE" w14:paraId="6A2602AF" w14:textId="77777777" w:rsidTr="006965A6">
      <w:trPr>
        <w:trHeight w:val="397"/>
        <w:jc w:val="right"/>
      </w:trPr>
      <w:tc>
        <w:tcPr>
          <w:tcW w:w="567" w:type="dxa"/>
          <w:shd w:val="clear" w:color="auto" w:fill="auto"/>
          <w:vAlign w:val="center"/>
        </w:tcPr>
        <w:p w14:paraId="4748B936" w14:textId="77777777" w:rsidR="00DB64D0" w:rsidRPr="001F341F" w:rsidRDefault="00DB64D0"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DB64D0" w:rsidRPr="00592085" w:rsidRDefault="00DB64D0"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DB64D0" w:rsidRPr="00592085" w:rsidRDefault="00DB64D0" w:rsidP="006965A6">
          <w:pPr>
            <w:pStyle w:val="a5"/>
            <w:jc w:val="center"/>
            <w:rPr>
              <w:b/>
              <w:szCs w:val="32"/>
            </w:rPr>
          </w:pPr>
        </w:p>
      </w:tc>
    </w:tr>
  </w:tbl>
  <w:p w14:paraId="4F41D475" w14:textId="77777777" w:rsidR="00DB64D0" w:rsidRPr="0006325D" w:rsidRDefault="00DB64D0"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774E"/>
    <w:rsid w:val="000410CF"/>
    <w:rsid w:val="0004115C"/>
    <w:rsid w:val="000419AE"/>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08D4"/>
    <w:rsid w:val="0012166B"/>
    <w:rsid w:val="00121879"/>
    <w:rsid w:val="0012259B"/>
    <w:rsid w:val="0013064F"/>
    <w:rsid w:val="001319AC"/>
    <w:rsid w:val="001320D3"/>
    <w:rsid w:val="00132350"/>
    <w:rsid w:val="00132D89"/>
    <w:rsid w:val="001330D3"/>
    <w:rsid w:val="0013434D"/>
    <w:rsid w:val="0013471E"/>
    <w:rsid w:val="001350AB"/>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64CA"/>
    <w:rsid w:val="002079AA"/>
    <w:rsid w:val="00207F98"/>
    <w:rsid w:val="0021375C"/>
    <w:rsid w:val="002200B9"/>
    <w:rsid w:val="002203AF"/>
    <w:rsid w:val="002253DA"/>
    <w:rsid w:val="00230299"/>
    <w:rsid w:val="002307FA"/>
    <w:rsid w:val="002320AA"/>
    <w:rsid w:val="00232C4F"/>
    <w:rsid w:val="00233E77"/>
    <w:rsid w:val="002350AB"/>
    <w:rsid w:val="00235396"/>
    <w:rsid w:val="002422B2"/>
    <w:rsid w:val="00242DE9"/>
    <w:rsid w:val="00242E6B"/>
    <w:rsid w:val="00242F98"/>
    <w:rsid w:val="002435D0"/>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CF9"/>
    <w:rsid w:val="003A4E77"/>
    <w:rsid w:val="003A5987"/>
    <w:rsid w:val="003A59B9"/>
    <w:rsid w:val="003B1BCD"/>
    <w:rsid w:val="003B20D4"/>
    <w:rsid w:val="003B2963"/>
    <w:rsid w:val="003B6440"/>
    <w:rsid w:val="003C271F"/>
    <w:rsid w:val="003C34E2"/>
    <w:rsid w:val="003C4E59"/>
    <w:rsid w:val="003C5BE1"/>
    <w:rsid w:val="003C5C63"/>
    <w:rsid w:val="003C6597"/>
    <w:rsid w:val="003C6678"/>
    <w:rsid w:val="003C70C3"/>
    <w:rsid w:val="003D1392"/>
    <w:rsid w:val="003D23A5"/>
    <w:rsid w:val="003D2941"/>
    <w:rsid w:val="003D4603"/>
    <w:rsid w:val="003D58F1"/>
    <w:rsid w:val="003D5C9C"/>
    <w:rsid w:val="003E0175"/>
    <w:rsid w:val="003E325C"/>
    <w:rsid w:val="003E6073"/>
    <w:rsid w:val="003E6E2F"/>
    <w:rsid w:val="003F1AFE"/>
    <w:rsid w:val="003F3880"/>
    <w:rsid w:val="003F6966"/>
    <w:rsid w:val="003F6E64"/>
    <w:rsid w:val="004007CD"/>
    <w:rsid w:val="00403076"/>
    <w:rsid w:val="00404160"/>
    <w:rsid w:val="00405522"/>
    <w:rsid w:val="00405728"/>
    <w:rsid w:val="00405D7D"/>
    <w:rsid w:val="0040783E"/>
    <w:rsid w:val="00411E3C"/>
    <w:rsid w:val="0041381E"/>
    <w:rsid w:val="00413B12"/>
    <w:rsid w:val="004143B8"/>
    <w:rsid w:val="00414D98"/>
    <w:rsid w:val="00416582"/>
    <w:rsid w:val="00416AC0"/>
    <w:rsid w:val="004177F6"/>
    <w:rsid w:val="00417A26"/>
    <w:rsid w:val="00417D40"/>
    <w:rsid w:val="00420EE7"/>
    <w:rsid w:val="00420F47"/>
    <w:rsid w:val="004251A1"/>
    <w:rsid w:val="00425800"/>
    <w:rsid w:val="00425F90"/>
    <w:rsid w:val="00427789"/>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9458F"/>
    <w:rsid w:val="004A2420"/>
    <w:rsid w:val="004A28E8"/>
    <w:rsid w:val="004A35C4"/>
    <w:rsid w:val="004A3C49"/>
    <w:rsid w:val="004A5A00"/>
    <w:rsid w:val="004A5BCB"/>
    <w:rsid w:val="004A61B1"/>
    <w:rsid w:val="004A6E1B"/>
    <w:rsid w:val="004B0DCC"/>
    <w:rsid w:val="004B0E39"/>
    <w:rsid w:val="004B3CAC"/>
    <w:rsid w:val="004B4B29"/>
    <w:rsid w:val="004C15F6"/>
    <w:rsid w:val="004C1A1A"/>
    <w:rsid w:val="004C1FF0"/>
    <w:rsid w:val="004C21AB"/>
    <w:rsid w:val="004C362B"/>
    <w:rsid w:val="004C430E"/>
    <w:rsid w:val="004C59D2"/>
    <w:rsid w:val="004C7A2E"/>
    <w:rsid w:val="004D07E2"/>
    <w:rsid w:val="004D0B02"/>
    <w:rsid w:val="004D1535"/>
    <w:rsid w:val="004D1900"/>
    <w:rsid w:val="004D6525"/>
    <w:rsid w:val="004D6A52"/>
    <w:rsid w:val="004D6AB6"/>
    <w:rsid w:val="004D702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227F"/>
    <w:rsid w:val="005D27FA"/>
    <w:rsid w:val="005D39A4"/>
    <w:rsid w:val="005D5814"/>
    <w:rsid w:val="005E4FA9"/>
    <w:rsid w:val="005E6587"/>
    <w:rsid w:val="005E67A5"/>
    <w:rsid w:val="005E67EE"/>
    <w:rsid w:val="005E795F"/>
    <w:rsid w:val="005F2109"/>
    <w:rsid w:val="005F371E"/>
    <w:rsid w:val="005F54BC"/>
    <w:rsid w:val="00601454"/>
    <w:rsid w:val="00603947"/>
    <w:rsid w:val="00604B4B"/>
    <w:rsid w:val="006051F3"/>
    <w:rsid w:val="006070FB"/>
    <w:rsid w:val="00612BD4"/>
    <w:rsid w:val="006147B0"/>
    <w:rsid w:val="0061629E"/>
    <w:rsid w:val="0061658E"/>
    <w:rsid w:val="00622B00"/>
    <w:rsid w:val="00623538"/>
    <w:rsid w:val="006248FD"/>
    <w:rsid w:val="00625C56"/>
    <w:rsid w:val="006262E5"/>
    <w:rsid w:val="00627635"/>
    <w:rsid w:val="006324F9"/>
    <w:rsid w:val="00632AAC"/>
    <w:rsid w:val="006338C9"/>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2DC1"/>
    <w:rsid w:val="00683402"/>
    <w:rsid w:val="006867A3"/>
    <w:rsid w:val="00690568"/>
    <w:rsid w:val="0069319B"/>
    <w:rsid w:val="0069384D"/>
    <w:rsid w:val="00695BD4"/>
    <w:rsid w:val="006965A6"/>
    <w:rsid w:val="0069703A"/>
    <w:rsid w:val="006A29E0"/>
    <w:rsid w:val="006B073A"/>
    <w:rsid w:val="006B1B1A"/>
    <w:rsid w:val="006B1DDD"/>
    <w:rsid w:val="006B1FC3"/>
    <w:rsid w:val="006B2A08"/>
    <w:rsid w:val="006B2B97"/>
    <w:rsid w:val="006B38C2"/>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E0DA1"/>
    <w:rsid w:val="006E43DA"/>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7428"/>
    <w:rsid w:val="00737DBE"/>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0AF8"/>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3B32"/>
    <w:rsid w:val="008B47F7"/>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4360"/>
    <w:rsid w:val="00986C91"/>
    <w:rsid w:val="00990F8F"/>
    <w:rsid w:val="009913A2"/>
    <w:rsid w:val="009957BA"/>
    <w:rsid w:val="00997064"/>
    <w:rsid w:val="00997390"/>
    <w:rsid w:val="009A0195"/>
    <w:rsid w:val="009A1462"/>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D41B0"/>
    <w:rsid w:val="009E1F10"/>
    <w:rsid w:val="009E264F"/>
    <w:rsid w:val="009E3694"/>
    <w:rsid w:val="009E68EC"/>
    <w:rsid w:val="009E6DFA"/>
    <w:rsid w:val="009E7022"/>
    <w:rsid w:val="009F04F3"/>
    <w:rsid w:val="009F0B3E"/>
    <w:rsid w:val="009F2838"/>
    <w:rsid w:val="009F41DA"/>
    <w:rsid w:val="009F56C1"/>
    <w:rsid w:val="009F7506"/>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5DC0"/>
    <w:rsid w:val="00A8749B"/>
    <w:rsid w:val="00A90153"/>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1E01"/>
    <w:rsid w:val="00B15E36"/>
    <w:rsid w:val="00B16AE5"/>
    <w:rsid w:val="00B16F1F"/>
    <w:rsid w:val="00B17A8F"/>
    <w:rsid w:val="00B201D6"/>
    <w:rsid w:val="00B2291A"/>
    <w:rsid w:val="00B229C0"/>
    <w:rsid w:val="00B22F0C"/>
    <w:rsid w:val="00B2487B"/>
    <w:rsid w:val="00B26260"/>
    <w:rsid w:val="00B3023A"/>
    <w:rsid w:val="00B30EA8"/>
    <w:rsid w:val="00B332F9"/>
    <w:rsid w:val="00B354DF"/>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351E"/>
    <w:rsid w:val="00BA3794"/>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262"/>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240B"/>
    <w:rsid w:val="00CA29D9"/>
    <w:rsid w:val="00CA2E0C"/>
    <w:rsid w:val="00CA5560"/>
    <w:rsid w:val="00CA5FAE"/>
    <w:rsid w:val="00CA7AB7"/>
    <w:rsid w:val="00CB0EE4"/>
    <w:rsid w:val="00CB10D1"/>
    <w:rsid w:val="00CB1B74"/>
    <w:rsid w:val="00CB5C60"/>
    <w:rsid w:val="00CB60B7"/>
    <w:rsid w:val="00CB6A1A"/>
    <w:rsid w:val="00CC0456"/>
    <w:rsid w:val="00CC1AEB"/>
    <w:rsid w:val="00CC1C0D"/>
    <w:rsid w:val="00CC3CD5"/>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727B"/>
    <w:rsid w:val="00D104A7"/>
    <w:rsid w:val="00D118C9"/>
    <w:rsid w:val="00D14AC9"/>
    <w:rsid w:val="00D14FD6"/>
    <w:rsid w:val="00D2018D"/>
    <w:rsid w:val="00D21E0F"/>
    <w:rsid w:val="00D23830"/>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D0"/>
    <w:rsid w:val="00DB64F1"/>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C46"/>
    <w:rsid w:val="00E87174"/>
    <w:rsid w:val="00E90541"/>
    <w:rsid w:val="00E908FF"/>
    <w:rsid w:val="00E915DA"/>
    <w:rsid w:val="00E930F5"/>
    <w:rsid w:val="00E9602E"/>
    <w:rsid w:val="00E96D4D"/>
    <w:rsid w:val="00EA293F"/>
    <w:rsid w:val="00EA4BB9"/>
    <w:rsid w:val="00EA5103"/>
    <w:rsid w:val="00EA570D"/>
    <w:rsid w:val="00EB3144"/>
    <w:rsid w:val="00EB3EBA"/>
    <w:rsid w:val="00EB583F"/>
    <w:rsid w:val="00EB68D6"/>
    <w:rsid w:val="00EB6E89"/>
    <w:rsid w:val="00EB7A7C"/>
    <w:rsid w:val="00EC3274"/>
    <w:rsid w:val="00EC495E"/>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465"/>
    <w:rsid w:val="00FC0DAF"/>
    <w:rsid w:val="00FC2AC7"/>
    <w:rsid w:val="00FC3503"/>
    <w:rsid w:val="00FC6640"/>
    <w:rsid w:val="00FD347F"/>
    <w:rsid w:val="00FD53EC"/>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1555F-4385-4E4A-9C94-32610724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2620</Words>
  <Characters>14936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53</cp:revision>
  <cp:lastPrinted>2025-03-06T10:04:00Z</cp:lastPrinted>
  <dcterms:created xsi:type="dcterms:W3CDTF">2024-11-09T11:17:00Z</dcterms:created>
  <dcterms:modified xsi:type="dcterms:W3CDTF">2025-03-06T10:04:00Z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